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211F4" w14:textId="77777777" w:rsidR="0074072E" w:rsidRPr="00766619" w:rsidRDefault="0074072E" w:rsidP="00D62078">
      <w:pPr>
        <w:pStyle w:val="NAGLOWEKXX"/>
        <w:rPr>
          <w:rFonts w:ascii="Arial" w:hAnsi="Arial" w:cs="Arial"/>
          <w:sz w:val="20"/>
          <w:szCs w:val="20"/>
        </w:rPr>
      </w:pPr>
      <w:bookmarkStart w:id="0" w:name="_Toc89086720"/>
      <w:bookmarkStart w:id="1" w:name="_Toc89161280"/>
      <w:bookmarkStart w:id="2" w:name="_Toc89688655"/>
      <w:bookmarkStart w:id="3" w:name="_Toc95208166"/>
      <w:bookmarkStart w:id="4" w:name="_Toc95221597"/>
      <w:bookmarkStart w:id="5" w:name="_Toc95983653"/>
      <w:bookmarkStart w:id="6" w:name="_Toc95989392"/>
      <w:bookmarkStart w:id="7" w:name="_Hlk205552682"/>
      <w:r w:rsidRPr="00766619">
        <w:rPr>
          <w:rFonts w:ascii="Arial" w:hAnsi="Arial" w:cs="Arial"/>
          <w:sz w:val="20"/>
          <w:szCs w:val="20"/>
        </w:rPr>
        <w:t>D-07.06.02.</w:t>
      </w:r>
      <w:r w:rsidRPr="00766619">
        <w:rPr>
          <w:rFonts w:ascii="Arial" w:hAnsi="Arial" w:cs="Arial"/>
          <w:sz w:val="20"/>
          <w:szCs w:val="20"/>
        </w:rPr>
        <w:tab/>
        <w:t>URZĄDZENIA ZABEZPIECZAJĄCE RUCH PIESZYCH</w:t>
      </w:r>
      <w:bookmarkEnd w:id="0"/>
      <w:bookmarkEnd w:id="1"/>
      <w:bookmarkEnd w:id="2"/>
      <w:bookmarkEnd w:id="3"/>
      <w:bookmarkEnd w:id="4"/>
      <w:bookmarkEnd w:id="5"/>
      <w:bookmarkEnd w:id="6"/>
    </w:p>
    <w:p w14:paraId="5037838C" w14:textId="77777777" w:rsidR="006C3D7A" w:rsidRPr="00766619" w:rsidRDefault="006C3D7A" w:rsidP="00D62078">
      <w:pPr>
        <w:pStyle w:val="WD2"/>
        <w:numPr>
          <w:ilvl w:val="0"/>
          <w:numId w:val="231"/>
        </w:numPr>
        <w:rPr>
          <w:rFonts w:ascii="Arial" w:hAnsi="Arial" w:cs="Arial"/>
          <w:sz w:val="20"/>
          <w:szCs w:val="20"/>
        </w:rPr>
      </w:pPr>
      <w:bookmarkStart w:id="8" w:name="_Toc425562413"/>
      <w:bookmarkStart w:id="9" w:name="_Toc501175572"/>
      <w:r w:rsidRPr="00766619">
        <w:rPr>
          <w:rFonts w:ascii="Arial" w:hAnsi="Arial" w:cs="Arial"/>
          <w:sz w:val="20"/>
          <w:szCs w:val="20"/>
        </w:rPr>
        <w:t>WSTĘP</w:t>
      </w:r>
      <w:bookmarkEnd w:id="8"/>
      <w:bookmarkEnd w:id="9"/>
    </w:p>
    <w:p w14:paraId="7CBE7DC1"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Przedmiot ST</w:t>
      </w:r>
    </w:p>
    <w:p w14:paraId="32EB4488" w14:textId="04C97F62" w:rsidR="006C3D7A" w:rsidRPr="00766619" w:rsidRDefault="006C3D7A" w:rsidP="006C3D7A">
      <w:pPr>
        <w:tabs>
          <w:tab w:val="left" w:pos="-2070"/>
          <w:tab w:val="right" w:leader="dot" w:pos="-1985"/>
          <w:tab w:val="left" w:pos="540"/>
        </w:tabs>
        <w:rPr>
          <w:rFonts w:ascii="Arial" w:hAnsi="Arial" w:cs="Arial"/>
        </w:rPr>
      </w:pPr>
      <w:r w:rsidRPr="00766619">
        <w:rPr>
          <w:rFonts w:ascii="Arial" w:hAnsi="Arial" w:cs="Arial"/>
          <w:b/>
        </w:rPr>
        <w:tab/>
      </w:r>
      <w:r w:rsidRPr="00766619">
        <w:rPr>
          <w:rFonts w:ascii="Arial" w:hAnsi="Arial" w:cs="Arial"/>
        </w:rPr>
        <w:t xml:space="preserve">Przedmiotem niniejszej </w:t>
      </w:r>
      <w:r w:rsidR="0084275B" w:rsidRPr="00766619">
        <w:rPr>
          <w:rFonts w:ascii="Arial" w:hAnsi="Arial" w:cs="Arial"/>
        </w:rPr>
        <w:t>Specyfikacji Technicznej</w:t>
      </w:r>
      <w:r w:rsidRPr="00766619">
        <w:rPr>
          <w:rFonts w:ascii="Arial" w:hAnsi="Arial" w:cs="Arial"/>
        </w:rPr>
        <w:t xml:space="preserve"> są wymagania dotyczące wykonania i odbioru robót związanych z urządzeniami zabezpieczającymi ruch pieszych </w:t>
      </w:r>
      <w:r w:rsidR="00F65175" w:rsidRPr="00766619">
        <w:rPr>
          <w:rFonts w:ascii="Arial" w:hAnsi="Arial" w:cs="Arial"/>
        </w:rPr>
        <w:t>przy realizacji zadania pn. „</w:t>
      </w:r>
      <w:r w:rsidR="00766619" w:rsidRPr="00766619">
        <w:rPr>
          <w:rFonts w:ascii="Arial" w:hAnsi="Arial" w:cs="Arial"/>
          <w:spacing w:val="-3"/>
        </w:rPr>
        <w:t>Przebudowa drogi krajowej nr 59 od km 51+173do km 51+215</w:t>
      </w:r>
      <w:r w:rsidR="00F65175" w:rsidRPr="00766619">
        <w:rPr>
          <w:rFonts w:ascii="Arial" w:hAnsi="Arial" w:cs="Arial"/>
        </w:rPr>
        <w:t>”</w:t>
      </w:r>
      <w:r w:rsidRPr="00766619">
        <w:rPr>
          <w:rFonts w:ascii="Arial" w:hAnsi="Arial" w:cs="Arial"/>
        </w:rPr>
        <w:t>.</w:t>
      </w:r>
    </w:p>
    <w:p w14:paraId="06B0F325" w14:textId="77777777" w:rsidR="006C3D7A" w:rsidRPr="00766619" w:rsidRDefault="006C3D7A" w:rsidP="006C3D7A">
      <w:pPr>
        <w:tabs>
          <w:tab w:val="left" w:pos="-2070"/>
          <w:tab w:val="right" w:leader="dot" w:pos="-1985"/>
          <w:tab w:val="left" w:pos="540"/>
        </w:tabs>
        <w:rPr>
          <w:rFonts w:ascii="Arial" w:hAnsi="Arial" w:cs="Arial"/>
        </w:rPr>
      </w:pPr>
      <w:r w:rsidRPr="00766619">
        <w:rPr>
          <w:rFonts w:ascii="Arial" w:hAnsi="Arial" w:cs="Arial"/>
        </w:rPr>
        <w:t xml:space="preserve"> </w:t>
      </w:r>
    </w:p>
    <w:p w14:paraId="4D6C8ED5"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Zakres stosowania ST</w:t>
      </w:r>
    </w:p>
    <w:p w14:paraId="58B06AA7" w14:textId="77777777" w:rsidR="006C3D7A" w:rsidRPr="00766619" w:rsidRDefault="006C3D7A" w:rsidP="006C3D7A">
      <w:pPr>
        <w:tabs>
          <w:tab w:val="left" w:pos="0"/>
        </w:tabs>
        <w:rPr>
          <w:rFonts w:ascii="Arial" w:hAnsi="Arial" w:cs="Arial"/>
        </w:rPr>
      </w:pPr>
      <w:r w:rsidRPr="00766619">
        <w:rPr>
          <w:rFonts w:ascii="Arial" w:hAnsi="Arial" w:cs="Arial"/>
        </w:rPr>
        <w:tab/>
      </w:r>
      <w:r w:rsidR="00A32AA4" w:rsidRPr="00766619">
        <w:rPr>
          <w:rFonts w:ascii="Arial" w:hAnsi="Arial" w:cs="Arial"/>
        </w:rPr>
        <w:t>Specyfikacja techniczna</w:t>
      </w:r>
      <w:r w:rsidRPr="00766619">
        <w:rPr>
          <w:rFonts w:ascii="Arial" w:hAnsi="Arial" w:cs="Arial"/>
        </w:rPr>
        <w:t xml:space="preserve"> stanowi obowiązujący dokument przetargowy i kontraktowy przy zlecaniu realizacji robót wymienionych w pkt. 1.1.</w:t>
      </w:r>
    </w:p>
    <w:p w14:paraId="02F86A61" w14:textId="77777777" w:rsidR="006C3D7A" w:rsidRPr="00766619" w:rsidRDefault="006C3D7A" w:rsidP="006C3D7A">
      <w:pPr>
        <w:tabs>
          <w:tab w:val="left" w:pos="0"/>
        </w:tabs>
        <w:rPr>
          <w:rFonts w:ascii="Arial" w:hAnsi="Arial" w:cs="Arial"/>
        </w:rPr>
      </w:pPr>
      <w:r w:rsidRPr="00766619">
        <w:rPr>
          <w:rFonts w:ascii="Arial" w:hAnsi="Arial" w:cs="Arial"/>
        </w:rPr>
        <w:t xml:space="preserve"> </w:t>
      </w:r>
    </w:p>
    <w:p w14:paraId="0F15B953"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Zakres robót objętych ST</w:t>
      </w:r>
    </w:p>
    <w:p w14:paraId="4F734D77" w14:textId="77777777" w:rsidR="006C3D7A" w:rsidRPr="00766619" w:rsidRDefault="006C3D7A" w:rsidP="006C3D7A">
      <w:pPr>
        <w:tabs>
          <w:tab w:val="right" w:leader="dot" w:pos="-1985"/>
          <w:tab w:val="left" w:pos="540"/>
        </w:tabs>
        <w:rPr>
          <w:rFonts w:ascii="Arial" w:hAnsi="Arial" w:cs="Arial"/>
          <w:b/>
        </w:rPr>
      </w:pPr>
      <w:r w:rsidRPr="00766619">
        <w:rPr>
          <w:rFonts w:ascii="Arial" w:hAnsi="Arial" w:cs="Arial"/>
          <w:b/>
        </w:rPr>
        <w:tab/>
      </w:r>
      <w:r w:rsidRPr="00766619">
        <w:rPr>
          <w:rFonts w:ascii="Arial" w:hAnsi="Arial" w:cs="Arial"/>
        </w:rPr>
        <w:t>Ustalenia zawarte w niniejszej specyfikacji dotyczą zasad prowadzenia robót związanych z urządzeniami zabezpieczającymi ruch pieszych, do których należą ogrodzenia ochronne sztywne.</w:t>
      </w:r>
    </w:p>
    <w:p w14:paraId="156FB470" w14:textId="77777777" w:rsidR="006C3D7A" w:rsidRPr="00766619" w:rsidRDefault="006C3D7A" w:rsidP="006C3D7A">
      <w:pPr>
        <w:tabs>
          <w:tab w:val="right" w:leader="dot" w:pos="-1985"/>
          <w:tab w:val="left" w:pos="540"/>
        </w:tabs>
        <w:rPr>
          <w:rFonts w:ascii="Arial" w:hAnsi="Arial" w:cs="Arial"/>
        </w:rPr>
      </w:pPr>
      <w:r w:rsidRPr="00766619">
        <w:rPr>
          <w:rFonts w:ascii="Arial" w:hAnsi="Arial" w:cs="Arial"/>
        </w:rPr>
        <w:tab/>
        <w:t>Celem stosowania urządzeń zabezpieczających ruch pieszych jest ochrona życia i zdrowia uczestników ruchu drogowego, zarówno pieszych jak i kierowców oraz pasażerów pojazdów poprzez uniemożliwienie nagłego wtargnięcia na jezdnię  w miejscach do tego nieprzeznaczonych.</w:t>
      </w:r>
    </w:p>
    <w:p w14:paraId="7969D6DE" w14:textId="77777777" w:rsidR="006C3D7A" w:rsidRPr="00766619" w:rsidRDefault="006C3D7A" w:rsidP="006C3D7A">
      <w:pPr>
        <w:pStyle w:val="WD6"/>
        <w:rPr>
          <w:rFonts w:ascii="Arial" w:hAnsi="Arial" w:cs="Arial"/>
          <w:b/>
        </w:rPr>
      </w:pPr>
      <w:r w:rsidRPr="00766619">
        <w:rPr>
          <w:rFonts w:ascii="Arial" w:hAnsi="Arial" w:cs="Arial"/>
          <w:b/>
        </w:rPr>
        <w:t xml:space="preserve"> </w:t>
      </w:r>
    </w:p>
    <w:p w14:paraId="6C650CF7"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Określenia podstawowe</w:t>
      </w:r>
    </w:p>
    <w:p w14:paraId="7BAF458E" w14:textId="77777777" w:rsidR="006C3D7A" w:rsidRPr="00766619" w:rsidRDefault="006C3D7A" w:rsidP="006C3D7A">
      <w:pPr>
        <w:tabs>
          <w:tab w:val="right" w:leader="dot" w:pos="-1985"/>
          <w:tab w:val="left" w:pos="540"/>
        </w:tabs>
        <w:rPr>
          <w:rFonts w:ascii="Arial" w:hAnsi="Arial" w:cs="Arial"/>
        </w:rPr>
      </w:pPr>
      <w:r w:rsidRPr="00766619">
        <w:rPr>
          <w:rFonts w:ascii="Arial" w:hAnsi="Arial" w:cs="Arial"/>
          <w:b/>
        </w:rPr>
        <w:t xml:space="preserve">1.4.1. </w:t>
      </w:r>
      <w:r w:rsidRPr="00766619">
        <w:rPr>
          <w:rFonts w:ascii="Arial" w:hAnsi="Arial" w:cs="Arial"/>
        </w:rPr>
        <w:t xml:space="preserve">Ogrodzenia ochronne sztywne - przegrody fizyczne separujące ruch pieszy od ruchu kołowego wykonane z kształtowników stalowych,  </w:t>
      </w:r>
    </w:p>
    <w:p w14:paraId="0E0C5319" w14:textId="77777777" w:rsidR="006C3D7A" w:rsidRPr="00766619" w:rsidRDefault="006C3D7A" w:rsidP="006C3D7A">
      <w:pPr>
        <w:tabs>
          <w:tab w:val="right" w:leader="dot" w:pos="-1985"/>
          <w:tab w:val="left" w:pos="540"/>
        </w:tabs>
        <w:spacing w:before="120"/>
        <w:rPr>
          <w:rFonts w:ascii="Arial" w:hAnsi="Arial" w:cs="Arial"/>
        </w:rPr>
      </w:pPr>
      <w:r w:rsidRPr="00766619">
        <w:rPr>
          <w:rFonts w:ascii="Arial" w:hAnsi="Arial" w:cs="Arial"/>
          <w:b/>
        </w:rPr>
        <w:t xml:space="preserve">1.4.2. </w:t>
      </w:r>
      <w:r w:rsidRPr="00766619">
        <w:rPr>
          <w:rFonts w:ascii="Arial" w:hAnsi="Arial" w:cs="Arial"/>
        </w:rPr>
        <w:t>Kształtowniki - wyroby o stałym przekroju poprzecznym w kształcie złożonej figury geometrycznej, dostarczane w odcinkach prostych, stosowane w konstrukcjach stalowych lub w połączeniu z innymi materiałami budowlanymi.</w:t>
      </w:r>
    </w:p>
    <w:p w14:paraId="09DC98F6" w14:textId="77777777" w:rsidR="006C3D7A" w:rsidRPr="00766619" w:rsidRDefault="006C3D7A" w:rsidP="006C3D7A">
      <w:pPr>
        <w:tabs>
          <w:tab w:val="right" w:leader="dot" w:pos="-1985"/>
          <w:tab w:val="left" w:pos="540"/>
        </w:tabs>
        <w:rPr>
          <w:rFonts w:ascii="Arial" w:hAnsi="Arial" w:cs="Arial"/>
        </w:rPr>
      </w:pPr>
      <w:r w:rsidRPr="00766619">
        <w:rPr>
          <w:rFonts w:ascii="Arial" w:hAnsi="Arial" w:cs="Arial"/>
          <w:b/>
        </w:rPr>
        <w:t>1.4.3.</w:t>
      </w:r>
      <w:r w:rsidRPr="00766619">
        <w:rPr>
          <w:rFonts w:ascii="Arial" w:hAnsi="Arial" w:cs="Arial"/>
        </w:rPr>
        <w:t xml:space="preserve">Pozostałe określenia podstawowe są zgodne z obowiązującymi, odpowiednimi polskimi normami i z definicjami podanymi w ST D-00.00.00 „Wymagania ogólne” pkt 1.4. </w:t>
      </w:r>
    </w:p>
    <w:p w14:paraId="6EE4D5A7"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Ogólne wymagania dotyczące robót</w:t>
      </w:r>
    </w:p>
    <w:p w14:paraId="5BE56206" w14:textId="77777777" w:rsidR="006C3D7A" w:rsidRPr="00766619" w:rsidRDefault="006C3D7A" w:rsidP="006C3D7A">
      <w:pPr>
        <w:tabs>
          <w:tab w:val="right" w:leader="dot" w:pos="-1985"/>
          <w:tab w:val="left" w:pos="540"/>
        </w:tabs>
        <w:rPr>
          <w:rFonts w:ascii="Arial" w:hAnsi="Arial" w:cs="Arial"/>
        </w:rPr>
      </w:pPr>
      <w:r w:rsidRPr="00766619">
        <w:rPr>
          <w:rFonts w:ascii="Arial" w:hAnsi="Arial" w:cs="Arial"/>
        </w:rPr>
        <w:t xml:space="preserve">Ogólne wymagania dotyczące robót podano w ST D-00.00.00 „Wymagania ogólne” pkt 1.5. </w:t>
      </w:r>
    </w:p>
    <w:p w14:paraId="09EE71D9" w14:textId="77777777" w:rsidR="006C3D7A" w:rsidRPr="00766619" w:rsidRDefault="006C3D7A" w:rsidP="00D62078">
      <w:pPr>
        <w:pStyle w:val="WD2"/>
        <w:rPr>
          <w:rFonts w:ascii="Arial" w:hAnsi="Arial" w:cs="Arial"/>
          <w:sz w:val="20"/>
          <w:szCs w:val="20"/>
        </w:rPr>
      </w:pPr>
      <w:bookmarkStart w:id="10" w:name="_Toc425562414"/>
      <w:bookmarkStart w:id="11" w:name="_Toc501175573"/>
      <w:r w:rsidRPr="00766619">
        <w:rPr>
          <w:rFonts w:ascii="Arial" w:hAnsi="Arial" w:cs="Arial"/>
          <w:sz w:val="20"/>
          <w:szCs w:val="20"/>
        </w:rPr>
        <w:t>MATERIAŁY</w:t>
      </w:r>
      <w:bookmarkEnd w:id="10"/>
      <w:bookmarkEnd w:id="11"/>
    </w:p>
    <w:p w14:paraId="1B925A5D"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Ogólne wymagania dotyczące materiałów</w:t>
      </w:r>
    </w:p>
    <w:p w14:paraId="58A17508" w14:textId="77777777" w:rsidR="006C3D7A" w:rsidRPr="00766619" w:rsidRDefault="006C3D7A" w:rsidP="006C3D7A">
      <w:pPr>
        <w:tabs>
          <w:tab w:val="right" w:leader="dot" w:pos="-1985"/>
          <w:tab w:val="left" w:pos="540"/>
        </w:tabs>
        <w:rPr>
          <w:rFonts w:ascii="Arial" w:hAnsi="Arial" w:cs="Arial"/>
        </w:rPr>
      </w:pPr>
      <w:r w:rsidRPr="00766619">
        <w:rPr>
          <w:rFonts w:ascii="Arial" w:hAnsi="Arial" w:cs="Arial"/>
        </w:rPr>
        <w:tab/>
        <w:t>Ogólne wymagania dotyczące materiałów, ich pozyskiwania i składowania, podano w ST D-00.00.00 „Wymagania ogólne” pkt 2.</w:t>
      </w:r>
    </w:p>
    <w:p w14:paraId="4513862D"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Rodzaje materiałów</w:t>
      </w:r>
    </w:p>
    <w:p w14:paraId="190F5720" w14:textId="77777777" w:rsidR="006C3D7A" w:rsidRPr="00766619" w:rsidRDefault="006C3D7A" w:rsidP="006C3D7A">
      <w:pPr>
        <w:tabs>
          <w:tab w:val="right" w:leader="dot" w:pos="-1985"/>
          <w:tab w:val="left" w:pos="540"/>
        </w:tabs>
        <w:rPr>
          <w:rFonts w:ascii="Arial" w:hAnsi="Arial" w:cs="Arial"/>
        </w:rPr>
      </w:pPr>
      <w:r w:rsidRPr="00766619">
        <w:rPr>
          <w:rFonts w:ascii="Arial" w:hAnsi="Arial" w:cs="Arial"/>
        </w:rPr>
        <w:tab/>
        <w:t>Materiałami stosowanymi przy wykonywaniu urządzeń zabezpieczających ruch objętych niniejszą ST, są:</w:t>
      </w:r>
    </w:p>
    <w:p w14:paraId="7C8E13E1" w14:textId="77777777" w:rsidR="006C3D7A" w:rsidRPr="00766619" w:rsidRDefault="006C3D7A" w:rsidP="006C3D7A">
      <w:pPr>
        <w:pStyle w:val="WD6"/>
        <w:rPr>
          <w:rFonts w:ascii="Arial" w:hAnsi="Arial" w:cs="Arial"/>
          <w:b/>
        </w:rPr>
      </w:pPr>
      <w:r w:rsidRPr="00766619">
        <w:rPr>
          <w:rFonts w:ascii="Arial" w:hAnsi="Arial" w:cs="Arial"/>
        </w:rPr>
        <w:t> słupki metalowe i elementy połączeniowe,</w:t>
      </w:r>
    </w:p>
    <w:p w14:paraId="719D93D9" w14:textId="77777777" w:rsidR="006C3D7A" w:rsidRPr="00766619" w:rsidRDefault="006C3D7A" w:rsidP="006C3D7A">
      <w:pPr>
        <w:pStyle w:val="WD6"/>
        <w:rPr>
          <w:rFonts w:ascii="Arial" w:hAnsi="Arial" w:cs="Arial"/>
          <w:b/>
        </w:rPr>
      </w:pPr>
      <w:r w:rsidRPr="00766619">
        <w:rPr>
          <w:rFonts w:ascii="Arial" w:hAnsi="Arial" w:cs="Arial"/>
        </w:rPr>
        <w:t> balustrady U-11a,</w:t>
      </w:r>
    </w:p>
    <w:p w14:paraId="453DE870" w14:textId="77777777" w:rsidR="006C3D7A" w:rsidRPr="00766619" w:rsidRDefault="006C3D7A" w:rsidP="006C3D7A">
      <w:pPr>
        <w:pStyle w:val="WD6"/>
        <w:rPr>
          <w:rFonts w:ascii="Arial" w:hAnsi="Arial" w:cs="Arial"/>
          <w:b/>
        </w:rPr>
      </w:pPr>
      <w:r w:rsidRPr="00766619">
        <w:rPr>
          <w:rFonts w:ascii="Arial" w:hAnsi="Arial" w:cs="Arial"/>
        </w:rPr>
        <w:t> ogrodzenia segmentowe U-12a,</w:t>
      </w:r>
    </w:p>
    <w:p w14:paraId="730AED39" w14:textId="77777777" w:rsidR="006C3D7A" w:rsidRPr="00766619" w:rsidRDefault="006C3D7A" w:rsidP="006C3D7A">
      <w:pPr>
        <w:pStyle w:val="WD6"/>
        <w:rPr>
          <w:rFonts w:ascii="Arial" w:hAnsi="Arial" w:cs="Arial"/>
          <w:b/>
        </w:rPr>
      </w:pPr>
      <w:r w:rsidRPr="00766619">
        <w:rPr>
          <w:rFonts w:ascii="Arial" w:hAnsi="Arial" w:cs="Arial"/>
        </w:rPr>
        <w:t> beton i jego składniki,</w:t>
      </w:r>
    </w:p>
    <w:p w14:paraId="053B8A10" w14:textId="77777777" w:rsidR="006C3D7A" w:rsidRPr="00766619" w:rsidRDefault="006C3D7A" w:rsidP="006C3D7A">
      <w:pPr>
        <w:pStyle w:val="WD6"/>
        <w:rPr>
          <w:rFonts w:ascii="Arial" w:hAnsi="Arial" w:cs="Arial"/>
          <w:b/>
        </w:rPr>
      </w:pPr>
      <w:r w:rsidRPr="00766619">
        <w:rPr>
          <w:rFonts w:ascii="Arial" w:hAnsi="Arial" w:cs="Arial"/>
        </w:rPr>
        <w:t> materiały do malowania i renowacji powłok malarskich.</w:t>
      </w:r>
    </w:p>
    <w:p w14:paraId="582C4015"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Słupki metalowe i elementy połączeniowe</w:t>
      </w:r>
    </w:p>
    <w:p w14:paraId="34A34F47" w14:textId="77777777" w:rsidR="006C3D7A" w:rsidRPr="00766619" w:rsidRDefault="006C3D7A" w:rsidP="006C3D7A">
      <w:pPr>
        <w:pStyle w:val="StylIwony"/>
        <w:spacing w:before="0" w:after="0"/>
        <w:rPr>
          <w:rFonts w:ascii="Arial" w:hAnsi="Arial" w:cs="Arial"/>
          <w:sz w:val="20"/>
        </w:rPr>
      </w:pPr>
      <w:r w:rsidRPr="00766619">
        <w:rPr>
          <w:rFonts w:ascii="Arial" w:hAnsi="Arial" w:cs="Arial"/>
          <w:b/>
          <w:sz w:val="20"/>
        </w:rPr>
        <w:t xml:space="preserve">2.5.1. </w:t>
      </w:r>
      <w:r w:rsidRPr="00766619">
        <w:rPr>
          <w:rFonts w:ascii="Arial" w:hAnsi="Arial" w:cs="Arial"/>
          <w:sz w:val="20"/>
        </w:rPr>
        <w:t>Wymiary i najważniejsze charakterystyki słupków</w:t>
      </w:r>
    </w:p>
    <w:p w14:paraId="782534FA"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Słupki metalowe ogrodzeń można wykonywać z ocynkowanych rur okrągłych i wyjątkowo z rur kwadratowych lub prostokątnych, względnie z kształtowników: kątowników, ceowników (w tym: częściowo zamkniętych), teowników i dwuteowników, zgodnie z dokumentacją projektową, ST lub wskazaniami Inżyniera.</w:t>
      </w:r>
    </w:p>
    <w:p w14:paraId="466E4106"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Wymiary i najważniejsze charakterystyki słupków można przyjmować zgodnie z tablicami od 6 do 13.</w:t>
      </w:r>
    </w:p>
    <w:p w14:paraId="0EC153BB" w14:textId="77777777" w:rsidR="006C3D7A" w:rsidRPr="00766619" w:rsidRDefault="006C3D7A" w:rsidP="006C3D7A">
      <w:pPr>
        <w:rPr>
          <w:rFonts w:ascii="Arial" w:hAnsi="Arial" w:cs="Arial"/>
        </w:rPr>
      </w:pPr>
    </w:p>
    <w:p w14:paraId="29B5EA87" w14:textId="77777777" w:rsidR="006C3D7A" w:rsidRPr="00766619" w:rsidRDefault="006C3D7A" w:rsidP="006C3D7A">
      <w:pPr>
        <w:rPr>
          <w:rFonts w:ascii="Arial" w:hAnsi="Arial" w:cs="Arial"/>
        </w:rPr>
      </w:pPr>
    </w:p>
    <w:p w14:paraId="42F2FC5C" w14:textId="77777777" w:rsidR="006C3D7A" w:rsidRPr="00766619" w:rsidRDefault="006C3D7A" w:rsidP="006C3D7A">
      <w:pPr>
        <w:rPr>
          <w:rFonts w:ascii="Arial" w:hAnsi="Arial" w:cs="Arial"/>
        </w:rPr>
      </w:pPr>
    </w:p>
    <w:p w14:paraId="7EC81B8D" w14:textId="77777777" w:rsidR="006C3D7A" w:rsidRPr="00766619" w:rsidRDefault="006C3D7A" w:rsidP="006C3D7A">
      <w:pPr>
        <w:pStyle w:val="StylIwony"/>
        <w:pageBreakBefore/>
        <w:spacing w:before="0" w:after="0"/>
        <w:jc w:val="left"/>
        <w:rPr>
          <w:rFonts w:ascii="Arial" w:hAnsi="Arial" w:cs="Arial"/>
          <w:sz w:val="20"/>
        </w:rPr>
      </w:pPr>
      <w:r w:rsidRPr="00766619">
        <w:rPr>
          <w:rFonts w:ascii="Arial" w:hAnsi="Arial" w:cs="Arial"/>
          <w:sz w:val="20"/>
        </w:rPr>
        <w:lastRenderedPageBreak/>
        <w:t>Tablica 6. Rury stalowe okrągłe bez szwu walcowane na gorąco wg PN-H-74219 [11]</w:t>
      </w:r>
    </w:p>
    <w:tbl>
      <w:tblPr>
        <w:tblW w:w="9072" w:type="dxa"/>
        <w:jc w:val="center"/>
        <w:tblCellMar>
          <w:left w:w="70" w:type="dxa"/>
          <w:right w:w="70" w:type="dxa"/>
        </w:tblCellMar>
        <w:tblLook w:val="0000" w:firstRow="0" w:lastRow="0" w:firstColumn="0" w:lastColumn="0" w:noHBand="0" w:noVBand="0"/>
      </w:tblPr>
      <w:tblGrid>
        <w:gridCol w:w="1610"/>
        <w:gridCol w:w="2204"/>
        <w:gridCol w:w="2318"/>
        <w:gridCol w:w="1470"/>
        <w:gridCol w:w="1470"/>
      </w:tblGrid>
      <w:tr w:rsidR="006C3D7A" w:rsidRPr="00766619" w14:paraId="1E025FA0" w14:textId="77777777" w:rsidTr="007055C0">
        <w:trPr>
          <w:jc w:val="center"/>
        </w:trPr>
        <w:tc>
          <w:tcPr>
            <w:tcW w:w="1346" w:type="dxa"/>
            <w:vMerge w:val="restart"/>
            <w:tcBorders>
              <w:top w:val="single" w:sz="4" w:space="0" w:color="auto"/>
              <w:left w:val="single" w:sz="4" w:space="0" w:color="auto"/>
              <w:bottom w:val="double" w:sz="4" w:space="0" w:color="auto"/>
              <w:right w:val="single" w:sz="4" w:space="0" w:color="auto"/>
            </w:tcBorders>
            <w:noWrap/>
          </w:tcPr>
          <w:p w14:paraId="5DD5F106"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Średnica</w:t>
            </w:r>
          </w:p>
          <w:p w14:paraId="738C564F" w14:textId="77777777" w:rsidR="006C3D7A" w:rsidRPr="00766619" w:rsidRDefault="006C3D7A" w:rsidP="007055C0">
            <w:pPr>
              <w:pStyle w:val="StylIwony"/>
              <w:spacing w:before="0" w:after="100" w:afterAutospacing="1"/>
              <w:jc w:val="center"/>
              <w:rPr>
                <w:rFonts w:ascii="Arial" w:hAnsi="Arial" w:cs="Arial"/>
                <w:sz w:val="20"/>
              </w:rPr>
            </w:pPr>
            <w:r w:rsidRPr="00766619">
              <w:rPr>
                <w:rFonts w:ascii="Arial" w:hAnsi="Arial" w:cs="Arial"/>
                <w:sz w:val="20"/>
              </w:rPr>
              <w:t>zewnętrzna</w:t>
            </w:r>
          </w:p>
        </w:tc>
        <w:tc>
          <w:tcPr>
            <w:tcW w:w="1843" w:type="dxa"/>
            <w:vMerge w:val="restart"/>
            <w:tcBorders>
              <w:top w:val="single" w:sz="4" w:space="0" w:color="auto"/>
              <w:left w:val="single" w:sz="4" w:space="0" w:color="auto"/>
              <w:bottom w:val="double" w:sz="4" w:space="0" w:color="auto"/>
              <w:right w:val="single" w:sz="4" w:space="0" w:color="auto"/>
            </w:tcBorders>
            <w:noWrap/>
          </w:tcPr>
          <w:p w14:paraId="69D7FA73"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Grubość</w:t>
            </w:r>
          </w:p>
          <w:p w14:paraId="1DB00165" w14:textId="77777777" w:rsidR="006C3D7A" w:rsidRPr="00766619" w:rsidRDefault="006C3D7A" w:rsidP="007055C0">
            <w:pPr>
              <w:pStyle w:val="StylIwony"/>
              <w:spacing w:before="0" w:after="100" w:afterAutospacing="1"/>
              <w:jc w:val="center"/>
              <w:rPr>
                <w:rFonts w:ascii="Arial" w:hAnsi="Arial" w:cs="Arial"/>
                <w:sz w:val="20"/>
              </w:rPr>
            </w:pPr>
            <w:r w:rsidRPr="00766619">
              <w:rPr>
                <w:rFonts w:ascii="Arial" w:hAnsi="Arial" w:cs="Arial"/>
                <w:sz w:val="20"/>
              </w:rPr>
              <w:t>ścianki</w:t>
            </w:r>
          </w:p>
        </w:tc>
        <w:tc>
          <w:tcPr>
            <w:tcW w:w="1938" w:type="dxa"/>
            <w:vMerge w:val="restart"/>
            <w:tcBorders>
              <w:top w:val="single" w:sz="4" w:space="0" w:color="auto"/>
              <w:left w:val="single" w:sz="4" w:space="0" w:color="auto"/>
              <w:bottom w:val="double" w:sz="4" w:space="0" w:color="auto"/>
              <w:right w:val="single" w:sz="4" w:space="0" w:color="auto"/>
            </w:tcBorders>
            <w:noWrap/>
          </w:tcPr>
          <w:p w14:paraId="04323D96"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Masa 1 m rury</w:t>
            </w:r>
          </w:p>
          <w:p w14:paraId="16715852" w14:textId="77777777" w:rsidR="006C3D7A" w:rsidRPr="00766619" w:rsidRDefault="006C3D7A" w:rsidP="007055C0">
            <w:pPr>
              <w:pStyle w:val="StylIwony"/>
              <w:spacing w:before="0" w:after="100" w:afterAutospacing="1"/>
              <w:jc w:val="center"/>
              <w:rPr>
                <w:rFonts w:ascii="Arial" w:hAnsi="Arial" w:cs="Arial"/>
                <w:sz w:val="20"/>
              </w:rPr>
            </w:pPr>
            <w:r w:rsidRPr="00766619">
              <w:rPr>
                <w:rFonts w:ascii="Arial" w:hAnsi="Arial" w:cs="Arial"/>
                <w:sz w:val="20"/>
              </w:rPr>
              <w:t>kg/m</w:t>
            </w:r>
          </w:p>
        </w:tc>
        <w:tc>
          <w:tcPr>
            <w:tcW w:w="2458" w:type="dxa"/>
            <w:gridSpan w:val="2"/>
            <w:tcBorders>
              <w:top w:val="single" w:sz="4" w:space="0" w:color="auto"/>
              <w:left w:val="single" w:sz="4" w:space="0" w:color="auto"/>
              <w:bottom w:val="single" w:sz="4" w:space="0" w:color="auto"/>
              <w:right w:val="single" w:sz="4" w:space="0" w:color="auto"/>
            </w:tcBorders>
            <w:noWrap/>
          </w:tcPr>
          <w:p w14:paraId="1555F771"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Dopuszczalne odchyłki, %</w:t>
            </w:r>
          </w:p>
        </w:tc>
      </w:tr>
      <w:tr w:rsidR="006C3D7A" w:rsidRPr="00766619" w14:paraId="2773DEC1" w14:textId="77777777" w:rsidTr="007055C0">
        <w:trPr>
          <w:jc w:val="center"/>
        </w:trPr>
        <w:tc>
          <w:tcPr>
            <w:tcW w:w="0" w:type="auto"/>
            <w:vMerge/>
            <w:tcBorders>
              <w:top w:val="single" w:sz="4" w:space="0" w:color="auto"/>
              <w:left w:val="single" w:sz="4" w:space="0" w:color="auto"/>
              <w:bottom w:val="double" w:sz="4" w:space="0" w:color="auto"/>
              <w:right w:val="single" w:sz="4" w:space="0" w:color="auto"/>
            </w:tcBorders>
            <w:vAlign w:val="center"/>
          </w:tcPr>
          <w:p w14:paraId="5C1B5218" w14:textId="77777777" w:rsidR="006C3D7A" w:rsidRPr="00766619" w:rsidRDefault="006C3D7A" w:rsidP="007055C0">
            <w:pPr>
              <w:jc w:val="center"/>
              <w:rPr>
                <w:rFonts w:ascii="Arial" w:hAnsi="Arial" w:cs="Arial"/>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1F293BD0" w14:textId="77777777" w:rsidR="006C3D7A" w:rsidRPr="00766619" w:rsidRDefault="006C3D7A" w:rsidP="007055C0">
            <w:pPr>
              <w:jc w:val="center"/>
              <w:rPr>
                <w:rFonts w:ascii="Arial" w:hAnsi="Arial" w:cs="Arial"/>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0BE84CEB" w14:textId="77777777" w:rsidR="006C3D7A" w:rsidRPr="00766619" w:rsidRDefault="006C3D7A" w:rsidP="007055C0">
            <w:pPr>
              <w:jc w:val="center"/>
              <w:rPr>
                <w:rFonts w:ascii="Arial" w:hAnsi="Arial" w:cs="Arial"/>
              </w:rPr>
            </w:pPr>
          </w:p>
        </w:tc>
        <w:tc>
          <w:tcPr>
            <w:tcW w:w="1229" w:type="dxa"/>
            <w:tcBorders>
              <w:top w:val="single" w:sz="4" w:space="0" w:color="auto"/>
              <w:left w:val="single" w:sz="4" w:space="0" w:color="auto"/>
              <w:bottom w:val="double" w:sz="4" w:space="0" w:color="auto"/>
              <w:right w:val="single" w:sz="4" w:space="0" w:color="auto"/>
            </w:tcBorders>
            <w:noWrap/>
          </w:tcPr>
          <w:p w14:paraId="69DB893E"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średnicy zewnętrznej</w:t>
            </w:r>
          </w:p>
        </w:tc>
        <w:tc>
          <w:tcPr>
            <w:tcW w:w="1229" w:type="dxa"/>
            <w:tcBorders>
              <w:top w:val="single" w:sz="4" w:space="0" w:color="auto"/>
              <w:left w:val="single" w:sz="4" w:space="0" w:color="auto"/>
              <w:bottom w:val="double" w:sz="4" w:space="0" w:color="auto"/>
              <w:right w:val="single" w:sz="4" w:space="0" w:color="auto"/>
            </w:tcBorders>
            <w:noWrap/>
          </w:tcPr>
          <w:p w14:paraId="262D005E"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grubości ścianki</w:t>
            </w:r>
          </w:p>
        </w:tc>
      </w:tr>
      <w:tr w:rsidR="006C3D7A" w:rsidRPr="00766619" w14:paraId="22185CB2" w14:textId="77777777" w:rsidTr="007055C0">
        <w:trPr>
          <w:jc w:val="center"/>
        </w:trPr>
        <w:tc>
          <w:tcPr>
            <w:tcW w:w="1346" w:type="dxa"/>
            <w:tcBorders>
              <w:top w:val="double" w:sz="4" w:space="0" w:color="auto"/>
              <w:left w:val="single" w:sz="6" w:space="0" w:color="auto"/>
              <w:bottom w:val="single" w:sz="6" w:space="0" w:color="auto"/>
              <w:right w:val="single" w:sz="6" w:space="0" w:color="auto"/>
            </w:tcBorders>
            <w:noWrap/>
          </w:tcPr>
          <w:p w14:paraId="23356C54"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51,0</w:t>
            </w:r>
          </w:p>
          <w:p w14:paraId="5389A0AA"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54,0</w:t>
            </w:r>
          </w:p>
          <w:p w14:paraId="61E584E7"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57,0</w:t>
            </w:r>
          </w:p>
          <w:p w14:paraId="3D288861"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60,3</w:t>
            </w:r>
          </w:p>
          <w:p w14:paraId="5704D1BF"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63,5</w:t>
            </w:r>
          </w:p>
          <w:p w14:paraId="6EEF646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70,0</w:t>
            </w:r>
          </w:p>
          <w:p w14:paraId="70EC93D8"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76,1</w:t>
            </w:r>
          </w:p>
          <w:p w14:paraId="3EF0B53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82,5</w:t>
            </w:r>
          </w:p>
          <w:p w14:paraId="3363C5AF"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88,9</w:t>
            </w:r>
          </w:p>
          <w:p w14:paraId="15A39CD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101,6</w:t>
            </w:r>
          </w:p>
        </w:tc>
        <w:tc>
          <w:tcPr>
            <w:tcW w:w="1843" w:type="dxa"/>
            <w:tcBorders>
              <w:top w:val="double" w:sz="4" w:space="0" w:color="auto"/>
              <w:left w:val="single" w:sz="6" w:space="0" w:color="auto"/>
              <w:bottom w:val="single" w:sz="6" w:space="0" w:color="auto"/>
              <w:right w:val="single" w:sz="6" w:space="0" w:color="auto"/>
            </w:tcBorders>
            <w:noWrap/>
          </w:tcPr>
          <w:p w14:paraId="40C4F53E"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od 2,6 do 12,5</w:t>
            </w:r>
          </w:p>
          <w:p w14:paraId="5F011F24"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2,6 do 14,2</w:t>
            </w:r>
          </w:p>
          <w:p w14:paraId="49149D31"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2,9 do 14,2</w:t>
            </w:r>
          </w:p>
          <w:p w14:paraId="36DF36F8"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2,9 do</w:t>
            </w:r>
            <w:r w:rsidRPr="00766619">
              <w:rPr>
                <w:rFonts w:ascii="Arial" w:hAnsi="Arial" w:cs="Arial"/>
                <w:b/>
                <w:sz w:val="20"/>
              </w:rPr>
              <w:t xml:space="preserve"> </w:t>
            </w:r>
            <w:r w:rsidRPr="00766619">
              <w:rPr>
                <w:rFonts w:ascii="Arial" w:hAnsi="Arial" w:cs="Arial"/>
                <w:sz w:val="20"/>
              </w:rPr>
              <w:t>14,2</w:t>
            </w:r>
          </w:p>
          <w:p w14:paraId="2C4C9D97"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2,9 do 16,0</w:t>
            </w:r>
          </w:p>
          <w:p w14:paraId="1246670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2,9 do 16,0</w:t>
            </w:r>
          </w:p>
          <w:p w14:paraId="31EA26DE"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2,9 do 20,0</w:t>
            </w:r>
          </w:p>
          <w:p w14:paraId="7EE1F181"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3,2 do 20,0</w:t>
            </w:r>
          </w:p>
          <w:p w14:paraId="3CFAE06B"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3,2 do 34,0</w:t>
            </w:r>
          </w:p>
          <w:p w14:paraId="7F803AC4"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3,6 do 20,0</w:t>
            </w:r>
          </w:p>
        </w:tc>
        <w:tc>
          <w:tcPr>
            <w:tcW w:w="1938" w:type="dxa"/>
            <w:tcBorders>
              <w:top w:val="double" w:sz="4" w:space="0" w:color="auto"/>
              <w:left w:val="single" w:sz="6" w:space="0" w:color="auto"/>
              <w:bottom w:val="single" w:sz="6" w:space="0" w:color="auto"/>
              <w:right w:val="single" w:sz="6" w:space="0" w:color="auto"/>
            </w:tcBorders>
            <w:noWrap/>
          </w:tcPr>
          <w:p w14:paraId="755B5F7F"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od 3,10 do 11,9</w:t>
            </w:r>
          </w:p>
          <w:p w14:paraId="4D6B735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3,30 do 13,9</w:t>
            </w:r>
          </w:p>
          <w:p w14:paraId="2E3583B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3,87 do 15,0</w:t>
            </w:r>
          </w:p>
          <w:p w14:paraId="560BB20A"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4,11 do 16,1</w:t>
            </w:r>
          </w:p>
          <w:p w14:paraId="19BA154F"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4,33 do 18,7</w:t>
            </w:r>
          </w:p>
          <w:p w14:paraId="12D02BDA"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5,80 do 21,3</w:t>
            </w:r>
          </w:p>
          <w:p w14:paraId="572F0DDB"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5,24 do 27,7</w:t>
            </w:r>
          </w:p>
          <w:p w14:paraId="4333653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6,26 do 30,8</w:t>
            </w:r>
          </w:p>
          <w:p w14:paraId="25BF0D4E"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6,76 do 34,0</w:t>
            </w:r>
          </w:p>
          <w:p w14:paraId="2D6E3BC2" w14:textId="77777777" w:rsidR="006C3D7A" w:rsidRPr="00766619" w:rsidRDefault="006C3D7A" w:rsidP="007055C0">
            <w:pPr>
              <w:pStyle w:val="StylIwony"/>
              <w:spacing w:before="0"/>
              <w:jc w:val="center"/>
              <w:rPr>
                <w:rFonts w:ascii="Arial" w:hAnsi="Arial" w:cs="Arial"/>
                <w:sz w:val="20"/>
              </w:rPr>
            </w:pPr>
            <w:r w:rsidRPr="00766619">
              <w:rPr>
                <w:rFonts w:ascii="Arial" w:hAnsi="Arial" w:cs="Arial"/>
                <w:sz w:val="20"/>
              </w:rPr>
              <w:t>od 8,70 do 40,2</w:t>
            </w:r>
          </w:p>
        </w:tc>
        <w:tc>
          <w:tcPr>
            <w:tcW w:w="1229" w:type="dxa"/>
            <w:tcBorders>
              <w:top w:val="double" w:sz="4" w:space="0" w:color="auto"/>
              <w:left w:val="single" w:sz="6" w:space="0" w:color="auto"/>
              <w:bottom w:val="single" w:sz="6" w:space="0" w:color="auto"/>
              <w:right w:val="single" w:sz="6" w:space="0" w:color="auto"/>
            </w:tcBorders>
            <w:noWrap/>
          </w:tcPr>
          <w:p w14:paraId="78F753D2" w14:textId="77777777" w:rsidR="006C3D7A" w:rsidRPr="00766619" w:rsidRDefault="006C3D7A" w:rsidP="007055C0">
            <w:pPr>
              <w:pStyle w:val="StylIwony"/>
              <w:spacing w:before="0" w:after="0"/>
              <w:jc w:val="center"/>
              <w:rPr>
                <w:rFonts w:ascii="Arial" w:hAnsi="Arial" w:cs="Arial"/>
                <w:sz w:val="20"/>
              </w:rPr>
            </w:pPr>
          </w:p>
          <w:p w14:paraId="43579108" w14:textId="77777777" w:rsidR="006C3D7A" w:rsidRPr="00766619" w:rsidRDefault="006C3D7A" w:rsidP="007055C0">
            <w:pPr>
              <w:pStyle w:val="StylIwony"/>
              <w:spacing w:before="0" w:after="0"/>
              <w:jc w:val="center"/>
              <w:rPr>
                <w:rFonts w:ascii="Arial" w:hAnsi="Arial" w:cs="Arial"/>
                <w:sz w:val="20"/>
              </w:rPr>
            </w:pPr>
          </w:p>
          <w:p w14:paraId="1163AF8F" w14:textId="77777777" w:rsidR="006C3D7A" w:rsidRPr="00766619" w:rsidRDefault="006C3D7A" w:rsidP="007055C0">
            <w:pPr>
              <w:pStyle w:val="StylIwony"/>
              <w:spacing w:before="0" w:after="0"/>
              <w:jc w:val="center"/>
              <w:rPr>
                <w:rFonts w:ascii="Arial" w:hAnsi="Arial" w:cs="Arial"/>
                <w:sz w:val="20"/>
              </w:rPr>
            </w:pPr>
          </w:p>
          <w:p w14:paraId="3852B7A6" w14:textId="77777777" w:rsidR="006C3D7A" w:rsidRPr="00766619" w:rsidRDefault="006C3D7A" w:rsidP="007055C0">
            <w:pPr>
              <w:pStyle w:val="StylIwony"/>
              <w:spacing w:before="0" w:after="0"/>
              <w:jc w:val="center"/>
              <w:rPr>
                <w:rFonts w:ascii="Arial" w:hAnsi="Arial" w:cs="Arial"/>
                <w:sz w:val="20"/>
              </w:rPr>
            </w:pPr>
          </w:p>
          <w:p w14:paraId="585C25B5"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sym w:font="Symbol" w:char="00B1"/>
            </w:r>
            <w:r w:rsidRPr="00766619">
              <w:rPr>
                <w:rFonts w:ascii="Arial" w:hAnsi="Arial" w:cs="Arial"/>
                <w:sz w:val="20"/>
              </w:rPr>
              <w:t xml:space="preserve"> 1,25</w:t>
            </w:r>
          </w:p>
        </w:tc>
        <w:tc>
          <w:tcPr>
            <w:tcW w:w="1229" w:type="dxa"/>
            <w:tcBorders>
              <w:top w:val="double" w:sz="4" w:space="0" w:color="auto"/>
              <w:left w:val="single" w:sz="6" w:space="0" w:color="auto"/>
              <w:bottom w:val="single" w:sz="6" w:space="0" w:color="auto"/>
              <w:right w:val="single" w:sz="6" w:space="0" w:color="auto"/>
            </w:tcBorders>
            <w:noWrap/>
          </w:tcPr>
          <w:p w14:paraId="621F78C1" w14:textId="77777777" w:rsidR="006C3D7A" w:rsidRPr="00766619" w:rsidRDefault="006C3D7A" w:rsidP="007055C0">
            <w:pPr>
              <w:pStyle w:val="StylIwony"/>
              <w:spacing w:before="0" w:after="0"/>
              <w:jc w:val="center"/>
              <w:rPr>
                <w:rFonts w:ascii="Arial" w:hAnsi="Arial" w:cs="Arial"/>
                <w:sz w:val="20"/>
              </w:rPr>
            </w:pPr>
          </w:p>
          <w:p w14:paraId="6C686272" w14:textId="77777777" w:rsidR="006C3D7A" w:rsidRPr="00766619" w:rsidRDefault="006C3D7A" w:rsidP="007055C0">
            <w:pPr>
              <w:pStyle w:val="StylIwony"/>
              <w:spacing w:before="0" w:after="0"/>
              <w:jc w:val="center"/>
              <w:rPr>
                <w:rFonts w:ascii="Arial" w:hAnsi="Arial" w:cs="Arial"/>
                <w:sz w:val="20"/>
              </w:rPr>
            </w:pPr>
          </w:p>
          <w:p w14:paraId="7B95A38D" w14:textId="77777777" w:rsidR="006C3D7A" w:rsidRPr="00766619" w:rsidRDefault="006C3D7A" w:rsidP="007055C0">
            <w:pPr>
              <w:pStyle w:val="StylIwony"/>
              <w:spacing w:before="0" w:after="0"/>
              <w:jc w:val="center"/>
              <w:rPr>
                <w:rFonts w:ascii="Arial" w:hAnsi="Arial" w:cs="Arial"/>
                <w:sz w:val="20"/>
              </w:rPr>
            </w:pPr>
          </w:p>
          <w:p w14:paraId="36B0470B" w14:textId="77777777" w:rsidR="006C3D7A" w:rsidRPr="00766619" w:rsidRDefault="006C3D7A" w:rsidP="007055C0">
            <w:pPr>
              <w:pStyle w:val="StylIwony"/>
              <w:spacing w:before="0" w:after="0"/>
              <w:jc w:val="center"/>
              <w:rPr>
                <w:rFonts w:ascii="Arial" w:hAnsi="Arial" w:cs="Arial"/>
                <w:sz w:val="20"/>
              </w:rPr>
            </w:pPr>
          </w:p>
          <w:p w14:paraId="23A23D5A"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sym w:font="Symbol" w:char="00B1"/>
            </w:r>
            <w:r w:rsidRPr="00766619">
              <w:rPr>
                <w:rFonts w:ascii="Arial" w:hAnsi="Arial" w:cs="Arial"/>
                <w:sz w:val="20"/>
              </w:rPr>
              <w:t xml:space="preserve"> 15</w:t>
            </w:r>
          </w:p>
        </w:tc>
      </w:tr>
    </w:tbl>
    <w:p w14:paraId="1BA8D895"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Tablica 7. Rury stalowe bez szwu ciągnione i walcowane na zimno wg PN-H-74220 [12]</w:t>
      </w:r>
    </w:p>
    <w:tbl>
      <w:tblPr>
        <w:tblW w:w="9072" w:type="dxa"/>
        <w:jc w:val="center"/>
        <w:tblCellMar>
          <w:left w:w="70" w:type="dxa"/>
          <w:right w:w="70" w:type="dxa"/>
        </w:tblCellMar>
        <w:tblLook w:val="0000" w:firstRow="0" w:lastRow="0" w:firstColumn="0" w:lastColumn="0" w:noHBand="0" w:noVBand="0"/>
      </w:tblPr>
      <w:tblGrid>
        <w:gridCol w:w="1608"/>
        <w:gridCol w:w="2162"/>
        <w:gridCol w:w="2389"/>
        <w:gridCol w:w="1389"/>
        <w:gridCol w:w="1524"/>
      </w:tblGrid>
      <w:tr w:rsidR="006C3D7A" w:rsidRPr="00766619" w14:paraId="79F8FB38" w14:textId="77777777" w:rsidTr="007055C0">
        <w:trPr>
          <w:jc w:val="center"/>
        </w:trPr>
        <w:tc>
          <w:tcPr>
            <w:tcW w:w="1346" w:type="dxa"/>
            <w:vMerge w:val="restart"/>
            <w:tcBorders>
              <w:top w:val="single" w:sz="4" w:space="0" w:color="auto"/>
              <w:left w:val="single" w:sz="4" w:space="0" w:color="auto"/>
              <w:bottom w:val="double" w:sz="4" w:space="0" w:color="auto"/>
              <w:right w:val="single" w:sz="4" w:space="0" w:color="auto"/>
            </w:tcBorders>
            <w:noWrap/>
          </w:tcPr>
          <w:p w14:paraId="37897D48"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Średnica</w:t>
            </w:r>
          </w:p>
          <w:p w14:paraId="309812FE"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zewnętrzna</w:t>
            </w:r>
          </w:p>
          <w:p w14:paraId="551D59F6"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mm</w:t>
            </w:r>
          </w:p>
        </w:tc>
        <w:tc>
          <w:tcPr>
            <w:tcW w:w="1810" w:type="dxa"/>
            <w:vMerge w:val="restart"/>
            <w:tcBorders>
              <w:top w:val="single" w:sz="4" w:space="0" w:color="auto"/>
              <w:left w:val="single" w:sz="4" w:space="0" w:color="auto"/>
              <w:bottom w:val="double" w:sz="4" w:space="0" w:color="auto"/>
              <w:right w:val="single" w:sz="4" w:space="0" w:color="auto"/>
            </w:tcBorders>
            <w:noWrap/>
          </w:tcPr>
          <w:p w14:paraId="62111B57"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Grubość</w:t>
            </w:r>
          </w:p>
          <w:p w14:paraId="4552C4C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ścianki</w:t>
            </w:r>
          </w:p>
          <w:p w14:paraId="1354D167"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mm</w:t>
            </w:r>
          </w:p>
        </w:tc>
        <w:tc>
          <w:tcPr>
            <w:tcW w:w="2000" w:type="dxa"/>
            <w:vMerge w:val="restart"/>
            <w:tcBorders>
              <w:top w:val="single" w:sz="4" w:space="0" w:color="auto"/>
              <w:left w:val="single" w:sz="4" w:space="0" w:color="auto"/>
              <w:bottom w:val="double" w:sz="4" w:space="0" w:color="auto"/>
              <w:right w:val="single" w:sz="4" w:space="0" w:color="auto"/>
            </w:tcBorders>
            <w:noWrap/>
          </w:tcPr>
          <w:p w14:paraId="37F22998"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Masa</w:t>
            </w:r>
          </w:p>
          <w:p w14:paraId="60328981"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 m rury</w:t>
            </w:r>
          </w:p>
          <w:p w14:paraId="0DD1F92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kg/m</w:t>
            </w:r>
          </w:p>
        </w:tc>
        <w:tc>
          <w:tcPr>
            <w:tcW w:w="2427" w:type="dxa"/>
            <w:gridSpan w:val="2"/>
            <w:tcBorders>
              <w:top w:val="single" w:sz="4" w:space="0" w:color="auto"/>
              <w:left w:val="single" w:sz="4" w:space="0" w:color="auto"/>
              <w:bottom w:val="single" w:sz="4" w:space="0" w:color="auto"/>
              <w:right w:val="single" w:sz="4" w:space="0" w:color="auto"/>
            </w:tcBorders>
            <w:noWrap/>
          </w:tcPr>
          <w:p w14:paraId="4B50E89F"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Dopuszczalne odchyłki, %</w:t>
            </w:r>
          </w:p>
        </w:tc>
      </w:tr>
      <w:tr w:rsidR="006C3D7A" w:rsidRPr="00766619" w14:paraId="4367473D" w14:textId="77777777" w:rsidTr="007055C0">
        <w:trPr>
          <w:jc w:val="center"/>
        </w:trPr>
        <w:tc>
          <w:tcPr>
            <w:tcW w:w="0" w:type="auto"/>
            <w:vMerge/>
            <w:tcBorders>
              <w:top w:val="single" w:sz="4" w:space="0" w:color="auto"/>
              <w:left w:val="single" w:sz="4" w:space="0" w:color="auto"/>
              <w:bottom w:val="double" w:sz="4" w:space="0" w:color="auto"/>
              <w:right w:val="single" w:sz="4" w:space="0" w:color="auto"/>
            </w:tcBorders>
            <w:vAlign w:val="center"/>
          </w:tcPr>
          <w:p w14:paraId="5FCA7CEB" w14:textId="77777777" w:rsidR="006C3D7A" w:rsidRPr="00766619" w:rsidRDefault="006C3D7A" w:rsidP="007055C0">
            <w:pPr>
              <w:jc w:val="center"/>
              <w:rPr>
                <w:rFonts w:ascii="Arial" w:hAnsi="Arial" w:cs="Arial"/>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76271AA9" w14:textId="77777777" w:rsidR="006C3D7A" w:rsidRPr="00766619" w:rsidRDefault="006C3D7A" w:rsidP="007055C0">
            <w:pPr>
              <w:jc w:val="center"/>
              <w:rPr>
                <w:rFonts w:ascii="Arial" w:hAnsi="Arial" w:cs="Arial"/>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5536B6AF" w14:textId="77777777" w:rsidR="006C3D7A" w:rsidRPr="00766619" w:rsidRDefault="006C3D7A" w:rsidP="007055C0">
            <w:pPr>
              <w:jc w:val="center"/>
              <w:rPr>
                <w:rFonts w:ascii="Arial" w:hAnsi="Arial" w:cs="Arial"/>
              </w:rPr>
            </w:pPr>
          </w:p>
        </w:tc>
        <w:tc>
          <w:tcPr>
            <w:tcW w:w="1151" w:type="dxa"/>
            <w:tcBorders>
              <w:top w:val="single" w:sz="4" w:space="0" w:color="auto"/>
              <w:left w:val="single" w:sz="4" w:space="0" w:color="auto"/>
              <w:bottom w:val="double" w:sz="4" w:space="0" w:color="auto"/>
              <w:right w:val="single" w:sz="4" w:space="0" w:color="auto"/>
            </w:tcBorders>
            <w:noWrap/>
          </w:tcPr>
          <w:p w14:paraId="2F0B49FE"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Średnica zewnętrzna</w:t>
            </w:r>
          </w:p>
        </w:tc>
        <w:tc>
          <w:tcPr>
            <w:tcW w:w="1276" w:type="dxa"/>
            <w:tcBorders>
              <w:top w:val="single" w:sz="4" w:space="0" w:color="auto"/>
              <w:left w:val="single" w:sz="4" w:space="0" w:color="auto"/>
              <w:bottom w:val="double" w:sz="4" w:space="0" w:color="auto"/>
              <w:right w:val="single" w:sz="4" w:space="0" w:color="auto"/>
            </w:tcBorders>
            <w:noWrap/>
          </w:tcPr>
          <w:p w14:paraId="5F2256C2"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Grubość ścianki</w:t>
            </w:r>
          </w:p>
        </w:tc>
      </w:tr>
      <w:tr w:rsidR="006C3D7A" w:rsidRPr="00766619" w14:paraId="0A547CCF" w14:textId="77777777" w:rsidTr="007055C0">
        <w:trPr>
          <w:jc w:val="center"/>
        </w:trPr>
        <w:tc>
          <w:tcPr>
            <w:tcW w:w="1346" w:type="dxa"/>
            <w:tcBorders>
              <w:top w:val="double" w:sz="4" w:space="0" w:color="auto"/>
              <w:left w:val="single" w:sz="6" w:space="0" w:color="auto"/>
              <w:bottom w:val="single" w:sz="6" w:space="0" w:color="auto"/>
              <w:right w:val="single" w:sz="6" w:space="0" w:color="auto"/>
            </w:tcBorders>
            <w:noWrap/>
          </w:tcPr>
          <w:p w14:paraId="6C24C52D"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51,0</w:t>
            </w:r>
          </w:p>
          <w:p w14:paraId="59AD3D44"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54,0</w:t>
            </w:r>
          </w:p>
          <w:p w14:paraId="66144586"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57,0</w:t>
            </w:r>
          </w:p>
          <w:p w14:paraId="32BC0E22"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60,3</w:t>
            </w:r>
          </w:p>
          <w:p w14:paraId="7376E9C4"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63,5</w:t>
            </w:r>
          </w:p>
        </w:tc>
        <w:tc>
          <w:tcPr>
            <w:tcW w:w="1810" w:type="dxa"/>
            <w:tcBorders>
              <w:top w:val="double" w:sz="4" w:space="0" w:color="auto"/>
              <w:left w:val="single" w:sz="6" w:space="0" w:color="auto"/>
              <w:bottom w:val="single" w:sz="6" w:space="0" w:color="auto"/>
              <w:right w:val="single" w:sz="6" w:space="0" w:color="auto"/>
            </w:tcBorders>
            <w:noWrap/>
          </w:tcPr>
          <w:p w14:paraId="33F305FB"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od 2,9 do 5,6</w:t>
            </w:r>
          </w:p>
          <w:p w14:paraId="0D3938BE"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2,9 do 8,0</w:t>
            </w:r>
          </w:p>
          <w:p w14:paraId="67427A3B"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2,9 do 10,0</w:t>
            </w:r>
          </w:p>
          <w:p w14:paraId="7C5825E3"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7,1 do 10,0</w:t>
            </w:r>
          </w:p>
          <w:p w14:paraId="5CB26A5A"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7,1 do 10,0</w:t>
            </w:r>
          </w:p>
        </w:tc>
        <w:tc>
          <w:tcPr>
            <w:tcW w:w="2000" w:type="dxa"/>
            <w:tcBorders>
              <w:top w:val="double" w:sz="4" w:space="0" w:color="auto"/>
              <w:left w:val="single" w:sz="6" w:space="0" w:color="auto"/>
              <w:bottom w:val="single" w:sz="6" w:space="0" w:color="auto"/>
              <w:right w:val="nil"/>
            </w:tcBorders>
            <w:noWrap/>
          </w:tcPr>
          <w:p w14:paraId="43A6E652"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od 3,44 do 6,27</w:t>
            </w:r>
          </w:p>
          <w:p w14:paraId="74DEB9A4"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3,65 do 9,04</w:t>
            </w:r>
          </w:p>
          <w:p w14:paraId="1F84D153"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3,87 do 11,60</w:t>
            </w:r>
          </w:p>
          <w:p w14:paraId="455F23A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9,34 do 12,40</w:t>
            </w:r>
          </w:p>
          <w:p w14:paraId="6DE7E14F" w14:textId="77777777" w:rsidR="006C3D7A" w:rsidRPr="00766619" w:rsidRDefault="006C3D7A" w:rsidP="007055C0">
            <w:pPr>
              <w:pStyle w:val="StylIwony"/>
              <w:spacing w:before="0"/>
              <w:jc w:val="center"/>
              <w:rPr>
                <w:rFonts w:ascii="Arial" w:hAnsi="Arial" w:cs="Arial"/>
                <w:sz w:val="20"/>
              </w:rPr>
            </w:pPr>
            <w:r w:rsidRPr="00766619">
              <w:rPr>
                <w:rFonts w:ascii="Arial" w:hAnsi="Arial" w:cs="Arial"/>
                <w:sz w:val="20"/>
              </w:rPr>
              <w:t>od 9,90 do 13,20</w:t>
            </w:r>
          </w:p>
        </w:tc>
        <w:tc>
          <w:tcPr>
            <w:tcW w:w="1151" w:type="dxa"/>
            <w:tcBorders>
              <w:top w:val="double" w:sz="4" w:space="0" w:color="auto"/>
              <w:left w:val="single" w:sz="6" w:space="0" w:color="auto"/>
              <w:bottom w:val="single" w:sz="6" w:space="0" w:color="auto"/>
              <w:right w:val="single" w:sz="6" w:space="0" w:color="auto"/>
            </w:tcBorders>
            <w:noWrap/>
          </w:tcPr>
          <w:p w14:paraId="73BB8882" w14:textId="77777777" w:rsidR="006C3D7A" w:rsidRPr="00766619" w:rsidRDefault="006C3D7A" w:rsidP="007055C0">
            <w:pPr>
              <w:pStyle w:val="StylIwony"/>
              <w:spacing w:before="0" w:after="0"/>
              <w:jc w:val="center"/>
              <w:rPr>
                <w:rFonts w:ascii="Arial" w:hAnsi="Arial" w:cs="Arial"/>
                <w:sz w:val="20"/>
              </w:rPr>
            </w:pPr>
          </w:p>
          <w:p w14:paraId="7C70EA52" w14:textId="77777777" w:rsidR="006C3D7A" w:rsidRPr="00766619" w:rsidRDefault="006C3D7A" w:rsidP="007055C0">
            <w:pPr>
              <w:pStyle w:val="StylIwony"/>
              <w:spacing w:before="0" w:after="0"/>
              <w:jc w:val="center"/>
              <w:rPr>
                <w:rFonts w:ascii="Arial" w:hAnsi="Arial" w:cs="Arial"/>
                <w:sz w:val="20"/>
              </w:rPr>
            </w:pPr>
          </w:p>
          <w:p w14:paraId="12DA38D0"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sym w:font="Symbol" w:char="00B1"/>
            </w:r>
            <w:r w:rsidRPr="00766619">
              <w:rPr>
                <w:rFonts w:ascii="Arial" w:hAnsi="Arial" w:cs="Arial"/>
                <w:sz w:val="20"/>
              </w:rPr>
              <w:t xml:space="preserve"> 1,0</w:t>
            </w:r>
          </w:p>
        </w:tc>
        <w:tc>
          <w:tcPr>
            <w:tcW w:w="1276" w:type="dxa"/>
            <w:tcBorders>
              <w:top w:val="double" w:sz="4" w:space="0" w:color="auto"/>
              <w:left w:val="single" w:sz="6" w:space="0" w:color="auto"/>
              <w:bottom w:val="single" w:sz="6" w:space="0" w:color="auto"/>
              <w:right w:val="single" w:sz="6" w:space="0" w:color="auto"/>
            </w:tcBorders>
            <w:noWrap/>
          </w:tcPr>
          <w:p w14:paraId="58C24220" w14:textId="77777777" w:rsidR="006C3D7A" w:rsidRPr="00766619" w:rsidRDefault="006C3D7A" w:rsidP="007055C0">
            <w:pPr>
              <w:pStyle w:val="StylIwony"/>
              <w:spacing w:before="0" w:after="0"/>
              <w:jc w:val="center"/>
              <w:rPr>
                <w:rFonts w:ascii="Arial" w:hAnsi="Arial" w:cs="Arial"/>
                <w:sz w:val="20"/>
              </w:rPr>
            </w:pPr>
          </w:p>
          <w:p w14:paraId="2F6FB92A" w14:textId="77777777" w:rsidR="006C3D7A" w:rsidRPr="00766619" w:rsidRDefault="006C3D7A" w:rsidP="007055C0">
            <w:pPr>
              <w:pStyle w:val="StylIwony"/>
              <w:spacing w:before="0" w:after="0"/>
              <w:jc w:val="center"/>
              <w:rPr>
                <w:rFonts w:ascii="Arial" w:hAnsi="Arial" w:cs="Arial"/>
                <w:sz w:val="20"/>
              </w:rPr>
            </w:pPr>
          </w:p>
          <w:p w14:paraId="6C1F5D8B"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sym w:font="Symbol" w:char="00B1"/>
            </w:r>
            <w:r w:rsidRPr="00766619">
              <w:rPr>
                <w:rFonts w:ascii="Arial" w:hAnsi="Arial" w:cs="Arial"/>
                <w:sz w:val="20"/>
              </w:rPr>
              <w:t xml:space="preserve"> 15</w:t>
            </w:r>
          </w:p>
        </w:tc>
      </w:tr>
    </w:tbl>
    <w:p w14:paraId="6644C679"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Tablica 8. Kątowniki równoramienne wg PN-H-93401 [21]</w:t>
      </w:r>
    </w:p>
    <w:tbl>
      <w:tblPr>
        <w:tblW w:w="9072" w:type="dxa"/>
        <w:jc w:val="center"/>
        <w:tblCellMar>
          <w:left w:w="70" w:type="dxa"/>
          <w:right w:w="70" w:type="dxa"/>
        </w:tblCellMar>
        <w:tblLook w:val="0000" w:firstRow="0" w:lastRow="0" w:firstColumn="0" w:lastColumn="0" w:noHBand="0" w:noVBand="0"/>
      </w:tblPr>
      <w:tblGrid>
        <w:gridCol w:w="1440"/>
        <w:gridCol w:w="1527"/>
        <w:gridCol w:w="2035"/>
        <w:gridCol w:w="1938"/>
        <w:gridCol w:w="2132"/>
      </w:tblGrid>
      <w:tr w:rsidR="006C3D7A" w:rsidRPr="00766619" w14:paraId="1125CCC5" w14:textId="77777777" w:rsidTr="007055C0">
        <w:trPr>
          <w:jc w:val="center"/>
        </w:trPr>
        <w:tc>
          <w:tcPr>
            <w:tcW w:w="1204" w:type="dxa"/>
            <w:vMerge w:val="restart"/>
            <w:tcBorders>
              <w:top w:val="single" w:sz="4" w:space="0" w:color="auto"/>
              <w:left w:val="single" w:sz="4" w:space="0" w:color="auto"/>
              <w:bottom w:val="double" w:sz="4" w:space="0" w:color="auto"/>
              <w:right w:val="single" w:sz="4" w:space="0" w:color="auto"/>
            </w:tcBorders>
            <w:noWrap/>
          </w:tcPr>
          <w:p w14:paraId="777EEF6A"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Wymiary</w:t>
            </w:r>
          </w:p>
          <w:p w14:paraId="5BB39F15"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ramion</w:t>
            </w:r>
          </w:p>
          <w:p w14:paraId="14EABFEC"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mm</w:t>
            </w:r>
          </w:p>
        </w:tc>
        <w:tc>
          <w:tcPr>
            <w:tcW w:w="1276" w:type="dxa"/>
            <w:vMerge w:val="restart"/>
            <w:tcBorders>
              <w:top w:val="single" w:sz="4" w:space="0" w:color="auto"/>
              <w:left w:val="single" w:sz="4" w:space="0" w:color="auto"/>
              <w:bottom w:val="double" w:sz="4" w:space="0" w:color="auto"/>
              <w:right w:val="single" w:sz="4" w:space="0" w:color="auto"/>
            </w:tcBorders>
            <w:noWrap/>
          </w:tcPr>
          <w:p w14:paraId="0CD18BAB"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Grubość</w:t>
            </w:r>
          </w:p>
          <w:p w14:paraId="5DE7C4CF"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ramienia</w:t>
            </w:r>
          </w:p>
          <w:p w14:paraId="1F76210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mm</w:t>
            </w:r>
          </w:p>
        </w:tc>
        <w:tc>
          <w:tcPr>
            <w:tcW w:w="1701" w:type="dxa"/>
            <w:vMerge w:val="restart"/>
            <w:tcBorders>
              <w:top w:val="single" w:sz="4" w:space="0" w:color="auto"/>
              <w:left w:val="single" w:sz="4" w:space="0" w:color="auto"/>
              <w:bottom w:val="double" w:sz="4" w:space="0" w:color="auto"/>
              <w:right w:val="single" w:sz="4" w:space="0" w:color="auto"/>
            </w:tcBorders>
            <w:noWrap/>
          </w:tcPr>
          <w:p w14:paraId="11DEC02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Masa 1 m</w:t>
            </w:r>
          </w:p>
          <w:p w14:paraId="297D3B48"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kątownika</w:t>
            </w:r>
          </w:p>
          <w:p w14:paraId="445800B6"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kg/m</w:t>
            </w:r>
          </w:p>
        </w:tc>
        <w:tc>
          <w:tcPr>
            <w:tcW w:w="3402" w:type="dxa"/>
            <w:gridSpan w:val="2"/>
            <w:tcBorders>
              <w:top w:val="single" w:sz="4" w:space="0" w:color="auto"/>
              <w:left w:val="single" w:sz="4" w:space="0" w:color="auto"/>
              <w:bottom w:val="single" w:sz="4" w:space="0" w:color="auto"/>
              <w:right w:val="single" w:sz="4" w:space="0" w:color="auto"/>
            </w:tcBorders>
            <w:noWrap/>
          </w:tcPr>
          <w:p w14:paraId="7F2031DC"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Dopuszczalne odchyłki mm</w:t>
            </w:r>
          </w:p>
        </w:tc>
      </w:tr>
      <w:tr w:rsidR="006C3D7A" w:rsidRPr="00766619" w14:paraId="44F81B08" w14:textId="77777777" w:rsidTr="007055C0">
        <w:trPr>
          <w:jc w:val="center"/>
        </w:trPr>
        <w:tc>
          <w:tcPr>
            <w:tcW w:w="0" w:type="auto"/>
            <w:vMerge/>
            <w:tcBorders>
              <w:top w:val="single" w:sz="4" w:space="0" w:color="auto"/>
              <w:left w:val="single" w:sz="4" w:space="0" w:color="auto"/>
              <w:bottom w:val="double" w:sz="4" w:space="0" w:color="auto"/>
              <w:right w:val="single" w:sz="4" w:space="0" w:color="auto"/>
            </w:tcBorders>
            <w:vAlign w:val="center"/>
          </w:tcPr>
          <w:p w14:paraId="722D612E" w14:textId="77777777" w:rsidR="006C3D7A" w:rsidRPr="00766619" w:rsidRDefault="006C3D7A" w:rsidP="007055C0">
            <w:pPr>
              <w:jc w:val="center"/>
              <w:rPr>
                <w:rFonts w:ascii="Arial" w:hAnsi="Arial" w:cs="Arial"/>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51F603B7" w14:textId="77777777" w:rsidR="006C3D7A" w:rsidRPr="00766619" w:rsidRDefault="006C3D7A" w:rsidP="007055C0">
            <w:pPr>
              <w:jc w:val="center"/>
              <w:rPr>
                <w:rFonts w:ascii="Arial" w:hAnsi="Arial" w:cs="Arial"/>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65F973CC" w14:textId="77777777" w:rsidR="006C3D7A" w:rsidRPr="00766619" w:rsidRDefault="006C3D7A" w:rsidP="007055C0">
            <w:pPr>
              <w:jc w:val="center"/>
              <w:rPr>
                <w:rFonts w:ascii="Arial" w:hAnsi="Arial" w:cs="Arial"/>
              </w:rPr>
            </w:pPr>
          </w:p>
        </w:tc>
        <w:tc>
          <w:tcPr>
            <w:tcW w:w="1620" w:type="dxa"/>
            <w:tcBorders>
              <w:top w:val="single" w:sz="4" w:space="0" w:color="auto"/>
              <w:left w:val="single" w:sz="4" w:space="0" w:color="auto"/>
              <w:bottom w:val="double" w:sz="4" w:space="0" w:color="auto"/>
              <w:right w:val="single" w:sz="4" w:space="0" w:color="auto"/>
            </w:tcBorders>
            <w:noWrap/>
          </w:tcPr>
          <w:p w14:paraId="2DDC3DAA"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długości ramienia</w:t>
            </w:r>
          </w:p>
        </w:tc>
        <w:tc>
          <w:tcPr>
            <w:tcW w:w="1782" w:type="dxa"/>
            <w:tcBorders>
              <w:top w:val="single" w:sz="4" w:space="0" w:color="auto"/>
              <w:left w:val="single" w:sz="4" w:space="0" w:color="auto"/>
              <w:bottom w:val="double" w:sz="4" w:space="0" w:color="auto"/>
              <w:right w:val="single" w:sz="4" w:space="0" w:color="auto"/>
            </w:tcBorders>
            <w:noWrap/>
          </w:tcPr>
          <w:p w14:paraId="75367374"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grubości ramion</w:t>
            </w:r>
          </w:p>
        </w:tc>
      </w:tr>
      <w:tr w:rsidR="006C3D7A" w:rsidRPr="00766619" w14:paraId="344A6145" w14:textId="77777777" w:rsidTr="007055C0">
        <w:trPr>
          <w:trHeight w:val="600"/>
          <w:jc w:val="center"/>
        </w:trPr>
        <w:tc>
          <w:tcPr>
            <w:tcW w:w="1204" w:type="dxa"/>
            <w:vMerge w:val="restart"/>
            <w:tcBorders>
              <w:top w:val="double" w:sz="4" w:space="0" w:color="auto"/>
              <w:left w:val="single" w:sz="6" w:space="0" w:color="auto"/>
              <w:bottom w:val="single" w:sz="6" w:space="0" w:color="auto"/>
              <w:right w:val="single" w:sz="6" w:space="0" w:color="auto"/>
            </w:tcBorders>
            <w:noWrap/>
          </w:tcPr>
          <w:p w14:paraId="7D31DF57" w14:textId="77777777" w:rsidR="006C3D7A" w:rsidRPr="00766619" w:rsidRDefault="006C3D7A" w:rsidP="007055C0">
            <w:pPr>
              <w:pStyle w:val="StylIwony"/>
              <w:spacing w:before="0" w:after="0"/>
              <w:jc w:val="center"/>
              <w:rPr>
                <w:rFonts w:ascii="Arial" w:hAnsi="Arial" w:cs="Arial"/>
                <w:sz w:val="20"/>
              </w:rPr>
            </w:pPr>
          </w:p>
          <w:p w14:paraId="7D51F9D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40 x 40</w:t>
            </w:r>
          </w:p>
          <w:p w14:paraId="4CEAF3B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45 x 45</w:t>
            </w:r>
          </w:p>
          <w:p w14:paraId="6C9587E1"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50 x 50</w:t>
            </w:r>
          </w:p>
          <w:p w14:paraId="3F8AA3FF"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60 x 60</w:t>
            </w:r>
          </w:p>
          <w:p w14:paraId="44C23EC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65 x 65</w:t>
            </w:r>
          </w:p>
          <w:p w14:paraId="6AEF73FE"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75 x 75</w:t>
            </w:r>
          </w:p>
          <w:p w14:paraId="7F41C258"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80 x 80</w:t>
            </w:r>
          </w:p>
          <w:p w14:paraId="18C9998A"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90 x 90</w:t>
            </w:r>
          </w:p>
          <w:p w14:paraId="09140872"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100 x 100</w:t>
            </w:r>
          </w:p>
        </w:tc>
        <w:tc>
          <w:tcPr>
            <w:tcW w:w="1276" w:type="dxa"/>
            <w:vMerge w:val="restart"/>
            <w:tcBorders>
              <w:top w:val="double" w:sz="4" w:space="0" w:color="auto"/>
              <w:left w:val="single" w:sz="6" w:space="0" w:color="auto"/>
              <w:bottom w:val="single" w:sz="6" w:space="0" w:color="auto"/>
              <w:right w:val="single" w:sz="6" w:space="0" w:color="auto"/>
            </w:tcBorders>
            <w:noWrap/>
          </w:tcPr>
          <w:p w14:paraId="6094B190" w14:textId="77777777" w:rsidR="006C3D7A" w:rsidRPr="00766619" w:rsidRDefault="006C3D7A" w:rsidP="007055C0">
            <w:pPr>
              <w:pStyle w:val="StylIwony"/>
              <w:spacing w:before="0" w:after="0"/>
              <w:jc w:val="center"/>
              <w:rPr>
                <w:rFonts w:ascii="Arial" w:hAnsi="Arial" w:cs="Arial"/>
                <w:sz w:val="20"/>
              </w:rPr>
            </w:pPr>
          </w:p>
          <w:p w14:paraId="436CCB56"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4 do 5</w:t>
            </w:r>
          </w:p>
          <w:p w14:paraId="3FC17CE8"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4 do 5</w:t>
            </w:r>
          </w:p>
          <w:p w14:paraId="7CE1A1E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4 do 6</w:t>
            </w:r>
          </w:p>
          <w:p w14:paraId="770C0728"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5 do 8</w:t>
            </w:r>
          </w:p>
          <w:p w14:paraId="237B823E"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6 do 9</w:t>
            </w:r>
          </w:p>
          <w:p w14:paraId="54404FFA"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5 do 9</w:t>
            </w:r>
          </w:p>
          <w:p w14:paraId="4249004A"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6 do 10</w:t>
            </w:r>
          </w:p>
          <w:p w14:paraId="059CE1E4"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6 do 11</w:t>
            </w:r>
          </w:p>
          <w:p w14:paraId="6E92947C"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8 do 12</w:t>
            </w:r>
          </w:p>
        </w:tc>
        <w:tc>
          <w:tcPr>
            <w:tcW w:w="1701" w:type="dxa"/>
            <w:vMerge w:val="restart"/>
            <w:tcBorders>
              <w:top w:val="double" w:sz="4" w:space="0" w:color="auto"/>
              <w:left w:val="single" w:sz="6" w:space="0" w:color="auto"/>
              <w:bottom w:val="single" w:sz="6" w:space="0" w:color="auto"/>
              <w:right w:val="single" w:sz="4" w:space="0" w:color="auto"/>
            </w:tcBorders>
            <w:noWrap/>
          </w:tcPr>
          <w:p w14:paraId="08573CC8" w14:textId="77777777" w:rsidR="006C3D7A" w:rsidRPr="00766619" w:rsidRDefault="006C3D7A" w:rsidP="007055C0">
            <w:pPr>
              <w:pStyle w:val="StylIwony"/>
              <w:spacing w:before="0" w:after="0"/>
              <w:jc w:val="center"/>
              <w:rPr>
                <w:rFonts w:ascii="Arial" w:hAnsi="Arial" w:cs="Arial"/>
                <w:sz w:val="20"/>
              </w:rPr>
            </w:pPr>
          </w:p>
          <w:p w14:paraId="15C36F25"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2,42 do 2,97</w:t>
            </w:r>
          </w:p>
          <w:p w14:paraId="058B918C"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2,74 do 3,38</w:t>
            </w:r>
          </w:p>
          <w:p w14:paraId="565B56B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3,06 do 4,47</w:t>
            </w:r>
          </w:p>
          <w:p w14:paraId="09198BF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4,57 do 7,09</w:t>
            </w:r>
          </w:p>
          <w:p w14:paraId="341A1C2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5,91 do 8,62</w:t>
            </w:r>
          </w:p>
          <w:p w14:paraId="68B7C7B5"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5,76 do 10,00</w:t>
            </w:r>
          </w:p>
          <w:p w14:paraId="6D755107"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7,34 do 11,90</w:t>
            </w:r>
          </w:p>
          <w:p w14:paraId="48B2776C"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8,30 do 14,70</w:t>
            </w:r>
          </w:p>
          <w:p w14:paraId="019C4A12"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12,20 do 17,80</w:t>
            </w:r>
          </w:p>
        </w:tc>
        <w:tc>
          <w:tcPr>
            <w:tcW w:w="1620" w:type="dxa"/>
            <w:tcBorders>
              <w:top w:val="double" w:sz="4" w:space="0" w:color="auto"/>
              <w:left w:val="single" w:sz="4" w:space="0" w:color="auto"/>
              <w:bottom w:val="single" w:sz="4" w:space="0" w:color="auto"/>
              <w:right w:val="single" w:sz="4" w:space="0" w:color="auto"/>
            </w:tcBorders>
            <w:noWrap/>
          </w:tcPr>
          <w:p w14:paraId="63D2543A" w14:textId="77777777" w:rsidR="006C3D7A" w:rsidRPr="00766619" w:rsidRDefault="006C3D7A" w:rsidP="007055C0">
            <w:pPr>
              <w:pStyle w:val="StylIwony"/>
              <w:spacing w:before="0" w:after="0"/>
              <w:jc w:val="center"/>
              <w:rPr>
                <w:rFonts w:ascii="Arial" w:hAnsi="Arial" w:cs="Arial"/>
                <w:sz w:val="20"/>
              </w:rPr>
            </w:pPr>
          </w:p>
          <w:p w14:paraId="16F61E0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sym w:font="Symbol" w:char="00B1"/>
            </w:r>
            <w:r w:rsidRPr="00766619">
              <w:rPr>
                <w:rFonts w:ascii="Arial" w:hAnsi="Arial" w:cs="Arial"/>
                <w:sz w:val="20"/>
              </w:rPr>
              <w:t xml:space="preserve"> 1</w:t>
            </w:r>
          </w:p>
          <w:p w14:paraId="7AEB83A7" w14:textId="77777777" w:rsidR="006C3D7A" w:rsidRPr="00766619" w:rsidRDefault="006C3D7A" w:rsidP="007055C0">
            <w:pPr>
              <w:pStyle w:val="StylIwony"/>
              <w:spacing w:before="0" w:after="0"/>
              <w:jc w:val="center"/>
              <w:rPr>
                <w:rFonts w:ascii="Arial" w:hAnsi="Arial" w:cs="Arial"/>
                <w:sz w:val="20"/>
              </w:rPr>
            </w:pPr>
          </w:p>
        </w:tc>
        <w:tc>
          <w:tcPr>
            <w:tcW w:w="1782" w:type="dxa"/>
            <w:tcBorders>
              <w:top w:val="double" w:sz="4" w:space="0" w:color="auto"/>
              <w:left w:val="single" w:sz="4" w:space="0" w:color="auto"/>
              <w:bottom w:val="single" w:sz="4" w:space="0" w:color="auto"/>
              <w:right w:val="single" w:sz="4" w:space="0" w:color="auto"/>
            </w:tcBorders>
            <w:noWrap/>
          </w:tcPr>
          <w:p w14:paraId="3826A0F1" w14:textId="77777777" w:rsidR="006C3D7A" w:rsidRPr="00766619" w:rsidRDefault="006C3D7A" w:rsidP="007055C0">
            <w:pPr>
              <w:pStyle w:val="StylIwony"/>
              <w:spacing w:before="0" w:after="0"/>
              <w:jc w:val="center"/>
              <w:rPr>
                <w:rFonts w:ascii="Arial" w:hAnsi="Arial" w:cs="Arial"/>
                <w:sz w:val="20"/>
              </w:rPr>
            </w:pPr>
          </w:p>
          <w:p w14:paraId="3CF92062"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sym w:font="Symbol" w:char="00B1"/>
            </w:r>
            <w:r w:rsidRPr="00766619">
              <w:rPr>
                <w:rFonts w:ascii="Arial" w:hAnsi="Arial" w:cs="Arial"/>
                <w:sz w:val="20"/>
              </w:rPr>
              <w:t xml:space="preserve"> 0,4</w:t>
            </w:r>
          </w:p>
          <w:p w14:paraId="3C5C197B" w14:textId="77777777" w:rsidR="006C3D7A" w:rsidRPr="00766619" w:rsidRDefault="006C3D7A" w:rsidP="007055C0">
            <w:pPr>
              <w:pStyle w:val="StylIwony"/>
              <w:spacing w:before="0" w:after="0"/>
              <w:jc w:val="center"/>
              <w:rPr>
                <w:rFonts w:ascii="Arial" w:hAnsi="Arial" w:cs="Arial"/>
                <w:sz w:val="20"/>
              </w:rPr>
            </w:pPr>
          </w:p>
        </w:tc>
      </w:tr>
      <w:tr w:rsidR="006C3D7A" w:rsidRPr="00766619" w14:paraId="2601128D" w14:textId="77777777" w:rsidTr="007055C0">
        <w:trPr>
          <w:trHeight w:val="1320"/>
          <w:jc w:val="center"/>
        </w:trPr>
        <w:tc>
          <w:tcPr>
            <w:tcW w:w="0" w:type="auto"/>
            <w:vMerge/>
            <w:tcBorders>
              <w:top w:val="double" w:sz="4" w:space="0" w:color="auto"/>
              <w:left w:val="single" w:sz="6" w:space="0" w:color="auto"/>
              <w:bottom w:val="single" w:sz="6" w:space="0" w:color="auto"/>
              <w:right w:val="single" w:sz="6" w:space="0" w:color="auto"/>
            </w:tcBorders>
            <w:vAlign w:val="center"/>
          </w:tcPr>
          <w:p w14:paraId="248268E3" w14:textId="77777777" w:rsidR="006C3D7A" w:rsidRPr="00766619" w:rsidRDefault="006C3D7A" w:rsidP="007055C0">
            <w:pPr>
              <w:jc w:val="center"/>
              <w:rPr>
                <w:rFonts w:ascii="Arial" w:hAnsi="Arial" w:cs="Arial"/>
              </w:rPr>
            </w:pPr>
          </w:p>
        </w:tc>
        <w:tc>
          <w:tcPr>
            <w:tcW w:w="0" w:type="auto"/>
            <w:vMerge/>
            <w:tcBorders>
              <w:top w:val="double" w:sz="4" w:space="0" w:color="auto"/>
              <w:left w:val="single" w:sz="6" w:space="0" w:color="auto"/>
              <w:bottom w:val="single" w:sz="6" w:space="0" w:color="auto"/>
              <w:right w:val="single" w:sz="6" w:space="0" w:color="auto"/>
            </w:tcBorders>
            <w:vAlign w:val="center"/>
          </w:tcPr>
          <w:p w14:paraId="39FE979E" w14:textId="77777777" w:rsidR="006C3D7A" w:rsidRPr="00766619" w:rsidRDefault="006C3D7A" w:rsidP="007055C0">
            <w:pPr>
              <w:jc w:val="center"/>
              <w:rPr>
                <w:rFonts w:ascii="Arial" w:hAnsi="Arial" w:cs="Arial"/>
              </w:rPr>
            </w:pPr>
          </w:p>
        </w:tc>
        <w:tc>
          <w:tcPr>
            <w:tcW w:w="0" w:type="auto"/>
            <w:vMerge/>
            <w:tcBorders>
              <w:top w:val="double" w:sz="4" w:space="0" w:color="auto"/>
              <w:left w:val="single" w:sz="6" w:space="0" w:color="auto"/>
              <w:bottom w:val="single" w:sz="6" w:space="0" w:color="auto"/>
              <w:right w:val="single" w:sz="4" w:space="0" w:color="auto"/>
            </w:tcBorders>
            <w:vAlign w:val="center"/>
          </w:tcPr>
          <w:p w14:paraId="770B695A" w14:textId="77777777" w:rsidR="006C3D7A" w:rsidRPr="00766619" w:rsidRDefault="006C3D7A" w:rsidP="007055C0">
            <w:pPr>
              <w:jc w:val="center"/>
              <w:rPr>
                <w:rFonts w:ascii="Arial" w:hAnsi="Arial" w:cs="Arial"/>
              </w:rPr>
            </w:pPr>
          </w:p>
        </w:tc>
        <w:tc>
          <w:tcPr>
            <w:tcW w:w="1620" w:type="dxa"/>
            <w:tcBorders>
              <w:top w:val="single" w:sz="4" w:space="0" w:color="auto"/>
              <w:left w:val="single" w:sz="4" w:space="0" w:color="auto"/>
              <w:bottom w:val="single" w:sz="4" w:space="0" w:color="auto"/>
              <w:right w:val="single" w:sz="4" w:space="0" w:color="auto"/>
            </w:tcBorders>
            <w:noWrap/>
          </w:tcPr>
          <w:p w14:paraId="0BD5A38D" w14:textId="77777777" w:rsidR="006C3D7A" w:rsidRPr="00766619" w:rsidRDefault="006C3D7A" w:rsidP="007055C0">
            <w:pPr>
              <w:pStyle w:val="StylIwony"/>
              <w:spacing w:before="0" w:after="0"/>
              <w:jc w:val="center"/>
              <w:rPr>
                <w:rFonts w:ascii="Arial" w:hAnsi="Arial" w:cs="Arial"/>
                <w:sz w:val="20"/>
              </w:rPr>
            </w:pPr>
          </w:p>
          <w:p w14:paraId="1DF00375" w14:textId="77777777" w:rsidR="006C3D7A" w:rsidRPr="00766619" w:rsidRDefault="006C3D7A" w:rsidP="007055C0">
            <w:pPr>
              <w:pStyle w:val="StylIwony"/>
              <w:spacing w:before="0" w:after="0"/>
              <w:jc w:val="center"/>
              <w:rPr>
                <w:rFonts w:ascii="Arial" w:hAnsi="Arial" w:cs="Arial"/>
                <w:sz w:val="20"/>
              </w:rPr>
            </w:pPr>
          </w:p>
          <w:p w14:paraId="1BC171E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sym w:font="Symbol" w:char="00B1"/>
            </w:r>
            <w:r w:rsidRPr="00766619">
              <w:rPr>
                <w:rFonts w:ascii="Arial" w:hAnsi="Arial" w:cs="Arial"/>
                <w:sz w:val="20"/>
              </w:rPr>
              <w:t xml:space="preserve"> 1,5</w:t>
            </w:r>
          </w:p>
          <w:p w14:paraId="673C6371" w14:textId="77777777" w:rsidR="006C3D7A" w:rsidRPr="00766619" w:rsidRDefault="006C3D7A" w:rsidP="007055C0">
            <w:pPr>
              <w:pStyle w:val="StylIwony"/>
              <w:spacing w:before="0" w:after="0"/>
              <w:jc w:val="center"/>
              <w:rPr>
                <w:rFonts w:ascii="Arial" w:hAnsi="Arial" w:cs="Arial"/>
                <w:sz w:val="20"/>
              </w:rPr>
            </w:pPr>
          </w:p>
        </w:tc>
        <w:tc>
          <w:tcPr>
            <w:tcW w:w="1782" w:type="dxa"/>
            <w:tcBorders>
              <w:top w:val="single" w:sz="4" w:space="0" w:color="auto"/>
              <w:left w:val="single" w:sz="4" w:space="0" w:color="auto"/>
              <w:bottom w:val="single" w:sz="4" w:space="0" w:color="auto"/>
              <w:right w:val="single" w:sz="4" w:space="0" w:color="auto"/>
            </w:tcBorders>
            <w:noWrap/>
          </w:tcPr>
          <w:p w14:paraId="12BFD7CC" w14:textId="77777777" w:rsidR="006C3D7A" w:rsidRPr="00766619" w:rsidRDefault="006C3D7A" w:rsidP="007055C0">
            <w:pPr>
              <w:pStyle w:val="StylIwony"/>
              <w:spacing w:before="0" w:after="0"/>
              <w:jc w:val="center"/>
              <w:rPr>
                <w:rFonts w:ascii="Arial" w:hAnsi="Arial" w:cs="Arial"/>
                <w:sz w:val="20"/>
              </w:rPr>
            </w:pPr>
          </w:p>
          <w:p w14:paraId="64C6563E" w14:textId="77777777" w:rsidR="006C3D7A" w:rsidRPr="00766619" w:rsidRDefault="006C3D7A" w:rsidP="007055C0">
            <w:pPr>
              <w:pStyle w:val="StylIwony"/>
              <w:spacing w:before="0" w:after="0"/>
              <w:jc w:val="center"/>
              <w:rPr>
                <w:rFonts w:ascii="Arial" w:hAnsi="Arial" w:cs="Arial"/>
                <w:sz w:val="20"/>
              </w:rPr>
            </w:pPr>
          </w:p>
          <w:p w14:paraId="27E77E03"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sym w:font="Symbol" w:char="00B1"/>
            </w:r>
            <w:r w:rsidRPr="00766619">
              <w:rPr>
                <w:rFonts w:ascii="Arial" w:hAnsi="Arial" w:cs="Arial"/>
                <w:sz w:val="20"/>
              </w:rPr>
              <w:t xml:space="preserve"> 0,5</w:t>
            </w:r>
          </w:p>
          <w:p w14:paraId="76DA0BBC" w14:textId="77777777" w:rsidR="006C3D7A" w:rsidRPr="00766619" w:rsidRDefault="006C3D7A" w:rsidP="007055C0">
            <w:pPr>
              <w:pStyle w:val="StylIwony"/>
              <w:spacing w:before="0" w:after="0"/>
              <w:jc w:val="center"/>
              <w:rPr>
                <w:rFonts w:ascii="Arial" w:hAnsi="Arial" w:cs="Arial"/>
                <w:sz w:val="20"/>
              </w:rPr>
            </w:pPr>
          </w:p>
        </w:tc>
      </w:tr>
      <w:tr w:rsidR="006C3D7A" w:rsidRPr="00766619" w14:paraId="6596DA1F" w14:textId="77777777" w:rsidTr="007055C0">
        <w:trPr>
          <w:trHeight w:val="316"/>
          <w:jc w:val="center"/>
        </w:trPr>
        <w:tc>
          <w:tcPr>
            <w:tcW w:w="0" w:type="auto"/>
            <w:vMerge/>
            <w:tcBorders>
              <w:top w:val="double" w:sz="4" w:space="0" w:color="auto"/>
              <w:left w:val="single" w:sz="6" w:space="0" w:color="auto"/>
              <w:bottom w:val="single" w:sz="6" w:space="0" w:color="auto"/>
              <w:right w:val="single" w:sz="6" w:space="0" w:color="auto"/>
            </w:tcBorders>
            <w:vAlign w:val="center"/>
          </w:tcPr>
          <w:p w14:paraId="12316A64" w14:textId="77777777" w:rsidR="006C3D7A" w:rsidRPr="00766619" w:rsidRDefault="006C3D7A" w:rsidP="007055C0">
            <w:pPr>
              <w:jc w:val="center"/>
              <w:rPr>
                <w:rFonts w:ascii="Arial" w:hAnsi="Arial" w:cs="Arial"/>
              </w:rPr>
            </w:pPr>
          </w:p>
        </w:tc>
        <w:tc>
          <w:tcPr>
            <w:tcW w:w="0" w:type="auto"/>
            <w:vMerge/>
            <w:tcBorders>
              <w:top w:val="double" w:sz="4" w:space="0" w:color="auto"/>
              <w:left w:val="single" w:sz="6" w:space="0" w:color="auto"/>
              <w:bottom w:val="single" w:sz="6" w:space="0" w:color="auto"/>
              <w:right w:val="single" w:sz="6" w:space="0" w:color="auto"/>
            </w:tcBorders>
            <w:vAlign w:val="center"/>
          </w:tcPr>
          <w:p w14:paraId="0CCB3687" w14:textId="77777777" w:rsidR="006C3D7A" w:rsidRPr="00766619" w:rsidRDefault="006C3D7A" w:rsidP="007055C0">
            <w:pPr>
              <w:jc w:val="center"/>
              <w:rPr>
                <w:rFonts w:ascii="Arial" w:hAnsi="Arial" w:cs="Arial"/>
              </w:rPr>
            </w:pPr>
          </w:p>
        </w:tc>
        <w:tc>
          <w:tcPr>
            <w:tcW w:w="0" w:type="auto"/>
            <w:vMerge/>
            <w:tcBorders>
              <w:top w:val="double" w:sz="4" w:space="0" w:color="auto"/>
              <w:left w:val="single" w:sz="6" w:space="0" w:color="auto"/>
              <w:bottom w:val="single" w:sz="6" w:space="0" w:color="auto"/>
              <w:right w:val="single" w:sz="4" w:space="0" w:color="auto"/>
            </w:tcBorders>
            <w:vAlign w:val="center"/>
          </w:tcPr>
          <w:p w14:paraId="6AF7955C" w14:textId="77777777" w:rsidR="006C3D7A" w:rsidRPr="00766619" w:rsidRDefault="006C3D7A" w:rsidP="007055C0">
            <w:pPr>
              <w:jc w:val="center"/>
              <w:rPr>
                <w:rFonts w:ascii="Arial" w:hAnsi="Arial" w:cs="Arial"/>
              </w:rPr>
            </w:pPr>
          </w:p>
        </w:tc>
        <w:tc>
          <w:tcPr>
            <w:tcW w:w="1620" w:type="dxa"/>
            <w:tcBorders>
              <w:top w:val="single" w:sz="4" w:space="0" w:color="auto"/>
              <w:left w:val="single" w:sz="4" w:space="0" w:color="auto"/>
              <w:bottom w:val="single" w:sz="4" w:space="0" w:color="auto"/>
              <w:right w:val="single" w:sz="4" w:space="0" w:color="auto"/>
            </w:tcBorders>
            <w:noWrap/>
          </w:tcPr>
          <w:p w14:paraId="3729CCBB"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sym w:font="Symbol" w:char="00B1"/>
            </w:r>
            <w:r w:rsidRPr="00766619">
              <w:rPr>
                <w:rFonts w:ascii="Arial" w:hAnsi="Arial" w:cs="Arial"/>
                <w:sz w:val="20"/>
              </w:rPr>
              <w:t xml:space="preserve"> 2</w:t>
            </w:r>
          </w:p>
        </w:tc>
        <w:tc>
          <w:tcPr>
            <w:tcW w:w="1782" w:type="dxa"/>
            <w:tcBorders>
              <w:top w:val="single" w:sz="4" w:space="0" w:color="auto"/>
              <w:left w:val="single" w:sz="4" w:space="0" w:color="auto"/>
              <w:bottom w:val="single" w:sz="4" w:space="0" w:color="auto"/>
              <w:right w:val="single" w:sz="4" w:space="0" w:color="auto"/>
            </w:tcBorders>
            <w:noWrap/>
          </w:tcPr>
          <w:p w14:paraId="599FE166"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sym w:font="Symbol" w:char="00B1"/>
            </w:r>
            <w:r w:rsidRPr="00766619">
              <w:rPr>
                <w:rFonts w:ascii="Arial" w:hAnsi="Arial" w:cs="Arial"/>
                <w:sz w:val="20"/>
              </w:rPr>
              <w:t xml:space="preserve"> 0,6</w:t>
            </w:r>
          </w:p>
        </w:tc>
      </w:tr>
    </w:tbl>
    <w:p w14:paraId="673ACFD2"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Tablica 9. Kątowniki nierównoramienne wg PN-81/H-93402 [22]</w:t>
      </w:r>
    </w:p>
    <w:tbl>
      <w:tblPr>
        <w:tblW w:w="9072" w:type="dxa"/>
        <w:jc w:val="center"/>
        <w:tblCellMar>
          <w:left w:w="70" w:type="dxa"/>
          <w:right w:w="70" w:type="dxa"/>
        </w:tblCellMar>
        <w:tblLook w:val="0000" w:firstRow="0" w:lastRow="0" w:firstColumn="0" w:lastColumn="0" w:noHBand="0" w:noVBand="0"/>
      </w:tblPr>
      <w:tblGrid>
        <w:gridCol w:w="1440"/>
        <w:gridCol w:w="1527"/>
        <w:gridCol w:w="2375"/>
        <w:gridCol w:w="1865"/>
        <w:gridCol w:w="1865"/>
      </w:tblGrid>
      <w:tr w:rsidR="006C3D7A" w:rsidRPr="00766619" w14:paraId="72B8A767" w14:textId="77777777" w:rsidTr="007055C0">
        <w:trPr>
          <w:jc w:val="center"/>
        </w:trPr>
        <w:tc>
          <w:tcPr>
            <w:tcW w:w="1204" w:type="dxa"/>
            <w:vMerge w:val="restart"/>
            <w:tcBorders>
              <w:top w:val="single" w:sz="4" w:space="0" w:color="auto"/>
              <w:left w:val="single" w:sz="4" w:space="0" w:color="auto"/>
              <w:bottom w:val="double" w:sz="4" w:space="0" w:color="auto"/>
              <w:right w:val="single" w:sz="4" w:space="0" w:color="auto"/>
            </w:tcBorders>
            <w:noWrap/>
          </w:tcPr>
          <w:p w14:paraId="56438F18"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Wymiary</w:t>
            </w:r>
          </w:p>
          <w:p w14:paraId="78D56375"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ramion</w:t>
            </w:r>
          </w:p>
          <w:p w14:paraId="2D55743E" w14:textId="77777777" w:rsidR="006C3D7A" w:rsidRPr="00766619" w:rsidRDefault="006C3D7A" w:rsidP="007055C0">
            <w:pPr>
              <w:pStyle w:val="StylIwony"/>
              <w:jc w:val="center"/>
              <w:rPr>
                <w:rFonts w:ascii="Arial" w:hAnsi="Arial" w:cs="Arial"/>
                <w:sz w:val="20"/>
              </w:rPr>
            </w:pPr>
            <w:r w:rsidRPr="00766619">
              <w:rPr>
                <w:rFonts w:ascii="Arial" w:hAnsi="Arial" w:cs="Arial"/>
                <w:sz w:val="20"/>
              </w:rPr>
              <w:t>mm</w:t>
            </w:r>
          </w:p>
        </w:tc>
        <w:tc>
          <w:tcPr>
            <w:tcW w:w="1276" w:type="dxa"/>
            <w:vMerge w:val="restart"/>
            <w:tcBorders>
              <w:top w:val="single" w:sz="4" w:space="0" w:color="auto"/>
              <w:left w:val="single" w:sz="4" w:space="0" w:color="auto"/>
              <w:bottom w:val="double" w:sz="4" w:space="0" w:color="auto"/>
              <w:right w:val="single" w:sz="4" w:space="0" w:color="auto"/>
            </w:tcBorders>
            <w:noWrap/>
          </w:tcPr>
          <w:p w14:paraId="4259485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Grubość</w:t>
            </w:r>
          </w:p>
          <w:p w14:paraId="7639E974"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ramienia</w:t>
            </w:r>
          </w:p>
          <w:p w14:paraId="26BE06E5" w14:textId="77777777" w:rsidR="006C3D7A" w:rsidRPr="00766619" w:rsidRDefault="006C3D7A" w:rsidP="007055C0">
            <w:pPr>
              <w:pStyle w:val="StylIwony"/>
              <w:jc w:val="center"/>
              <w:rPr>
                <w:rFonts w:ascii="Arial" w:hAnsi="Arial" w:cs="Arial"/>
                <w:sz w:val="20"/>
              </w:rPr>
            </w:pPr>
            <w:r w:rsidRPr="00766619">
              <w:rPr>
                <w:rFonts w:ascii="Arial" w:hAnsi="Arial" w:cs="Arial"/>
                <w:sz w:val="20"/>
              </w:rPr>
              <w:t>mm</w:t>
            </w:r>
          </w:p>
        </w:tc>
        <w:tc>
          <w:tcPr>
            <w:tcW w:w="1985" w:type="dxa"/>
            <w:vMerge w:val="restart"/>
            <w:tcBorders>
              <w:top w:val="single" w:sz="4" w:space="0" w:color="auto"/>
              <w:left w:val="single" w:sz="4" w:space="0" w:color="auto"/>
              <w:bottom w:val="double" w:sz="4" w:space="0" w:color="auto"/>
              <w:right w:val="single" w:sz="4" w:space="0" w:color="auto"/>
            </w:tcBorders>
            <w:noWrap/>
          </w:tcPr>
          <w:p w14:paraId="631B4D7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Masa 1 m</w:t>
            </w:r>
          </w:p>
          <w:p w14:paraId="2978AD7F"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kątownika</w:t>
            </w:r>
          </w:p>
          <w:p w14:paraId="15A4A8FF" w14:textId="77777777" w:rsidR="006C3D7A" w:rsidRPr="00766619" w:rsidRDefault="006C3D7A" w:rsidP="007055C0">
            <w:pPr>
              <w:pStyle w:val="StylIwony"/>
              <w:jc w:val="center"/>
              <w:rPr>
                <w:rFonts w:ascii="Arial" w:hAnsi="Arial" w:cs="Arial"/>
                <w:sz w:val="20"/>
              </w:rPr>
            </w:pPr>
            <w:r w:rsidRPr="00766619">
              <w:rPr>
                <w:rFonts w:ascii="Arial" w:hAnsi="Arial" w:cs="Arial"/>
                <w:sz w:val="20"/>
              </w:rPr>
              <w:t>kg/m</w:t>
            </w:r>
          </w:p>
        </w:tc>
        <w:tc>
          <w:tcPr>
            <w:tcW w:w="3118" w:type="dxa"/>
            <w:gridSpan w:val="2"/>
            <w:tcBorders>
              <w:top w:val="single" w:sz="4" w:space="0" w:color="auto"/>
              <w:left w:val="single" w:sz="4" w:space="0" w:color="auto"/>
              <w:bottom w:val="single" w:sz="4" w:space="0" w:color="auto"/>
              <w:right w:val="single" w:sz="4" w:space="0" w:color="auto"/>
            </w:tcBorders>
            <w:noWrap/>
          </w:tcPr>
          <w:p w14:paraId="68F3F987"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Dopuszczalne odchyłki mm</w:t>
            </w:r>
          </w:p>
        </w:tc>
      </w:tr>
      <w:tr w:rsidR="006C3D7A" w:rsidRPr="00766619" w14:paraId="7839DC2B" w14:textId="77777777" w:rsidTr="007055C0">
        <w:trPr>
          <w:jc w:val="center"/>
        </w:trPr>
        <w:tc>
          <w:tcPr>
            <w:tcW w:w="0" w:type="auto"/>
            <w:vMerge/>
            <w:tcBorders>
              <w:top w:val="single" w:sz="4" w:space="0" w:color="auto"/>
              <w:left w:val="single" w:sz="4" w:space="0" w:color="auto"/>
              <w:bottom w:val="double" w:sz="4" w:space="0" w:color="auto"/>
              <w:right w:val="single" w:sz="4" w:space="0" w:color="auto"/>
            </w:tcBorders>
            <w:vAlign w:val="center"/>
          </w:tcPr>
          <w:p w14:paraId="30FB01D2" w14:textId="77777777" w:rsidR="006C3D7A" w:rsidRPr="00766619" w:rsidRDefault="006C3D7A" w:rsidP="007055C0">
            <w:pPr>
              <w:jc w:val="center"/>
              <w:rPr>
                <w:rFonts w:ascii="Arial" w:hAnsi="Arial" w:cs="Arial"/>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2881A23E" w14:textId="77777777" w:rsidR="006C3D7A" w:rsidRPr="00766619" w:rsidRDefault="006C3D7A" w:rsidP="007055C0">
            <w:pPr>
              <w:jc w:val="center"/>
              <w:rPr>
                <w:rFonts w:ascii="Arial" w:hAnsi="Arial" w:cs="Arial"/>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1039ECE8" w14:textId="77777777" w:rsidR="006C3D7A" w:rsidRPr="00766619" w:rsidRDefault="006C3D7A" w:rsidP="007055C0">
            <w:pPr>
              <w:jc w:val="center"/>
              <w:rPr>
                <w:rFonts w:ascii="Arial" w:hAnsi="Arial" w:cs="Arial"/>
              </w:rPr>
            </w:pPr>
          </w:p>
        </w:tc>
        <w:tc>
          <w:tcPr>
            <w:tcW w:w="1559" w:type="dxa"/>
            <w:tcBorders>
              <w:top w:val="single" w:sz="4" w:space="0" w:color="auto"/>
              <w:left w:val="single" w:sz="4" w:space="0" w:color="auto"/>
              <w:bottom w:val="double" w:sz="4" w:space="0" w:color="auto"/>
              <w:right w:val="single" w:sz="4" w:space="0" w:color="auto"/>
            </w:tcBorders>
            <w:noWrap/>
          </w:tcPr>
          <w:p w14:paraId="19424598"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długości ramienia</w:t>
            </w:r>
          </w:p>
        </w:tc>
        <w:tc>
          <w:tcPr>
            <w:tcW w:w="1559" w:type="dxa"/>
            <w:tcBorders>
              <w:top w:val="single" w:sz="4" w:space="0" w:color="auto"/>
              <w:left w:val="single" w:sz="4" w:space="0" w:color="auto"/>
              <w:bottom w:val="double" w:sz="4" w:space="0" w:color="auto"/>
              <w:right w:val="single" w:sz="4" w:space="0" w:color="auto"/>
            </w:tcBorders>
            <w:noWrap/>
          </w:tcPr>
          <w:p w14:paraId="1E748C5F"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grubości ramion</w:t>
            </w:r>
          </w:p>
        </w:tc>
      </w:tr>
      <w:tr w:rsidR="006C3D7A" w:rsidRPr="00766619" w14:paraId="51973946" w14:textId="77777777" w:rsidTr="007055C0">
        <w:trPr>
          <w:jc w:val="center"/>
        </w:trPr>
        <w:tc>
          <w:tcPr>
            <w:tcW w:w="1204" w:type="dxa"/>
            <w:tcBorders>
              <w:top w:val="double" w:sz="4" w:space="0" w:color="auto"/>
              <w:left w:val="single" w:sz="4" w:space="0" w:color="auto"/>
              <w:bottom w:val="nil"/>
              <w:right w:val="single" w:sz="4" w:space="0" w:color="auto"/>
            </w:tcBorders>
            <w:noWrap/>
          </w:tcPr>
          <w:p w14:paraId="5EC05EA5" w14:textId="77777777" w:rsidR="006C3D7A" w:rsidRPr="00766619" w:rsidRDefault="006C3D7A" w:rsidP="007055C0">
            <w:pPr>
              <w:pStyle w:val="StylIwony"/>
              <w:spacing w:before="0" w:after="0"/>
              <w:jc w:val="center"/>
              <w:rPr>
                <w:rFonts w:ascii="Arial" w:hAnsi="Arial" w:cs="Arial"/>
                <w:sz w:val="20"/>
              </w:rPr>
            </w:pPr>
          </w:p>
          <w:p w14:paraId="14FBD80E"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45x30</w:t>
            </w:r>
          </w:p>
          <w:p w14:paraId="1C9C4B15"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60x40</w:t>
            </w:r>
          </w:p>
        </w:tc>
        <w:tc>
          <w:tcPr>
            <w:tcW w:w="1276" w:type="dxa"/>
            <w:tcBorders>
              <w:top w:val="double" w:sz="4" w:space="0" w:color="auto"/>
              <w:left w:val="single" w:sz="4" w:space="0" w:color="auto"/>
              <w:bottom w:val="nil"/>
              <w:right w:val="single" w:sz="4" w:space="0" w:color="auto"/>
            </w:tcBorders>
            <w:noWrap/>
          </w:tcPr>
          <w:p w14:paraId="32F92EBC" w14:textId="77777777" w:rsidR="006C3D7A" w:rsidRPr="00766619" w:rsidRDefault="006C3D7A" w:rsidP="007055C0">
            <w:pPr>
              <w:pStyle w:val="StylIwony"/>
              <w:spacing w:before="0" w:after="0"/>
              <w:jc w:val="center"/>
              <w:rPr>
                <w:rFonts w:ascii="Arial" w:hAnsi="Arial" w:cs="Arial"/>
                <w:sz w:val="20"/>
              </w:rPr>
            </w:pPr>
          </w:p>
          <w:p w14:paraId="1C82AE6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4 do 5</w:t>
            </w:r>
          </w:p>
          <w:p w14:paraId="5C6A540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5 do 6</w:t>
            </w:r>
          </w:p>
        </w:tc>
        <w:tc>
          <w:tcPr>
            <w:tcW w:w="1985" w:type="dxa"/>
            <w:tcBorders>
              <w:top w:val="double" w:sz="4" w:space="0" w:color="auto"/>
              <w:left w:val="single" w:sz="4" w:space="0" w:color="auto"/>
              <w:bottom w:val="nil"/>
              <w:right w:val="single" w:sz="4" w:space="0" w:color="auto"/>
            </w:tcBorders>
            <w:noWrap/>
          </w:tcPr>
          <w:p w14:paraId="7627695C" w14:textId="77777777" w:rsidR="006C3D7A" w:rsidRPr="00766619" w:rsidRDefault="006C3D7A" w:rsidP="007055C0">
            <w:pPr>
              <w:pStyle w:val="StylIwony"/>
              <w:spacing w:before="0" w:after="0"/>
              <w:jc w:val="center"/>
              <w:rPr>
                <w:rFonts w:ascii="Arial" w:hAnsi="Arial" w:cs="Arial"/>
                <w:sz w:val="20"/>
              </w:rPr>
            </w:pPr>
          </w:p>
          <w:p w14:paraId="6101EB2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2,24 do 2,76</w:t>
            </w:r>
          </w:p>
          <w:p w14:paraId="21A807D3"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3,76 do 4,46</w:t>
            </w:r>
          </w:p>
        </w:tc>
        <w:tc>
          <w:tcPr>
            <w:tcW w:w="1559" w:type="dxa"/>
            <w:tcBorders>
              <w:top w:val="double" w:sz="4" w:space="0" w:color="auto"/>
              <w:left w:val="single" w:sz="4" w:space="0" w:color="auto"/>
              <w:bottom w:val="single" w:sz="4" w:space="0" w:color="auto"/>
              <w:right w:val="single" w:sz="4" w:space="0" w:color="auto"/>
            </w:tcBorders>
            <w:noWrap/>
          </w:tcPr>
          <w:p w14:paraId="4640E166" w14:textId="77777777" w:rsidR="006C3D7A" w:rsidRPr="00766619" w:rsidRDefault="006C3D7A" w:rsidP="007055C0">
            <w:pPr>
              <w:pStyle w:val="StylIwony"/>
              <w:spacing w:before="0" w:after="0"/>
              <w:jc w:val="center"/>
              <w:rPr>
                <w:rFonts w:ascii="Arial" w:hAnsi="Arial" w:cs="Arial"/>
                <w:sz w:val="20"/>
              </w:rPr>
            </w:pPr>
          </w:p>
          <w:p w14:paraId="4213E54A"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sym w:font="Symbol" w:char="00B1"/>
            </w:r>
            <w:r w:rsidRPr="00766619">
              <w:rPr>
                <w:rFonts w:ascii="Arial" w:hAnsi="Arial" w:cs="Arial"/>
                <w:sz w:val="20"/>
              </w:rPr>
              <w:t xml:space="preserve"> 1</w:t>
            </w:r>
          </w:p>
          <w:p w14:paraId="10501C8E"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sym w:font="Symbol" w:char="00B1"/>
            </w:r>
            <w:r w:rsidRPr="00766619">
              <w:rPr>
                <w:rFonts w:ascii="Arial" w:hAnsi="Arial" w:cs="Arial"/>
                <w:sz w:val="20"/>
              </w:rPr>
              <w:t xml:space="preserve"> 1,5; </w:t>
            </w:r>
            <w:r w:rsidRPr="00766619">
              <w:rPr>
                <w:rFonts w:ascii="Arial" w:hAnsi="Arial" w:cs="Arial"/>
                <w:sz w:val="20"/>
              </w:rPr>
              <w:sym w:font="Symbol" w:char="00B1"/>
            </w:r>
            <w:r w:rsidRPr="00766619">
              <w:rPr>
                <w:rFonts w:ascii="Arial" w:hAnsi="Arial" w:cs="Arial"/>
                <w:sz w:val="20"/>
              </w:rPr>
              <w:t xml:space="preserve"> 1,0</w:t>
            </w:r>
          </w:p>
        </w:tc>
        <w:tc>
          <w:tcPr>
            <w:tcW w:w="1559" w:type="dxa"/>
            <w:tcBorders>
              <w:top w:val="double" w:sz="4" w:space="0" w:color="auto"/>
              <w:left w:val="single" w:sz="4" w:space="0" w:color="auto"/>
              <w:bottom w:val="single" w:sz="4" w:space="0" w:color="auto"/>
              <w:right w:val="single" w:sz="4" w:space="0" w:color="auto"/>
            </w:tcBorders>
            <w:noWrap/>
          </w:tcPr>
          <w:p w14:paraId="6C6430CD" w14:textId="77777777" w:rsidR="006C3D7A" w:rsidRPr="00766619" w:rsidRDefault="006C3D7A" w:rsidP="007055C0">
            <w:pPr>
              <w:pStyle w:val="StylIwony"/>
              <w:spacing w:before="0" w:after="0"/>
              <w:jc w:val="center"/>
              <w:rPr>
                <w:rFonts w:ascii="Arial" w:hAnsi="Arial" w:cs="Arial"/>
                <w:sz w:val="20"/>
              </w:rPr>
            </w:pPr>
          </w:p>
          <w:p w14:paraId="5AB111AC" w14:textId="77777777" w:rsidR="006C3D7A" w:rsidRPr="00766619" w:rsidRDefault="006C3D7A" w:rsidP="007055C0">
            <w:pPr>
              <w:pStyle w:val="StylIwony"/>
              <w:spacing w:before="0" w:after="0"/>
              <w:jc w:val="center"/>
              <w:rPr>
                <w:rFonts w:ascii="Arial" w:hAnsi="Arial" w:cs="Arial"/>
                <w:sz w:val="20"/>
              </w:rPr>
            </w:pPr>
          </w:p>
          <w:p w14:paraId="55FFCE3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+ 0,3; - 0,5</w:t>
            </w:r>
          </w:p>
        </w:tc>
      </w:tr>
      <w:tr w:rsidR="006C3D7A" w:rsidRPr="00766619" w14:paraId="3DABC82E" w14:textId="77777777" w:rsidTr="007055C0">
        <w:trPr>
          <w:jc w:val="center"/>
        </w:trPr>
        <w:tc>
          <w:tcPr>
            <w:tcW w:w="1204" w:type="dxa"/>
            <w:tcBorders>
              <w:top w:val="nil"/>
              <w:left w:val="single" w:sz="4" w:space="0" w:color="auto"/>
              <w:bottom w:val="nil"/>
              <w:right w:val="single" w:sz="4" w:space="0" w:color="auto"/>
            </w:tcBorders>
            <w:noWrap/>
          </w:tcPr>
          <w:p w14:paraId="317D00BB"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65x50</w:t>
            </w:r>
          </w:p>
          <w:p w14:paraId="2391D8A8"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70x50</w:t>
            </w:r>
          </w:p>
          <w:p w14:paraId="2D316CE4"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75x50</w:t>
            </w:r>
          </w:p>
        </w:tc>
        <w:tc>
          <w:tcPr>
            <w:tcW w:w="1276" w:type="dxa"/>
            <w:tcBorders>
              <w:top w:val="nil"/>
              <w:left w:val="single" w:sz="4" w:space="0" w:color="auto"/>
              <w:bottom w:val="nil"/>
              <w:right w:val="single" w:sz="4" w:space="0" w:color="auto"/>
            </w:tcBorders>
            <w:noWrap/>
          </w:tcPr>
          <w:p w14:paraId="5C2B21B8"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5 do 8</w:t>
            </w:r>
          </w:p>
          <w:p w14:paraId="7DB98733"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7</w:t>
            </w:r>
          </w:p>
          <w:p w14:paraId="5184BD4A"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5 do 8</w:t>
            </w:r>
          </w:p>
        </w:tc>
        <w:tc>
          <w:tcPr>
            <w:tcW w:w="1985" w:type="dxa"/>
            <w:tcBorders>
              <w:top w:val="nil"/>
              <w:left w:val="single" w:sz="4" w:space="0" w:color="auto"/>
              <w:bottom w:val="nil"/>
              <w:right w:val="single" w:sz="4" w:space="0" w:color="auto"/>
            </w:tcBorders>
            <w:noWrap/>
          </w:tcPr>
          <w:p w14:paraId="6C5EB332"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4,35 do 6,75</w:t>
            </w:r>
          </w:p>
          <w:p w14:paraId="080D73E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6,24</w:t>
            </w:r>
          </w:p>
          <w:p w14:paraId="0724771B"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4,75 do 7,39</w:t>
            </w:r>
          </w:p>
        </w:tc>
        <w:tc>
          <w:tcPr>
            <w:tcW w:w="1559" w:type="dxa"/>
            <w:tcBorders>
              <w:top w:val="single" w:sz="4" w:space="0" w:color="auto"/>
              <w:left w:val="single" w:sz="4" w:space="0" w:color="auto"/>
              <w:bottom w:val="single" w:sz="4" w:space="0" w:color="auto"/>
              <w:right w:val="single" w:sz="4" w:space="0" w:color="auto"/>
            </w:tcBorders>
            <w:noWrap/>
          </w:tcPr>
          <w:p w14:paraId="1CFA08E6" w14:textId="77777777" w:rsidR="006C3D7A" w:rsidRPr="00766619" w:rsidRDefault="006C3D7A" w:rsidP="007055C0">
            <w:pPr>
              <w:pStyle w:val="StylIwony"/>
              <w:spacing w:before="0" w:after="0"/>
              <w:jc w:val="center"/>
              <w:rPr>
                <w:rFonts w:ascii="Arial" w:hAnsi="Arial" w:cs="Arial"/>
                <w:sz w:val="20"/>
              </w:rPr>
            </w:pPr>
          </w:p>
          <w:p w14:paraId="3F341AF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sym w:font="Symbol" w:char="00B1"/>
            </w:r>
            <w:r w:rsidRPr="00766619">
              <w:rPr>
                <w:rFonts w:ascii="Arial" w:hAnsi="Arial" w:cs="Arial"/>
                <w:sz w:val="20"/>
              </w:rPr>
              <w:t xml:space="preserve"> 1,5</w:t>
            </w:r>
          </w:p>
          <w:p w14:paraId="4CFB9DDE" w14:textId="77777777" w:rsidR="006C3D7A" w:rsidRPr="00766619" w:rsidRDefault="006C3D7A" w:rsidP="007055C0">
            <w:pPr>
              <w:pStyle w:val="StylIwony"/>
              <w:spacing w:before="0" w:after="0"/>
              <w:jc w:val="center"/>
              <w:rPr>
                <w:rFonts w:ascii="Arial" w:hAnsi="Arial" w:cs="Arial"/>
                <w:sz w:val="20"/>
              </w:rPr>
            </w:pPr>
          </w:p>
        </w:tc>
        <w:tc>
          <w:tcPr>
            <w:tcW w:w="1559" w:type="dxa"/>
            <w:vMerge w:val="restart"/>
            <w:tcBorders>
              <w:top w:val="single" w:sz="4" w:space="0" w:color="auto"/>
              <w:left w:val="single" w:sz="4" w:space="0" w:color="auto"/>
              <w:bottom w:val="single" w:sz="4" w:space="0" w:color="auto"/>
              <w:right w:val="single" w:sz="4" w:space="0" w:color="auto"/>
            </w:tcBorders>
            <w:noWrap/>
          </w:tcPr>
          <w:p w14:paraId="6BE43E90" w14:textId="77777777" w:rsidR="006C3D7A" w:rsidRPr="00766619" w:rsidRDefault="006C3D7A" w:rsidP="007055C0">
            <w:pPr>
              <w:pStyle w:val="StylIwony"/>
              <w:spacing w:before="0" w:after="0"/>
              <w:jc w:val="center"/>
              <w:rPr>
                <w:rFonts w:ascii="Arial" w:hAnsi="Arial" w:cs="Arial"/>
                <w:sz w:val="20"/>
              </w:rPr>
            </w:pPr>
          </w:p>
          <w:p w14:paraId="2E411040" w14:textId="77777777" w:rsidR="006C3D7A" w:rsidRPr="00766619" w:rsidRDefault="006C3D7A" w:rsidP="007055C0">
            <w:pPr>
              <w:pStyle w:val="StylIwony"/>
              <w:spacing w:before="0" w:after="0"/>
              <w:jc w:val="center"/>
              <w:rPr>
                <w:rFonts w:ascii="Arial" w:hAnsi="Arial" w:cs="Arial"/>
                <w:sz w:val="20"/>
              </w:rPr>
            </w:pPr>
          </w:p>
          <w:p w14:paraId="11193D7F" w14:textId="77777777" w:rsidR="006C3D7A" w:rsidRPr="00766619" w:rsidRDefault="006C3D7A" w:rsidP="007055C0">
            <w:pPr>
              <w:pStyle w:val="StylIwony"/>
              <w:spacing w:before="0" w:after="0"/>
              <w:jc w:val="center"/>
              <w:rPr>
                <w:rFonts w:ascii="Arial" w:hAnsi="Arial" w:cs="Arial"/>
                <w:sz w:val="20"/>
              </w:rPr>
            </w:pPr>
          </w:p>
          <w:p w14:paraId="1058E73D" w14:textId="77777777" w:rsidR="006C3D7A" w:rsidRPr="00766619" w:rsidRDefault="006C3D7A" w:rsidP="007055C0">
            <w:pPr>
              <w:pStyle w:val="StylIwony"/>
              <w:jc w:val="center"/>
              <w:rPr>
                <w:rFonts w:ascii="Arial" w:hAnsi="Arial" w:cs="Arial"/>
                <w:sz w:val="20"/>
              </w:rPr>
            </w:pPr>
            <w:r w:rsidRPr="00766619">
              <w:rPr>
                <w:rFonts w:ascii="Arial" w:hAnsi="Arial" w:cs="Arial"/>
                <w:sz w:val="20"/>
              </w:rPr>
              <w:t>+ 0,4; - 0,7</w:t>
            </w:r>
          </w:p>
        </w:tc>
      </w:tr>
      <w:tr w:rsidR="006C3D7A" w:rsidRPr="00766619" w14:paraId="1C45CE01" w14:textId="77777777" w:rsidTr="007055C0">
        <w:trPr>
          <w:jc w:val="center"/>
        </w:trPr>
        <w:tc>
          <w:tcPr>
            <w:tcW w:w="1204" w:type="dxa"/>
            <w:tcBorders>
              <w:top w:val="nil"/>
              <w:left w:val="single" w:sz="4" w:space="0" w:color="auto"/>
              <w:bottom w:val="nil"/>
              <w:right w:val="single" w:sz="4" w:space="0" w:color="auto"/>
            </w:tcBorders>
            <w:noWrap/>
          </w:tcPr>
          <w:p w14:paraId="022B6F52"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80x40</w:t>
            </w:r>
          </w:p>
          <w:p w14:paraId="575A51C3"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80x60</w:t>
            </w:r>
          </w:p>
        </w:tc>
        <w:tc>
          <w:tcPr>
            <w:tcW w:w="1276" w:type="dxa"/>
            <w:tcBorders>
              <w:top w:val="nil"/>
              <w:left w:val="single" w:sz="4" w:space="0" w:color="auto"/>
              <w:bottom w:val="nil"/>
              <w:right w:val="single" w:sz="4" w:space="0" w:color="auto"/>
            </w:tcBorders>
            <w:noWrap/>
          </w:tcPr>
          <w:p w14:paraId="3EFF8FCB"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6</w:t>
            </w:r>
          </w:p>
          <w:p w14:paraId="6D3C2314"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6 do 8</w:t>
            </w:r>
          </w:p>
        </w:tc>
        <w:tc>
          <w:tcPr>
            <w:tcW w:w="1985" w:type="dxa"/>
            <w:tcBorders>
              <w:top w:val="nil"/>
              <w:left w:val="single" w:sz="4" w:space="0" w:color="auto"/>
              <w:bottom w:val="nil"/>
              <w:right w:val="single" w:sz="4" w:space="0" w:color="auto"/>
            </w:tcBorders>
            <w:noWrap/>
          </w:tcPr>
          <w:p w14:paraId="371AA948"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5,41</w:t>
            </w:r>
          </w:p>
          <w:p w14:paraId="14DD021B"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6,37 do 8,34</w:t>
            </w:r>
          </w:p>
        </w:tc>
        <w:tc>
          <w:tcPr>
            <w:tcW w:w="1559" w:type="dxa"/>
            <w:tcBorders>
              <w:top w:val="single" w:sz="4" w:space="0" w:color="auto"/>
              <w:left w:val="single" w:sz="4" w:space="0" w:color="auto"/>
              <w:bottom w:val="single" w:sz="4" w:space="0" w:color="auto"/>
              <w:right w:val="single" w:sz="4" w:space="0" w:color="auto"/>
            </w:tcBorders>
            <w:noWrap/>
          </w:tcPr>
          <w:p w14:paraId="7DA67C34"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sym w:font="Symbol" w:char="00B1"/>
            </w:r>
            <w:r w:rsidRPr="00766619">
              <w:rPr>
                <w:rFonts w:ascii="Arial" w:hAnsi="Arial" w:cs="Arial"/>
                <w:sz w:val="20"/>
              </w:rPr>
              <w:t xml:space="preserve"> 1,5; </w:t>
            </w:r>
            <w:r w:rsidRPr="00766619">
              <w:rPr>
                <w:rFonts w:ascii="Arial" w:hAnsi="Arial" w:cs="Arial"/>
                <w:sz w:val="20"/>
              </w:rPr>
              <w:sym w:font="Symbol" w:char="00B1"/>
            </w:r>
            <w:r w:rsidRPr="00766619">
              <w:rPr>
                <w:rFonts w:ascii="Arial" w:hAnsi="Arial" w:cs="Arial"/>
                <w:sz w:val="20"/>
              </w:rPr>
              <w:t xml:space="preserve"> 1,0</w:t>
            </w:r>
          </w:p>
        </w:tc>
        <w:tc>
          <w:tcPr>
            <w:tcW w:w="0" w:type="auto"/>
            <w:vMerge/>
            <w:tcBorders>
              <w:top w:val="single" w:sz="4" w:space="0" w:color="auto"/>
              <w:left w:val="single" w:sz="4" w:space="0" w:color="auto"/>
              <w:bottom w:val="single" w:sz="4" w:space="0" w:color="auto"/>
              <w:right w:val="single" w:sz="4" w:space="0" w:color="auto"/>
            </w:tcBorders>
            <w:vAlign w:val="center"/>
          </w:tcPr>
          <w:p w14:paraId="76F7D225" w14:textId="77777777" w:rsidR="006C3D7A" w:rsidRPr="00766619" w:rsidRDefault="006C3D7A" w:rsidP="007055C0">
            <w:pPr>
              <w:rPr>
                <w:rFonts w:ascii="Arial" w:hAnsi="Arial" w:cs="Arial"/>
              </w:rPr>
            </w:pPr>
          </w:p>
        </w:tc>
      </w:tr>
      <w:tr w:rsidR="006C3D7A" w:rsidRPr="00766619" w14:paraId="37B8BEFC" w14:textId="77777777" w:rsidTr="007055C0">
        <w:trPr>
          <w:jc w:val="center"/>
        </w:trPr>
        <w:tc>
          <w:tcPr>
            <w:tcW w:w="1204" w:type="dxa"/>
            <w:tcBorders>
              <w:top w:val="nil"/>
              <w:left w:val="single" w:sz="4" w:space="0" w:color="auto"/>
              <w:bottom w:val="single" w:sz="4" w:space="0" w:color="auto"/>
              <w:right w:val="single" w:sz="4" w:space="0" w:color="auto"/>
            </w:tcBorders>
            <w:noWrap/>
          </w:tcPr>
          <w:p w14:paraId="3CFCB9E1"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80x65</w:t>
            </w:r>
          </w:p>
          <w:p w14:paraId="4673CB73"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90x60</w:t>
            </w:r>
          </w:p>
          <w:p w14:paraId="6350C508"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100x50</w:t>
            </w:r>
          </w:p>
          <w:p w14:paraId="2CA39DF9" w14:textId="77777777" w:rsidR="006C3D7A" w:rsidRPr="00766619" w:rsidRDefault="006C3D7A" w:rsidP="007055C0">
            <w:pPr>
              <w:pStyle w:val="StylIwony"/>
              <w:jc w:val="center"/>
              <w:rPr>
                <w:rFonts w:ascii="Arial" w:hAnsi="Arial" w:cs="Arial"/>
                <w:sz w:val="20"/>
              </w:rPr>
            </w:pPr>
            <w:r w:rsidRPr="00766619">
              <w:rPr>
                <w:rFonts w:ascii="Arial" w:hAnsi="Arial" w:cs="Arial"/>
                <w:sz w:val="20"/>
              </w:rPr>
              <w:t>100x65</w:t>
            </w:r>
          </w:p>
        </w:tc>
        <w:tc>
          <w:tcPr>
            <w:tcW w:w="1276" w:type="dxa"/>
            <w:tcBorders>
              <w:top w:val="nil"/>
              <w:left w:val="single" w:sz="4" w:space="0" w:color="auto"/>
              <w:bottom w:val="single" w:sz="4" w:space="0" w:color="auto"/>
              <w:right w:val="single" w:sz="4" w:space="0" w:color="auto"/>
            </w:tcBorders>
            <w:noWrap/>
          </w:tcPr>
          <w:p w14:paraId="1BF019AC"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10</w:t>
            </w:r>
          </w:p>
          <w:p w14:paraId="6515A882"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8</w:t>
            </w:r>
          </w:p>
          <w:p w14:paraId="0AEE78F1"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8</w:t>
            </w:r>
          </w:p>
          <w:p w14:paraId="79A276BC" w14:textId="77777777" w:rsidR="006C3D7A" w:rsidRPr="00766619" w:rsidRDefault="006C3D7A" w:rsidP="007055C0">
            <w:pPr>
              <w:pStyle w:val="StylIwony"/>
              <w:jc w:val="center"/>
              <w:rPr>
                <w:rFonts w:ascii="Arial" w:hAnsi="Arial" w:cs="Arial"/>
                <w:sz w:val="20"/>
              </w:rPr>
            </w:pPr>
            <w:r w:rsidRPr="00766619">
              <w:rPr>
                <w:rFonts w:ascii="Arial" w:hAnsi="Arial" w:cs="Arial"/>
                <w:sz w:val="20"/>
              </w:rPr>
              <w:t>od 7 do 10</w:t>
            </w:r>
          </w:p>
        </w:tc>
        <w:tc>
          <w:tcPr>
            <w:tcW w:w="1985" w:type="dxa"/>
            <w:tcBorders>
              <w:top w:val="nil"/>
              <w:left w:val="single" w:sz="4" w:space="0" w:color="auto"/>
              <w:bottom w:val="single" w:sz="4" w:space="0" w:color="auto"/>
              <w:right w:val="single" w:sz="4" w:space="0" w:color="auto"/>
            </w:tcBorders>
            <w:noWrap/>
          </w:tcPr>
          <w:p w14:paraId="68B20B8C"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10,7</w:t>
            </w:r>
          </w:p>
          <w:p w14:paraId="1171E07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8,96</w:t>
            </w:r>
          </w:p>
          <w:p w14:paraId="58BBF5B6"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8,99</w:t>
            </w:r>
          </w:p>
          <w:p w14:paraId="3DCE3CD4" w14:textId="77777777" w:rsidR="006C3D7A" w:rsidRPr="00766619" w:rsidRDefault="006C3D7A" w:rsidP="007055C0">
            <w:pPr>
              <w:pStyle w:val="StylIwony"/>
              <w:jc w:val="center"/>
              <w:rPr>
                <w:rFonts w:ascii="Arial" w:hAnsi="Arial" w:cs="Arial"/>
                <w:sz w:val="20"/>
              </w:rPr>
            </w:pPr>
            <w:r w:rsidRPr="00766619">
              <w:rPr>
                <w:rFonts w:ascii="Arial" w:hAnsi="Arial" w:cs="Arial"/>
                <w:sz w:val="20"/>
              </w:rPr>
              <w:t>od 8,77 do 12,3</w:t>
            </w:r>
          </w:p>
        </w:tc>
        <w:tc>
          <w:tcPr>
            <w:tcW w:w="1559" w:type="dxa"/>
            <w:tcBorders>
              <w:top w:val="single" w:sz="4" w:space="0" w:color="auto"/>
              <w:left w:val="single" w:sz="4" w:space="0" w:color="auto"/>
              <w:bottom w:val="single" w:sz="4" w:space="0" w:color="auto"/>
              <w:right w:val="single" w:sz="4" w:space="0" w:color="auto"/>
            </w:tcBorders>
            <w:noWrap/>
          </w:tcPr>
          <w:p w14:paraId="2C007891" w14:textId="77777777" w:rsidR="006C3D7A" w:rsidRPr="00766619" w:rsidRDefault="006C3D7A" w:rsidP="007055C0">
            <w:pPr>
              <w:pStyle w:val="StylIwony"/>
              <w:spacing w:before="0" w:after="0"/>
              <w:jc w:val="center"/>
              <w:rPr>
                <w:rFonts w:ascii="Arial" w:hAnsi="Arial" w:cs="Arial"/>
                <w:sz w:val="20"/>
              </w:rPr>
            </w:pPr>
          </w:p>
          <w:p w14:paraId="291E2D91" w14:textId="77777777" w:rsidR="006C3D7A" w:rsidRPr="00766619" w:rsidRDefault="006C3D7A" w:rsidP="007055C0">
            <w:pPr>
              <w:pStyle w:val="StylIwony"/>
              <w:jc w:val="center"/>
              <w:rPr>
                <w:rFonts w:ascii="Arial" w:hAnsi="Arial" w:cs="Arial"/>
                <w:sz w:val="20"/>
              </w:rPr>
            </w:pPr>
            <w:r w:rsidRPr="00766619">
              <w:rPr>
                <w:rFonts w:ascii="Arial" w:hAnsi="Arial" w:cs="Arial"/>
                <w:sz w:val="20"/>
              </w:rPr>
              <w:sym w:font="Symbol" w:char="00B1"/>
            </w:r>
            <w:r w:rsidRPr="00766619">
              <w:rPr>
                <w:rFonts w:ascii="Arial" w:hAnsi="Arial" w:cs="Arial"/>
                <w:sz w:val="20"/>
              </w:rPr>
              <w:t xml:space="preserve"> 1,5</w:t>
            </w:r>
          </w:p>
        </w:tc>
        <w:tc>
          <w:tcPr>
            <w:tcW w:w="0" w:type="auto"/>
            <w:vMerge/>
            <w:tcBorders>
              <w:top w:val="single" w:sz="4" w:space="0" w:color="auto"/>
              <w:left w:val="single" w:sz="4" w:space="0" w:color="auto"/>
              <w:bottom w:val="single" w:sz="4" w:space="0" w:color="auto"/>
              <w:right w:val="single" w:sz="4" w:space="0" w:color="auto"/>
            </w:tcBorders>
            <w:vAlign w:val="center"/>
          </w:tcPr>
          <w:p w14:paraId="05C6D3D1" w14:textId="77777777" w:rsidR="006C3D7A" w:rsidRPr="00766619" w:rsidRDefault="006C3D7A" w:rsidP="007055C0">
            <w:pPr>
              <w:rPr>
                <w:rFonts w:ascii="Arial" w:hAnsi="Arial" w:cs="Arial"/>
              </w:rPr>
            </w:pPr>
          </w:p>
        </w:tc>
      </w:tr>
    </w:tbl>
    <w:p w14:paraId="45839D04" w14:textId="77777777" w:rsidR="006C3D7A" w:rsidRPr="00766619" w:rsidRDefault="006C3D7A" w:rsidP="006C3D7A">
      <w:pPr>
        <w:pStyle w:val="StylIwony"/>
        <w:pageBreakBefore/>
        <w:rPr>
          <w:rFonts w:ascii="Arial" w:hAnsi="Arial" w:cs="Arial"/>
          <w:sz w:val="20"/>
        </w:rPr>
      </w:pPr>
      <w:r w:rsidRPr="00766619">
        <w:rPr>
          <w:rFonts w:ascii="Arial" w:hAnsi="Arial" w:cs="Arial"/>
          <w:sz w:val="20"/>
        </w:rPr>
        <w:lastRenderedPageBreak/>
        <w:t>Tablica 10. Ceowniki walcowane wg PN-H-93403 [23]</w:t>
      </w:r>
    </w:p>
    <w:tbl>
      <w:tblPr>
        <w:tblW w:w="9072" w:type="dxa"/>
        <w:jc w:val="center"/>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931"/>
        <w:gridCol w:w="1018"/>
        <w:gridCol w:w="1017"/>
        <w:gridCol w:w="1187"/>
        <w:gridCol w:w="1357"/>
        <w:gridCol w:w="1188"/>
        <w:gridCol w:w="1187"/>
        <w:gridCol w:w="1187"/>
      </w:tblGrid>
      <w:tr w:rsidR="006C3D7A" w:rsidRPr="00766619" w14:paraId="4D73B710" w14:textId="77777777" w:rsidTr="007055C0">
        <w:trPr>
          <w:jc w:val="center"/>
        </w:trPr>
        <w:tc>
          <w:tcPr>
            <w:tcW w:w="779" w:type="dxa"/>
            <w:vMerge w:val="restart"/>
            <w:tcBorders>
              <w:top w:val="single" w:sz="6" w:space="0" w:color="auto"/>
              <w:left w:val="single" w:sz="6" w:space="0" w:color="auto"/>
              <w:bottom w:val="double" w:sz="6" w:space="0" w:color="auto"/>
              <w:right w:val="single" w:sz="6" w:space="0" w:color="auto"/>
            </w:tcBorders>
            <w:noWrap/>
          </w:tcPr>
          <w:p w14:paraId="652B89A1" w14:textId="77777777" w:rsidR="006C3D7A" w:rsidRPr="00766619" w:rsidRDefault="006C3D7A" w:rsidP="007055C0">
            <w:pPr>
              <w:pStyle w:val="StylIwony"/>
              <w:jc w:val="center"/>
              <w:rPr>
                <w:rFonts w:ascii="Arial" w:hAnsi="Arial" w:cs="Arial"/>
                <w:sz w:val="20"/>
              </w:rPr>
            </w:pPr>
            <w:r w:rsidRPr="00766619">
              <w:rPr>
                <w:rFonts w:ascii="Arial" w:hAnsi="Arial" w:cs="Arial"/>
                <w:sz w:val="20"/>
              </w:rPr>
              <w:t>Ozna</w:t>
            </w:r>
            <w:r w:rsidRPr="00766619">
              <w:rPr>
                <w:rFonts w:ascii="Arial" w:hAnsi="Arial" w:cs="Arial"/>
                <w:sz w:val="20"/>
              </w:rPr>
              <w:softHyphen/>
              <w:t>czenie</w:t>
            </w:r>
          </w:p>
        </w:tc>
        <w:tc>
          <w:tcPr>
            <w:tcW w:w="2693" w:type="dxa"/>
            <w:gridSpan w:val="3"/>
            <w:tcBorders>
              <w:top w:val="single" w:sz="6" w:space="0" w:color="auto"/>
              <w:left w:val="single" w:sz="6" w:space="0" w:color="auto"/>
              <w:bottom w:val="single" w:sz="6" w:space="0" w:color="auto"/>
              <w:right w:val="single" w:sz="6" w:space="0" w:color="auto"/>
            </w:tcBorders>
            <w:noWrap/>
          </w:tcPr>
          <w:p w14:paraId="524BC3E6"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Wymiary - mm</w:t>
            </w:r>
          </w:p>
        </w:tc>
        <w:tc>
          <w:tcPr>
            <w:tcW w:w="1134" w:type="dxa"/>
            <w:vMerge w:val="restart"/>
            <w:tcBorders>
              <w:top w:val="single" w:sz="6" w:space="0" w:color="auto"/>
              <w:left w:val="single" w:sz="6" w:space="0" w:color="auto"/>
              <w:bottom w:val="double" w:sz="6" w:space="0" w:color="auto"/>
              <w:right w:val="single" w:sz="6" w:space="0" w:color="auto"/>
            </w:tcBorders>
            <w:noWrap/>
          </w:tcPr>
          <w:p w14:paraId="3FA7234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Masa</w:t>
            </w:r>
          </w:p>
          <w:p w14:paraId="0A02052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 m ceownika</w:t>
            </w:r>
          </w:p>
          <w:p w14:paraId="0A8CB49D" w14:textId="77777777" w:rsidR="006C3D7A" w:rsidRPr="00766619" w:rsidRDefault="006C3D7A" w:rsidP="007055C0">
            <w:pPr>
              <w:pStyle w:val="StylIwony"/>
              <w:jc w:val="center"/>
              <w:rPr>
                <w:rFonts w:ascii="Arial" w:hAnsi="Arial" w:cs="Arial"/>
                <w:sz w:val="20"/>
              </w:rPr>
            </w:pPr>
            <w:r w:rsidRPr="00766619">
              <w:rPr>
                <w:rFonts w:ascii="Arial" w:hAnsi="Arial" w:cs="Arial"/>
                <w:sz w:val="20"/>
              </w:rPr>
              <w:t>kg/m</w:t>
            </w:r>
          </w:p>
        </w:tc>
        <w:tc>
          <w:tcPr>
            <w:tcW w:w="2977" w:type="dxa"/>
            <w:gridSpan w:val="3"/>
            <w:tcBorders>
              <w:top w:val="single" w:sz="6" w:space="0" w:color="auto"/>
              <w:left w:val="single" w:sz="6" w:space="0" w:color="auto"/>
              <w:bottom w:val="single" w:sz="6" w:space="0" w:color="auto"/>
              <w:right w:val="single" w:sz="6" w:space="0" w:color="auto"/>
            </w:tcBorders>
            <w:noWrap/>
          </w:tcPr>
          <w:p w14:paraId="52F99FC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Dopuszczalne odchyłki mm</w:t>
            </w:r>
          </w:p>
        </w:tc>
      </w:tr>
      <w:tr w:rsidR="006C3D7A" w:rsidRPr="00766619" w14:paraId="29293EE5" w14:textId="77777777" w:rsidTr="007055C0">
        <w:trPr>
          <w:jc w:val="center"/>
        </w:trPr>
        <w:tc>
          <w:tcPr>
            <w:tcW w:w="0" w:type="auto"/>
            <w:vMerge/>
            <w:tcBorders>
              <w:top w:val="single" w:sz="6" w:space="0" w:color="auto"/>
              <w:left w:val="single" w:sz="6" w:space="0" w:color="auto"/>
              <w:bottom w:val="double" w:sz="6" w:space="0" w:color="auto"/>
              <w:right w:val="single" w:sz="6" w:space="0" w:color="auto"/>
            </w:tcBorders>
            <w:vAlign w:val="center"/>
          </w:tcPr>
          <w:p w14:paraId="6B42C0DE" w14:textId="77777777" w:rsidR="006C3D7A" w:rsidRPr="00766619" w:rsidRDefault="006C3D7A" w:rsidP="007055C0">
            <w:pPr>
              <w:jc w:val="center"/>
              <w:rPr>
                <w:rFonts w:ascii="Arial" w:hAnsi="Arial" w:cs="Arial"/>
              </w:rPr>
            </w:pPr>
          </w:p>
        </w:tc>
        <w:tc>
          <w:tcPr>
            <w:tcW w:w="851" w:type="dxa"/>
            <w:tcBorders>
              <w:top w:val="single" w:sz="6" w:space="0" w:color="auto"/>
              <w:left w:val="single" w:sz="6" w:space="0" w:color="auto"/>
              <w:bottom w:val="double" w:sz="6" w:space="0" w:color="auto"/>
              <w:right w:val="single" w:sz="6" w:space="0" w:color="auto"/>
            </w:tcBorders>
            <w:noWrap/>
          </w:tcPr>
          <w:p w14:paraId="7AEDFF9A"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wyso</w:t>
            </w:r>
            <w:r w:rsidRPr="00766619">
              <w:rPr>
                <w:rFonts w:ascii="Arial" w:hAnsi="Arial" w:cs="Arial"/>
                <w:sz w:val="20"/>
              </w:rPr>
              <w:softHyphen/>
              <w:t>kość środ</w:t>
            </w:r>
            <w:r w:rsidRPr="00766619">
              <w:rPr>
                <w:rFonts w:ascii="Arial" w:hAnsi="Arial" w:cs="Arial"/>
                <w:sz w:val="20"/>
              </w:rPr>
              <w:softHyphen/>
              <w:t>nika</w:t>
            </w:r>
          </w:p>
        </w:tc>
        <w:tc>
          <w:tcPr>
            <w:tcW w:w="850" w:type="dxa"/>
            <w:tcBorders>
              <w:top w:val="single" w:sz="6" w:space="0" w:color="auto"/>
              <w:left w:val="single" w:sz="6" w:space="0" w:color="auto"/>
              <w:bottom w:val="double" w:sz="6" w:space="0" w:color="auto"/>
              <w:right w:val="single" w:sz="6" w:space="0" w:color="auto"/>
            </w:tcBorders>
            <w:noWrap/>
          </w:tcPr>
          <w:p w14:paraId="1773B9FF"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szero</w:t>
            </w:r>
            <w:r w:rsidRPr="00766619">
              <w:rPr>
                <w:rFonts w:ascii="Arial" w:hAnsi="Arial" w:cs="Arial"/>
                <w:sz w:val="20"/>
              </w:rPr>
              <w:softHyphen/>
              <w:t>kość stopki</w:t>
            </w:r>
          </w:p>
        </w:tc>
        <w:tc>
          <w:tcPr>
            <w:tcW w:w="992" w:type="dxa"/>
            <w:tcBorders>
              <w:top w:val="single" w:sz="6" w:space="0" w:color="auto"/>
              <w:left w:val="single" w:sz="6" w:space="0" w:color="auto"/>
              <w:bottom w:val="double" w:sz="6" w:space="0" w:color="auto"/>
              <w:right w:val="single" w:sz="6" w:space="0" w:color="auto"/>
            </w:tcBorders>
            <w:noWrap/>
          </w:tcPr>
          <w:p w14:paraId="4DB339A3"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grubość środ</w:t>
            </w:r>
            <w:r w:rsidRPr="00766619">
              <w:rPr>
                <w:rFonts w:ascii="Arial" w:hAnsi="Arial" w:cs="Arial"/>
                <w:sz w:val="20"/>
              </w:rPr>
              <w:softHyphen/>
              <w:t>nika</w:t>
            </w:r>
          </w:p>
        </w:tc>
        <w:tc>
          <w:tcPr>
            <w:tcW w:w="0" w:type="auto"/>
            <w:vMerge/>
            <w:tcBorders>
              <w:top w:val="single" w:sz="6" w:space="0" w:color="auto"/>
              <w:left w:val="single" w:sz="6" w:space="0" w:color="auto"/>
              <w:bottom w:val="double" w:sz="6" w:space="0" w:color="auto"/>
              <w:right w:val="single" w:sz="6" w:space="0" w:color="auto"/>
            </w:tcBorders>
            <w:vAlign w:val="center"/>
          </w:tcPr>
          <w:p w14:paraId="6FB6FF6C" w14:textId="77777777" w:rsidR="006C3D7A" w:rsidRPr="00766619" w:rsidRDefault="006C3D7A" w:rsidP="007055C0">
            <w:pPr>
              <w:jc w:val="center"/>
              <w:rPr>
                <w:rFonts w:ascii="Arial" w:hAnsi="Arial" w:cs="Arial"/>
              </w:rPr>
            </w:pPr>
          </w:p>
        </w:tc>
        <w:tc>
          <w:tcPr>
            <w:tcW w:w="993" w:type="dxa"/>
            <w:tcBorders>
              <w:top w:val="single" w:sz="6" w:space="0" w:color="auto"/>
              <w:left w:val="single" w:sz="6" w:space="0" w:color="auto"/>
              <w:bottom w:val="double" w:sz="6" w:space="0" w:color="auto"/>
              <w:right w:val="single" w:sz="6" w:space="0" w:color="auto"/>
            </w:tcBorders>
            <w:noWrap/>
          </w:tcPr>
          <w:p w14:paraId="5A71D0F0" w14:textId="77777777" w:rsidR="006C3D7A" w:rsidRPr="00766619" w:rsidRDefault="006C3D7A" w:rsidP="007055C0">
            <w:pPr>
              <w:pStyle w:val="StylIwony"/>
              <w:spacing w:before="0" w:after="0"/>
              <w:jc w:val="center"/>
              <w:rPr>
                <w:rFonts w:ascii="Arial" w:hAnsi="Arial" w:cs="Arial"/>
                <w:sz w:val="20"/>
              </w:rPr>
            </w:pPr>
          </w:p>
          <w:p w14:paraId="5B696705"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środnika</w:t>
            </w:r>
          </w:p>
        </w:tc>
        <w:tc>
          <w:tcPr>
            <w:tcW w:w="992" w:type="dxa"/>
            <w:tcBorders>
              <w:top w:val="single" w:sz="6" w:space="0" w:color="auto"/>
              <w:left w:val="single" w:sz="6" w:space="0" w:color="auto"/>
              <w:bottom w:val="double" w:sz="6" w:space="0" w:color="auto"/>
              <w:right w:val="single" w:sz="6" w:space="0" w:color="auto"/>
            </w:tcBorders>
            <w:noWrap/>
          </w:tcPr>
          <w:p w14:paraId="75A210DE" w14:textId="77777777" w:rsidR="006C3D7A" w:rsidRPr="00766619" w:rsidRDefault="006C3D7A" w:rsidP="007055C0">
            <w:pPr>
              <w:pStyle w:val="StylIwony"/>
              <w:spacing w:before="0" w:after="0"/>
              <w:jc w:val="center"/>
              <w:rPr>
                <w:rFonts w:ascii="Arial" w:hAnsi="Arial" w:cs="Arial"/>
                <w:sz w:val="20"/>
              </w:rPr>
            </w:pPr>
          </w:p>
          <w:p w14:paraId="656DFD9F"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stopki</w:t>
            </w:r>
          </w:p>
        </w:tc>
        <w:tc>
          <w:tcPr>
            <w:tcW w:w="992" w:type="dxa"/>
            <w:tcBorders>
              <w:top w:val="single" w:sz="6" w:space="0" w:color="auto"/>
              <w:left w:val="single" w:sz="6" w:space="0" w:color="auto"/>
              <w:bottom w:val="double" w:sz="6" w:space="0" w:color="auto"/>
              <w:right w:val="single" w:sz="6" w:space="0" w:color="auto"/>
            </w:tcBorders>
            <w:noWrap/>
          </w:tcPr>
          <w:p w14:paraId="47A7A908" w14:textId="77777777" w:rsidR="006C3D7A" w:rsidRPr="00766619" w:rsidRDefault="006C3D7A" w:rsidP="007055C0">
            <w:pPr>
              <w:pStyle w:val="StylIwony"/>
              <w:spacing w:before="0" w:after="0"/>
              <w:jc w:val="center"/>
              <w:rPr>
                <w:rFonts w:ascii="Arial" w:hAnsi="Arial" w:cs="Arial"/>
                <w:sz w:val="20"/>
              </w:rPr>
            </w:pPr>
          </w:p>
          <w:p w14:paraId="060C83CF"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grubości</w:t>
            </w:r>
          </w:p>
        </w:tc>
      </w:tr>
      <w:tr w:rsidR="006C3D7A" w:rsidRPr="00766619" w14:paraId="64642B2B" w14:textId="77777777" w:rsidTr="007055C0">
        <w:trPr>
          <w:jc w:val="center"/>
        </w:trPr>
        <w:tc>
          <w:tcPr>
            <w:tcW w:w="779" w:type="dxa"/>
            <w:vMerge w:val="restart"/>
            <w:tcBorders>
              <w:top w:val="nil"/>
              <w:left w:val="single" w:sz="6" w:space="0" w:color="auto"/>
              <w:bottom w:val="single" w:sz="4" w:space="0" w:color="auto"/>
              <w:right w:val="single" w:sz="6" w:space="0" w:color="auto"/>
            </w:tcBorders>
            <w:noWrap/>
          </w:tcPr>
          <w:p w14:paraId="2E5E8E7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[ 40</w:t>
            </w:r>
          </w:p>
          <w:p w14:paraId="7C8D2D32"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[ 45</w:t>
            </w:r>
          </w:p>
          <w:p w14:paraId="4F0BC48F"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[ 50</w:t>
            </w:r>
          </w:p>
          <w:p w14:paraId="1180834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[ 65</w:t>
            </w:r>
          </w:p>
          <w:p w14:paraId="0A39392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[ 80</w:t>
            </w:r>
          </w:p>
          <w:p w14:paraId="50513D8B" w14:textId="77777777" w:rsidR="006C3D7A" w:rsidRPr="00766619" w:rsidRDefault="006C3D7A" w:rsidP="007055C0">
            <w:pPr>
              <w:pStyle w:val="StylIwony"/>
              <w:spacing w:before="0" w:after="0"/>
              <w:jc w:val="center"/>
              <w:rPr>
                <w:rFonts w:ascii="Arial" w:hAnsi="Arial" w:cs="Arial"/>
                <w:sz w:val="20"/>
              </w:rPr>
            </w:pPr>
          </w:p>
        </w:tc>
        <w:tc>
          <w:tcPr>
            <w:tcW w:w="851" w:type="dxa"/>
            <w:vMerge w:val="restart"/>
            <w:tcBorders>
              <w:top w:val="nil"/>
              <w:left w:val="single" w:sz="6" w:space="0" w:color="auto"/>
              <w:bottom w:val="single" w:sz="4" w:space="0" w:color="auto"/>
              <w:right w:val="single" w:sz="6" w:space="0" w:color="auto"/>
            </w:tcBorders>
            <w:noWrap/>
          </w:tcPr>
          <w:p w14:paraId="57B2CAD2"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40</w:t>
            </w:r>
          </w:p>
          <w:p w14:paraId="011BC584"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45</w:t>
            </w:r>
          </w:p>
          <w:p w14:paraId="217509A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50</w:t>
            </w:r>
          </w:p>
          <w:p w14:paraId="22004E6C"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65</w:t>
            </w:r>
          </w:p>
          <w:p w14:paraId="00CD42CB"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80</w:t>
            </w:r>
          </w:p>
          <w:p w14:paraId="5D880E65" w14:textId="77777777" w:rsidR="006C3D7A" w:rsidRPr="00766619" w:rsidRDefault="006C3D7A" w:rsidP="007055C0">
            <w:pPr>
              <w:pStyle w:val="StylIwony"/>
              <w:spacing w:before="0" w:after="0"/>
              <w:jc w:val="center"/>
              <w:rPr>
                <w:rFonts w:ascii="Arial" w:hAnsi="Arial" w:cs="Arial"/>
                <w:sz w:val="20"/>
              </w:rPr>
            </w:pPr>
          </w:p>
        </w:tc>
        <w:tc>
          <w:tcPr>
            <w:tcW w:w="850" w:type="dxa"/>
            <w:vMerge w:val="restart"/>
            <w:tcBorders>
              <w:top w:val="nil"/>
              <w:left w:val="single" w:sz="6" w:space="0" w:color="auto"/>
              <w:bottom w:val="single" w:sz="4" w:space="0" w:color="auto"/>
              <w:right w:val="single" w:sz="6" w:space="0" w:color="auto"/>
            </w:tcBorders>
            <w:noWrap/>
          </w:tcPr>
          <w:p w14:paraId="479D1411"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20</w:t>
            </w:r>
          </w:p>
          <w:p w14:paraId="7017B5E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38</w:t>
            </w:r>
          </w:p>
          <w:p w14:paraId="58AB389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38</w:t>
            </w:r>
          </w:p>
          <w:p w14:paraId="3BA5C2B5"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42</w:t>
            </w:r>
          </w:p>
          <w:p w14:paraId="612B5DC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45</w:t>
            </w:r>
          </w:p>
          <w:p w14:paraId="57B9E586" w14:textId="77777777" w:rsidR="006C3D7A" w:rsidRPr="00766619" w:rsidRDefault="006C3D7A" w:rsidP="007055C0">
            <w:pPr>
              <w:pStyle w:val="StylIwony"/>
              <w:spacing w:before="0" w:after="0"/>
              <w:jc w:val="center"/>
              <w:rPr>
                <w:rFonts w:ascii="Arial" w:hAnsi="Arial" w:cs="Arial"/>
                <w:sz w:val="20"/>
              </w:rPr>
            </w:pPr>
          </w:p>
        </w:tc>
        <w:tc>
          <w:tcPr>
            <w:tcW w:w="992" w:type="dxa"/>
            <w:vMerge w:val="restart"/>
            <w:tcBorders>
              <w:top w:val="nil"/>
              <w:left w:val="single" w:sz="6" w:space="0" w:color="auto"/>
              <w:bottom w:val="single" w:sz="4" w:space="0" w:color="auto"/>
              <w:right w:val="single" w:sz="6" w:space="0" w:color="auto"/>
            </w:tcBorders>
            <w:noWrap/>
          </w:tcPr>
          <w:p w14:paraId="11A7290A"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5</w:t>
            </w:r>
          </w:p>
          <w:p w14:paraId="54DE129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5</w:t>
            </w:r>
          </w:p>
          <w:p w14:paraId="667B056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5</w:t>
            </w:r>
          </w:p>
          <w:p w14:paraId="188B8AF4"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5,5</w:t>
            </w:r>
          </w:p>
          <w:p w14:paraId="3C5E6525"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6</w:t>
            </w:r>
          </w:p>
          <w:p w14:paraId="0C5B0041" w14:textId="77777777" w:rsidR="006C3D7A" w:rsidRPr="00766619" w:rsidRDefault="006C3D7A" w:rsidP="007055C0">
            <w:pPr>
              <w:pStyle w:val="StylIwony"/>
              <w:spacing w:before="0" w:after="0"/>
              <w:jc w:val="center"/>
              <w:rPr>
                <w:rFonts w:ascii="Arial" w:hAnsi="Arial" w:cs="Arial"/>
                <w:sz w:val="20"/>
              </w:rPr>
            </w:pPr>
          </w:p>
        </w:tc>
        <w:tc>
          <w:tcPr>
            <w:tcW w:w="1134" w:type="dxa"/>
            <w:vMerge w:val="restart"/>
            <w:tcBorders>
              <w:top w:val="nil"/>
              <w:left w:val="single" w:sz="6" w:space="0" w:color="auto"/>
              <w:bottom w:val="single" w:sz="4" w:space="0" w:color="auto"/>
              <w:right w:val="single" w:sz="6" w:space="0" w:color="auto"/>
            </w:tcBorders>
            <w:noWrap/>
          </w:tcPr>
          <w:p w14:paraId="1A257FDA"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4,75</w:t>
            </w:r>
          </w:p>
          <w:p w14:paraId="2BA6978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5,03</w:t>
            </w:r>
          </w:p>
          <w:p w14:paraId="3110CF65"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5,59</w:t>
            </w:r>
          </w:p>
          <w:p w14:paraId="6CF120FE"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7,09</w:t>
            </w:r>
          </w:p>
          <w:p w14:paraId="798B9F2A"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8,64</w:t>
            </w:r>
          </w:p>
          <w:p w14:paraId="7C6607DD" w14:textId="77777777" w:rsidR="006C3D7A" w:rsidRPr="00766619" w:rsidRDefault="006C3D7A" w:rsidP="007055C0">
            <w:pPr>
              <w:pStyle w:val="StylIwony"/>
              <w:spacing w:before="0" w:after="0"/>
              <w:jc w:val="center"/>
              <w:rPr>
                <w:rFonts w:ascii="Arial" w:hAnsi="Arial" w:cs="Arial"/>
                <w:sz w:val="20"/>
              </w:rPr>
            </w:pPr>
          </w:p>
        </w:tc>
        <w:tc>
          <w:tcPr>
            <w:tcW w:w="993" w:type="dxa"/>
            <w:vMerge w:val="restart"/>
            <w:tcBorders>
              <w:top w:val="nil"/>
              <w:left w:val="single" w:sz="6" w:space="0" w:color="auto"/>
              <w:bottom w:val="single" w:sz="4" w:space="0" w:color="auto"/>
              <w:right w:val="single" w:sz="6" w:space="0" w:color="auto"/>
            </w:tcBorders>
            <w:noWrap/>
          </w:tcPr>
          <w:p w14:paraId="7148A1FE" w14:textId="77777777" w:rsidR="006C3D7A" w:rsidRPr="00766619" w:rsidRDefault="006C3D7A" w:rsidP="007055C0">
            <w:pPr>
              <w:pStyle w:val="StylIwony"/>
              <w:spacing w:before="0" w:after="0"/>
              <w:jc w:val="center"/>
              <w:rPr>
                <w:rFonts w:ascii="Arial" w:hAnsi="Arial" w:cs="Arial"/>
                <w:sz w:val="20"/>
              </w:rPr>
            </w:pPr>
          </w:p>
          <w:p w14:paraId="0A7B7F18" w14:textId="77777777" w:rsidR="006C3D7A" w:rsidRPr="00766619" w:rsidRDefault="006C3D7A" w:rsidP="007055C0">
            <w:pPr>
              <w:pStyle w:val="StylIwony"/>
              <w:spacing w:before="0" w:after="0"/>
              <w:jc w:val="center"/>
              <w:rPr>
                <w:rFonts w:ascii="Arial" w:hAnsi="Arial" w:cs="Arial"/>
                <w:sz w:val="20"/>
              </w:rPr>
            </w:pPr>
          </w:p>
          <w:p w14:paraId="3EC76BE6"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sym w:font="Symbol" w:char="00B1"/>
            </w:r>
            <w:r w:rsidRPr="00766619">
              <w:rPr>
                <w:rFonts w:ascii="Arial" w:hAnsi="Arial" w:cs="Arial"/>
                <w:sz w:val="20"/>
              </w:rPr>
              <w:t xml:space="preserve"> 1,5</w:t>
            </w:r>
          </w:p>
          <w:p w14:paraId="03832888" w14:textId="77777777" w:rsidR="006C3D7A" w:rsidRPr="00766619" w:rsidRDefault="006C3D7A" w:rsidP="007055C0">
            <w:pPr>
              <w:pStyle w:val="StylIwony"/>
              <w:spacing w:before="0" w:after="0"/>
              <w:jc w:val="center"/>
              <w:rPr>
                <w:rFonts w:ascii="Arial" w:hAnsi="Arial" w:cs="Arial"/>
                <w:sz w:val="20"/>
              </w:rPr>
            </w:pPr>
          </w:p>
          <w:p w14:paraId="59B691F1" w14:textId="77777777" w:rsidR="006C3D7A" w:rsidRPr="00766619" w:rsidRDefault="006C3D7A" w:rsidP="007055C0">
            <w:pPr>
              <w:pStyle w:val="StylIwony"/>
              <w:spacing w:before="0" w:after="0"/>
              <w:jc w:val="center"/>
              <w:rPr>
                <w:rFonts w:ascii="Arial" w:hAnsi="Arial" w:cs="Arial"/>
                <w:sz w:val="20"/>
              </w:rPr>
            </w:pPr>
          </w:p>
        </w:tc>
        <w:tc>
          <w:tcPr>
            <w:tcW w:w="992" w:type="dxa"/>
            <w:vMerge w:val="restart"/>
            <w:tcBorders>
              <w:top w:val="nil"/>
              <w:left w:val="single" w:sz="6" w:space="0" w:color="auto"/>
              <w:bottom w:val="single" w:sz="4" w:space="0" w:color="auto"/>
              <w:right w:val="single" w:sz="6" w:space="0" w:color="auto"/>
            </w:tcBorders>
            <w:noWrap/>
          </w:tcPr>
          <w:p w14:paraId="4C09AEA8" w14:textId="77777777" w:rsidR="006C3D7A" w:rsidRPr="00766619" w:rsidRDefault="006C3D7A" w:rsidP="007055C0">
            <w:pPr>
              <w:pStyle w:val="StylIwony"/>
              <w:spacing w:before="0" w:after="0"/>
              <w:jc w:val="center"/>
              <w:rPr>
                <w:rFonts w:ascii="Arial" w:hAnsi="Arial" w:cs="Arial"/>
                <w:sz w:val="20"/>
              </w:rPr>
            </w:pPr>
          </w:p>
          <w:p w14:paraId="2A7E3049" w14:textId="77777777" w:rsidR="006C3D7A" w:rsidRPr="00766619" w:rsidRDefault="006C3D7A" w:rsidP="007055C0">
            <w:pPr>
              <w:pStyle w:val="StylIwony"/>
              <w:spacing w:before="0" w:after="0"/>
              <w:jc w:val="center"/>
              <w:rPr>
                <w:rFonts w:ascii="Arial" w:hAnsi="Arial" w:cs="Arial"/>
                <w:sz w:val="20"/>
              </w:rPr>
            </w:pPr>
          </w:p>
          <w:p w14:paraId="460F1E6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sym w:font="Symbol" w:char="00B1"/>
            </w:r>
            <w:r w:rsidRPr="00766619">
              <w:rPr>
                <w:rFonts w:ascii="Arial" w:hAnsi="Arial" w:cs="Arial"/>
                <w:sz w:val="20"/>
              </w:rPr>
              <w:t xml:space="preserve"> 1,5</w:t>
            </w:r>
          </w:p>
          <w:p w14:paraId="4D0E7D55" w14:textId="77777777" w:rsidR="006C3D7A" w:rsidRPr="00766619" w:rsidRDefault="006C3D7A" w:rsidP="007055C0">
            <w:pPr>
              <w:pStyle w:val="StylIwony"/>
              <w:spacing w:before="0" w:after="0"/>
              <w:jc w:val="center"/>
              <w:rPr>
                <w:rFonts w:ascii="Arial" w:hAnsi="Arial" w:cs="Arial"/>
                <w:sz w:val="20"/>
              </w:rPr>
            </w:pPr>
          </w:p>
          <w:p w14:paraId="3FEB01E4" w14:textId="77777777" w:rsidR="006C3D7A" w:rsidRPr="00766619" w:rsidRDefault="006C3D7A" w:rsidP="007055C0">
            <w:pPr>
              <w:pStyle w:val="StylIwony"/>
              <w:spacing w:before="0" w:after="0"/>
              <w:jc w:val="center"/>
              <w:rPr>
                <w:rFonts w:ascii="Arial" w:hAnsi="Arial" w:cs="Arial"/>
                <w:sz w:val="20"/>
              </w:rPr>
            </w:pPr>
          </w:p>
        </w:tc>
        <w:tc>
          <w:tcPr>
            <w:tcW w:w="992" w:type="dxa"/>
            <w:tcBorders>
              <w:top w:val="nil"/>
              <w:left w:val="single" w:sz="6" w:space="0" w:color="auto"/>
              <w:bottom w:val="single" w:sz="4" w:space="0" w:color="auto"/>
              <w:right w:val="single" w:sz="6" w:space="0" w:color="auto"/>
            </w:tcBorders>
            <w:noWrap/>
          </w:tcPr>
          <w:p w14:paraId="35B463C4"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+0,3; -0,5</w:t>
            </w:r>
          </w:p>
        </w:tc>
      </w:tr>
      <w:tr w:rsidR="006C3D7A" w:rsidRPr="00766619" w14:paraId="12D3D707" w14:textId="77777777" w:rsidTr="007055C0">
        <w:trPr>
          <w:jc w:val="center"/>
        </w:trPr>
        <w:tc>
          <w:tcPr>
            <w:tcW w:w="0" w:type="auto"/>
            <w:vMerge/>
            <w:tcBorders>
              <w:top w:val="nil"/>
              <w:left w:val="single" w:sz="6" w:space="0" w:color="auto"/>
              <w:bottom w:val="single" w:sz="4" w:space="0" w:color="auto"/>
              <w:right w:val="single" w:sz="6" w:space="0" w:color="auto"/>
            </w:tcBorders>
            <w:vAlign w:val="center"/>
          </w:tcPr>
          <w:p w14:paraId="71D91012" w14:textId="77777777" w:rsidR="006C3D7A" w:rsidRPr="00766619" w:rsidRDefault="006C3D7A" w:rsidP="007055C0">
            <w:pPr>
              <w:jc w:val="center"/>
              <w:rPr>
                <w:rFonts w:ascii="Arial" w:hAnsi="Arial" w:cs="Arial"/>
              </w:rPr>
            </w:pPr>
          </w:p>
        </w:tc>
        <w:tc>
          <w:tcPr>
            <w:tcW w:w="0" w:type="auto"/>
            <w:vMerge/>
            <w:tcBorders>
              <w:top w:val="nil"/>
              <w:left w:val="single" w:sz="6" w:space="0" w:color="auto"/>
              <w:bottom w:val="single" w:sz="4" w:space="0" w:color="auto"/>
              <w:right w:val="single" w:sz="6" w:space="0" w:color="auto"/>
            </w:tcBorders>
            <w:vAlign w:val="center"/>
          </w:tcPr>
          <w:p w14:paraId="2F4A819E" w14:textId="77777777" w:rsidR="006C3D7A" w:rsidRPr="00766619" w:rsidRDefault="006C3D7A" w:rsidP="007055C0">
            <w:pPr>
              <w:jc w:val="center"/>
              <w:rPr>
                <w:rFonts w:ascii="Arial" w:hAnsi="Arial" w:cs="Arial"/>
              </w:rPr>
            </w:pPr>
          </w:p>
        </w:tc>
        <w:tc>
          <w:tcPr>
            <w:tcW w:w="0" w:type="auto"/>
            <w:vMerge/>
            <w:tcBorders>
              <w:top w:val="nil"/>
              <w:left w:val="single" w:sz="6" w:space="0" w:color="auto"/>
              <w:bottom w:val="single" w:sz="4" w:space="0" w:color="auto"/>
              <w:right w:val="single" w:sz="6" w:space="0" w:color="auto"/>
            </w:tcBorders>
            <w:vAlign w:val="center"/>
          </w:tcPr>
          <w:p w14:paraId="585B66A2" w14:textId="77777777" w:rsidR="006C3D7A" w:rsidRPr="00766619" w:rsidRDefault="006C3D7A" w:rsidP="007055C0">
            <w:pPr>
              <w:jc w:val="center"/>
              <w:rPr>
                <w:rFonts w:ascii="Arial" w:hAnsi="Arial" w:cs="Arial"/>
              </w:rPr>
            </w:pPr>
          </w:p>
        </w:tc>
        <w:tc>
          <w:tcPr>
            <w:tcW w:w="0" w:type="auto"/>
            <w:vMerge/>
            <w:tcBorders>
              <w:top w:val="nil"/>
              <w:left w:val="single" w:sz="6" w:space="0" w:color="auto"/>
              <w:bottom w:val="single" w:sz="4" w:space="0" w:color="auto"/>
              <w:right w:val="single" w:sz="6" w:space="0" w:color="auto"/>
            </w:tcBorders>
            <w:vAlign w:val="center"/>
          </w:tcPr>
          <w:p w14:paraId="457D45B2" w14:textId="77777777" w:rsidR="006C3D7A" w:rsidRPr="00766619" w:rsidRDefault="006C3D7A" w:rsidP="007055C0">
            <w:pPr>
              <w:jc w:val="center"/>
              <w:rPr>
                <w:rFonts w:ascii="Arial" w:hAnsi="Arial" w:cs="Arial"/>
              </w:rPr>
            </w:pPr>
          </w:p>
        </w:tc>
        <w:tc>
          <w:tcPr>
            <w:tcW w:w="0" w:type="auto"/>
            <w:vMerge/>
            <w:tcBorders>
              <w:top w:val="nil"/>
              <w:left w:val="single" w:sz="6" w:space="0" w:color="auto"/>
              <w:bottom w:val="single" w:sz="4" w:space="0" w:color="auto"/>
              <w:right w:val="single" w:sz="6" w:space="0" w:color="auto"/>
            </w:tcBorders>
            <w:vAlign w:val="center"/>
          </w:tcPr>
          <w:p w14:paraId="71E78644" w14:textId="77777777" w:rsidR="006C3D7A" w:rsidRPr="00766619" w:rsidRDefault="006C3D7A" w:rsidP="007055C0">
            <w:pPr>
              <w:jc w:val="center"/>
              <w:rPr>
                <w:rFonts w:ascii="Arial" w:hAnsi="Arial" w:cs="Arial"/>
              </w:rPr>
            </w:pPr>
          </w:p>
        </w:tc>
        <w:tc>
          <w:tcPr>
            <w:tcW w:w="0" w:type="auto"/>
            <w:vMerge/>
            <w:tcBorders>
              <w:top w:val="nil"/>
              <w:left w:val="single" w:sz="6" w:space="0" w:color="auto"/>
              <w:bottom w:val="single" w:sz="4" w:space="0" w:color="auto"/>
              <w:right w:val="single" w:sz="6" w:space="0" w:color="auto"/>
            </w:tcBorders>
            <w:vAlign w:val="center"/>
          </w:tcPr>
          <w:p w14:paraId="5A16DF47" w14:textId="77777777" w:rsidR="006C3D7A" w:rsidRPr="00766619" w:rsidRDefault="006C3D7A" w:rsidP="007055C0">
            <w:pPr>
              <w:jc w:val="center"/>
              <w:rPr>
                <w:rFonts w:ascii="Arial" w:hAnsi="Arial" w:cs="Arial"/>
              </w:rPr>
            </w:pPr>
          </w:p>
        </w:tc>
        <w:tc>
          <w:tcPr>
            <w:tcW w:w="0" w:type="auto"/>
            <w:vMerge/>
            <w:tcBorders>
              <w:top w:val="nil"/>
              <w:left w:val="single" w:sz="6" w:space="0" w:color="auto"/>
              <w:bottom w:val="single" w:sz="4" w:space="0" w:color="auto"/>
              <w:right w:val="single" w:sz="6" w:space="0" w:color="auto"/>
            </w:tcBorders>
            <w:vAlign w:val="center"/>
          </w:tcPr>
          <w:p w14:paraId="3A809B4F" w14:textId="77777777" w:rsidR="006C3D7A" w:rsidRPr="00766619" w:rsidRDefault="006C3D7A" w:rsidP="007055C0">
            <w:pPr>
              <w:jc w:val="center"/>
              <w:rPr>
                <w:rFonts w:ascii="Arial" w:hAnsi="Arial" w:cs="Arial"/>
              </w:rPr>
            </w:pPr>
          </w:p>
        </w:tc>
        <w:tc>
          <w:tcPr>
            <w:tcW w:w="992" w:type="dxa"/>
            <w:tcBorders>
              <w:top w:val="single" w:sz="4" w:space="0" w:color="auto"/>
              <w:left w:val="single" w:sz="6" w:space="0" w:color="auto"/>
              <w:bottom w:val="single" w:sz="4" w:space="0" w:color="auto"/>
              <w:right w:val="single" w:sz="6" w:space="0" w:color="auto"/>
            </w:tcBorders>
            <w:noWrap/>
          </w:tcPr>
          <w:p w14:paraId="72D2EA7B" w14:textId="77777777" w:rsidR="006C3D7A" w:rsidRPr="00766619" w:rsidRDefault="006C3D7A" w:rsidP="007055C0">
            <w:pPr>
              <w:pStyle w:val="StylIwony"/>
              <w:spacing w:before="0" w:after="0"/>
              <w:jc w:val="center"/>
              <w:rPr>
                <w:rFonts w:ascii="Arial" w:hAnsi="Arial" w:cs="Arial"/>
                <w:sz w:val="20"/>
              </w:rPr>
            </w:pPr>
          </w:p>
          <w:p w14:paraId="207A6726"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+ 0,4- 0,75</w:t>
            </w:r>
          </w:p>
        </w:tc>
      </w:tr>
      <w:tr w:rsidR="006C3D7A" w:rsidRPr="00766619" w14:paraId="088834EA" w14:textId="77777777" w:rsidTr="007055C0">
        <w:trPr>
          <w:jc w:val="center"/>
        </w:trPr>
        <w:tc>
          <w:tcPr>
            <w:tcW w:w="779" w:type="dxa"/>
            <w:tcBorders>
              <w:top w:val="single" w:sz="4" w:space="0" w:color="auto"/>
              <w:left w:val="single" w:sz="6" w:space="0" w:color="auto"/>
              <w:bottom w:val="single" w:sz="6" w:space="0" w:color="auto"/>
              <w:right w:val="single" w:sz="6" w:space="0" w:color="auto"/>
            </w:tcBorders>
            <w:noWrap/>
          </w:tcPr>
          <w:p w14:paraId="63ECE03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[100</w:t>
            </w:r>
          </w:p>
          <w:p w14:paraId="11617791"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[120</w:t>
            </w:r>
          </w:p>
          <w:p w14:paraId="6334BF41"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[140</w:t>
            </w:r>
          </w:p>
        </w:tc>
        <w:tc>
          <w:tcPr>
            <w:tcW w:w="851" w:type="dxa"/>
            <w:tcBorders>
              <w:top w:val="single" w:sz="4" w:space="0" w:color="auto"/>
              <w:left w:val="single" w:sz="6" w:space="0" w:color="auto"/>
              <w:bottom w:val="single" w:sz="6" w:space="0" w:color="auto"/>
              <w:right w:val="single" w:sz="6" w:space="0" w:color="auto"/>
            </w:tcBorders>
            <w:noWrap/>
          </w:tcPr>
          <w:p w14:paraId="799A08AF"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100</w:t>
            </w:r>
          </w:p>
          <w:p w14:paraId="254C2D3E"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120</w:t>
            </w:r>
          </w:p>
          <w:p w14:paraId="76706D2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140</w:t>
            </w:r>
          </w:p>
        </w:tc>
        <w:tc>
          <w:tcPr>
            <w:tcW w:w="850" w:type="dxa"/>
            <w:tcBorders>
              <w:top w:val="single" w:sz="4" w:space="0" w:color="auto"/>
              <w:left w:val="single" w:sz="6" w:space="0" w:color="auto"/>
              <w:bottom w:val="single" w:sz="6" w:space="0" w:color="auto"/>
              <w:right w:val="single" w:sz="6" w:space="0" w:color="auto"/>
            </w:tcBorders>
            <w:noWrap/>
          </w:tcPr>
          <w:p w14:paraId="52194664"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50</w:t>
            </w:r>
          </w:p>
          <w:p w14:paraId="2EAE4BA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55</w:t>
            </w:r>
          </w:p>
          <w:p w14:paraId="6F996A5C"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60</w:t>
            </w:r>
          </w:p>
        </w:tc>
        <w:tc>
          <w:tcPr>
            <w:tcW w:w="992" w:type="dxa"/>
            <w:tcBorders>
              <w:top w:val="single" w:sz="4" w:space="0" w:color="auto"/>
              <w:left w:val="single" w:sz="6" w:space="0" w:color="auto"/>
              <w:bottom w:val="single" w:sz="6" w:space="0" w:color="auto"/>
              <w:right w:val="single" w:sz="6" w:space="0" w:color="auto"/>
            </w:tcBorders>
            <w:noWrap/>
          </w:tcPr>
          <w:p w14:paraId="6B922EB3"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6</w:t>
            </w:r>
          </w:p>
          <w:p w14:paraId="62167CCA"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7</w:t>
            </w:r>
          </w:p>
          <w:p w14:paraId="13BE43A7"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7</w:t>
            </w:r>
          </w:p>
        </w:tc>
        <w:tc>
          <w:tcPr>
            <w:tcW w:w="1134" w:type="dxa"/>
            <w:tcBorders>
              <w:top w:val="single" w:sz="4" w:space="0" w:color="auto"/>
              <w:left w:val="single" w:sz="6" w:space="0" w:color="auto"/>
              <w:bottom w:val="single" w:sz="6" w:space="0" w:color="auto"/>
              <w:right w:val="single" w:sz="6" w:space="0" w:color="auto"/>
            </w:tcBorders>
            <w:noWrap/>
          </w:tcPr>
          <w:p w14:paraId="0536113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10,60</w:t>
            </w:r>
          </w:p>
          <w:p w14:paraId="063F69F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13,40</w:t>
            </w:r>
          </w:p>
          <w:p w14:paraId="49D1BDD1"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16,00</w:t>
            </w:r>
          </w:p>
        </w:tc>
        <w:tc>
          <w:tcPr>
            <w:tcW w:w="993" w:type="dxa"/>
            <w:tcBorders>
              <w:top w:val="single" w:sz="4" w:space="0" w:color="auto"/>
              <w:left w:val="single" w:sz="6" w:space="0" w:color="auto"/>
              <w:bottom w:val="single" w:sz="6" w:space="0" w:color="auto"/>
              <w:right w:val="single" w:sz="6" w:space="0" w:color="auto"/>
            </w:tcBorders>
            <w:noWrap/>
          </w:tcPr>
          <w:p w14:paraId="0E6BC987" w14:textId="77777777" w:rsidR="006C3D7A" w:rsidRPr="00766619" w:rsidRDefault="006C3D7A" w:rsidP="007055C0">
            <w:pPr>
              <w:pStyle w:val="StylIwony"/>
              <w:spacing w:before="0" w:after="0"/>
              <w:jc w:val="center"/>
              <w:rPr>
                <w:rFonts w:ascii="Arial" w:hAnsi="Arial" w:cs="Arial"/>
                <w:sz w:val="20"/>
              </w:rPr>
            </w:pPr>
          </w:p>
          <w:p w14:paraId="581F0846"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sym w:font="Symbol" w:char="00B1"/>
            </w:r>
            <w:r w:rsidRPr="00766619">
              <w:rPr>
                <w:rFonts w:ascii="Arial" w:hAnsi="Arial" w:cs="Arial"/>
                <w:sz w:val="20"/>
              </w:rPr>
              <w:t xml:space="preserve"> 2,0</w:t>
            </w:r>
          </w:p>
        </w:tc>
        <w:tc>
          <w:tcPr>
            <w:tcW w:w="992" w:type="dxa"/>
            <w:tcBorders>
              <w:top w:val="single" w:sz="4" w:space="0" w:color="auto"/>
              <w:left w:val="single" w:sz="6" w:space="0" w:color="auto"/>
              <w:bottom w:val="single" w:sz="6" w:space="0" w:color="auto"/>
              <w:right w:val="single" w:sz="6" w:space="0" w:color="auto"/>
            </w:tcBorders>
            <w:noWrap/>
          </w:tcPr>
          <w:p w14:paraId="398D432A" w14:textId="77777777" w:rsidR="006C3D7A" w:rsidRPr="00766619" w:rsidRDefault="006C3D7A" w:rsidP="007055C0">
            <w:pPr>
              <w:pStyle w:val="StylIwony"/>
              <w:spacing w:before="0" w:after="0"/>
              <w:jc w:val="center"/>
              <w:rPr>
                <w:rFonts w:ascii="Arial" w:hAnsi="Arial" w:cs="Arial"/>
                <w:sz w:val="20"/>
              </w:rPr>
            </w:pPr>
          </w:p>
          <w:p w14:paraId="7B568503"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sym w:font="Symbol" w:char="00B1"/>
            </w:r>
            <w:r w:rsidRPr="00766619">
              <w:rPr>
                <w:rFonts w:ascii="Arial" w:hAnsi="Arial" w:cs="Arial"/>
                <w:sz w:val="20"/>
              </w:rPr>
              <w:t xml:space="preserve"> 2,0</w:t>
            </w:r>
          </w:p>
        </w:tc>
        <w:tc>
          <w:tcPr>
            <w:tcW w:w="992" w:type="dxa"/>
            <w:tcBorders>
              <w:top w:val="single" w:sz="4" w:space="0" w:color="auto"/>
              <w:left w:val="single" w:sz="6" w:space="0" w:color="auto"/>
              <w:bottom w:val="single" w:sz="6" w:space="0" w:color="auto"/>
              <w:right w:val="single" w:sz="6" w:space="0" w:color="auto"/>
            </w:tcBorders>
            <w:noWrap/>
          </w:tcPr>
          <w:p w14:paraId="4139AD5D" w14:textId="77777777" w:rsidR="006C3D7A" w:rsidRPr="00766619" w:rsidRDefault="006C3D7A" w:rsidP="007055C0">
            <w:pPr>
              <w:pStyle w:val="StylIwony"/>
              <w:spacing w:before="0" w:after="0"/>
              <w:jc w:val="center"/>
              <w:rPr>
                <w:rFonts w:ascii="Arial" w:hAnsi="Arial" w:cs="Arial"/>
                <w:sz w:val="20"/>
              </w:rPr>
            </w:pPr>
          </w:p>
          <w:p w14:paraId="5CBCAA91"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+0,4; -1,0</w:t>
            </w:r>
          </w:p>
          <w:p w14:paraId="4CE85816" w14:textId="77777777" w:rsidR="006C3D7A" w:rsidRPr="00766619" w:rsidRDefault="006C3D7A" w:rsidP="007055C0">
            <w:pPr>
              <w:pStyle w:val="StylIwony"/>
              <w:spacing w:before="0" w:after="0"/>
              <w:jc w:val="center"/>
              <w:rPr>
                <w:rFonts w:ascii="Arial" w:hAnsi="Arial" w:cs="Arial"/>
                <w:sz w:val="20"/>
              </w:rPr>
            </w:pPr>
          </w:p>
        </w:tc>
      </w:tr>
    </w:tbl>
    <w:p w14:paraId="6C629E37" w14:textId="77777777" w:rsidR="006C3D7A" w:rsidRPr="00766619" w:rsidRDefault="006C3D7A" w:rsidP="006C3D7A">
      <w:pPr>
        <w:pStyle w:val="StylIwony"/>
        <w:spacing w:before="360"/>
        <w:rPr>
          <w:rFonts w:ascii="Arial" w:hAnsi="Arial" w:cs="Arial"/>
          <w:sz w:val="20"/>
        </w:rPr>
      </w:pPr>
      <w:r w:rsidRPr="00766619">
        <w:rPr>
          <w:rFonts w:ascii="Arial" w:hAnsi="Arial" w:cs="Arial"/>
          <w:sz w:val="20"/>
        </w:rPr>
        <w:t>Tablica 11. Teowniki walcowane wg PN-H-93406 [24]</w:t>
      </w:r>
    </w:p>
    <w:tbl>
      <w:tblPr>
        <w:tblW w:w="9072" w:type="dxa"/>
        <w:jc w:val="center"/>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1379"/>
        <w:gridCol w:w="1160"/>
        <w:gridCol w:w="1200"/>
        <w:gridCol w:w="1143"/>
        <w:gridCol w:w="1145"/>
        <w:gridCol w:w="1033"/>
        <w:gridCol w:w="979"/>
        <w:gridCol w:w="1033"/>
      </w:tblGrid>
      <w:tr w:rsidR="006C3D7A" w:rsidRPr="00766619" w14:paraId="554F660F" w14:textId="77777777" w:rsidTr="007055C0">
        <w:trPr>
          <w:jc w:val="center"/>
        </w:trPr>
        <w:tc>
          <w:tcPr>
            <w:tcW w:w="1063" w:type="dxa"/>
            <w:vMerge w:val="restart"/>
            <w:tcBorders>
              <w:top w:val="single" w:sz="4" w:space="0" w:color="auto"/>
              <w:left w:val="single" w:sz="4" w:space="0" w:color="auto"/>
              <w:bottom w:val="double" w:sz="4" w:space="0" w:color="auto"/>
              <w:right w:val="single" w:sz="4" w:space="0" w:color="auto"/>
            </w:tcBorders>
            <w:noWrap/>
          </w:tcPr>
          <w:p w14:paraId="1E5CA070" w14:textId="77777777" w:rsidR="006C3D7A" w:rsidRPr="00766619" w:rsidRDefault="006C3D7A" w:rsidP="007055C0">
            <w:pPr>
              <w:pStyle w:val="StylIwony"/>
              <w:spacing w:before="240" w:after="0"/>
              <w:jc w:val="center"/>
              <w:rPr>
                <w:rFonts w:ascii="Arial" w:hAnsi="Arial" w:cs="Arial"/>
                <w:sz w:val="20"/>
              </w:rPr>
            </w:pPr>
            <w:r w:rsidRPr="00766619">
              <w:rPr>
                <w:rFonts w:ascii="Arial" w:hAnsi="Arial" w:cs="Arial"/>
                <w:sz w:val="20"/>
              </w:rPr>
              <w:t>Oznaczenie</w:t>
            </w:r>
          </w:p>
        </w:tc>
        <w:tc>
          <w:tcPr>
            <w:tcW w:w="2976" w:type="dxa"/>
            <w:gridSpan w:val="3"/>
            <w:tcBorders>
              <w:top w:val="single" w:sz="4" w:space="0" w:color="auto"/>
              <w:left w:val="single" w:sz="4" w:space="0" w:color="auto"/>
              <w:bottom w:val="single" w:sz="4" w:space="0" w:color="auto"/>
              <w:right w:val="single" w:sz="4" w:space="0" w:color="auto"/>
            </w:tcBorders>
            <w:noWrap/>
          </w:tcPr>
          <w:p w14:paraId="6283B74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Wymiary - mm</w:t>
            </w:r>
          </w:p>
        </w:tc>
        <w:tc>
          <w:tcPr>
            <w:tcW w:w="993" w:type="dxa"/>
            <w:vMerge w:val="restart"/>
            <w:tcBorders>
              <w:top w:val="single" w:sz="4" w:space="0" w:color="auto"/>
              <w:left w:val="single" w:sz="4" w:space="0" w:color="auto"/>
              <w:bottom w:val="double" w:sz="4" w:space="0" w:color="auto"/>
              <w:right w:val="single" w:sz="4" w:space="0" w:color="auto"/>
            </w:tcBorders>
            <w:noWrap/>
          </w:tcPr>
          <w:p w14:paraId="721B5A1C"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Masa 1 m</w:t>
            </w:r>
          </w:p>
          <w:p w14:paraId="1E5CE846"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teownika</w:t>
            </w:r>
          </w:p>
          <w:p w14:paraId="6D4781E5"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kg/m</w:t>
            </w:r>
          </w:p>
        </w:tc>
        <w:tc>
          <w:tcPr>
            <w:tcW w:w="2551" w:type="dxa"/>
            <w:gridSpan w:val="3"/>
            <w:tcBorders>
              <w:top w:val="single" w:sz="4" w:space="0" w:color="auto"/>
              <w:left w:val="single" w:sz="4" w:space="0" w:color="auto"/>
              <w:bottom w:val="single" w:sz="4" w:space="0" w:color="auto"/>
              <w:right w:val="single" w:sz="4" w:space="0" w:color="auto"/>
            </w:tcBorders>
            <w:noWrap/>
          </w:tcPr>
          <w:p w14:paraId="6B4F1E6F"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Dopuszczalne odchyłki mm</w:t>
            </w:r>
          </w:p>
        </w:tc>
      </w:tr>
      <w:tr w:rsidR="006C3D7A" w:rsidRPr="00766619" w14:paraId="0A7AA1B5" w14:textId="77777777" w:rsidTr="007055C0">
        <w:trPr>
          <w:jc w:val="center"/>
        </w:trPr>
        <w:tc>
          <w:tcPr>
            <w:tcW w:w="0" w:type="auto"/>
            <w:vMerge/>
            <w:tcBorders>
              <w:top w:val="single" w:sz="4" w:space="0" w:color="auto"/>
              <w:left w:val="single" w:sz="4" w:space="0" w:color="auto"/>
              <w:bottom w:val="double" w:sz="4" w:space="0" w:color="auto"/>
              <w:right w:val="single" w:sz="4" w:space="0" w:color="auto"/>
            </w:tcBorders>
            <w:vAlign w:val="center"/>
          </w:tcPr>
          <w:p w14:paraId="620B3047" w14:textId="77777777" w:rsidR="006C3D7A" w:rsidRPr="00766619" w:rsidRDefault="006C3D7A" w:rsidP="007055C0">
            <w:pPr>
              <w:jc w:val="center"/>
              <w:rPr>
                <w:rFonts w:ascii="Arial" w:hAnsi="Arial" w:cs="Arial"/>
              </w:rPr>
            </w:pPr>
          </w:p>
        </w:tc>
        <w:tc>
          <w:tcPr>
            <w:tcW w:w="992" w:type="dxa"/>
            <w:tcBorders>
              <w:top w:val="single" w:sz="4" w:space="0" w:color="auto"/>
              <w:left w:val="single" w:sz="4" w:space="0" w:color="auto"/>
              <w:bottom w:val="double" w:sz="4" w:space="0" w:color="auto"/>
              <w:right w:val="single" w:sz="4" w:space="0" w:color="auto"/>
            </w:tcBorders>
            <w:noWrap/>
          </w:tcPr>
          <w:p w14:paraId="6248040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wysokość środ</w:t>
            </w:r>
            <w:r w:rsidRPr="00766619">
              <w:rPr>
                <w:rFonts w:ascii="Arial" w:hAnsi="Arial" w:cs="Arial"/>
                <w:sz w:val="20"/>
              </w:rPr>
              <w:softHyphen/>
              <w:t>nika</w:t>
            </w:r>
          </w:p>
        </w:tc>
        <w:tc>
          <w:tcPr>
            <w:tcW w:w="992" w:type="dxa"/>
            <w:tcBorders>
              <w:top w:val="single" w:sz="4" w:space="0" w:color="auto"/>
              <w:left w:val="single" w:sz="4" w:space="0" w:color="auto"/>
              <w:bottom w:val="double" w:sz="4" w:space="0" w:color="auto"/>
              <w:right w:val="single" w:sz="4" w:space="0" w:color="auto"/>
            </w:tcBorders>
            <w:noWrap/>
          </w:tcPr>
          <w:p w14:paraId="7FCFAADA"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szerokość stopki</w:t>
            </w:r>
          </w:p>
        </w:tc>
        <w:tc>
          <w:tcPr>
            <w:tcW w:w="992" w:type="dxa"/>
            <w:tcBorders>
              <w:top w:val="single" w:sz="4" w:space="0" w:color="auto"/>
              <w:left w:val="single" w:sz="4" w:space="0" w:color="auto"/>
              <w:bottom w:val="double" w:sz="4" w:space="0" w:color="auto"/>
              <w:right w:val="single" w:sz="4" w:space="0" w:color="auto"/>
            </w:tcBorders>
            <w:noWrap/>
          </w:tcPr>
          <w:p w14:paraId="5CDA686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grubość środ</w:t>
            </w:r>
            <w:r w:rsidRPr="00766619">
              <w:rPr>
                <w:rFonts w:ascii="Arial" w:hAnsi="Arial" w:cs="Arial"/>
                <w:sz w:val="20"/>
              </w:rPr>
              <w:softHyphen/>
              <w:t>nika</w:t>
            </w:r>
          </w:p>
        </w:tc>
        <w:tc>
          <w:tcPr>
            <w:tcW w:w="0" w:type="auto"/>
            <w:vMerge/>
            <w:tcBorders>
              <w:top w:val="single" w:sz="4" w:space="0" w:color="auto"/>
              <w:left w:val="single" w:sz="4" w:space="0" w:color="auto"/>
              <w:bottom w:val="double" w:sz="4" w:space="0" w:color="auto"/>
              <w:right w:val="single" w:sz="4" w:space="0" w:color="auto"/>
            </w:tcBorders>
            <w:vAlign w:val="center"/>
          </w:tcPr>
          <w:p w14:paraId="41E31C64" w14:textId="77777777" w:rsidR="006C3D7A" w:rsidRPr="00766619" w:rsidRDefault="006C3D7A" w:rsidP="007055C0">
            <w:pPr>
              <w:jc w:val="center"/>
              <w:rPr>
                <w:rFonts w:ascii="Arial" w:hAnsi="Arial" w:cs="Arial"/>
              </w:rPr>
            </w:pPr>
          </w:p>
        </w:tc>
        <w:tc>
          <w:tcPr>
            <w:tcW w:w="850" w:type="dxa"/>
            <w:tcBorders>
              <w:top w:val="single" w:sz="4" w:space="0" w:color="auto"/>
              <w:left w:val="single" w:sz="4" w:space="0" w:color="auto"/>
              <w:bottom w:val="double" w:sz="4" w:space="0" w:color="auto"/>
              <w:right w:val="single" w:sz="4" w:space="0" w:color="auto"/>
            </w:tcBorders>
            <w:noWrap/>
          </w:tcPr>
          <w:p w14:paraId="40C50949"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środnika</w:t>
            </w:r>
          </w:p>
        </w:tc>
        <w:tc>
          <w:tcPr>
            <w:tcW w:w="849" w:type="dxa"/>
            <w:tcBorders>
              <w:top w:val="single" w:sz="4" w:space="0" w:color="auto"/>
              <w:left w:val="single" w:sz="4" w:space="0" w:color="auto"/>
              <w:bottom w:val="double" w:sz="4" w:space="0" w:color="auto"/>
              <w:right w:val="single" w:sz="4" w:space="0" w:color="auto"/>
            </w:tcBorders>
            <w:noWrap/>
          </w:tcPr>
          <w:p w14:paraId="62021101"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stopki</w:t>
            </w:r>
          </w:p>
        </w:tc>
        <w:tc>
          <w:tcPr>
            <w:tcW w:w="852" w:type="dxa"/>
            <w:tcBorders>
              <w:top w:val="single" w:sz="4" w:space="0" w:color="auto"/>
              <w:left w:val="single" w:sz="4" w:space="0" w:color="auto"/>
              <w:bottom w:val="double" w:sz="4" w:space="0" w:color="auto"/>
              <w:right w:val="single" w:sz="4" w:space="0" w:color="auto"/>
            </w:tcBorders>
            <w:noWrap/>
          </w:tcPr>
          <w:p w14:paraId="04534B41"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grubości</w:t>
            </w:r>
          </w:p>
        </w:tc>
      </w:tr>
      <w:tr w:rsidR="006C3D7A" w:rsidRPr="00766619" w14:paraId="124D1886" w14:textId="77777777" w:rsidTr="007055C0">
        <w:trPr>
          <w:jc w:val="center"/>
        </w:trPr>
        <w:tc>
          <w:tcPr>
            <w:tcW w:w="1063" w:type="dxa"/>
            <w:vMerge w:val="restart"/>
            <w:tcBorders>
              <w:top w:val="double" w:sz="4" w:space="0" w:color="auto"/>
              <w:left w:val="single" w:sz="6" w:space="0" w:color="auto"/>
              <w:bottom w:val="single" w:sz="6" w:space="0" w:color="auto"/>
              <w:right w:val="single" w:sz="6" w:space="0" w:color="auto"/>
            </w:tcBorders>
            <w:noWrap/>
          </w:tcPr>
          <w:p w14:paraId="1D9A4CDC" w14:textId="77777777" w:rsidR="006C3D7A" w:rsidRPr="00766619" w:rsidRDefault="006C3D7A" w:rsidP="007055C0">
            <w:pPr>
              <w:pStyle w:val="StylIwony"/>
              <w:spacing w:before="0" w:after="0"/>
              <w:jc w:val="center"/>
              <w:rPr>
                <w:rFonts w:ascii="Arial" w:hAnsi="Arial" w:cs="Arial"/>
                <w:sz w:val="20"/>
                <w:lang w:val="de-DE"/>
              </w:rPr>
            </w:pPr>
            <w:r w:rsidRPr="00766619">
              <w:rPr>
                <w:rFonts w:ascii="Arial" w:hAnsi="Arial" w:cs="Arial"/>
                <w:sz w:val="20"/>
                <w:lang w:val="de-DE"/>
              </w:rPr>
              <w:t>T 40x40</w:t>
            </w:r>
          </w:p>
          <w:p w14:paraId="43835EED" w14:textId="77777777" w:rsidR="006C3D7A" w:rsidRPr="00766619" w:rsidRDefault="006C3D7A" w:rsidP="007055C0">
            <w:pPr>
              <w:pStyle w:val="StylIwony"/>
              <w:spacing w:before="0" w:after="0"/>
              <w:jc w:val="center"/>
              <w:rPr>
                <w:rFonts w:ascii="Arial" w:hAnsi="Arial" w:cs="Arial"/>
                <w:sz w:val="20"/>
                <w:lang w:val="de-DE"/>
              </w:rPr>
            </w:pPr>
            <w:r w:rsidRPr="00766619">
              <w:rPr>
                <w:rFonts w:ascii="Arial" w:hAnsi="Arial" w:cs="Arial"/>
                <w:sz w:val="20"/>
                <w:lang w:val="de-DE"/>
              </w:rPr>
              <w:t>T 50x50</w:t>
            </w:r>
          </w:p>
          <w:p w14:paraId="21DD7D1F" w14:textId="77777777" w:rsidR="006C3D7A" w:rsidRPr="00766619" w:rsidRDefault="006C3D7A" w:rsidP="007055C0">
            <w:pPr>
              <w:pStyle w:val="StylIwony"/>
              <w:spacing w:before="0" w:after="0"/>
              <w:jc w:val="center"/>
              <w:rPr>
                <w:rFonts w:ascii="Arial" w:hAnsi="Arial" w:cs="Arial"/>
                <w:sz w:val="20"/>
                <w:lang w:val="de-DE"/>
              </w:rPr>
            </w:pPr>
            <w:r w:rsidRPr="00766619">
              <w:rPr>
                <w:rFonts w:ascii="Arial" w:hAnsi="Arial" w:cs="Arial"/>
                <w:sz w:val="20"/>
                <w:lang w:val="de-DE"/>
              </w:rPr>
              <w:t>T 60x60</w:t>
            </w:r>
          </w:p>
          <w:p w14:paraId="4915CBA1" w14:textId="77777777" w:rsidR="006C3D7A" w:rsidRPr="00766619" w:rsidRDefault="006C3D7A" w:rsidP="007055C0">
            <w:pPr>
              <w:pStyle w:val="StylIwony"/>
              <w:spacing w:before="0" w:after="0"/>
              <w:jc w:val="center"/>
              <w:rPr>
                <w:rFonts w:ascii="Arial" w:hAnsi="Arial" w:cs="Arial"/>
                <w:sz w:val="20"/>
                <w:lang w:val="de-DE"/>
              </w:rPr>
            </w:pPr>
            <w:r w:rsidRPr="00766619">
              <w:rPr>
                <w:rFonts w:ascii="Arial" w:hAnsi="Arial" w:cs="Arial"/>
                <w:sz w:val="20"/>
                <w:lang w:val="de-DE"/>
              </w:rPr>
              <w:t>T 80x80</w:t>
            </w:r>
          </w:p>
          <w:p w14:paraId="6431B042" w14:textId="77777777" w:rsidR="006C3D7A" w:rsidRPr="00766619" w:rsidRDefault="006C3D7A" w:rsidP="007055C0">
            <w:pPr>
              <w:pStyle w:val="StylIwony"/>
              <w:spacing w:before="0" w:after="0"/>
              <w:jc w:val="center"/>
              <w:rPr>
                <w:rFonts w:ascii="Arial" w:hAnsi="Arial" w:cs="Arial"/>
                <w:sz w:val="20"/>
                <w:lang w:val="de-DE"/>
              </w:rPr>
            </w:pPr>
            <w:r w:rsidRPr="00766619">
              <w:rPr>
                <w:rFonts w:ascii="Arial" w:hAnsi="Arial" w:cs="Arial"/>
                <w:sz w:val="20"/>
                <w:lang w:val="de-DE"/>
              </w:rPr>
              <w:t>T100x 100</w:t>
            </w:r>
          </w:p>
        </w:tc>
        <w:tc>
          <w:tcPr>
            <w:tcW w:w="992" w:type="dxa"/>
            <w:vMerge w:val="restart"/>
            <w:tcBorders>
              <w:top w:val="double" w:sz="4" w:space="0" w:color="auto"/>
              <w:left w:val="single" w:sz="6" w:space="0" w:color="auto"/>
              <w:bottom w:val="single" w:sz="6" w:space="0" w:color="auto"/>
              <w:right w:val="single" w:sz="6" w:space="0" w:color="auto"/>
            </w:tcBorders>
            <w:noWrap/>
          </w:tcPr>
          <w:p w14:paraId="6143CCD6"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40</w:t>
            </w:r>
          </w:p>
          <w:p w14:paraId="0116071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50</w:t>
            </w:r>
          </w:p>
          <w:p w14:paraId="451991B5"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60</w:t>
            </w:r>
          </w:p>
          <w:p w14:paraId="00F79CA2"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80</w:t>
            </w:r>
          </w:p>
          <w:p w14:paraId="3640A38E"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100</w:t>
            </w:r>
          </w:p>
        </w:tc>
        <w:tc>
          <w:tcPr>
            <w:tcW w:w="992" w:type="dxa"/>
            <w:vMerge w:val="restart"/>
            <w:tcBorders>
              <w:top w:val="double" w:sz="4" w:space="0" w:color="auto"/>
              <w:left w:val="single" w:sz="6" w:space="0" w:color="auto"/>
              <w:bottom w:val="single" w:sz="6" w:space="0" w:color="auto"/>
              <w:right w:val="single" w:sz="6" w:space="0" w:color="auto"/>
            </w:tcBorders>
            <w:noWrap/>
          </w:tcPr>
          <w:p w14:paraId="68CF5AF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40</w:t>
            </w:r>
          </w:p>
          <w:p w14:paraId="75E1E655"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50</w:t>
            </w:r>
          </w:p>
          <w:p w14:paraId="764E4FF3"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60</w:t>
            </w:r>
          </w:p>
          <w:p w14:paraId="355E0DE5"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80</w:t>
            </w:r>
          </w:p>
          <w:p w14:paraId="7447E454"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100</w:t>
            </w:r>
          </w:p>
        </w:tc>
        <w:tc>
          <w:tcPr>
            <w:tcW w:w="992" w:type="dxa"/>
            <w:vMerge w:val="restart"/>
            <w:tcBorders>
              <w:top w:val="double" w:sz="4" w:space="0" w:color="auto"/>
              <w:left w:val="single" w:sz="6" w:space="0" w:color="auto"/>
              <w:bottom w:val="single" w:sz="6" w:space="0" w:color="auto"/>
              <w:right w:val="single" w:sz="6" w:space="0" w:color="auto"/>
            </w:tcBorders>
            <w:noWrap/>
          </w:tcPr>
          <w:p w14:paraId="050F5811"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5</w:t>
            </w:r>
          </w:p>
          <w:p w14:paraId="38B226DE"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6</w:t>
            </w:r>
          </w:p>
          <w:p w14:paraId="2589F05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7</w:t>
            </w:r>
          </w:p>
          <w:p w14:paraId="37D4E27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9</w:t>
            </w:r>
          </w:p>
          <w:p w14:paraId="7D019C7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11</w:t>
            </w:r>
          </w:p>
        </w:tc>
        <w:tc>
          <w:tcPr>
            <w:tcW w:w="993" w:type="dxa"/>
            <w:vMerge w:val="restart"/>
            <w:tcBorders>
              <w:top w:val="double" w:sz="4" w:space="0" w:color="auto"/>
              <w:left w:val="single" w:sz="6" w:space="0" w:color="auto"/>
              <w:bottom w:val="single" w:sz="6" w:space="0" w:color="auto"/>
              <w:right w:val="single" w:sz="6" w:space="0" w:color="auto"/>
            </w:tcBorders>
            <w:noWrap/>
          </w:tcPr>
          <w:p w14:paraId="41DB7C62"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2,96</w:t>
            </w:r>
          </w:p>
          <w:p w14:paraId="1C3F93A5"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4,44</w:t>
            </w:r>
          </w:p>
          <w:p w14:paraId="4E0FE4D3"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6,23</w:t>
            </w:r>
          </w:p>
          <w:p w14:paraId="52CA6238"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10,70</w:t>
            </w:r>
          </w:p>
          <w:p w14:paraId="3926E9F1"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16,40</w:t>
            </w:r>
          </w:p>
        </w:tc>
        <w:tc>
          <w:tcPr>
            <w:tcW w:w="850" w:type="dxa"/>
            <w:tcBorders>
              <w:top w:val="double" w:sz="4" w:space="0" w:color="auto"/>
              <w:left w:val="single" w:sz="6" w:space="0" w:color="auto"/>
              <w:bottom w:val="single" w:sz="4" w:space="0" w:color="auto"/>
              <w:right w:val="single" w:sz="6" w:space="0" w:color="auto"/>
            </w:tcBorders>
            <w:noWrap/>
          </w:tcPr>
          <w:p w14:paraId="24E9961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sym w:font="Symbol" w:char="00B1"/>
            </w:r>
            <w:r w:rsidRPr="00766619">
              <w:rPr>
                <w:rFonts w:ascii="Arial" w:hAnsi="Arial" w:cs="Arial"/>
                <w:sz w:val="20"/>
              </w:rPr>
              <w:t xml:space="preserve"> 1</w:t>
            </w:r>
          </w:p>
        </w:tc>
        <w:tc>
          <w:tcPr>
            <w:tcW w:w="849" w:type="dxa"/>
            <w:tcBorders>
              <w:top w:val="double" w:sz="4" w:space="0" w:color="auto"/>
              <w:left w:val="single" w:sz="6" w:space="0" w:color="auto"/>
              <w:bottom w:val="single" w:sz="4" w:space="0" w:color="auto"/>
              <w:right w:val="single" w:sz="6" w:space="0" w:color="auto"/>
            </w:tcBorders>
            <w:noWrap/>
          </w:tcPr>
          <w:p w14:paraId="303004D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sym w:font="Symbol" w:char="00B1"/>
            </w:r>
            <w:r w:rsidRPr="00766619">
              <w:rPr>
                <w:rFonts w:ascii="Arial" w:hAnsi="Arial" w:cs="Arial"/>
                <w:sz w:val="20"/>
              </w:rPr>
              <w:t xml:space="preserve"> 1</w:t>
            </w:r>
          </w:p>
        </w:tc>
        <w:tc>
          <w:tcPr>
            <w:tcW w:w="852" w:type="dxa"/>
            <w:tcBorders>
              <w:top w:val="double" w:sz="4" w:space="0" w:color="auto"/>
              <w:left w:val="single" w:sz="6" w:space="0" w:color="auto"/>
              <w:bottom w:val="single" w:sz="4" w:space="0" w:color="auto"/>
              <w:right w:val="single" w:sz="6" w:space="0" w:color="auto"/>
            </w:tcBorders>
            <w:noWrap/>
          </w:tcPr>
          <w:p w14:paraId="3D376C93"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sym w:font="Symbol" w:char="00B1"/>
            </w:r>
            <w:r w:rsidRPr="00766619">
              <w:rPr>
                <w:rFonts w:ascii="Arial" w:hAnsi="Arial" w:cs="Arial"/>
                <w:sz w:val="20"/>
              </w:rPr>
              <w:t xml:space="preserve"> 0,5</w:t>
            </w:r>
          </w:p>
        </w:tc>
      </w:tr>
      <w:tr w:rsidR="006C3D7A" w:rsidRPr="00766619" w14:paraId="7BA710E5" w14:textId="77777777" w:rsidTr="007055C0">
        <w:trPr>
          <w:jc w:val="center"/>
        </w:trPr>
        <w:tc>
          <w:tcPr>
            <w:tcW w:w="0" w:type="auto"/>
            <w:vMerge/>
            <w:tcBorders>
              <w:top w:val="double" w:sz="4" w:space="0" w:color="auto"/>
              <w:left w:val="single" w:sz="6" w:space="0" w:color="auto"/>
              <w:bottom w:val="single" w:sz="6" w:space="0" w:color="auto"/>
              <w:right w:val="single" w:sz="6" w:space="0" w:color="auto"/>
            </w:tcBorders>
            <w:vAlign w:val="center"/>
          </w:tcPr>
          <w:p w14:paraId="32B28D58" w14:textId="77777777" w:rsidR="006C3D7A" w:rsidRPr="00766619" w:rsidRDefault="006C3D7A" w:rsidP="007055C0">
            <w:pPr>
              <w:jc w:val="center"/>
              <w:rPr>
                <w:rFonts w:ascii="Arial" w:hAnsi="Arial" w:cs="Arial"/>
                <w:lang w:val="de-DE"/>
              </w:rPr>
            </w:pPr>
          </w:p>
        </w:tc>
        <w:tc>
          <w:tcPr>
            <w:tcW w:w="0" w:type="auto"/>
            <w:vMerge/>
            <w:tcBorders>
              <w:top w:val="double" w:sz="4" w:space="0" w:color="auto"/>
              <w:left w:val="single" w:sz="6" w:space="0" w:color="auto"/>
              <w:bottom w:val="single" w:sz="6" w:space="0" w:color="auto"/>
              <w:right w:val="single" w:sz="6" w:space="0" w:color="auto"/>
            </w:tcBorders>
            <w:vAlign w:val="center"/>
          </w:tcPr>
          <w:p w14:paraId="06E53972" w14:textId="77777777" w:rsidR="006C3D7A" w:rsidRPr="00766619" w:rsidRDefault="006C3D7A" w:rsidP="007055C0">
            <w:pPr>
              <w:jc w:val="center"/>
              <w:rPr>
                <w:rFonts w:ascii="Arial" w:hAnsi="Arial" w:cs="Arial"/>
              </w:rPr>
            </w:pPr>
          </w:p>
        </w:tc>
        <w:tc>
          <w:tcPr>
            <w:tcW w:w="0" w:type="auto"/>
            <w:vMerge/>
            <w:tcBorders>
              <w:top w:val="double" w:sz="4" w:space="0" w:color="auto"/>
              <w:left w:val="single" w:sz="6" w:space="0" w:color="auto"/>
              <w:bottom w:val="single" w:sz="6" w:space="0" w:color="auto"/>
              <w:right w:val="single" w:sz="6" w:space="0" w:color="auto"/>
            </w:tcBorders>
            <w:vAlign w:val="center"/>
          </w:tcPr>
          <w:p w14:paraId="22D9810A" w14:textId="77777777" w:rsidR="006C3D7A" w:rsidRPr="00766619" w:rsidRDefault="006C3D7A" w:rsidP="007055C0">
            <w:pPr>
              <w:jc w:val="center"/>
              <w:rPr>
                <w:rFonts w:ascii="Arial" w:hAnsi="Arial" w:cs="Arial"/>
              </w:rPr>
            </w:pPr>
          </w:p>
        </w:tc>
        <w:tc>
          <w:tcPr>
            <w:tcW w:w="0" w:type="auto"/>
            <w:vMerge/>
            <w:tcBorders>
              <w:top w:val="double" w:sz="4" w:space="0" w:color="auto"/>
              <w:left w:val="single" w:sz="6" w:space="0" w:color="auto"/>
              <w:bottom w:val="single" w:sz="6" w:space="0" w:color="auto"/>
              <w:right w:val="single" w:sz="6" w:space="0" w:color="auto"/>
            </w:tcBorders>
            <w:vAlign w:val="center"/>
          </w:tcPr>
          <w:p w14:paraId="0D382012" w14:textId="77777777" w:rsidR="006C3D7A" w:rsidRPr="00766619" w:rsidRDefault="006C3D7A" w:rsidP="007055C0">
            <w:pPr>
              <w:jc w:val="center"/>
              <w:rPr>
                <w:rFonts w:ascii="Arial" w:hAnsi="Arial" w:cs="Arial"/>
              </w:rPr>
            </w:pPr>
          </w:p>
        </w:tc>
        <w:tc>
          <w:tcPr>
            <w:tcW w:w="0" w:type="auto"/>
            <w:vMerge/>
            <w:tcBorders>
              <w:top w:val="double" w:sz="4" w:space="0" w:color="auto"/>
              <w:left w:val="single" w:sz="6" w:space="0" w:color="auto"/>
              <w:bottom w:val="single" w:sz="6" w:space="0" w:color="auto"/>
              <w:right w:val="single" w:sz="6" w:space="0" w:color="auto"/>
            </w:tcBorders>
            <w:vAlign w:val="center"/>
          </w:tcPr>
          <w:p w14:paraId="3D33184C" w14:textId="77777777" w:rsidR="006C3D7A" w:rsidRPr="00766619" w:rsidRDefault="006C3D7A" w:rsidP="007055C0">
            <w:pPr>
              <w:jc w:val="center"/>
              <w:rPr>
                <w:rFonts w:ascii="Arial" w:hAnsi="Arial" w:cs="Arial"/>
              </w:rPr>
            </w:pPr>
          </w:p>
        </w:tc>
        <w:tc>
          <w:tcPr>
            <w:tcW w:w="850" w:type="dxa"/>
            <w:tcBorders>
              <w:top w:val="single" w:sz="4" w:space="0" w:color="auto"/>
              <w:left w:val="single" w:sz="6" w:space="0" w:color="auto"/>
              <w:bottom w:val="single" w:sz="6" w:space="0" w:color="auto"/>
              <w:right w:val="single" w:sz="6" w:space="0" w:color="auto"/>
            </w:tcBorders>
            <w:noWrap/>
          </w:tcPr>
          <w:p w14:paraId="6C37F991" w14:textId="77777777" w:rsidR="006C3D7A" w:rsidRPr="00766619" w:rsidRDefault="006C3D7A" w:rsidP="007055C0">
            <w:pPr>
              <w:pStyle w:val="StylIwony"/>
              <w:spacing w:before="0" w:after="0"/>
              <w:jc w:val="center"/>
              <w:rPr>
                <w:rFonts w:ascii="Arial" w:hAnsi="Arial" w:cs="Arial"/>
                <w:sz w:val="20"/>
              </w:rPr>
            </w:pPr>
          </w:p>
          <w:p w14:paraId="3A6E2756" w14:textId="77777777" w:rsidR="006C3D7A" w:rsidRPr="00766619" w:rsidRDefault="006C3D7A" w:rsidP="007055C0">
            <w:pPr>
              <w:pStyle w:val="StylIwony"/>
              <w:spacing w:before="0" w:after="0"/>
              <w:jc w:val="center"/>
              <w:rPr>
                <w:rFonts w:ascii="Arial" w:hAnsi="Arial" w:cs="Arial"/>
                <w:sz w:val="20"/>
              </w:rPr>
            </w:pPr>
          </w:p>
          <w:p w14:paraId="2EE7EB3B" w14:textId="77777777" w:rsidR="006C3D7A" w:rsidRPr="00766619" w:rsidRDefault="006C3D7A" w:rsidP="007055C0">
            <w:pPr>
              <w:pStyle w:val="StylIwony"/>
              <w:jc w:val="center"/>
              <w:rPr>
                <w:rFonts w:ascii="Arial" w:hAnsi="Arial" w:cs="Arial"/>
                <w:sz w:val="20"/>
              </w:rPr>
            </w:pPr>
            <w:r w:rsidRPr="00766619">
              <w:rPr>
                <w:rFonts w:ascii="Arial" w:hAnsi="Arial" w:cs="Arial"/>
                <w:sz w:val="20"/>
              </w:rPr>
              <w:sym w:font="Symbol" w:char="00B1"/>
            </w:r>
            <w:r w:rsidRPr="00766619">
              <w:rPr>
                <w:rFonts w:ascii="Arial" w:hAnsi="Arial" w:cs="Arial"/>
                <w:sz w:val="20"/>
              </w:rPr>
              <w:t xml:space="preserve"> 1,5</w:t>
            </w:r>
          </w:p>
        </w:tc>
        <w:tc>
          <w:tcPr>
            <w:tcW w:w="849" w:type="dxa"/>
            <w:tcBorders>
              <w:top w:val="single" w:sz="4" w:space="0" w:color="auto"/>
              <w:left w:val="single" w:sz="6" w:space="0" w:color="auto"/>
              <w:bottom w:val="single" w:sz="6" w:space="0" w:color="auto"/>
              <w:right w:val="single" w:sz="6" w:space="0" w:color="auto"/>
            </w:tcBorders>
            <w:noWrap/>
          </w:tcPr>
          <w:p w14:paraId="1237F9DF" w14:textId="77777777" w:rsidR="006C3D7A" w:rsidRPr="00766619" w:rsidRDefault="006C3D7A" w:rsidP="007055C0">
            <w:pPr>
              <w:pStyle w:val="StylIwony"/>
              <w:spacing w:before="0" w:after="0"/>
              <w:jc w:val="center"/>
              <w:rPr>
                <w:rFonts w:ascii="Arial" w:hAnsi="Arial" w:cs="Arial"/>
                <w:sz w:val="20"/>
              </w:rPr>
            </w:pPr>
          </w:p>
          <w:p w14:paraId="0879A5C6" w14:textId="77777777" w:rsidR="006C3D7A" w:rsidRPr="00766619" w:rsidRDefault="006C3D7A" w:rsidP="007055C0">
            <w:pPr>
              <w:pStyle w:val="StylIwony"/>
              <w:spacing w:before="0" w:after="0"/>
              <w:jc w:val="center"/>
              <w:rPr>
                <w:rFonts w:ascii="Arial" w:hAnsi="Arial" w:cs="Arial"/>
                <w:sz w:val="20"/>
              </w:rPr>
            </w:pPr>
          </w:p>
          <w:p w14:paraId="3DD95487" w14:textId="77777777" w:rsidR="006C3D7A" w:rsidRPr="00766619" w:rsidRDefault="006C3D7A" w:rsidP="007055C0">
            <w:pPr>
              <w:pStyle w:val="StylIwony"/>
              <w:jc w:val="center"/>
              <w:rPr>
                <w:rFonts w:ascii="Arial" w:hAnsi="Arial" w:cs="Arial"/>
                <w:sz w:val="20"/>
              </w:rPr>
            </w:pPr>
            <w:r w:rsidRPr="00766619">
              <w:rPr>
                <w:rFonts w:ascii="Arial" w:hAnsi="Arial" w:cs="Arial"/>
                <w:sz w:val="20"/>
              </w:rPr>
              <w:sym w:font="Symbol" w:char="00B1"/>
            </w:r>
            <w:r w:rsidRPr="00766619">
              <w:rPr>
                <w:rFonts w:ascii="Arial" w:hAnsi="Arial" w:cs="Arial"/>
                <w:sz w:val="20"/>
              </w:rPr>
              <w:t xml:space="preserve"> 1,5</w:t>
            </w:r>
          </w:p>
        </w:tc>
        <w:tc>
          <w:tcPr>
            <w:tcW w:w="852" w:type="dxa"/>
            <w:tcBorders>
              <w:top w:val="single" w:sz="4" w:space="0" w:color="auto"/>
              <w:left w:val="single" w:sz="6" w:space="0" w:color="auto"/>
              <w:bottom w:val="single" w:sz="6" w:space="0" w:color="auto"/>
              <w:right w:val="single" w:sz="6" w:space="0" w:color="auto"/>
            </w:tcBorders>
            <w:noWrap/>
          </w:tcPr>
          <w:p w14:paraId="558C9057" w14:textId="77777777" w:rsidR="006C3D7A" w:rsidRPr="00766619" w:rsidRDefault="006C3D7A" w:rsidP="007055C0">
            <w:pPr>
              <w:pStyle w:val="StylIwony"/>
              <w:spacing w:before="0" w:after="0"/>
              <w:jc w:val="center"/>
              <w:rPr>
                <w:rFonts w:ascii="Arial" w:hAnsi="Arial" w:cs="Arial"/>
                <w:sz w:val="20"/>
              </w:rPr>
            </w:pPr>
          </w:p>
          <w:p w14:paraId="0C8A3685" w14:textId="77777777" w:rsidR="006C3D7A" w:rsidRPr="00766619" w:rsidRDefault="006C3D7A" w:rsidP="007055C0">
            <w:pPr>
              <w:pStyle w:val="StylIwony"/>
              <w:spacing w:before="0" w:after="0"/>
              <w:jc w:val="center"/>
              <w:rPr>
                <w:rFonts w:ascii="Arial" w:hAnsi="Arial" w:cs="Arial"/>
                <w:sz w:val="20"/>
              </w:rPr>
            </w:pPr>
          </w:p>
          <w:p w14:paraId="2D5A48C9" w14:textId="77777777" w:rsidR="006C3D7A" w:rsidRPr="00766619" w:rsidRDefault="006C3D7A" w:rsidP="007055C0">
            <w:pPr>
              <w:pStyle w:val="StylIwony"/>
              <w:jc w:val="center"/>
              <w:rPr>
                <w:rFonts w:ascii="Arial" w:hAnsi="Arial" w:cs="Arial"/>
                <w:sz w:val="20"/>
              </w:rPr>
            </w:pPr>
            <w:r w:rsidRPr="00766619">
              <w:rPr>
                <w:rFonts w:ascii="Arial" w:hAnsi="Arial" w:cs="Arial"/>
                <w:sz w:val="20"/>
              </w:rPr>
              <w:sym w:font="Symbol" w:char="00B1"/>
            </w:r>
            <w:r w:rsidRPr="00766619">
              <w:rPr>
                <w:rFonts w:ascii="Arial" w:hAnsi="Arial" w:cs="Arial"/>
                <w:sz w:val="20"/>
              </w:rPr>
              <w:t xml:space="preserve"> 0,75</w:t>
            </w:r>
          </w:p>
        </w:tc>
      </w:tr>
    </w:tbl>
    <w:p w14:paraId="53402524" w14:textId="77777777" w:rsidR="006C3D7A" w:rsidRPr="00766619" w:rsidRDefault="006C3D7A" w:rsidP="006C3D7A">
      <w:pPr>
        <w:pStyle w:val="StylIwony"/>
        <w:rPr>
          <w:rFonts w:ascii="Arial" w:hAnsi="Arial" w:cs="Arial"/>
          <w:sz w:val="20"/>
        </w:rPr>
      </w:pPr>
      <w:r w:rsidRPr="00766619">
        <w:rPr>
          <w:rFonts w:ascii="Arial" w:hAnsi="Arial" w:cs="Arial"/>
          <w:sz w:val="20"/>
        </w:rPr>
        <w:t>Tablica 12. Dwuteowniki walcowane wg PN-H-93407 [25]</w:t>
      </w:r>
    </w:p>
    <w:tbl>
      <w:tblPr>
        <w:tblW w:w="9072" w:type="dxa"/>
        <w:jc w:val="center"/>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1320"/>
        <w:gridCol w:w="1110"/>
        <w:gridCol w:w="1147"/>
        <w:gridCol w:w="1093"/>
        <w:gridCol w:w="1490"/>
        <w:gridCol w:w="987"/>
        <w:gridCol w:w="938"/>
        <w:gridCol w:w="987"/>
      </w:tblGrid>
      <w:tr w:rsidR="006C3D7A" w:rsidRPr="00766619" w14:paraId="7E6B8FA0" w14:textId="77777777" w:rsidTr="007055C0">
        <w:trPr>
          <w:jc w:val="center"/>
        </w:trPr>
        <w:tc>
          <w:tcPr>
            <w:tcW w:w="1063" w:type="dxa"/>
            <w:vMerge w:val="restart"/>
            <w:tcBorders>
              <w:top w:val="single" w:sz="6" w:space="0" w:color="auto"/>
              <w:left w:val="single" w:sz="6" w:space="0" w:color="auto"/>
              <w:bottom w:val="double" w:sz="6" w:space="0" w:color="auto"/>
              <w:right w:val="single" w:sz="6" w:space="0" w:color="auto"/>
            </w:tcBorders>
            <w:noWrap/>
          </w:tcPr>
          <w:p w14:paraId="5EDDAAF8" w14:textId="77777777" w:rsidR="006C3D7A" w:rsidRPr="00766619" w:rsidRDefault="006C3D7A" w:rsidP="007055C0">
            <w:pPr>
              <w:pStyle w:val="StylIwony"/>
              <w:jc w:val="center"/>
              <w:rPr>
                <w:rFonts w:ascii="Arial" w:hAnsi="Arial" w:cs="Arial"/>
                <w:sz w:val="20"/>
              </w:rPr>
            </w:pPr>
            <w:r w:rsidRPr="00766619">
              <w:rPr>
                <w:rFonts w:ascii="Arial" w:hAnsi="Arial" w:cs="Arial"/>
                <w:sz w:val="20"/>
              </w:rPr>
              <w:t>Oznaczenie</w:t>
            </w:r>
          </w:p>
        </w:tc>
        <w:tc>
          <w:tcPr>
            <w:tcW w:w="2976" w:type="dxa"/>
            <w:gridSpan w:val="3"/>
            <w:tcBorders>
              <w:top w:val="single" w:sz="6" w:space="0" w:color="auto"/>
              <w:left w:val="single" w:sz="6" w:space="0" w:color="auto"/>
              <w:bottom w:val="single" w:sz="6" w:space="0" w:color="auto"/>
              <w:right w:val="single" w:sz="6" w:space="0" w:color="auto"/>
            </w:tcBorders>
            <w:noWrap/>
          </w:tcPr>
          <w:p w14:paraId="78F4E493"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Wymiary - mm</w:t>
            </w:r>
          </w:p>
        </w:tc>
        <w:tc>
          <w:tcPr>
            <w:tcW w:w="1013" w:type="dxa"/>
            <w:vMerge w:val="restart"/>
            <w:tcBorders>
              <w:top w:val="single" w:sz="6" w:space="0" w:color="auto"/>
              <w:left w:val="single" w:sz="6" w:space="0" w:color="auto"/>
              <w:bottom w:val="double" w:sz="6" w:space="0" w:color="auto"/>
              <w:right w:val="single" w:sz="6" w:space="0" w:color="auto"/>
            </w:tcBorders>
            <w:noWrap/>
          </w:tcPr>
          <w:p w14:paraId="65F1DE9A"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Masa 1 m</w:t>
            </w:r>
          </w:p>
          <w:p w14:paraId="0AF595E3"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dwuteownika, kg/m</w:t>
            </w:r>
          </w:p>
        </w:tc>
        <w:tc>
          <w:tcPr>
            <w:tcW w:w="2534" w:type="dxa"/>
            <w:gridSpan w:val="3"/>
            <w:tcBorders>
              <w:top w:val="single" w:sz="6" w:space="0" w:color="auto"/>
              <w:left w:val="single" w:sz="6" w:space="0" w:color="auto"/>
              <w:bottom w:val="single" w:sz="6" w:space="0" w:color="auto"/>
              <w:right w:val="single" w:sz="6" w:space="0" w:color="auto"/>
            </w:tcBorders>
            <w:noWrap/>
          </w:tcPr>
          <w:p w14:paraId="0A83D413"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Dopuszczalne odchyłki mm</w:t>
            </w:r>
          </w:p>
        </w:tc>
      </w:tr>
      <w:tr w:rsidR="006C3D7A" w:rsidRPr="00766619" w14:paraId="70CA0F4F" w14:textId="77777777" w:rsidTr="007055C0">
        <w:trPr>
          <w:jc w:val="center"/>
        </w:trPr>
        <w:tc>
          <w:tcPr>
            <w:tcW w:w="0" w:type="auto"/>
            <w:vMerge/>
            <w:tcBorders>
              <w:top w:val="single" w:sz="6" w:space="0" w:color="auto"/>
              <w:left w:val="single" w:sz="6" w:space="0" w:color="auto"/>
              <w:bottom w:val="double" w:sz="6" w:space="0" w:color="auto"/>
              <w:right w:val="single" w:sz="6" w:space="0" w:color="auto"/>
            </w:tcBorders>
            <w:vAlign w:val="center"/>
          </w:tcPr>
          <w:p w14:paraId="7F71EC33" w14:textId="77777777" w:rsidR="006C3D7A" w:rsidRPr="00766619" w:rsidRDefault="006C3D7A" w:rsidP="007055C0">
            <w:pPr>
              <w:jc w:val="center"/>
              <w:rPr>
                <w:rFonts w:ascii="Arial" w:hAnsi="Arial" w:cs="Arial"/>
              </w:rPr>
            </w:pPr>
          </w:p>
        </w:tc>
        <w:tc>
          <w:tcPr>
            <w:tcW w:w="992" w:type="dxa"/>
            <w:tcBorders>
              <w:top w:val="single" w:sz="6" w:space="0" w:color="auto"/>
              <w:left w:val="single" w:sz="6" w:space="0" w:color="auto"/>
              <w:bottom w:val="double" w:sz="6" w:space="0" w:color="auto"/>
              <w:right w:val="single" w:sz="6" w:space="0" w:color="auto"/>
            </w:tcBorders>
            <w:noWrap/>
          </w:tcPr>
          <w:p w14:paraId="507F632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wysokość środnika</w:t>
            </w:r>
          </w:p>
        </w:tc>
        <w:tc>
          <w:tcPr>
            <w:tcW w:w="992" w:type="dxa"/>
            <w:tcBorders>
              <w:top w:val="single" w:sz="6" w:space="0" w:color="auto"/>
              <w:left w:val="single" w:sz="6" w:space="0" w:color="auto"/>
              <w:bottom w:val="double" w:sz="6" w:space="0" w:color="auto"/>
              <w:right w:val="single" w:sz="6" w:space="0" w:color="auto"/>
            </w:tcBorders>
            <w:noWrap/>
          </w:tcPr>
          <w:p w14:paraId="420AB38B"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szerokość stopki</w:t>
            </w:r>
          </w:p>
        </w:tc>
        <w:tc>
          <w:tcPr>
            <w:tcW w:w="992" w:type="dxa"/>
            <w:tcBorders>
              <w:top w:val="single" w:sz="6" w:space="0" w:color="auto"/>
              <w:left w:val="single" w:sz="6" w:space="0" w:color="auto"/>
              <w:bottom w:val="double" w:sz="6" w:space="0" w:color="auto"/>
              <w:right w:val="single" w:sz="6" w:space="0" w:color="auto"/>
            </w:tcBorders>
            <w:noWrap/>
          </w:tcPr>
          <w:p w14:paraId="2F96AB12"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grubość środnika</w:t>
            </w:r>
          </w:p>
        </w:tc>
        <w:tc>
          <w:tcPr>
            <w:tcW w:w="0" w:type="auto"/>
            <w:vMerge/>
            <w:tcBorders>
              <w:top w:val="single" w:sz="6" w:space="0" w:color="auto"/>
              <w:left w:val="single" w:sz="6" w:space="0" w:color="auto"/>
              <w:bottom w:val="double" w:sz="6" w:space="0" w:color="auto"/>
              <w:right w:val="single" w:sz="6" w:space="0" w:color="auto"/>
            </w:tcBorders>
            <w:vAlign w:val="center"/>
          </w:tcPr>
          <w:p w14:paraId="422DA7A2" w14:textId="77777777" w:rsidR="006C3D7A" w:rsidRPr="00766619" w:rsidRDefault="006C3D7A" w:rsidP="007055C0">
            <w:pPr>
              <w:jc w:val="center"/>
              <w:rPr>
                <w:rFonts w:ascii="Arial" w:hAnsi="Arial" w:cs="Arial"/>
              </w:rPr>
            </w:pPr>
          </w:p>
        </w:tc>
        <w:tc>
          <w:tcPr>
            <w:tcW w:w="830" w:type="dxa"/>
            <w:tcBorders>
              <w:top w:val="single" w:sz="6" w:space="0" w:color="auto"/>
              <w:left w:val="single" w:sz="6" w:space="0" w:color="auto"/>
              <w:bottom w:val="double" w:sz="6" w:space="0" w:color="auto"/>
              <w:right w:val="single" w:sz="6" w:space="0" w:color="auto"/>
            </w:tcBorders>
            <w:noWrap/>
          </w:tcPr>
          <w:p w14:paraId="6C84C060"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środnika</w:t>
            </w:r>
          </w:p>
        </w:tc>
        <w:tc>
          <w:tcPr>
            <w:tcW w:w="851" w:type="dxa"/>
            <w:tcBorders>
              <w:top w:val="single" w:sz="6" w:space="0" w:color="auto"/>
              <w:left w:val="single" w:sz="6" w:space="0" w:color="auto"/>
              <w:bottom w:val="double" w:sz="6" w:space="0" w:color="auto"/>
              <w:right w:val="single" w:sz="6" w:space="0" w:color="auto"/>
            </w:tcBorders>
            <w:noWrap/>
          </w:tcPr>
          <w:p w14:paraId="3BD50A80"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stopki</w:t>
            </w:r>
          </w:p>
        </w:tc>
        <w:tc>
          <w:tcPr>
            <w:tcW w:w="853" w:type="dxa"/>
            <w:tcBorders>
              <w:top w:val="single" w:sz="6" w:space="0" w:color="auto"/>
              <w:left w:val="single" w:sz="6" w:space="0" w:color="auto"/>
              <w:bottom w:val="double" w:sz="6" w:space="0" w:color="auto"/>
              <w:right w:val="single" w:sz="6" w:space="0" w:color="auto"/>
            </w:tcBorders>
            <w:noWrap/>
          </w:tcPr>
          <w:p w14:paraId="7700B26E"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grubości</w:t>
            </w:r>
          </w:p>
        </w:tc>
      </w:tr>
      <w:tr w:rsidR="006C3D7A" w:rsidRPr="00766619" w14:paraId="3FBDD76D" w14:textId="77777777" w:rsidTr="007055C0">
        <w:trPr>
          <w:jc w:val="center"/>
        </w:trPr>
        <w:tc>
          <w:tcPr>
            <w:tcW w:w="1063" w:type="dxa"/>
            <w:tcBorders>
              <w:top w:val="nil"/>
              <w:left w:val="single" w:sz="6" w:space="0" w:color="auto"/>
              <w:bottom w:val="single" w:sz="6" w:space="0" w:color="auto"/>
              <w:right w:val="single" w:sz="6" w:space="0" w:color="auto"/>
            </w:tcBorders>
            <w:noWrap/>
          </w:tcPr>
          <w:p w14:paraId="12BA3287"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I 80</w:t>
            </w:r>
          </w:p>
          <w:p w14:paraId="0C311D05"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I 100</w:t>
            </w:r>
          </w:p>
          <w:p w14:paraId="5332F03A"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I 120</w:t>
            </w:r>
          </w:p>
          <w:p w14:paraId="6436CFB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I 140</w:t>
            </w:r>
          </w:p>
        </w:tc>
        <w:tc>
          <w:tcPr>
            <w:tcW w:w="992" w:type="dxa"/>
            <w:tcBorders>
              <w:top w:val="nil"/>
              <w:left w:val="single" w:sz="6" w:space="0" w:color="auto"/>
              <w:bottom w:val="single" w:sz="6" w:space="0" w:color="auto"/>
              <w:right w:val="single" w:sz="6" w:space="0" w:color="auto"/>
            </w:tcBorders>
            <w:noWrap/>
          </w:tcPr>
          <w:p w14:paraId="25CC6A5E"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80</w:t>
            </w:r>
          </w:p>
          <w:p w14:paraId="2E19506C"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100</w:t>
            </w:r>
          </w:p>
          <w:p w14:paraId="1C2F0286"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120</w:t>
            </w:r>
          </w:p>
          <w:p w14:paraId="5280868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140</w:t>
            </w:r>
          </w:p>
        </w:tc>
        <w:tc>
          <w:tcPr>
            <w:tcW w:w="992" w:type="dxa"/>
            <w:tcBorders>
              <w:top w:val="nil"/>
              <w:left w:val="single" w:sz="6" w:space="0" w:color="auto"/>
              <w:bottom w:val="single" w:sz="6" w:space="0" w:color="auto"/>
              <w:right w:val="single" w:sz="6" w:space="0" w:color="auto"/>
            </w:tcBorders>
            <w:noWrap/>
          </w:tcPr>
          <w:p w14:paraId="27B4C2B4"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42</w:t>
            </w:r>
          </w:p>
          <w:p w14:paraId="5C9E43F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50</w:t>
            </w:r>
          </w:p>
          <w:p w14:paraId="3EA13224"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58</w:t>
            </w:r>
          </w:p>
          <w:p w14:paraId="490D74C1"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66</w:t>
            </w:r>
          </w:p>
        </w:tc>
        <w:tc>
          <w:tcPr>
            <w:tcW w:w="992" w:type="dxa"/>
            <w:tcBorders>
              <w:top w:val="nil"/>
              <w:left w:val="single" w:sz="6" w:space="0" w:color="auto"/>
              <w:bottom w:val="single" w:sz="6" w:space="0" w:color="auto"/>
              <w:right w:val="single" w:sz="6" w:space="0" w:color="auto"/>
            </w:tcBorders>
            <w:noWrap/>
          </w:tcPr>
          <w:p w14:paraId="2444FC9D"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3,9</w:t>
            </w:r>
          </w:p>
          <w:p w14:paraId="059BC71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4,5</w:t>
            </w:r>
          </w:p>
          <w:p w14:paraId="4432603A"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5,1</w:t>
            </w:r>
          </w:p>
          <w:p w14:paraId="5BA26FDA"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5,75</w:t>
            </w:r>
          </w:p>
        </w:tc>
        <w:tc>
          <w:tcPr>
            <w:tcW w:w="1013" w:type="dxa"/>
            <w:tcBorders>
              <w:top w:val="nil"/>
              <w:left w:val="single" w:sz="6" w:space="0" w:color="auto"/>
              <w:bottom w:val="single" w:sz="6" w:space="0" w:color="auto"/>
              <w:right w:val="single" w:sz="6" w:space="0" w:color="auto"/>
            </w:tcBorders>
            <w:noWrap/>
          </w:tcPr>
          <w:p w14:paraId="01A9F5C9"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5,94</w:t>
            </w:r>
          </w:p>
          <w:p w14:paraId="7046CF9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8,34</w:t>
            </w:r>
          </w:p>
          <w:p w14:paraId="67970788"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11,10</w:t>
            </w:r>
          </w:p>
          <w:p w14:paraId="2808E7D1" w14:textId="77777777" w:rsidR="006C3D7A" w:rsidRPr="00766619" w:rsidRDefault="006C3D7A" w:rsidP="007055C0">
            <w:pPr>
              <w:pStyle w:val="StylIwony"/>
              <w:spacing w:before="0"/>
              <w:jc w:val="center"/>
              <w:rPr>
                <w:rFonts w:ascii="Arial" w:hAnsi="Arial" w:cs="Arial"/>
                <w:sz w:val="20"/>
              </w:rPr>
            </w:pPr>
            <w:r w:rsidRPr="00766619">
              <w:rPr>
                <w:rFonts w:ascii="Arial" w:hAnsi="Arial" w:cs="Arial"/>
                <w:sz w:val="20"/>
              </w:rPr>
              <w:t>14,30</w:t>
            </w:r>
          </w:p>
        </w:tc>
        <w:tc>
          <w:tcPr>
            <w:tcW w:w="830" w:type="dxa"/>
            <w:tcBorders>
              <w:top w:val="nil"/>
              <w:left w:val="single" w:sz="6" w:space="0" w:color="auto"/>
              <w:bottom w:val="single" w:sz="6" w:space="0" w:color="auto"/>
              <w:right w:val="single" w:sz="6" w:space="0" w:color="auto"/>
            </w:tcBorders>
            <w:noWrap/>
          </w:tcPr>
          <w:p w14:paraId="78B1F69E" w14:textId="77777777" w:rsidR="006C3D7A" w:rsidRPr="00766619" w:rsidRDefault="006C3D7A" w:rsidP="007055C0">
            <w:pPr>
              <w:pStyle w:val="StylIwony"/>
              <w:spacing w:before="0" w:after="0"/>
              <w:jc w:val="center"/>
              <w:rPr>
                <w:rFonts w:ascii="Arial" w:hAnsi="Arial" w:cs="Arial"/>
                <w:sz w:val="20"/>
              </w:rPr>
            </w:pPr>
          </w:p>
          <w:p w14:paraId="5E4F065B" w14:textId="77777777" w:rsidR="006C3D7A" w:rsidRPr="00766619" w:rsidRDefault="006C3D7A" w:rsidP="007055C0">
            <w:pPr>
              <w:pStyle w:val="StylIwony"/>
              <w:spacing w:before="0" w:after="0"/>
              <w:jc w:val="center"/>
              <w:rPr>
                <w:rFonts w:ascii="Arial" w:hAnsi="Arial" w:cs="Arial"/>
                <w:sz w:val="20"/>
              </w:rPr>
            </w:pPr>
          </w:p>
          <w:p w14:paraId="18B3ADBF"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sym w:font="Symbol" w:char="00B1"/>
            </w:r>
            <w:r w:rsidRPr="00766619">
              <w:rPr>
                <w:rFonts w:ascii="Arial" w:hAnsi="Arial" w:cs="Arial"/>
                <w:sz w:val="20"/>
              </w:rPr>
              <w:t xml:space="preserve"> 2</w:t>
            </w:r>
          </w:p>
        </w:tc>
        <w:tc>
          <w:tcPr>
            <w:tcW w:w="851" w:type="dxa"/>
            <w:tcBorders>
              <w:top w:val="nil"/>
              <w:left w:val="single" w:sz="6" w:space="0" w:color="auto"/>
              <w:bottom w:val="single" w:sz="6" w:space="0" w:color="auto"/>
              <w:right w:val="single" w:sz="6" w:space="0" w:color="auto"/>
            </w:tcBorders>
            <w:noWrap/>
          </w:tcPr>
          <w:p w14:paraId="401D4650" w14:textId="77777777" w:rsidR="006C3D7A" w:rsidRPr="00766619" w:rsidRDefault="006C3D7A" w:rsidP="007055C0">
            <w:pPr>
              <w:pStyle w:val="StylIwony"/>
              <w:spacing w:before="0" w:after="0"/>
              <w:jc w:val="center"/>
              <w:rPr>
                <w:rFonts w:ascii="Arial" w:hAnsi="Arial" w:cs="Arial"/>
                <w:sz w:val="20"/>
              </w:rPr>
            </w:pPr>
          </w:p>
          <w:p w14:paraId="3E1F414E" w14:textId="77777777" w:rsidR="006C3D7A" w:rsidRPr="00766619" w:rsidRDefault="006C3D7A" w:rsidP="007055C0">
            <w:pPr>
              <w:pStyle w:val="StylIwony"/>
              <w:spacing w:before="0" w:after="0"/>
              <w:jc w:val="center"/>
              <w:rPr>
                <w:rFonts w:ascii="Arial" w:hAnsi="Arial" w:cs="Arial"/>
                <w:sz w:val="20"/>
              </w:rPr>
            </w:pPr>
          </w:p>
          <w:p w14:paraId="501929CC"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sym w:font="Symbol" w:char="00B1"/>
            </w:r>
            <w:r w:rsidRPr="00766619">
              <w:rPr>
                <w:rFonts w:ascii="Arial" w:hAnsi="Arial" w:cs="Arial"/>
                <w:sz w:val="20"/>
              </w:rPr>
              <w:t xml:space="preserve"> 1,5</w:t>
            </w:r>
          </w:p>
        </w:tc>
        <w:tc>
          <w:tcPr>
            <w:tcW w:w="853" w:type="dxa"/>
            <w:tcBorders>
              <w:top w:val="nil"/>
              <w:left w:val="single" w:sz="6" w:space="0" w:color="auto"/>
              <w:bottom w:val="single" w:sz="6" w:space="0" w:color="auto"/>
              <w:right w:val="single" w:sz="6" w:space="0" w:color="auto"/>
            </w:tcBorders>
            <w:noWrap/>
          </w:tcPr>
          <w:p w14:paraId="7065567E" w14:textId="77777777" w:rsidR="006C3D7A" w:rsidRPr="00766619" w:rsidRDefault="006C3D7A" w:rsidP="007055C0">
            <w:pPr>
              <w:pStyle w:val="StylIwony"/>
              <w:spacing w:before="0" w:after="0"/>
              <w:jc w:val="center"/>
              <w:rPr>
                <w:rFonts w:ascii="Arial" w:hAnsi="Arial" w:cs="Arial"/>
                <w:sz w:val="20"/>
              </w:rPr>
            </w:pPr>
          </w:p>
          <w:p w14:paraId="7AB40260" w14:textId="77777777" w:rsidR="006C3D7A" w:rsidRPr="00766619" w:rsidRDefault="006C3D7A" w:rsidP="007055C0">
            <w:pPr>
              <w:pStyle w:val="StylIwony"/>
              <w:spacing w:before="0" w:after="0"/>
              <w:jc w:val="center"/>
              <w:rPr>
                <w:rFonts w:ascii="Arial" w:hAnsi="Arial" w:cs="Arial"/>
                <w:sz w:val="20"/>
              </w:rPr>
            </w:pPr>
          </w:p>
          <w:p w14:paraId="66CC1E93"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sym w:font="Symbol" w:char="00B1"/>
            </w:r>
            <w:r w:rsidRPr="00766619">
              <w:rPr>
                <w:rFonts w:ascii="Arial" w:hAnsi="Arial" w:cs="Arial"/>
                <w:sz w:val="20"/>
              </w:rPr>
              <w:t xml:space="preserve"> 0,5</w:t>
            </w:r>
          </w:p>
        </w:tc>
      </w:tr>
    </w:tbl>
    <w:p w14:paraId="70FE4B42"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 </w:t>
      </w:r>
    </w:p>
    <w:p w14:paraId="669A1AEF" w14:textId="77777777" w:rsidR="006C3D7A" w:rsidRPr="00766619" w:rsidRDefault="006C3D7A" w:rsidP="006C3D7A">
      <w:pPr>
        <w:pStyle w:val="StylIwony"/>
        <w:spacing w:after="0"/>
        <w:rPr>
          <w:rFonts w:ascii="Arial" w:hAnsi="Arial" w:cs="Arial"/>
          <w:sz w:val="20"/>
        </w:rPr>
      </w:pPr>
      <w:r w:rsidRPr="00766619">
        <w:rPr>
          <w:rFonts w:ascii="Arial" w:hAnsi="Arial" w:cs="Arial"/>
          <w:b/>
          <w:sz w:val="20"/>
        </w:rPr>
        <w:t xml:space="preserve">2.5.2. </w:t>
      </w:r>
      <w:r w:rsidRPr="00766619">
        <w:rPr>
          <w:rFonts w:ascii="Arial" w:hAnsi="Arial" w:cs="Arial"/>
          <w:sz w:val="20"/>
        </w:rPr>
        <w:t>Wymagania dla rur</w:t>
      </w:r>
    </w:p>
    <w:p w14:paraId="41083BAF" w14:textId="77777777" w:rsidR="006C3D7A" w:rsidRPr="00766619" w:rsidRDefault="006C3D7A" w:rsidP="006C3D7A">
      <w:pPr>
        <w:pStyle w:val="StylIwony"/>
        <w:spacing w:after="0"/>
        <w:rPr>
          <w:rFonts w:ascii="Arial" w:hAnsi="Arial" w:cs="Arial"/>
          <w:sz w:val="20"/>
        </w:rPr>
      </w:pPr>
      <w:r w:rsidRPr="00766619">
        <w:rPr>
          <w:rFonts w:ascii="Arial" w:hAnsi="Arial" w:cs="Arial"/>
          <w:sz w:val="20"/>
        </w:rPr>
        <w:tab/>
        <w:t>Rury powinny odpowiadać wymaganiom PN-H-74219 [11], PN-H-74220 [12] lub innej zaakceptowanej przez Inżyniera.</w:t>
      </w:r>
    </w:p>
    <w:p w14:paraId="73E681E3"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Powierzchnia zewnętrzna i wewnętrzna rur nie powinna wykazywać wad w postaci łusek, pęknięć, zawalcowań i naderwań. Dopuszczalne są nieznaczne nierówności, pojedyncze rysy wynikające z procesu wytwarzania, mieszczące się w granicach dopuszczalnych odchyłek wymiarowych.</w:t>
      </w:r>
    </w:p>
    <w:p w14:paraId="6D11CF15"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Końce rur powinny być obcięte równo i prostopadle do osi rury.</w:t>
      </w:r>
    </w:p>
    <w:p w14:paraId="5F424EF0"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Pożądane jest, aby rury były dostarczane o:</w:t>
      </w:r>
    </w:p>
    <w:p w14:paraId="0DDB4633" w14:textId="77777777" w:rsidR="006C3D7A" w:rsidRPr="00766619" w:rsidRDefault="006C3D7A" w:rsidP="006C3D7A">
      <w:pPr>
        <w:pStyle w:val="WD6"/>
        <w:rPr>
          <w:rFonts w:ascii="Arial" w:hAnsi="Arial" w:cs="Arial"/>
        </w:rPr>
      </w:pPr>
      <w:r w:rsidRPr="00766619">
        <w:rPr>
          <w:rFonts w:ascii="Arial" w:hAnsi="Arial" w:cs="Arial"/>
        </w:rPr>
        <w:t> długościach dokładnych, zgodnych z zamówieniami; z dopuszczalną odchyłką + 10 mm,</w:t>
      </w:r>
    </w:p>
    <w:p w14:paraId="3020D36B" w14:textId="77777777" w:rsidR="006C3D7A" w:rsidRPr="00766619" w:rsidRDefault="006C3D7A" w:rsidP="006C3D7A">
      <w:pPr>
        <w:pStyle w:val="WD6"/>
        <w:rPr>
          <w:rFonts w:ascii="Arial" w:hAnsi="Arial" w:cs="Arial"/>
        </w:rPr>
      </w:pPr>
      <w:r w:rsidRPr="00766619">
        <w:rPr>
          <w:rFonts w:ascii="Arial" w:hAnsi="Arial" w:cs="Arial"/>
        </w:rPr>
        <w:t> długościach wielokrotnych w stosunku do zamówionych długości dokładnych poniżej 3 m z naddatkiem 5 mm na każde cięcie i z dopuszczalną odchyłką dla całej długości wielokrotnej, jak dla długości dokładnych.</w:t>
      </w:r>
    </w:p>
    <w:p w14:paraId="765B6EE2"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Rury powinny być proste. Dopuszczalne miejscowe odchylenia od prostej nie powinny przekraczać 1,5 mm na 1 m długości rury.</w:t>
      </w:r>
    </w:p>
    <w:p w14:paraId="2CB9CB17"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Rury powinny być wykonane ze stali w gatunkach dopuszczonych przez normy (np. R55, R65, 18G2A): PN-H-84023-07 [17], PN-H-84018 [14], PN-H-84019 [15], PN-H-84030-02 [18] lub inne normy.</w:t>
      </w:r>
    </w:p>
    <w:p w14:paraId="6EB0F5EA"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Do ocynkowania rur stosuje się gatunek cynku Raf wg PN-H-82200 [13].</w:t>
      </w:r>
    </w:p>
    <w:p w14:paraId="15D6F391" w14:textId="77777777" w:rsidR="006C3D7A" w:rsidRPr="00766619" w:rsidRDefault="006C3D7A" w:rsidP="006C3D7A">
      <w:pPr>
        <w:pStyle w:val="StylIwony"/>
        <w:rPr>
          <w:rFonts w:ascii="Arial" w:hAnsi="Arial" w:cs="Arial"/>
          <w:sz w:val="20"/>
        </w:rPr>
      </w:pPr>
      <w:r w:rsidRPr="00766619">
        <w:rPr>
          <w:rFonts w:ascii="Arial" w:hAnsi="Arial" w:cs="Arial"/>
          <w:b/>
          <w:sz w:val="20"/>
        </w:rPr>
        <w:t>2.5.3.</w:t>
      </w:r>
      <w:r w:rsidRPr="00766619">
        <w:rPr>
          <w:rFonts w:ascii="Arial" w:hAnsi="Arial" w:cs="Arial"/>
          <w:sz w:val="20"/>
        </w:rPr>
        <w:t xml:space="preserve"> Wymagania dla kształtowników</w:t>
      </w:r>
    </w:p>
    <w:p w14:paraId="724AC855"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 xml:space="preserve">Kształtowniki powinny odpowiadać wymaganiom PN-H-93010 [20]. Powierzchnia kształtownika powinna być charakterystyczna dla procesu walcowania i wolna od wad, jak widoczne łuski, pęknięcia, zawalcowania i naderwania. Dopuszczalne są usunięte wady przez szlifowanie lub dłutowanie z tym, że </w:t>
      </w:r>
      <w:r w:rsidRPr="00766619">
        <w:rPr>
          <w:rFonts w:ascii="Arial" w:hAnsi="Arial" w:cs="Arial"/>
          <w:sz w:val="20"/>
        </w:rPr>
        <w:lastRenderedPageBreak/>
        <w:t>obrobiona powierzchnia powinna mieć łagodne wycięcia i zaokrąglone brzegi, a grubość kształtownika nie może zmniejszyć się poza dopuszczalną dolną odchyłkę wymiarową dla kształtownika.</w:t>
      </w:r>
    </w:p>
    <w:p w14:paraId="39F449BC"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Kształtowniki powinny być obcięte prostopadle do osi wzdłużnej kształtownika. Powierzchnia końców kształtownika nie powinna wykazywać rzadzizn, rozwarstwień, pęknięć i śladów jamy skurczowej widocznych nie uzbrojonym okiem.</w:t>
      </w:r>
    </w:p>
    <w:p w14:paraId="6BBD77A7" w14:textId="77777777" w:rsidR="006C3D7A" w:rsidRPr="00766619" w:rsidRDefault="006C3D7A" w:rsidP="006C3D7A">
      <w:pPr>
        <w:pStyle w:val="tekstost"/>
        <w:rPr>
          <w:rFonts w:ascii="Arial" w:hAnsi="Arial" w:cs="Arial"/>
        </w:rPr>
      </w:pPr>
      <w:r w:rsidRPr="00766619">
        <w:rPr>
          <w:rFonts w:ascii="Arial" w:hAnsi="Arial" w:cs="Arial"/>
        </w:rPr>
        <w:tab/>
        <w:t>Kształtowniki powinny być ze stali St3W lub St4W oraz mieć własności mechaniczne według PN-H-84020 [16] - tablica 13 lub innej uzgodnionej stali i normy pomiędzy zgłaszającym zamówienie i wytwórcą.</w:t>
      </w:r>
    </w:p>
    <w:p w14:paraId="5EA43103" w14:textId="77777777" w:rsidR="006C3D7A" w:rsidRPr="00766619" w:rsidRDefault="006C3D7A" w:rsidP="006C3D7A">
      <w:pPr>
        <w:pStyle w:val="StylIwony"/>
        <w:rPr>
          <w:rFonts w:ascii="Arial" w:hAnsi="Arial" w:cs="Arial"/>
          <w:sz w:val="20"/>
        </w:rPr>
      </w:pPr>
      <w:r w:rsidRPr="00766619">
        <w:rPr>
          <w:rFonts w:ascii="Arial" w:hAnsi="Arial" w:cs="Arial"/>
          <w:sz w:val="20"/>
        </w:rPr>
        <w:t>Tablica 13. Podstawowe własności kształtowników wg PN-H-84020 [16]</w:t>
      </w:r>
    </w:p>
    <w:tbl>
      <w:tblPr>
        <w:tblW w:w="9072" w:type="dxa"/>
        <w:jc w:val="center"/>
        <w:tblCellMar>
          <w:left w:w="70" w:type="dxa"/>
          <w:right w:w="70" w:type="dxa"/>
        </w:tblCellMar>
        <w:tblLook w:val="0000" w:firstRow="0" w:lastRow="0" w:firstColumn="0" w:lastColumn="0" w:noHBand="0" w:noVBand="0"/>
      </w:tblPr>
      <w:tblGrid>
        <w:gridCol w:w="889"/>
        <w:gridCol w:w="889"/>
        <w:gridCol w:w="890"/>
        <w:gridCol w:w="888"/>
        <w:gridCol w:w="890"/>
        <w:gridCol w:w="890"/>
        <w:gridCol w:w="1066"/>
        <w:gridCol w:w="1316"/>
        <w:gridCol w:w="1354"/>
      </w:tblGrid>
      <w:tr w:rsidR="006C3D7A" w:rsidRPr="00766619" w14:paraId="1E13B3FA" w14:textId="77777777" w:rsidTr="007055C0">
        <w:trPr>
          <w:jc w:val="center"/>
        </w:trPr>
        <w:tc>
          <w:tcPr>
            <w:tcW w:w="709" w:type="dxa"/>
            <w:vMerge w:val="restart"/>
            <w:tcBorders>
              <w:top w:val="single" w:sz="6" w:space="0" w:color="auto"/>
              <w:left w:val="single" w:sz="6" w:space="0" w:color="auto"/>
              <w:bottom w:val="double" w:sz="6" w:space="0" w:color="auto"/>
              <w:right w:val="nil"/>
            </w:tcBorders>
            <w:noWrap/>
          </w:tcPr>
          <w:p w14:paraId="5BF916EE" w14:textId="77777777" w:rsidR="006C3D7A" w:rsidRPr="00766619" w:rsidRDefault="006C3D7A" w:rsidP="007055C0">
            <w:pPr>
              <w:pStyle w:val="StylIwony"/>
              <w:spacing w:before="0" w:after="0"/>
              <w:jc w:val="center"/>
              <w:rPr>
                <w:rFonts w:ascii="Arial" w:hAnsi="Arial" w:cs="Arial"/>
                <w:sz w:val="20"/>
              </w:rPr>
            </w:pPr>
          </w:p>
          <w:p w14:paraId="7DF1964D" w14:textId="77777777" w:rsidR="006C3D7A" w:rsidRPr="00766619" w:rsidRDefault="006C3D7A" w:rsidP="007055C0">
            <w:pPr>
              <w:pStyle w:val="StylIwony"/>
              <w:spacing w:before="0" w:after="0"/>
              <w:jc w:val="center"/>
              <w:rPr>
                <w:rFonts w:ascii="Arial" w:hAnsi="Arial" w:cs="Arial"/>
                <w:sz w:val="20"/>
              </w:rPr>
            </w:pPr>
          </w:p>
          <w:p w14:paraId="3820131E"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Stal</w:t>
            </w:r>
          </w:p>
        </w:tc>
        <w:tc>
          <w:tcPr>
            <w:tcW w:w="3544" w:type="dxa"/>
            <w:gridSpan w:val="5"/>
            <w:tcBorders>
              <w:top w:val="single" w:sz="6" w:space="0" w:color="auto"/>
              <w:left w:val="single" w:sz="6" w:space="0" w:color="auto"/>
              <w:bottom w:val="single" w:sz="6" w:space="0" w:color="auto"/>
              <w:right w:val="single" w:sz="6" w:space="0" w:color="auto"/>
            </w:tcBorders>
            <w:noWrap/>
          </w:tcPr>
          <w:p w14:paraId="418A2537"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 xml:space="preserve">Granica plastyczności, </w:t>
            </w:r>
            <w:proofErr w:type="spellStart"/>
            <w:r w:rsidRPr="00766619">
              <w:rPr>
                <w:rFonts w:ascii="Arial" w:hAnsi="Arial" w:cs="Arial"/>
                <w:sz w:val="20"/>
              </w:rPr>
              <w:t>MPa</w:t>
            </w:r>
            <w:proofErr w:type="spellEnd"/>
            <w:r w:rsidRPr="00766619">
              <w:rPr>
                <w:rFonts w:ascii="Arial" w:hAnsi="Arial" w:cs="Arial"/>
                <w:sz w:val="20"/>
              </w:rPr>
              <w:t>, minimum dla wyrobów o grubości lub średnicy</w:t>
            </w:r>
          </w:p>
        </w:tc>
        <w:tc>
          <w:tcPr>
            <w:tcW w:w="2978" w:type="dxa"/>
            <w:gridSpan w:val="3"/>
            <w:tcBorders>
              <w:top w:val="single" w:sz="6" w:space="0" w:color="auto"/>
              <w:left w:val="single" w:sz="6" w:space="0" w:color="auto"/>
              <w:bottom w:val="single" w:sz="6" w:space="0" w:color="auto"/>
              <w:right w:val="single" w:sz="6" w:space="0" w:color="auto"/>
            </w:tcBorders>
            <w:noWrap/>
          </w:tcPr>
          <w:p w14:paraId="6BC2751C"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 xml:space="preserve">Wytrzymałość na rozciąganie, </w:t>
            </w:r>
            <w:proofErr w:type="spellStart"/>
            <w:r w:rsidRPr="00766619">
              <w:rPr>
                <w:rFonts w:ascii="Arial" w:hAnsi="Arial" w:cs="Arial"/>
                <w:sz w:val="20"/>
              </w:rPr>
              <w:t>MPa</w:t>
            </w:r>
            <w:proofErr w:type="spellEnd"/>
            <w:r w:rsidRPr="00766619">
              <w:rPr>
                <w:rFonts w:ascii="Arial" w:hAnsi="Arial" w:cs="Arial"/>
                <w:sz w:val="20"/>
              </w:rPr>
              <w:t>, dla wyrobów o grubości lub średnicy</w:t>
            </w:r>
          </w:p>
        </w:tc>
      </w:tr>
      <w:tr w:rsidR="006C3D7A" w:rsidRPr="00766619" w14:paraId="5DC09F12" w14:textId="77777777" w:rsidTr="007055C0">
        <w:trPr>
          <w:jc w:val="center"/>
        </w:trPr>
        <w:tc>
          <w:tcPr>
            <w:tcW w:w="0" w:type="auto"/>
            <w:vMerge/>
            <w:tcBorders>
              <w:top w:val="single" w:sz="6" w:space="0" w:color="auto"/>
              <w:left w:val="single" w:sz="6" w:space="0" w:color="auto"/>
              <w:bottom w:val="double" w:sz="6" w:space="0" w:color="auto"/>
              <w:right w:val="nil"/>
            </w:tcBorders>
            <w:vAlign w:val="center"/>
          </w:tcPr>
          <w:p w14:paraId="74EC3A96" w14:textId="77777777" w:rsidR="006C3D7A" w:rsidRPr="00766619" w:rsidRDefault="006C3D7A" w:rsidP="007055C0">
            <w:pPr>
              <w:jc w:val="center"/>
              <w:rPr>
                <w:rFonts w:ascii="Arial" w:hAnsi="Arial" w:cs="Arial"/>
              </w:rPr>
            </w:pPr>
          </w:p>
        </w:tc>
        <w:tc>
          <w:tcPr>
            <w:tcW w:w="709" w:type="dxa"/>
            <w:tcBorders>
              <w:top w:val="single" w:sz="6" w:space="0" w:color="auto"/>
              <w:left w:val="single" w:sz="6" w:space="0" w:color="auto"/>
              <w:bottom w:val="double" w:sz="6" w:space="0" w:color="auto"/>
              <w:right w:val="single" w:sz="6" w:space="0" w:color="auto"/>
            </w:tcBorders>
            <w:noWrap/>
          </w:tcPr>
          <w:p w14:paraId="2590723F"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do</w:t>
            </w:r>
          </w:p>
          <w:p w14:paraId="317BA824"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40 mm</w:t>
            </w:r>
          </w:p>
        </w:tc>
        <w:tc>
          <w:tcPr>
            <w:tcW w:w="709" w:type="dxa"/>
            <w:tcBorders>
              <w:top w:val="single" w:sz="6" w:space="0" w:color="auto"/>
              <w:left w:val="single" w:sz="6" w:space="0" w:color="auto"/>
              <w:bottom w:val="double" w:sz="6" w:space="0" w:color="auto"/>
              <w:right w:val="single" w:sz="6" w:space="0" w:color="auto"/>
            </w:tcBorders>
            <w:noWrap/>
          </w:tcPr>
          <w:p w14:paraId="6FEE2AF7"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40</w:t>
            </w:r>
          </w:p>
          <w:p w14:paraId="1EF3474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do 63</w:t>
            </w:r>
          </w:p>
        </w:tc>
        <w:tc>
          <w:tcPr>
            <w:tcW w:w="708" w:type="dxa"/>
            <w:tcBorders>
              <w:top w:val="single" w:sz="6" w:space="0" w:color="auto"/>
              <w:left w:val="single" w:sz="6" w:space="0" w:color="auto"/>
              <w:bottom w:val="double" w:sz="6" w:space="0" w:color="auto"/>
              <w:right w:val="single" w:sz="6" w:space="0" w:color="auto"/>
            </w:tcBorders>
            <w:noWrap/>
          </w:tcPr>
          <w:p w14:paraId="7602713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63</w:t>
            </w:r>
          </w:p>
          <w:p w14:paraId="56BF3A6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do 80</w:t>
            </w:r>
          </w:p>
        </w:tc>
        <w:tc>
          <w:tcPr>
            <w:tcW w:w="709" w:type="dxa"/>
            <w:tcBorders>
              <w:top w:val="single" w:sz="6" w:space="0" w:color="auto"/>
              <w:left w:val="single" w:sz="6" w:space="0" w:color="auto"/>
              <w:bottom w:val="double" w:sz="6" w:space="0" w:color="auto"/>
              <w:right w:val="single" w:sz="6" w:space="0" w:color="auto"/>
            </w:tcBorders>
            <w:noWrap/>
          </w:tcPr>
          <w:p w14:paraId="01315ED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80</w:t>
            </w:r>
          </w:p>
          <w:p w14:paraId="5E0F04A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do 100</w:t>
            </w:r>
          </w:p>
        </w:tc>
        <w:tc>
          <w:tcPr>
            <w:tcW w:w="709" w:type="dxa"/>
            <w:tcBorders>
              <w:top w:val="single" w:sz="6" w:space="0" w:color="auto"/>
              <w:left w:val="single" w:sz="6" w:space="0" w:color="auto"/>
              <w:bottom w:val="double" w:sz="6" w:space="0" w:color="auto"/>
              <w:right w:val="single" w:sz="6" w:space="0" w:color="auto"/>
            </w:tcBorders>
            <w:noWrap/>
          </w:tcPr>
          <w:p w14:paraId="0132C2F5"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100</w:t>
            </w:r>
          </w:p>
          <w:p w14:paraId="136DDDB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do 150</w:t>
            </w:r>
          </w:p>
        </w:tc>
        <w:tc>
          <w:tcPr>
            <w:tcW w:w="850" w:type="dxa"/>
            <w:tcBorders>
              <w:top w:val="single" w:sz="6" w:space="0" w:color="auto"/>
              <w:left w:val="single" w:sz="6" w:space="0" w:color="auto"/>
              <w:bottom w:val="double" w:sz="6" w:space="0" w:color="auto"/>
              <w:right w:val="single" w:sz="6" w:space="0" w:color="auto"/>
            </w:tcBorders>
            <w:noWrap/>
          </w:tcPr>
          <w:p w14:paraId="78E05FFE"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150</w:t>
            </w:r>
          </w:p>
          <w:p w14:paraId="52CF91CA"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do 200</w:t>
            </w:r>
          </w:p>
        </w:tc>
        <w:tc>
          <w:tcPr>
            <w:tcW w:w="1049" w:type="dxa"/>
            <w:tcBorders>
              <w:top w:val="single" w:sz="6" w:space="0" w:color="auto"/>
              <w:left w:val="single" w:sz="6" w:space="0" w:color="auto"/>
              <w:bottom w:val="double" w:sz="6" w:space="0" w:color="auto"/>
              <w:right w:val="single" w:sz="6" w:space="0" w:color="auto"/>
            </w:tcBorders>
            <w:noWrap/>
          </w:tcPr>
          <w:p w14:paraId="0018D405"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do</w:t>
            </w:r>
          </w:p>
          <w:p w14:paraId="538A6AEE"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100mm</w:t>
            </w:r>
          </w:p>
        </w:tc>
        <w:tc>
          <w:tcPr>
            <w:tcW w:w="1079" w:type="dxa"/>
            <w:tcBorders>
              <w:top w:val="single" w:sz="6" w:space="0" w:color="auto"/>
              <w:left w:val="single" w:sz="6" w:space="0" w:color="auto"/>
              <w:bottom w:val="double" w:sz="6" w:space="0" w:color="auto"/>
              <w:right w:val="single" w:sz="6" w:space="0" w:color="auto"/>
            </w:tcBorders>
            <w:noWrap/>
          </w:tcPr>
          <w:p w14:paraId="0034FF43"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100</w:t>
            </w:r>
          </w:p>
          <w:p w14:paraId="0C316371"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do 200</w:t>
            </w:r>
          </w:p>
        </w:tc>
      </w:tr>
      <w:tr w:rsidR="006C3D7A" w:rsidRPr="00766619" w14:paraId="3F528EDA" w14:textId="77777777" w:rsidTr="007055C0">
        <w:trPr>
          <w:jc w:val="center"/>
        </w:trPr>
        <w:tc>
          <w:tcPr>
            <w:tcW w:w="709" w:type="dxa"/>
            <w:tcBorders>
              <w:top w:val="nil"/>
              <w:left w:val="single" w:sz="6" w:space="0" w:color="auto"/>
              <w:bottom w:val="single" w:sz="6" w:space="0" w:color="auto"/>
              <w:right w:val="single" w:sz="6" w:space="0" w:color="auto"/>
            </w:tcBorders>
            <w:noWrap/>
          </w:tcPr>
          <w:p w14:paraId="41A36686"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St3W</w:t>
            </w:r>
          </w:p>
          <w:p w14:paraId="34A0E9F0" w14:textId="77777777" w:rsidR="006C3D7A" w:rsidRPr="00766619" w:rsidRDefault="006C3D7A" w:rsidP="007055C0">
            <w:pPr>
              <w:pStyle w:val="StylIwony"/>
              <w:spacing w:before="0" w:after="0"/>
              <w:jc w:val="center"/>
              <w:rPr>
                <w:rFonts w:ascii="Arial" w:hAnsi="Arial" w:cs="Arial"/>
                <w:sz w:val="20"/>
              </w:rPr>
            </w:pPr>
          </w:p>
          <w:p w14:paraId="1C3B6C1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St4W</w:t>
            </w:r>
          </w:p>
        </w:tc>
        <w:tc>
          <w:tcPr>
            <w:tcW w:w="709" w:type="dxa"/>
            <w:tcBorders>
              <w:top w:val="nil"/>
              <w:left w:val="single" w:sz="6" w:space="0" w:color="auto"/>
              <w:bottom w:val="single" w:sz="6" w:space="0" w:color="auto"/>
              <w:right w:val="single" w:sz="6" w:space="0" w:color="auto"/>
            </w:tcBorders>
            <w:noWrap/>
          </w:tcPr>
          <w:p w14:paraId="2EAD6D6B"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225</w:t>
            </w:r>
          </w:p>
          <w:p w14:paraId="4E4B5FE9" w14:textId="77777777" w:rsidR="006C3D7A" w:rsidRPr="00766619" w:rsidRDefault="006C3D7A" w:rsidP="007055C0">
            <w:pPr>
              <w:pStyle w:val="StylIwony"/>
              <w:spacing w:before="0" w:after="0"/>
              <w:jc w:val="center"/>
              <w:rPr>
                <w:rFonts w:ascii="Arial" w:hAnsi="Arial" w:cs="Arial"/>
                <w:sz w:val="20"/>
              </w:rPr>
            </w:pPr>
          </w:p>
          <w:p w14:paraId="3CAB56C5"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265</w:t>
            </w:r>
          </w:p>
        </w:tc>
        <w:tc>
          <w:tcPr>
            <w:tcW w:w="709" w:type="dxa"/>
            <w:tcBorders>
              <w:top w:val="nil"/>
              <w:left w:val="single" w:sz="6" w:space="0" w:color="auto"/>
              <w:bottom w:val="single" w:sz="6" w:space="0" w:color="auto"/>
              <w:right w:val="single" w:sz="6" w:space="0" w:color="auto"/>
            </w:tcBorders>
            <w:noWrap/>
          </w:tcPr>
          <w:p w14:paraId="142C9757"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215</w:t>
            </w:r>
          </w:p>
          <w:p w14:paraId="0DB69AEF" w14:textId="77777777" w:rsidR="006C3D7A" w:rsidRPr="00766619" w:rsidRDefault="006C3D7A" w:rsidP="007055C0">
            <w:pPr>
              <w:pStyle w:val="StylIwony"/>
              <w:spacing w:before="0" w:after="0"/>
              <w:jc w:val="center"/>
              <w:rPr>
                <w:rFonts w:ascii="Arial" w:hAnsi="Arial" w:cs="Arial"/>
                <w:sz w:val="20"/>
              </w:rPr>
            </w:pPr>
          </w:p>
          <w:p w14:paraId="31626A63"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255</w:t>
            </w:r>
          </w:p>
        </w:tc>
        <w:tc>
          <w:tcPr>
            <w:tcW w:w="708" w:type="dxa"/>
            <w:tcBorders>
              <w:top w:val="nil"/>
              <w:left w:val="single" w:sz="6" w:space="0" w:color="auto"/>
              <w:bottom w:val="single" w:sz="6" w:space="0" w:color="auto"/>
              <w:right w:val="single" w:sz="6" w:space="0" w:color="auto"/>
            </w:tcBorders>
            <w:noWrap/>
          </w:tcPr>
          <w:p w14:paraId="27982E36"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205</w:t>
            </w:r>
          </w:p>
          <w:p w14:paraId="143183B8" w14:textId="77777777" w:rsidR="006C3D7A" w:rsidRPr="00766619" w:rsidRDefault="006C3D7A" w:rsidP="007055C0">
            <w:pPr>
              <w:pStyle w:val="StylIwony"/>
              <w:spacing w:before="0" w:after="0"/>
              <w:jc w:val="center"/>
              <w:rPr>
                <w:rFonts w:ascii="Arial" w:hAnsi="Arial" w:cs="Arial"/>
                <w:sz w:val="20"/>
              </w:rPr>
            </w:pPr>
          </w:p>
          <w:p w14:paraId="4A96E2D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245</w:t>
            </w:r>
          </w:p>
        </w:tc>
        <w:tc>
          <w:tcPr>
            <w:tcW w:w="709" w:type="dxa"/>
            <w:tcBorders>
              <w:top w:val="nil"/>
              <w:left w:val="single" w:sz="6" w:space="0" w:color="auto"/>
              <w:bottom w:val="single" w:sz="6" w:space="0" w:color="auto"/>
              <w:right w:val="single" w:sz="6" w:space="0" w:color="auto"/>
            </w:tcBorders>
            <w:noWrap/>
          </w:tcPr>
          <w:p w14:paraId="198A1AE5"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205</w:t>
            </w:r>
          </w:p>
          <w:p w14:paraId="6236782A" w14:textId="77777777" w:rsidR="006C3D7A" w:rsidRPr="00766619" w:rsidRDefault="006C3D7A" w:rsidP="007055C0">
            <w:pPr>
              <w:pStyle w:val="StylIwony"/>
              <w:spacing w:before="0" w:after="0"/>
              <w:jc w:val="center"/>
              <w:rPr>
                <w:rFonts w:ascii="Arial" w:hAnsi="Arial" w:cs="Arial"/>
                <w:sz w:val="20"/>
              </w:rPr>
            </w:pPr>
          </w:p>
          <w:p w14:paraId="5EACCD34"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235</w:t>
            </w:r>
          </w:p>
        </w:tc>
        <w:tc>
          <w:tcPr>
            <w:tcW w:w="709" w:type="dxa"/>
            <w:tcBorders>
              <w:top w:val="nil"/>
              <w:left w:val="single" w:sz="6" w:space="0" w:color="auto"/>
              <w:bottom w:val="single" w:sz="6" w:space="0" w:color="auto"/>
              <w:right w:val="single" w:sz="6" w:space="0" w:color="auto"/>
            </w:tcBorders>
            <w:noWrap/>
          </w:tcPr>
          <w:p w14:paraId="26493DF3"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195</w:t>
            </w:r>
          </w:p>
          <w:p w14:paraId="62DA68FE" w14:textId="77777777" w:rsidR="006C3D7A" w:rsidRPr="00766619" w:rsidRDefault="006C3D7A" w:rsidP="007055C0">
            <w:pPr>
              <w:pStyle w:val="StylIwony"/>
              <w:spacing w:before="0" w:after="0"/>
              <w:jc w:val="center"/>
              <w:rPr>
                <w:rFonts w:ascii="Arial" w:hAnsi="Arial" w:cs="Arial"/>
                <w:sz w:val="20"/>
              </w:rPr>
            </w:pPr>
          </w:p>
          <w:p w14:paraId="6FFAD0AE"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225</w:t>
            </w:r>
          </w:p>
        </w:tc>
        <w:tc>
          <w:tcPr>
            <w:tcW w:w="850" w:type="dxa"/>
            <w:tcBorders>
              <w:top w:val="nil"/>
              <w:left w:val="single" w:sz="6" w:space="0" w:color="auto"/>
              <w:bottom w:val="single" w:sz="6" w:space="0" w:color="auto"/>
              <w:right w:val="single" w:sz="6" w:space="0" w:color="auto"/>
            </w:tcBorders>
            <w:noWrap/>
          </w:tcPr>
          <w:p w14:paraId="04249F72"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185</w:t>
            </w:r>
          </w:p>
          <w:p w14:paraId="0C059230" w14:textId="77777777" w:rsidR="006C3D7A" w:rsidRPr="00766619" w:rsidRDefault="006C3D7A" w:rsidP="007055C0">
            <w:pPr>
              <w:pStyle w:val="StylIwony"/>
              <w:spacing w:before="0" w:after="0"/>
              <w:jc w:val="center"/>
              <w:rPr>
                <w:rFonts w:ascii="Arial" w:hAnsi="Arial" w:cs="Arial"/>
                <w:sz w:val="20"/>
              </w:rPr>
            </w:pPr>
          </w:p>
          <w:p w14:paraId="4CC5F0A3"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215</w:t>
            </w:r>
          </w:p>
        </w:tc>
        <w:tc>
          <w:tcPr>
            <w:tcW w:w="1049" w:type="dxa"/>
            <w:tcBorders>
              <w:top w:val="nil"/>
              <w:left w:val="single" w:sz="6" w:space="0" w:color="auto"/>
              <w:bottom w:val="single" w:sz="6" w:space="0" w:color="auto"/>
              <w:right w:val="single" w:sz="6" w:space="0" w:color="auto"/>
            </w:tcBorders>
            <w:noWrap/>
          </w:tcPr>
          <w:p w14:paraId="60AD75B4"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360</w:t>
            </w:r>
          </w:p>
          <w:p w14:paraId="79896815"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do 490</w:t>
            </w:r>
          </w:p>
          <w:p w14:paraId="276AEAD6"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420</w:t>
            </w:r>
          </w:p>
          <w:p w14:paraId="4BBFDB4C"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do 550</w:t>
            </w:r>
          </w:p>
        </w:tc>
        <w:tc>
          <w:tcPr>
            <w:tcW w:w="1079" w:type="dxa"/>
            <w:tcBorders>
              <w:top w:val="nil"/>
              <w:left w:val="single" w:sz="6" w:space="0" w:color="auto"/>
              <w:bottom w:val="single" w:sz="6" w:space="0" w:color="auto"/>
              <w:right w:val="single" w:sz="6" w:space="0" w:color="auto"/>
            </w:tcBorders>
            <w:noWrap/>
          </w:tcPr>
          <w:p w14:paraId="1A4CDE5C"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340</w:t>
            </w:r>
          </w:p>
          <w:p w14:paraId="11FB2A8B"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do 490</w:t>
            </w:r>
          </w:p>
          <w:p w14:paraId="6B9BD608"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od 400</w:t>
            </w:r>
          </w:p>
          <w:p w14:paraId="546EF24E"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do 550</w:t>
            </w:r>
          </w:p>
        </w:tc>
      </w:tr>
    </w:tbl>
    <w:p w14:paraId="5D3F05FA"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 </w:t>
      </w:r>
    </w:p>
    <w:p w14:paraId="55D53E48"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Kształtowniki mogą być dostarczone luzem lub w wiązkach z tym, że kształtowniki o masie do 25 kg/m dostarcza się tylko w wiązkach.</w:t>
      </w:r>
    </w:p>
    <w:p w14:paraId="70C330A9" w14:textId="77777777" w:rsidR="006C3D7A" w:rsidRPr="00766619" w:rsidRDefault="006C3D7A" w:rsidP="006C3D7A">
      <w:pPr>
        <w:pStyle w:val="StylIwony"/>
        <w:spacing w:after="0"/>
        <w:rPr>
          <w:rFonts w:ascii="Arial" w:hAnsi="Arial" w:cs="Arial"/>
          <w:sz w:val="20"/>
        </w:rPr>
      </w:pPr>
      <w:r w:rsidRPr="00766619">
        <w:rPr>
          <w:rFonts w:ascii="Arial" w:hAnsi="Arial" w:cs="Arial"/>
          <w:b/>
          <w:sz w:val="20"/>
        </w:rPr>
        <w:t xml:space="preserve">2.5.4. </w:t>
      </w:r>
      <w:r w:rsidRPr="00766619">
        <w:rPr>
          <w:rFonts w:ascii="Arial" w:hAnsi="Arial" w:cs="Arial"/>
          <w:sz w:val="20"/>
        </w:rPr>
        <w:t xml:space="preserve">Wymagania dla elementów połączeniowych do mocowania elementów barier </w:t>
      </w:r>
      <w:r w:rsidRPr="00766619">
        <w:rPr>
          <w:rFonts w:ascii="Arial" w:hAnsi="Arial" w:cs="Arial"/>
          <w:sz w:val="20"/>
        </w:rPr>
        <w:tab/>
        <w:t xml:space="preserve"> </w:t>
      </w:r>
    </w:p>
    <w:p w14:paraId="0B2EC1CD" w14:textId="77777777" w:rsidR="006C3D7A" w:rsidRPr="00766619" w:rsidRDefault="006C3D7A" w:rsidP="006C3D7A">
      <w:pPr>
        <w:pStyle w:val="StylIwony"/>
        <w:spacing w:after="0"/>
        <w:rPr>
          <w:rFonts w:ascii="Arial" w:hAnsi="Arial" w:cs="Arial"/>
          <w:sz w:val="20"/>
        </w:rPr>
      </w:pPr>
      <w:r w:rsidRPr="00766619">
        <w:rPr>
          <w:rFonts w:ascii="Arial" w:hAnsi="Arial" w:cs="Arial"/>
          <w:sz w:val="20"/>
        </w:rPr>
        <w:tab/>
        <w:t>Wszystkie drobne ocynkowane metalowe elementy połączeniowe przewidziane do mocowania między sobą barier i płotków jak: śruby, wkręty, nakrętki itp. powinny być czyste, gładkie, bez pęknięć, naderwań, rozwarstwień i wypukłych karbów.</w:t>
      </w:r>
    </w:p>
    <w:p w14:paraId="1BCD996F"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Własności mechaniczne elementów połączeniowych powinny odpowiadać wymaganiom PN-M-82054 [36], PN-M-82054-03 [37] lub innej normy uzgodnionej.</w:t>
      </w:r>
    </w:p>
    <w:p w14:paraId="39840780"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Dostawa może być dostarczona w pudełkach tekturowych, pojemnikach blaszanych lub paletach w zależności od wielkości i masy wyrobów.</w:t>
      </w:r>
    </w:p>
    <w:p w14:paraId="19207A9E"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Śruby, wkręty, nakrętki itp. powinny być przechowywane w pomieszczeniach suchych, z dala od materiałów działających korodująco i w warunkach zabezpieczających przed uszkodzeniem.</w:t>
      </w:r>
    </w:p>
    <w:p w14:paraId="0E0CACF5"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Minimalna grubość powłoki cynkowej powinna wynosić w warunkach użytkowania:</w:t>
      </w:r>
    </w:p>
    <w:p w14:paraId="1753F744"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 xml:space="preserve">a) umiarkowanych - 8 </w:t>
      </w:r>
      <w:r w:rsidRPr="00766619">
        <w:rPr>
          <w:rFonts w:ascii="Arial" w:hAnsi="Arial" w:cs="Arial"/>
          <w:sz w:val="20"/>
        </w:rPr>
        <w:sym w:font="Courier New" w:char="00B5"/>
      </w:r>
      <w:r w:rsidRPr="00766619">
        <w:rPr>
          <w:rFonts w:ascii="Arial" w:hAnsi="Arial" w:cs="Arial"/>
          <w:sz w:val="20"/>
        </w:rPr>
        <w:t>m,</w:t>
      </w:r>
    </w:p>
    <w:p w14:paraId="0B41B164"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 xml:space="preserve">b) ciężkich - 12 </w:t>
      </w:r>
      <w:r w:rsidRPr="00766619">
        <w:rPr>
          <w:rFonts w:ascii="Arial" w:hAnsi="Arial" w:cs="Arial"/>
          <w:sz w:val="20"/>
        </w:rPr>
        <w:sym w:font="Courier New" w:char="00B5"/>
      </w:r>
      <w:r w:rsidRPr="00766619">
        <w:rPr>
          <w:rFonts w:ascii="Arial" w:hAnsi="Arial" w:cs="Arial"/>
          <w:sz w:val="20"/>
        </w:rPr>
        <w:t>m,</w:t>
      </w:r>
    </w:p>
    <w:p w14:paraId="723EF9F4"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zgodnie z określeniem agresywności korozyjnej środowisk według PN-H-04651 [2].</w:t>
      </w:r>
    </w:p>
    <w:p w14:paraId="7508016B" w14:textId="77777777" w:rsidR="006C3D7A" w:rsidRPr="00766619" w:rsidRDefault="006C3D7A" w:rsidP="006C3D7A">
      <w:pPr>
        <w:pStyle w:val="StylIwony"/>
        <w:rPr>
          <w:rFonts w:ascii="Arial" w:hAnsi="Arial" w:cs="Arial"/>
          <w:sz w:val="20"/>
        </w:rPr>
      </w:pPr>
      <w:r w:rsidRPr="00766619">
        <w:rPr>
          <w:rFonts w:ascii="Arial" w:hAnsi="Arial" w:cs="Arial"/>
          <w:b/>
          <w:sz w:val="20"/>
        </w:rPr>
        <w:t xml:space="preserve">2.5.5. </w:t>
      </w:r>
      <w:r w:rsidRPr="00766619">
        <w:rPr>
          <w:rFonts w:ascii="Arial" w:hAnsi="Arial" w:cs="Arial"/>
          <w:sz w:val="20"/>
        </w:rPr>
        <w:t>Wymagania dla drutu spawalniczego</w:t>
      </w:r>
    </w:p>
    <w:p w14:paraId="4F2B68C5"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 xml:space="preserve">Jeśli dokumentacja projektowa, ST lub Inżynier przewidują wykonanie spawanych połączeń elementów ogrodzenia, to drut spawalniczy powinien spełniać wymagania PN-M-69420 [31], odpowiednio dla spawania gazowego </w:t>
      </w:r>
      <w:proofErr w:type="spellStart"/>
      <w:r w:rsidRPr="00766619">
        <w:rPr>
          <w:rFonts w:ascii="Arial" w:hAnsi="Arial" w:cs="Arial"/>
          <w:sz w:val="20"/>
        </w:rPr>
        <w:t>acetylenowo-tlenowego</w:t>
      </w:r>
      <w:proofErr w:type="spellEnd"/>
      <w:r w:rsidRPr="00766619">
        <w:rPr>
          <w:rFonts w:ascii="Arial" w:hAnsi="Arial" w:cs="Arial"/>
          <w:sz w:val="20"/>
        </w:rPr>
        <w:t xml:space="preserve"> lub innego zaakceptowanego przez Inżyniera.</w:t>
      </w:r>
    </w:p>
    <w:p w14:paraId="4F5F33FE"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Średnica drutu powinna wynosić połowę grubości elementów łączonych lub od 6 do 8 mm, gdy elementy łączone są grubsze niż 15 mm.</w:t>
      </w:r>
    </w:p>
    <w:p w14:paraId="125A7CBB"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Powierzchnia drutu powinna być czysta i gładka, bez rdzy, zgorzeliny, brudu lub smarów.</w:t>
      </w:r>
    </w:p>
    <w:p w14:paraId="346FC32A"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Wytrzymałość drutów na rozciąganie powinna wynosić:</w:t>
      </w:r>
    </w:p>
    <w:p w14:paraId="3E9EE2B2"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średnica drutu - mm</w:t>
      </w:r>
      <w:r w:rsidRPr="00766619">
        <w:rPr>
          <w:rFonts w:ascii="Arial" w:hAnsi="Arial" w:cs="Arial"/>
          <w:sz w:val="20"/>
        </w:rPr>
        <w:tab/>
      </w:r>
      <w:r w:rsidRPr="00766619">
        <w:rPr>
          <w:rFonts w:ascii="Arial" w:hAnsi="Arial" w:cs="Arial"/>
          <w:sz w:val="20"/>
        </w:rPr>
        <w:tab/>
        <w:t>wytrzymałość na rozciąganie</w:t>
      </w:r>
    </w:p>
    <w:p w14:paraId="706BA898"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r>
      <w:r w:rsidRPr="00766619">
        <w:rPr>
          <w:rFonts w:ascii="Arial" w:hAnsi="Arial" w:cs="Arial"/>
          <w:sz w:val="20"/>
        </w:rPr>
        <w:tab/>
        <w:t>od 1,2 do 1,6</w:t>
      </w:r>
      <w:r w:rsidRPr="00766619">
        <w:rPr>
          <w:rFonts w:ascii="Arial" w:hAnsi="Arial" w:cs="Arial"/>
          <w:sz w:val="20"/>
        </w:rPr>
        <w:tab/>
      </w:r>
      <w:r w:rsidRPr="00766619">
        <w:rPr>
          <w:rFonts w:ascii="Arial" w:hAnsi="Arial" w:cs="Arial"/>
          <w:sz w:val="20"/>
        </w:rPr>
        <w:tab/>
        <w:t xml:space="preserve"> od 750 do 1200 </w:t>
      </w:r>
      <w:proofErr w:type="spellStart"/>
      <w:r w:rsidRPr="00766619">
        <w:rPr>
          <w:rFonts w:ascii="Arial" w:hAnsi="Arial" w:cs="Arial"/>
          <w:sz w:val="20"/>
        </w:rPr>
        <w:t>MPa</w:t>
      </w:r>
      <w:proofErr w:type="spellEnd"/>
    </w:p>
    <w:p w14:paraId="6D2FB891"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r>
      <w:r w:rsidRPr="00766619">
        <w:rPr>
          <w:rFonts w:ascii="Arial" w:hAnsi="Arial" w:cs="Arial"/>
          <w:sz w:val="20"/>
        </w:rPr>
        <w:tab/>
        <w:t>od 2,0 do 3,0</w:t>
      </w:r>
      <w:r w:rsidRPr="00766619">
        <w:rPr>
          <w:rFonts w:ascii="Arial" w:hAnsi="Arial" w:cs="Arial"/>
          <w:sz w:val="20"/>
        </w:rPr>
        <w:tab/>
      </w:r>
      <w:r w:rsidRPr="00766619">
        <w:rPr>
          <w:rFonts w:ascii="Arial" w:hAnsi="Arial" w:cs="Arial"/>
          <w:sz w:val="20"/>
        </w:rPr>
        <w:tab/>
        <w:t xml:space="preserve"> od 550 do 1000 </w:t>
      </w:r>
      <w:proofErr w:type="spellStart"/>
      <w:r w:rsidRPr="00766619">
        <w:rPr>
          <w:rFonts w:ascii="Arial" w:hAnsi="Arial" w:cs="Arial"/>
          <w:sz w:val="20"/>
        </w:rPr>
        <w:t>MPa</w:t>
      </w:r>
      <w:proofErr w:type="spellEnd"/>
    </w:p>
    <w:p w14:paraId="5AC87B80"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r>
      <w:r w:rsidRPr="00766619">
        <w:rPr>
          <w:rFonts w:ascii="Arial" w:hAnsi="Arial" w:cs="Arial"/>
          <w:sz w:val="20"/>
        </w:rPr>
        <w:tab/>
        <w:t>powyżej 3,0</w:t>
      </w:r>
      <w:r w:rsidRPr="00766619">
        <w:rPr>
          <w:rFonts w:ascii="Arial" w:hAnsi="Arial" w:cs="Arial"/>
          <w:sz w:val="20"/>
        </w:rPr>
        <w:tab/>
      </w:r>
      <w:r w:rsidRPr="00766619">
        <w:rPr>
          <w:rFonts w:ascii="Arial" w:hAnsi="Arial" w:cs="Arial"/>
          <w:sz w:val="20"/>
        </w:rPr>
        <w:tab/>
        <w:t xml:space="preserve"> od 450</w:t>
      </w:r>
      <w:r w:rsidRPr="00766619">
        <w:rPr>
          <w:rFonts w:ascii="Arial" w:hAnsi="Arial" w:cs="Arial"/>
          <w:b/>
          <w:sz w:val="20"/>
        </w:rPr>
        <w:t xml:space="preserve"> </w:t>
      </w:r>
      <w:r w:rsidRPr="00766619">
        <w:rPr>
          <w:rFonts w:ascii="Arial" w:hAnsi="Arial" w:cs="Arial"/>
          <w:sz w:val="20"/>
        </w:rPr>
        <w:t xml:space="preserve">do 900 </w:t>
      </w:r>
      <w:proofErr w:type="spellStart"/>
      <w:r w:rsidRPr="00766619">
        <w:rPr>
          <w:rFonts w:ascii="Arial" w:hAnsi="Arial" w:cs="Arial"/>
          <w:sz w:val="20"/>
        </w:rPr>
        <w:t>MPa</w:t>
      </w:r>
      <w:proofErr w:type="spellEnd"/>
      <w:r w:rsidRPr="00766619">
        <w:rPr>
          <w:rFonts w:ascii="Arial" w:hAnsi="Arial" w:cs="Arial"/>
          <w:sz w:val="20"/>
        </w:rPr>
        <w:t>.</w:t>
      </w:r>
    </w:p>
    <w:p w14:paraId="5836BBD5"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 xml:space="preserve">Druty mogą być dostarczane w kręgach, na szpulach lub w pakietach. Kręgi drutów powinny składać się z jednego odcinka drutu, a zwoje nie powinny być splątane. Łączna maksymalna masa pakowanych drutów i prętów nie powinna przekraczać 50 kg netto. </w:t>
      </w:r>
    </w:p>
    <w:p w14:paraId="46D0CE85"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Druty i pręty powinny być przechowywane w suchych pomieszczeniach, wolnych od czynników wywołujących korozję.</w:t>
      </w:r>
    </w:p>
    <w:p w14:paraId="538F8C9F" w14:textId="77777777" w:rsidR="006C3D7A" w:rsidRPr="00766619" w:rsidRDefault="006C3D7A" w:rsidP="006C3D7A">
      <w:pPr>
        <w:pStyle w:val="StylIwony"/>
        <w:rPr>
          <w:rFonts w:ascii="Arial" w:hAnsi="Arial" w:cs="Arial"/>
          <w:sz w:val="20"/>
        </w:rPr>
      </w:pPr>
      <w:r w:rsidRPr="00766619">
        <w:rPr>
          <w:rFonts w:ascii="Arial" w:hAnsi="Arial" w:cs="Arial"/>
          <w:b/>
          <w:sz w:val="20"/>
        </w:rPr>
        <w:t xml:space="preserve">2.5.6. </w:t>
      </w:r>
      <w:r w:rsidRPr="00766619">
        <w:rPr>
          <w:rFonts w:ascii="Arial" w:hAnsi="Arial" w:cs="Arial"/>
          <w:sz w:val="20"/>
        </w:rPr>
        <w:t>Wymagania dla powłok metalizacyjnych cynkowych</w:t>
      </w:r>
    </w:p>
    <w:p w14:paraId="45129477"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W przypadku zastosowania powłoki metalizacyjnej cynkowej na konstrukcjach stalowych, powinna ona być z cynku o czystości nie mniejszej niż 99,5% i odpowiadać wymaganiom BN-89/1076-02 [44]. Minimalna grubość powłoki cynkowej powinna być zgodna z wymaganiami tablicy 14.</w:t>
      </w:r>
    </w:p>
    <w:p w14:paraId="74D677DD" w14:textId="77777777" w:rsidR="006C3D7A" w:rsidRPr="00766619" w:rsidRDefault="006C3D7A" w:rsidP="006C3D7A">
      <w:pPr>
        <w:pStyle w:val="StylIwony"/>
        <w:pageBreakBefore/>
        <w:spacing w:before="0" w:after="0"/>
        <w:jc w:val="left"/>
        <w:rPr>
          <w:rFonts w:ascii="Arial" w:hAnsi="Arial" w:cs="Arial"/>
          <w:sz w:val="20"/>
        </w:rPr>
      </w:pPr>
      <w:r w:rsidRPr="00766619">
        <w:rPr>
          <w:rFonts w:ascii="Arial" w:hAnsi="Arial" w:cs="Arial"/>
          <w:sz w:val="20"/>
        </w:rPr>
        <w:lastRenderedPageBreak/>
        <w:t>Tablica 14. Minimalna grubość powłoki metalizacyjnej cynkowej narażonej na działanie korozji atmosferycznej wg BN-89/1076-02 [44]</w:t>
      </w:r>
    </w:p>
    <w:tbl>
      <w:tblPr>
        <w:tblW w:w="9072" w:type="dxa"/>
        <w:jc w:val="center"/>
        <w:tblCellMar>
          <w:left w:w="70" w:type="dxa"/>
          <w:right w:w="70" w:type="dxa"/>
        </w:tblCellMar>
        <w:tblLook w:val="0000" w:firstRow="0" w:lastRow="0" w:firstColumn="0" w:lastColumn="0" w:noHBand="0" w:noVBand="0"/>
      </w:tblPr>
      <w:tblGrid>
        <w:gridCol w:w="3542"/>
        <w:gridCol w:w="2765"/>
        <w:gridCol w:w="2765"/>
      </w:tblGrid>
      <w:tr w:rsidR="006C3D7A" w:rsidRPr="00766619" w14:paraId="6BB729CA" w14:textId="77777777" w:rsidTr="007055C0">
        <w:trPr>
          <w:jc w:val="center"/>
        </w:trPr>
        <w:tc>
          <w:tcPr>
            <w:tcW w:w="2905" w:type="dxa"/>
            <w:vMerge w:val="restart"/>
            <w:tcBorders>
              <w:top w:val="single" w:sz="6" w:space="0" w:color="auto"/>
              <w:left w:val="single" w:sz="6" w:space="0" w:color="auto"/>
              <w:bottom w:val="double" w:sz="6" w:space="0" w:color="auto"/>
              <w:right w:val="nil"/>
            </w:tcBorders>
            <w:noWrap/>
          </w:tcPr>
          <w:p w14:paraId="62C142EF"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Agresywność korozyjna atmosfery wg PN-H-04651 [2]</w:t>
            </w:r>
          </w:p>
        </w:tc>
        <w:tc>
          <w:tcPr>
            <w:tcW w:w="4536" w:type="dxa"/>
            <w:gridSpan w:val="2"/>
            <w:tcBorders>
              <w:top w:val="single" w:sz="6" w:space="0" w:color="auto"/>
              <w:left w:val="single" w:sz="6" w:space="0" w:color="auto"/>
              <w:bottom w:val="single" w:sz="6" w:space="0" w:color="auto"/>
              <w:right w:val="single" w:sz="6" w:space="0" w:color="auto"/>
            </w:tcBorders>
            <w:noWrap/>
          </w:tcPr>
          <w:p w14:paraId="2B31A92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 xml:space="preserve">Minimalna grubość powłoki, </w:t>
            </w:r>
            <w:r w:rsidRPr="00766619">
              <w:rPr>
                <w:rFonts w:ascii="Arial" w:hAnsi="Arial" w:cs="Arial"/>
                <w:sz w:val="20"/>
              </w:rPr>
              <w:sym w:font="Courier New" w:char="00B5"/>
            </w:r>
            <w:r w:rsidRPr="00766619">
              <w:rPr>
                <w:rFonts w:ascii="Arial" w:hAnsi="Arial" w:cs="Arial"/>
                <w:sz w:val="20"/>
              </w:rPr>
              <w:t>m,</w:t>
            </w:r>
          </w:p>
          <w:p w14:paraId="2B3357AC"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przy wymaganej trwałości w latach</w:t>
            </w:r>
          </w:p>
        </w:tc>
      </w:tr>
      <w:tr w:rsidR="006C3D7A" w:rsidRPr="00766619" w14:paraId="16A825FD" w14:textId="77777777" w:rsidTr="007055C0">
        <w:trPr>
          <w:jc w:val="center"/>
        </w:trPr>
        <w:tc>
          <w:tcPr>
            <w:tcW w:w="0" w:type="auto"/>
            <w:vMerge/>
            <w:tcBorders>
              <w:top w:val="single" w:sz="6" w:space="0" w:color="auto"/>
              <w:left w:val="single" w:sz="6" w:space="0" w:color="auto"/>
              <w:bottom w:val="double" w:sz="6" w:space="0" w:color="auto"/>
              <w:right w:val="nil"/>
            </w:tcBorders>
            <w:vAlign w:val="center"/>
          </w:tcPr>
          <w:p w14:paraId="6CCB0F16" w14:textId="77777777" w:rsidR="006C3D7A" w:rsidRPr="00766619" w:rsidRDefault="006C3D7A" w:rsidP="007055C0">
            <w:pPr>
              <w:jc w:val="center"/>
              <w:rPr>
                <w:rFonts w:ascii="Arial" w:hAnsi="Arial" w:cs="Arial"/>
              </w:rPr>
            </w:pPr>
          </w:p>
        </w:tc>
        <w:tc>
          <w:tcPr>
            <w:tcW w:w="2268" w:type="dxa"/>
            <w:tcBorders>
              <w:top w:val="single" w:sz="6" w:space="0" w:color="auto"/>
              <w:left w:val="single" w:sz="6" w:space="0" w:color="auto"/>
              <w:bottom w:val="double" w:sz="6" w:space="0" w:color="auto"/>
              <w:right w:val="single" w:sz="6" w:space="0" w:color="auto"/>
            </w:tcBorders>
            <w:noWrap/>
          </w:tcPr>
          <w:p w14:paraId="450E9DA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10</w:t>
            </w:r>
          </w:p>
        </w:tc>
        <w:tc>
          <w:tcPr>
            <w:tcW w:w="2268" w:type="dxa"/>
            <w:tcBorders>
              <w:top w:val="single" w:sz="6" w:space="0" w:color="auto"/>
              <w:left w:val="single" w:sz="6" w:space="0" w:color="auto"/>
              <w:bottom w:val="double" w:sz="6" w:space="0" w:color="auto"/>
              <w:right w:val="single" w:sz="6" w:space="0" w:color="auto"/>
            </w:tcBorders>
            <w:noWrap/>
          </w:tcPr>
          <w:p w14:paraId="5CC1ECD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20</w:t>
            </w:r>
          </w:p>
        </w:tc>
      </w:tr>
      <w:tr w:rsidR="006C3D7A" w:rsidRPr="00766619" w14:paraId="3E3750C6" w14:textId="77777777" w:rsidTr="007055C0">
        <w:trPr>
          <w:jc w:val="center"/>
        </w:trPr>
        <w:tc>
          <w:tcPr>
            <w:tcW w:w="2905" w:type="dxa"/>
            <w:tcBorders>
              <w:top w:val="nil"/>
              <w:left w:val="single" w:sz="6" w:space="0" w:color="auto"/>
              <w:bottom w:val="single" w:sz="6" w:space="0" w:color="auto"/>
              <w:right w:val="single" w:sz="6" w:space="0" w:color="auto"/>
            </w:tcBorders>
            <w:noWrap/>
          </w:tcPr>
          <w:p w14:paraId="4BC616A1" w14:textId="77777777" w:rsidR="006C3D7A" w:rsidRPr="00766619" w:rsidRDefault="006C3D7A" w:rsidP="007055C0">
            <w:pPr>
              <w:pStyle w:val="StylIwony"/>
              <w:spacing w:before="60" w:after="0"/>
              <w:jc w:val="center"/>
              <w:rPr>
                <w:rFonts w:ascii="Arial" w:hAnsi="Arial" w:cs="Arial"/>
                <w:sz w:val="20"/>
              </w:rPr>
            </w:pPr>
            <w:r w:rsidRPr="00766619">
              <w:rPr>
                <w:rFonts w:ascii="Arial" w:hAnsi="Arial" w:cs="Arial"/>
                <w:sz w:val="20"/>
              </w:rPr>
              <w:t>Umiarkowana</w:t>
            </w:r>
          </w:p>
          <w:p w14:paraId="095EEF6A" w14:textId="77777777" w:rsidR="006C3D7A" w:rsidRPr="00766619" w:rsidRDefault="006C3D7A" w:rsidP="007055C0">
            <w:pPr>
              <w:pStyle w:val="StylIwony"/>
              <w:spacing w:before="0" w:after="60"/>
              <w:jc w:val="center"/>
              <w:rPr>
                <w:rFonts w:ascii="Arial" w:hAnsi="Arial" w:cs="Arial"/>
                <w:sz w:val="20"/>
              </w:rPr>
            </w:pPr>
            <w:r w:rsidRPr="00766619">
              <w:rPr>
                <w:rFonts w:ascii="Arial" w:hAnsi="Arial" w:cs="Arial"/>
                <w:sz w:val="20"/>
              </w:rPr>
              <w:t>Ciężka</w:t>
            </w:r>
          </w:p>
        </w:tc>
        <w:tc>
          <w:tcPr>
            <w:tcW w:w="2268" w:type="dxa"/>
            <w:tcBorders>
              <w:top w:val="nil"/>
              <w:left w:val="single" w:sz="6" w:space="0" w:color="auto"/>
              <w:bottom w:val="single" w:sz="6" w:space="0" w:color="auto"/>
              <w:right w:val="single" w:sz="6" w:space="0" w:color="auto"/>
            </w:tcBorders>
            <w:noWrap/>
          </w:tcPr>
          <w:p w14:paraId="1A136F94" w14:textId="77777777" w:rsidR="006C3D7A" w:rsidRPr="00766619" w:rsidRDefault="006C3D7A" w:rsidP="007055C0">
            <w:pPr>
              <w:pStyle w:val="StylIwony"/>
              <w:spacing w:before="60" w:after="0"/>
              <w:jc w:val="center"/>
              <w:rPr>
                <w:rFonts w:ascii="Arial" w:hAnsi="Arial" w:cs="Arial"/>
                <w:sz w:val="20"/>
              </w:rPr>
            </w:pPr>
            <w:r w:rsidRPr="00766619">
              <w:rPr>
                <w:rFonts w:ascii="Arial" w:hAnsi="Arial" w:cs="Arial"/>
                <w:sz w:val="20"/>
              </w:rPr>
              <w:t>120</w:t>
            </w:r>
          </w:p>
          <w:p w14:paraId="76AC51D6"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160 M</w:t>
            </w:r>
          </w:p>
        </w:tc>
        <w:tc>
          <w:tcPr>
            <w:tcW w:w="2268" w:type="dxa"/>
            <w:tcBorders>
              <w:top w:val="nil"/>
              <w:left w:val="single" w:sz="6" w:space="0" w:color="auto"/>
              <w:bottom w:val="single" w:sz="6" w:space="0" w:color="auto"/>
              <w:right w:val="single" w:sz="6" w:space="0" w:color="auto"/>
            </w:tcBorders>
            <w:noWrap/>
          </w:tcPr>
          <w:p w14:paraId="4BCC6D1C" w14:textId="77777777" w:rsidR="006C3D7A" w:rsidRPr="00766619" w:rsidRDefault="006C3D7A" w:rsidP="007055C0">
            <w:pPr>
              <w:pStyle w:val="StylIwony"/>
              <w:spacing w:before="60" w:after="0"/>
              <w:jc w:val="center"/>
              <w:rPr>
                <w:rFonts w:ascii="Arial" w:hAnsi="Arial" w:cs="Arial"/>
                <w:sz w:val="20"/>
              </w:rPr>
            </w:pPr>
            <w:r w:rsidRPr="00766619">
              <w:rPr>
                <w:rFonts w:ascii="Arial" w:hAnsi="Arial" w:cs="Arial"/>
                <w:sz w:val="20"/>
              </w:rPr>
              <w:t>160</w:t>
            </w:r>
          </w:p>
          <w:p w14:paraId="7C82BA7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200 M</w:t>
            </w:r>
          </w:p>
        </w:tc>
      </w:tr>
      <w:tr w:rsidR="006C3D7A" w:rsidRPr="00766619" w14:paraId="2A5F66A7" w14:textId="77777777" w:rsidTr="007055C0">
        <w:trPr>
          <w:jc w:val="center"/>
        </w:trPr>
        <w:tc>
          <w:tcPr>
            <w:tcW w:w="7441" w:type="dxa"/>
            <w:gridSpan w:val="3"/>
            <w:tcBorders>
              <w:top w:val="single" w:sz="6" w:space="0" w:color="auto"/>
              <w:left w:val="single" w:sz="6" w:space="0" w:color="auto"/>
              <w:bottom w:val="single" w:sz="6" w:space="0" w:color="auto"/>
              <w:right w:val="single" w:sz="6" w:space="0" w:color="auto"/>
            </w:tcBorders>
            <w:noWrap/>
          </w:tcPr>
          <w:p w14:paraId="6B229FF5" w14:textId="77777777" w:rsidR="006C3D7A" w:rsidRPr="00766619" w:rsidRDefault="006C3D7A" w:rsidP="007055C0">
            <w:pPr>
              <w:pStyle w:val="StylIwony"/>
              <w:jc w:val="center"/>
              <w:rPr>
                <w:rFonts w:ascii="Arial" w:hAnsi="Arial" w:cs="Arial"/>
                <w:sz w:val="20"/>
              </w:rPr>
            </w:pPr>
            <w:r w:rsidRPr="00766619">
              <w:rPr>
                <w:rFonts w:ascii="Arial" w:hAnsi="Arial" w:cs="Arial"/>
                <w:sz w:val="20"/>
              </w:rPr>
              <w:t>M - powłoka pokryta dwoma lub większą liczbą warstw powłoki malarskiej</w:t>
            </w:r>
          </w:p>
        </w:tc>
      </w:tr>
    </w:tbl>
    <w:p w14:paraId="28F1D6D5" w14:textId="77777777" w:rsidR="006C3D7A" w:rsidRPr="00766619" w:rsidRDefault="006C3D7A" w:rsidP="006C3D7A">
      <w:pPr>
        <w:pStyle w:val="StylIwony"/>
        <w:spacing w:after="0"/>
        <w:rPr>
          <w:rFonts w:ascii="Arial" w:hAnsi="Arial" w:cs="Arial"/>
          <w:sz w:val="20"/>
        </w:rPr>
      </w:pPr>
      <w:r w:rsidRPr="00766619">
        <w:rPr>
          <w:rFonts w:ascii="Arial" w:hAnsi="Arial" w:cs="Arial"/>
          <w:sz w:val="20"/>
        </w:rPr>
        <w:tab/>
        <w:t>Powierzchnia powłoki powinna być jednorodna pod względem ziarnistości. Nie może ona wykazywać widocznych wad jak rysy, pęknięcia, pęcherze lub odstawanie powłoki od podłoża.</w:t>
      </w:r>
    </w:p>
    <w:p w14:paraId="60CB6BC4"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Beton i jego składniki</w:t>
      </w:r>
    </w:p>
    <w:p w14:paraId="76F2157E"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Deskowanie powinno zapewnić sztywność i niezmienność układu oraz bezpieczeństwo konstrukcji. Deskowanie powinno być skonstruowane w sposób umożliwiający łatwy jego montaż i demontaż. Przed wypełnieniem masą betonową, deskowanie powinno być sprawdzone, aby wykluczało wyciek zaprawy z masy betonowej, możliwość zniekształceń lub odchyleń w betonowanej konstrukcji.</w:t>
      </w:r>
    </w:p>
    <w:p w14:paraId="402F7411"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Klasa betonu - jeśli w dokumentacji projektowej lub ST nie określono inaczej, powinna być B 15 lub B 20. Beton powinien odpowiadać wymaganiom PN-EN 206-1:2003 [3]. Składnikami betonu są: cement, kruszywo, woda i domieszki.</w:t>
      </w:r>
    </w:p>
    <w:p w14:paraId="77847C3A"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Cement stosowany do betonu powinien być cementem portlandzkim klasy co najmniej „32,5”, odpowiadającym wymaganiom PN-EN 197-1:2002 [8]. Transport i przechowywanie cementu powinny być zgodne z postanowieniami BN-88/B-6731-08 [46].</w:t>
      </w:r>
    </w:p>
    <w:p w14:paraId="309EA4EC"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Kruszywo do betonu (piasek, żwir, grys, mieszanka z kruszywa naturalnego sortowanego, kruszywa łamanego i otoczaków) powinno odpowiadać wymaganiom PN-B-06712 [5].</w:t>
      </w:r>
    </w:p>
    <w:p w14:paraId="5129C248"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Woda powinna być „odmiany 1”, zgodnie z wymaganiami PN-B-32250 [10]. Bez badań laboratoryjnych można stosować wodę pitną.</w:t>
      </w:r>
    </w:p>
    <w:p w14:paraId="4A0F281C"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Domieszki chemiczne do betonu powinny być stosowane, jeśli przewidują to dokumentacja projektowa, ST lub wskazania Inżyniera, przy czym w przypadku braku danych dotyczących rodzaju domieszek, ich dobór powinien być dokonany zgodnie z zaleceniami PN-EN 206-1:2003 [3]. Domieszki powinny odpowiadać PN-B-23010 [9].</w:t>
      </w:r>
    </w:p>
    <w:p w14:paraId="42829FDA"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Pręty zbrojenia mogą być stosowane, jeśli przewiduje to dokumentacja projektowa lub ST. Pręty zbrojenia powinny odpowiadać PN-B-06251 [4]. Właściwości mechaniczne stali używanej do zbrojenia betonu powinny odpowiadać PN-B-03264 [1].</w:t>
      </w:r>
    </w:p>
    <w:p w14:paraId="283B3454" w14:textId="71552FE7" w:rsidR="006C3D7A" w:rsidRPr="00766619" w:rsidRDefault="005552D2" w:rsidP="00D62078">
      <w:pPr>
        <w:pStyle w:val="WD3"/>
        <w:rPr>
          <w:rFonts w:ascii="Arial" w:hAnsi="Arial" w:cs="Arial"/>
          <w:sz w:val="20"/>
          <w:szCs w:val="20"/>
        </w:rPr>
      </w:pPr>
      <w:r w:rsidRPr="00766619">
        <w:rPr>
          <w:rFonts w:ascii="Arial" w:hAnsi="Arial" w:cs="Arial"/>
          <w:sz w:val="20"/>
          <w:szCs w:val="20"/>
        </w:rPr>
        <w:t>P</w:t>
      </w:r>
      <w:r w:rsidR="006C3D7A" w:rsidRPr="00766619">
        <w:rPr>
          <w:rFonts w:ascii="Arial" w:hAnsi="Arial" w:cs="Arial"/>
          <w:sz w:val="20"/>
          <w:szCs w:val="20"/>
        </w:rPr>
        <w:t>owłok</w:t>
      </w:r>
      <w:r w:rsidRPr="00766619">
        <w:rPr>
          <w:rFonts w:ascii="Arial" w:hAnsi="Arial" w:cs="Arial"/>
          <w:sz w:val="20"/>
          <w:szCs w:val="20"/>
        </w:rPr>
        <w:t>i</w:t>
      </w:r>
      <w:r w:rsidR="006C3D7A" w:rsidRPr="00766619">
        <w:rPr>
          <w:rFonts w:ascii="Arial" w:hAnsi="Arial" w:cs="Arial"/>
          <w:sz w:val="20"/>
          <w:szCs w:val="20"/>
        </w:rPr>
        <w:t xml:space="preserve"> malarski</w:t>
      </w:r>
      <w:r w:rsidRPr="00766619">
        <w:rPr>
          <w:rFonts w:ascii="Arial" w:hAnsi="Arial" w:cs="Arial"/>
          <w:sz w:val="20"/>
          <w:szCs w:val="20"/>
        </w:rPr>
        <w:t>e</w:t>
      </w:r>
    </w:p>
    <w:p w14:paraId="025354F5" w14:textId="77777777" w:rsidR="006C3D7A" w:rsidRPr="00766619" w:rsidRDefault="006C3D7A" w:rsidP="006C3D7A">
      <w:pPr>
        <w:pStyle w:val="StylIwony"/>
        <w:spacing w:before="0" w:after="0"/>
        <w:ind w:firstLine="709"/>
        <w:rPr>
          <w:rFonts w:ascii="Arial" w:hAnsi="Arial" w:cs="Arial"/>
          <w:sz w:val="20"/>
        </w:rPr>
      </w:pPr>
      <w:r w:rsidRPr="00766619">
        <w:rPr>
          <w:rFonts w:ascii="Arial" w:hAnsi="Arial" w:cs="Arial"/>
          <w:sz w:val="20"/>
        </w:rPr>
        <w:t>Do malowania urządzeń ze stali, żeliwa lub metali nieżelaznych należy używać materiały zgodne z PN-B-10285 [6] (tab. 18) lub stosownie do ustaleń ST, bądź wskazań Inżyniera.</w:t>
      </w:r>
    </w:p>
    <w:p w14:paraId="51EEF7B2" w14:textId="77777777" w:rsidR="006C3D7A" w:rsidRPr="00766619" w:rsidRDefault="006C3D7A" w:rsidP="006C3D7A">
      <w:pPr>
        <w:pStyle w:val="StylIwony"/>
        <w:spacing w:before="0" w:after="0"/>
        <w:ind w:firstLine="709"/>
        <w:rPr>
          <w:rFonts w:ascii="Arial" w:hAnsi="Arial" w:cs="Arial"/>
          <w:sz w:val="20"/>
        </w:rPr>
      </w:pPr>
      <w:r w:rsidRPr="00766619">
        <w:rPr>
          <w:rFonts w:ascii="Arial" w:hAnsi="Arial" w:cs="Arial"/>
          <w:sz w:val="20"/>
        </w:rPr>
        <w:t> </w:t>
      </w:r>
    </w:p>
    <w:p w14:paraId="57A14673" w14:textId="77777777" w:rsidR="006C3D7A" w:rsidRPr="00766619" w:rsidRDefault="006C3D7A" w:rsidP="006C3D7A">
      <w:pPr>
        <w:pStyle w:val="StylIwony"/>
        <w:spacing w:before="0"/>
        <w:rPr>
          <w:rFonts w:ascii="Arial" w:hAnsi="Arial" w:cs="Arial"/>
          <w:sz w:val="20"/>
        </w:rPr>
      </w:pPr>
      <w:r w:rsidRPr="00766619">
        <w:rPr>
          <w:rFonts w:ascii="Arial" w:hAnsi="Arial" w:cs="Arial"/>
          <w:sz w:val="20"/>
        </w:rPr>
        <w:t>Tablica 18. Sposoby malowania zewnątrz budynków (wyciąg z tab. 2 PN-B-10285[6])</w:t>
      </w:r>
    </w:p>
    <w:tbl>
      <w:tblPr>
        <w:tblW w:w="9072" w:type="dxa"/>
        <w:jc w:val="center"/>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594"/>
        <w:gridCol w:w="1526"/>
        <w:gridCol w:w="1866"/>
        <w:gridCol w:w="2543"/>
        <w:gridCol w:w="2543"/>
      </w:tblGrid>
      <w:tr w:rsidR="006C3D7A" w:rsidRPr="00766619" w14:paraId="4A526C9A" w14:textId="77777777" w:rsidTr="007055C0">
        <w:trPr>
          <w:jc w:val="center"/>
        </w:trPr>
        <w:tc>
          <w:tcPr>
            <w:tcW w:w="496" w:type="dxa"/>
            <w:tcBorders>
              <w:top w:val="single" w:sz="6" w:space="0" w:color="auto"/>
              <w:left w:val="single" w:sz="6" w:space="0" w:color="auto"/>
              <w:bottom w:val="double" w:sz="6" w:space="0" w:color="auto"/>
              <w:right w:val="single" w:sz="6" w:space="0" w:color="auto"/>
            </w:tcBorders>
            <w:noWrap/>
          </w:tcPr>
          <w:p w14:paraId="61189200"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Lp.</w:t>
            </w:r>
          </w:p>
        </w:tc>
        <w:tc>
          <w:tcPr>
            <w:tcW w:w="1275" w:type="dxa"/>
            <w:tcBorders>
              <w:top w:val="single" w:sz="6" w:space="0" w:color="auto"/>
              <w:left w:val="single" w:sz="6" w:space="0" w:color="auto"/>
              <w:bottom w:val="double" w:sz="6" w:space="0" w:color="auto"/>
              <w:right w:val="single" w:sz="6" w:space="0" w:color="auto"/>
            </w:tcBorders>
            <w:noWrap/>
          </w:tcPr>
          <w:p w14:paraId="06A5FD3E"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Rodzaj podłoża</w:t>
            </w:r>
          </w:p>
        </w:tc>
        <w:tc>
          <w:tcPr>
            <w:tcW w:w="1560" w:type="dxa"/>
            <w:tcBorders>
              <w:top w:val="single" w:sz="6" w:space="0" w:color="auto"/>
              <w:left w:val="single" w:sz="6" w:space="0" w:color="auto"/>
              <w:bottom w:val="double" w:sz="6" w:space="0" w:color="auto"/>
              <w:right w:val="single" w:sz="6" w:space="0" w:color="auto"/>
            </w:tcBorders>
            <w:noWrap/>
          </w:tcPr>
          <w:p w14:paraId="28F0F4F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Rodzaj</w:t>
            </w:r>
          </w:p>
          <w:p w14:paraId="3EF1649E"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podkładu</w:t>
            </w:r>
          </w:p>
        </w:tc>
        <w:tc>
          <w:tcPr>
            <w:tcW w:w="2126" w:type="dxa"/>
            <w:tcBorders>
              <w:top w:val="single" w:sz="6" w:space="0" w:color="auto"/>
              <w:left w:val="single" w:sz="6" w:space="0" w:color="auto"/>
              <w:bottom w:val="double" w:sz="6" w:space="0" w:color="auto"/>
              <w:right w:val="single" w:sz="6" w:space="0" w:color="auto"/>
            </w:tcBorders>
            <w:noWrap/>
          </w:tcPr>
          <w:p w14:paraId="4DADDB8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Rodzaj powłoki</w:t>
            </w:r>
          </w:p>
          <w:p w14:paraId="21CC0451"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malarskiej</w:t>
            </w:r>
          </w:p>
        </w:tc>
        <w:tc>
          <w:tcPr>
            <w:tcW w:w="2126" w:type="dxa"/>
            <w:tcBorders>
              <w:top w:val="single" w:sz="6" w:space="0" w:color="auto"/>
              <w:left w:val="single" w:sz="6" w:space="0" w:color="auto"/>
              <w:bottom w:val="double" w:sz="6" w:space="0" w:color="auto"/>
              <w:right w:val="single" w:sz="6" w:space="0" w:color="auto"/>
            </w:tcBorders>
            <w:noWrap/>
          </w:tcPr>
          <w:p w14:paraId="2ACE6055"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Zastosowanie</w:t>
            </w:r>
          </w:p>
        </w:tc>
      </w:tr>
      <w:tr w:rsidR="006C3D7A" w:rsidRPr="00766619" w14:paraId="241561D4" w14:textId="77777777" w:rsidTr="007055C0">
        <w:trPr>
          <w:jc w:val="center"/>
        </w:trPr>
        <w:tc>
          <w:tcPr>
            <w:tcW w:w="496" w:type="dxa"/>
            <w:tcBorders>
              <w:top w:val="nil"/>
              <w:left w:val="single" w:sz="6" w:space="0" w:color="auto"/>
              <w:bottom w:val="single" w:sz="6" w:space="0" w:color="auto"/>
              <w:right w:val="single" w:sz="6" w:space="0" w:color="auto"/>
            </w:tcBorders>
            <w:noWrap/>
          </w:tcPr>
          <w:p w14:paraId="571D33F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4</w:t>
            </w:r>
          </w:p>
        </w:tc>
        <w:tc>
          <w:tcPr>
            <w:tcW w:w="1275" w:type="dxa"/>
            <w:tcBorders>
              <w:top w:val="nil"/>
              <w:left w:val="single" w:sz="6" w:space="0" w:color="auto"/>
              <w:bottom w:val="single" w:sz="6" w:space="0" w:color="auto"/>
              <w:right w:val="single" w:sz="6" w:space="0" w:color="auto"/>
            </w:tcBorders>
            <w:noWrap/>
          </w:tcPr>
          <w:p w14:paraId="165FC41B"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Stal</w:t>
            </w:r>
          </w:p>
        </w:tc>
        <w:tc>
          <w:tcPr>
            <w:tcW w:w="1560" w:type="dxa"/>
            <w:tcBorders>
              <w:top w:val="nil"/>
              <w:left w:val="single" w:sz="6" w:space="0" w:color="auto"/>
              <w:bottom w:val="single" w:sz="6" w:space="0" w:color="auto"/>
              <w:right w:val="single" w:sz="6" w:space="0" w:color="auto"/>
            </w:tcBorders>
            <w:noWrap/>
          </w:tcPr>
          <w:p w14:paraId="72F301D1"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farba olejna miniowa 60% lub ftalowa miniowa 60%</w:t>
            </w:r>
          </w:p>
        </w:tc>
        <w:tc>
          <w:tcPr>
            <w:tcW w:w="2126" w:type="dxa"/>
            <w:tcBorders>
              <w:top w:val="nil"/>
              <w:left w:val="single" w:sz="6" w:space="0" w:color="auto"/>
              <w:bottom w:val="single" w:sz="6" w:space="0" w:color="auto"/>
              <w:right w:val="single" w:sz="6" w:space="0" w:color="auto"/>
            </w:tcBorders>
            <w:noWrap/>
          </w:tcPr>
          <w:p w14:paraId="6F99B019" w14:textId="77777777" w:rsidR="006C3D7A" w:rsidRPr="00766619" w:rsidRDefault="006C3D7A" w:rsidP="007055C0">
            <w:pPr>
              <w:pStyle w:val="WD6"/>
              <w:rPr>
                <w:rFonts w:ascii="Arial" w:hAnsi="Arial" w:cs="Arial"/>
              </w:rPr>
            </w:pPr>
            <w:r w:rsidRPr="00766619">
              <w:rPr>
                <w:rFonts w:ascii="Arial" w:hAnsi="Arial" w:cs="Arial"/>
              </w:rPr>
              <w:t>a) dwuwarstwowa z farby albo</w:t>
            </w:r>
          </w:p>
          <w:p w14:paraId="7605B4FA" w14:textId="77777777" w:rsidR="006C3D7A" w:rsidRPr="00766619" w:rsidRDefault="006C3D7A" w:rsidP="007055C0">
            <w:pPr>
              <w:pStyle w:val="WD6"/>
              <w:rPr>
                <w:rFonts w:ascii="Arial" w:hAnsi="Arial" w:cs="Arial"/>
              </w:rPr>
            </w:pPr>
            <w:r w:rsidRPr="00766619">
              <w:rPr>
                <w:rFonts w:ascii="Arial" w:hAnsi="Arial" w:cs="Arial"/>
              </w:rPr>
              <w:t>b) jak w a) i jednowarstwowa z lakieru olejnego schnącego na powietrzu, rodzaju III</w:t>
            </w:r>
          </w:p>
        </w:tc>
        <w:tc>
          <w:tcPr>
            <w:tcW w:w="2126" w:type="dxa"/>
            <w:tcBorders>
              <w:top w:val="nil"/>
              <w:left w:val="single" w:sz="6" w:space="0" w:color="auto"/>
              <w:bottom w:val="single" w:sz="6" w:space="0" w:color="auto"/>
              <w:right w:val="single" w:sz="6" w:space="0" w:color="auto"/>
            </w:tcBorders>
            <w:noWrap/>
          </w:tcPr>
          <w:p w14:paraId="53FCCB7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elementy ślusarsko-kowalskie pełne i ażurowe (poręcze, kraty, ogrodzenie, bramy itp.)</w:t>
            </w:r>
          </w:p>
        </w:tc>
      </w:tr>
      <w:tr w:rsidR="006C3D7A" w:rsidRPr="00766619" w14:paraId="7AFB0277" w14:textId="77777777" w:rsidTr="007055C0">
        <w:trPr>
          <w:jc w:val="center"/>
        </w:trPr>
        <w:tc>
          <w:tcPr>
            <w:tcW w:w="496" w:type="dxa"/>
            <w:tcBorders>
              <w:top w:val="single" w:sz="6" w:space="0" w:color="auto"/>
              <w:left w:val="single" w:sz="6" w:space="0" w:color="auto"/>
              <w:bottom w:val="single" w:sz="6" w:space="0" w:color="auto"/>
              <w:right w:val="single" w:sz="6" w:space="0" w:color="auto"/>
            </w:tcBorders>
            <w:noWrap/>
          </w:tcPr>
          <w:p w14:paraId="6356C932"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5</w:t>
            </w:r>
          </w:p>
        </w:tc>
        <w:tc>
          <w:tcPr>
            <w:tcW w:w="1275" w:type="dxa"/>
            <w:tcBorders>
              <w:top w:val="single" w:sz="6" w:space="0" w:color="auto"/>
              <w:left w:val="single" w:sz="6" w:space="0" w:color="auto"/>
              <w:bottom w:val="single" w:sz="6" w:space="0" w:color="auto"/>
              <w:right w:val="single" w:sz="6" w:space="0" w:color="auto"/>
            </w:tcBorders>
            <w:noWrap/>
          </w:tcPr>
          <w:p w14:paraId="1371727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Żeliwo i metale nieżelazne</w:t>
            </w:r>
          </w:p>
        </w:tc>
        <w:tc>
          <w:tcPr>
            <w:tcW w:w="1560" w:type="dxa"/>
            <w:tcBorders>
              <w:top w:val="single" w:sz="6" w:space="0" w:color="auto"/>
              <w:left w:val="single" w:sz="6" w:space="0" w:color="auto"/>
              <w:bottom w:val="single" w:sz="6" w:space="0" w:color="auto"/>
              <w:right w:val="single" w:sz="6" w:space="0" w:color="auto"/>
            </w:tcBorders>
            <w:noWrap/>
          </w:tcPr>
          <w:p w14:paraId="023FDC0D" w14:textId="77777777" w:rsidR="006C3D7A" w:rsidRPr="00766619" w:rsidRDefault="006C3D7A" w:rsidP="007055C0">
            <w:pPr>
              <w:pStyle w:val="StylIwony"/>
              <w:spacing w:before="0" w:after="0"/>
              <w:jc w:val="center"/>
              <w:rPr>
                <w:rFonts w:ascii="Arial" w:hAnsi="Arial" w:cs="Arial"/>
                <w:sz w:val="20"/>
              </w:rPr>
            </w:pPr>
          </w:p>
          <w:p w14:paraId="66E99C63"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bez podkładu</w:t>
            </w:r>
          </w:p>
        </w:tc>
        <w:tc>
          <w:tcPr>
            <w:tcW w:w="2126" w:type="dxa"/>
            <w:tcBorders>
              <w:top w:val="single" w:sz="6" w:space="0" w:color="auto"/>
              <w:left w:val="single" w:sz="6" w:space="0" w:color="auto"/>
              <w:bottom w:val="single" w:sz="6" w:space="0" w:color="auto"/>
              <w:right w:val="single" w:sz="6" w:space="0" w:color="auto"/>
            </w:tcBorders>
            <w:noWrap/>
          </w:tcPr>
          <w:p w14:paraId="2B216E9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dwuwarstwowa z farby</w:t>
            </w:r>
          </w:p>
        </w:tc>
        <w:tc>
          <w:tcPr>
            <w:tcW w:w="2126" w:type="dxa"/>
            <w:tcBorders>
              <w:top w:val="single" w:sz="6" w:space="0" w:color="auto"/>
              <w:left w:val="single" w:sz="6" w:space="0" w:color="auto"/>
              <w:bottom w:val="single" w:sz="6" w:space="0" w:color="auto"/>
              <w:right w:val="single" w:sz="6" w:space="0" w:color="auto"/>
            </w:tcBorders>
            <w:noWrap/>
          </w:tcPr>
          <w:p w14:paraId="3C9D560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budowa latarni ulicznych, słupki ogrodzeniowe itp. oraz elementy z metali nieżelaznych</w:t>
            </w:r>
          </w:p>
        </w:tc>
      </w:tr>
    </w:tbl>
    <w:p w14:paraId="0A9A95F5"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 </w:t>
      </w:r>
    </w:p>
    <w:p w14:paraId="67777BE4"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 xml:space="preserve">Nie dopuszcza się stosowania wyrobów lakierowanych o nieznanym pochodzeniu, nie mających uzgodnionych wymagań oraz nie sprawdzonych zgodnie z postanowieniami norm. W przypadku, gdy barwa i połysk odgrywają istotną rolę, a nie są ujęte w normach, powinny być ustalone odpowiednie wzorce w porozumieniu z dostawcą. </w:t>
      </w:r>
    </w:p>
    <w:p w14:paraId="6DD8DA41" w14:textId="77777777" w:rsidR="006C3D7A" w:rsidRPr="00766619" w:rsidRDefault="006C3D7A" w:rsidP="00D62078">
      <w:pPr>
        <w:pStyle w:val="WD2"/>
        <w:rPr>
          <w:rFonts w:ascii="Arial" w:hAnsi="Arial" w:cs="Arial"/>
          <w:sz w:val="20"/>
          <w:szCs w:val="20"/>
        </w:rPr>
      </w:pPr>
      <w:bookmarkStart w:id="12" w:name="_Toc425562415"/>
      <w:bookmarkStart w:id="13" w:name="_Toc501175574"/>
      <w:r w:rsidRPr="00766619">
        <w:rPr>
          <w:rFonts w:ascii="Arial" w:hAnsi="Arial" w:cs="Arial"/>
          <w:sz w:val="20"/>
          <w:szCs w:val="20"/>
        </w:rPr>
        <w:t>SPRZĘT</w:t>
      </w:r>
      <w:bookmarkEnd w:id="12"/>
      <w:bookmarkEnd w:id="13"/>
    </w:p>
    <w:p w14:paraId="3339D631"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lastRenderedPageBreak/>
        <w:t>Ogólne wymagania dotyczące sprzętu</w:t>
      </w:r>
    </w:p>
    <w:p w14:paraId="4CDAE2E7"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Ogólne wymagania dotyczące sprzętu podano w ST D-00.00.00 „Wymagania ogólne” pkt 3.</w:t>
      </w:r>
    </w:p>
    <w:p w14:paraId="043F8E3D"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Sprzęt do wykonania urządzeń zabezpieczających ruch pieszych</w:t>
      </w:r>
    </w:p>
    <w:p w14:paraId="1540773B" w14:textId="77777777" w:rsidR="006C3D7A" w:rsidRPr="00766619" w:rsidRDefault="006C3D7A" w:rsidP="006C3D7A">
      <w:pPr>
        <w:pStyle w:val="StylIwony"/>
        <w:spacing w:before="0" w:after="0"/>
        <w:rPr>
          <w:rFonts w:ascii="Arial" w:hAnsi="Arial" w:cs="Arial"/>
          <w:sz w:val="20"/>
        </w:rPr>
      </w:pPr>
      <w:r w:rsidRPr="00766619">
        <w:rPr>
          <w:rFonts w:ascii="Arial" w:hAnsi="Arial" w:cs="Arial"/>
          <w:b/>
          <w:sz w:val="20"/>
        </w:rPr>
        <w:t xml:space="preserve"> </w:t>
      </w:r>
      <w:r w:rsidRPr="00766619">
        <w:rPr>
          <w:rFonts w:ascii="Arial" w:hAnsi="Arial" w:cs="Arial"/>
          <w:sz w:val="20"/>
        </w:rPr>
        <w:tab/>
        <w:t>Wykonawca przystępujący do wykonania urządzeń zabezpieczających ruch pieszych powinien wykazać się możliwością korzystania z następującego sprzętu:</w:t>
      </w:r>
    </w:p>
    <w:p w14:paraId="652AC755" w14:textId="77777777" w:rsidR="006C3D7A" w:rsidRPr="00766619" w:rsidRDefault="006C3D7A" w:rsidP="006C3D7A">
      <w:pPr>
        <w:pStyle w:val="WD6"/>
        <w:rPr>
          <w:rFonts w:ascii="Arial" w:hAnsi="Arial" w:cs="Arial"/>
        </w:rPr>
      </w:pPr>
      <w:r w:rsidRPr="00766619">
        <w:rPr>
          <w:rFonts w:ascii="Arial" w:hAnsi="Arial" w:cs="Arial"/>
        </w:rPr>
        <w:t> szpadli, drągów stalowych, wyciągarek do napinania linek i siatek, młotków, kluczy do montażu elementów panelowych itp.</w:t>
      </w:r>
    </w:p>
    <w:p w14:paraId="352DEADC" w14:textId="77777777" w:rsidR="006C3D7A" w:rsidRPr="00766619" w:rsidRDefault="006C3D7A" w:rsidP="006C3D7A">
      <w:pPr>
        <w:pStyle w:val="WD6"/>
        <w:rPr>
          <w:rFonts w:ascii="Arial" w:hAnsi="Arial" w:cs="Arial"/>
        </w:rPr>
      </w:pPr>
      <w:r w:rsidRPr="00766619">
        <w:rPr>
          <w:rFonts w:ascii="Arial" w:hAnsi="Arial" w:cs="Arial"/>
        </w:rPr>
        <w:t> środków transportu materiałów,</w:t>
      </w:r>
    </w:p>
    <w:p w14:paraId="3D97D1BD" w14:textId="77777777" w:rsidR="006C3D7A" w:rsidRPr="00766619" w:rsidRDefault="006C3D7A" w:rsidP="006C3D7A">
      <w:pPr>
        <w:pStyle w:val="WD6"/>
        <w:rPr>
          <w:rFonts w:ascii="Arial" w:hAnsi="Arial" w:cs="Arial"/>
        </w:rPr>
      </w:pPr>
      <w:r w:rsidRPr="00766619">
        <w:rPr>
          <w:rFonts w:ascii="Arial" w:hAnsi="Arial" w:cs="Arial"/>
        </w:rPr>
        <w:t> żurawi samochodowych o udźwigu do 4 t,</w:t>
      </w:r>
    </w:p>
    <w:p w14:paraId="04561502" w14:textId="77777777" w:rsidR="006C3D7A" w:rsidRPr="00766619" w:rsidRDefault="006C3D7A" w:rsidP="006C3D7A">
      <w:pPr>
        <w:pStyle w:val="WD6"/>
        <w:rPr>
          <w:rFonts w:ascii="Arial" w:hAnsi="Arial" w:cs="Arial"/>
        </w:rPr>
      </w:pPr>
      <w:r w:rsidRPr="00766619">
        <w:rPr>
          <w:rFonts w:ascii="Arial" w:hAnsi="Arial" w:cs="Arial"/>
        </w:rPr>
        <w:t> ewentualnych wiertnic do wykonania dołów pod słupki w gruncie zwięzłym (lecz nie w terenach uzbrojonych w centrach miast),</w:t>
      </w:r>
    </w:p>
    <w:p w14:paraId="75709CEE" w14:textId="77777777" w:rsidR="006C3D7A" w:rsidRPr="00766619" w:rsidRDefault="006C3D7A" w:rsidP="006C3D7A">
      <w:pPr>
        <w:pStyle w:val="WD6"/>
        <w:rPr>
          <w:rFonts w:ascii="Arial" w:hAnsi="Arial" w:cs="Arial"/>
        </w:rPr>
      </w:pPr>
      <w:r w:rsidRPr="00766619">
        <w:rPr>
          <w:rFonts w:ascii="Arial" w:hAnsi="Arial" w:cs="Arial"/>
        </w:rPr>
        <w:t xml:space="preserve"> ewentualnych młotów (bab), wibromłotów do wbijania lub </w:t>
      </w:r>
      <w:proofErr w:type="spellStart"/>
      <w:r w:rsidRPr="00766619">
        <w:rPr>
          <w:rFonts w:ascii="Arial" w:hAnsi="Arial" w:cs="Arial"/>
        </w:rPr>
        <w:t>wwibrowania</w:t>
      </w:r>
      <w:proofErr w:type="spellEnd"/>
      <w:r w:rsidRPr="00766619">
        <w:rPr>
          <w:rFonts w:ascii="Arial" w:hAnsi="Arial" w:cs="Arial"/>
        </w:rPr>
        <w:t xml:space="preserve"> słupków w grunt,</w:t>
      </w:r>
    </w:p>
    <w:p w14:paraId="7C4140EE" w14:textId="77777777" w:rsidR="006C3D7A" w:rsidRPr="00766619" w:rsidRDefault="006C3D7A" w:rsidP="006C3D7A">
      <w:pPr>
        <w:pStyle w:val="WD6"/>
        <w:rPr>
          <w:rFonts w:ascii="Arial" w:hAnsi="Arial" w:cs="Arial"/>
        </w:rPr>
      </w:pPr>
      <w:r w:rsidRPr="00766619">
        <w:rPr>
          <w:rFonts w:ascii="Arial" w:hAnsi="Arial" w:cs="Arial"/>
        </w:rPr>
        <w:t> przewoźnych zbiorników do wody,</w:t>
      </w:r>
    </w:p>
    <w:p w14:paraId="6E64EF02" w14:textId="77777777" w:rsidR="006C3D7A" w:rsidRPr="00766619" w:rsidRDefault="006C3D7A" w:rsidP="006C3D7A">
      <w:pPr>
        <w:pStyle w:val="WD6"/>
        <w:rPr>
          <w:rFonts w:ascii="Arial" w:hAnsi="Arial" w:cs="Arial"/>
        </w:rPr>
      </w:pPr>
      <w:r w:rsidRPr="00766619">
        <w:rPr>
          <w:rFonts w:ascii="Arial" w:hAnsi="Arial" w:cs="Arial"/>
        </w:rPr>
        <w:t> betoniarek przewoźnych do wykonywania fundamentów betonowych „na mokro”,</w:t>
      </w:r>
    </w:p>
    <w:p w14:paraId="31320601" w14:textId="77777777" w:rsidR="006C3D7A" w:rsidRPr="00766619" w:rsidRDefault="006C3D7A" w:rsidP="006C3D7A">
      <w:pPr>
        <w:pStyle w:val="WD6"/>
        <w:rPr>
          <w:rFonts w:ascii="Arial" w:hAnsi="Arial" w:cs="Arial"/>
        </w:rPr>
      </w:pPr>
      <w:r w:rsidRPr="00766619">
        <w:rPr>
          <w:rFonts w:ascii="Arial" w:hAnsi="Arial" w:cs="Arial"/>
        </w:rPr>
        <w:t> koparek kołowych (np. 0,15 m</w:t>
      </w:r>
      <w:r w:rsidRPr="00766619">
        <w:rPr>
          <w:rFonts w:ascii="Arial" w:hAnsi="Arial" w:cs="Arial"/>
          <w:vertAlign w:val="superscript"/>
        </w:rPr>
        <w:t>3</w:t>
      </w:r>
      <w:r w:rsidRPr="00766619">
        <w:rPr>
          <w:rFonts w:ascii="Arial" w:hAnsi="Arial" w:cs="Arial"/>
        </w:rPr>
        <w:t>) lub koparek gąsiennicowych (np. 0,25 m</w:t>
      </w:r>
      <w:r w:rsidRPr="00766619">
        <w:rPr>
          <w:rFonts w:ascii="Arial" w:hAnsi="Arial" w:cs="Arial"/>
          <w:vertAlign w:val="superscript"/>
        </w:rPr>
        <w:t>3</w:t>
      </w:r>
      <w:r w:rsidRPr="00766619">
        <w:rPr>
          <w:rFonts w:ascii="Arial" w:hAnsi="Arial" w:cs="Arial"/>
        </w:rPr>
        <w:t>),</w:t>
      </w:r>
    </w:p>
    <w:p w14:paraId="671D2BF4" w14:textId="77777777" w:rsidR="006C3D7A" w:rsidRPr="00766619" w:rsidRDefault="006C3D7A" w:rsidP="006C3D7A">
      <w:pPr>
        <w:pStyle w:val="WD6"/>
        <w:rPr>
          <w:rFonts w:ascii="Arial" w:hAnsi="Arial" w:cs="Arial"/>
        </w:rPr>
      </w:pPr>
      <w:r w:rsidRPr="00766619">
        <w:rPr>
          <w:rFonts w:ascii="Arial" w:hAnsi="Arial" w:cs="Arial"/>
        </w:rPr>
        <w:t> sprzętu spawalniczego itp.</w:t>
      </w:r>
    </w:p>
    <w:p w14:paraId="652C1671" w14:textId="77777777" w:rsidR="006C3D7A" w:rsidRPr="00766619" w:rsidRDefault="006C3D7A" w:rsidP="00D62078">
      <w:pPr>
        <w:pStyle w:val="WD2"/>
        <w:rPr>
          <w:rFonts w:ascii="Arial" w:hAnsi="Arial" w:cs="Arial"/>
          <w:sz w:val="20"/>
          <w:szCs w:val="20"/>
        </w:rPr>
      </w:pPr>
      <w:bookmarkStart w:id="14" w:name="_Toc425562416"/>
      <w:bookmarkStart w:id="15" w:name="_Toc501175575"/>
      <w:r w:rsidRPr="00766619">
        <w:rPr>
          <w:rFonts w:ascii="Arial" w:hAnsi="Arial" w:cs="Arial"/>
          <w:sz w:val="20"/>
          <w:szCs w:val="20"/>
        </w:rPr>
        <w:t>TRANSPORT</w:t>
      </w:r>
      <w:bookmarkEnd w:id="14"/>
      <w:bookmarkEnd w:id="15"/>
    </w:p>
    <w:p w14:paraId="6765CEFB"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Ogólne wymagania dotyczące transportu</w:t>
      </w:r>
    </w:p>
    <w:p w14:paraId="47C25C88"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Ogólne wymagania dotyczące transportu podano w ST D-00.00.00 „Wymagania ogólne” pkt 4.</w:t>
      </w:r>
    </w:p>
    <w:p w14:paraId="0664B616"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 xml:space="preserve">Transport materiałów </w:t>
      </w:r>
    </w:p>
    <w:p w14:paraId="60AA13F3"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Rury stalowe na słupki, przeciągi, pochwyty przewozić można dowolnymi środkami transportu. W przypadku załadowania na środek transportu więcej niż jednej partii rur należy je zabezpieczyć przed pomieszaniem.</w:t>
      </w:r>
    </w:p>
    <w:p w14:paraId="77CC46B0"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Kształtowniki można przewozić dowolnym środkiem transportu luzem lub w wiązkach. W przypadku ładowania na środek transportu więcej niż jednej partii wyrobów należy je zabezpieczyć przed pomieszaniem. Przy transporcie przedmiotów metalizowanych zalecana jest ostrożność ze względu na podatność powłok na uszkodzenia mechaniczne, występujące przy uderzeniach.</w:t>
      </w:r>
    </w:p>
    <w:p w14:paraId="72C0BFFA"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Śruby, wkręty, nakrętki itp. powinno się przewozić w warunkach zabezpieczających wyroby przed korozją i uszkodzeniami mechanicznymi. W przypadku stosowania do transportu palet, opakowania powinny być zabezpieczone przed przemieszczaniem się np. za pomocą taśmy stalowej lub folii termokurczliwej.</w:t>
      </w:r>
    </w:p>
    <w:p w14:paraId="6791C557"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Druty i pręty spawalnicze należy przewozić w warunkach zabezpieczających przed korozją, zanieczyszczeniem i uszkodzeniem.</w:t>
      </w:r>
    </w:p>
    <w:p w14:paraId="5E4C8D9E"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Cement należy przewozić zgodnie z postanowieniami BN-88/6731-08 [46], zaś mieszankę betonową wg PN-B-06251 [4].</w:t>
      </w:r>
    </w:p>
    <w:p w14:paraId="39E1DFA2" w14:textId="77777777" w:rsidR="006C3D7A" w:rsidRPr="00766619" w:rsidRDefault="006C3D7A" w:rsidP="00D62078">
      <w:pPr>
        <w:pStyle w:val="WD2"/>
        <w:rPr>
          <w:rFonts w:ascii="Arial" w:hAnsi="Arial" w:cs="Arial"/>
          <w:sz w:val="20"/>
          <w:szCs w:val="20"/>
        </w:rPr>
      </w:pPr>
      <w:bookmarkStart w:id="16" w:name="_Toc425562417"/>
      <w:bookmarkStart w:id="17" w:name="_Toc501175576"/>
      <w:r w:rsidRPr="00766619">
        <w:rPr>
          <w:rFonts w:ascii="Arial" w:hAnsi="Arial" w:cs="Arial"/>
          <w:sz w:val="20"/>
          <w:szCs w:val="20"/>
        </w:rPr>
        <w:t>WYKONANIE ROBÓT</w:t>
      </w:r>
      <w:bookmarkEnd w:id="16"/>
      <w:bookmarkEnd w:id="17"/>
    </w:p>
    <w:p w14:paraId="294D1FA5"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Ogólne zasady wykonania robót</w:t>
      </w:r>
    </w:p>
    <w:p w14:paraId="0EC3D5F6"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Ogólne zasady wykonania robót podano w ST D-00.00.00 „Wymagania ogólne” pkt 5.</w:t>
      </w:r>
    </w:p>
    <w:p w14:paraId="09F3E9C1"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Zasady wykonania urządzeń zabezpieczających ruch pieszych</w:t>
      </w:r>
    </w:p>
    <w:p w14:paraId="6D5B4B1B"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W zależności od wielkości robót Wykonawca przedstawi do akceptacji Inżyniera zakres robót wykonywanych bezpośrednio na placu budowy oraz robót przygotowawczych na zapleczu.</w:t>
      </w:r>
    </w:p>
    <w:p w14:paraId="625D3B46"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Przed wykonywaniem robót należy wytyczyć lokalizację barier, płotków i innych urządzeń liniowych zabezpieczających ruch pieszych na podstawie dokumentacji projektowej, ST lub zaleceń Inżyniera.</w:t>
      </w:r>
    </w:p>
    <w:p w14:paraId="2DB7DEFF"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Do podstawowych czynności objętych niniejszą ST przy wykonywaniu ww. robót należą:</w:t>
      </w:r>
    </w:p>
    <w:p w14:paraId="01F2AC11" w14:textId="77777777" w:rsidR="006C3D7A" w:rsidRPr="00766619" w:rsidRDefault="006C3D7A" w:rsidP="006C3D7A">
      <w:pPr>
        <w:pStyle w:val="WD6"/>
        <w:rPr>
          <w:rFonts w:ascii="Arial" w:hAnsi="Arial" w:cs="Arial"/>
        </w:rPr>
      </w:pPr>
      <w:r w:rsidRPr="00766619">
        <w:rPr>
          <w:rFonts w:ascii="Arial" w:hAnsi="Arial" w:cs="Arial"/>
        </w:rPr>
        <w:t> wykonanie dołów pod słupki,</w:t>
      </w:r>
    </w:p>
    <w:p w14:paraId="55BFA9F8" w14:textId="77777777" w:rsidR="006C3D7A" w:rsidRPr="00766619" w:rsidRDefault="006C3D7A" w:rsidP="006C3D7A">
      <w:pPr>
        <w:pStyle w:val="WD6"/>
        <w:rPr>
          <w:rFonts w:ascii="Arial" w:hAnsi="Arial" w:cs="Arial"/>
        </w:rPr>
      </w:pPr>
      <w:r w:rsidRPr="00766619">
        <w:rPr>
          <w:rFonts w:ascii="Arial" w:hAnsi="Arial" w:cs="Arial"/>
        </w:rPr>
        <w:t> wykonanie fundamentów betonowych pod słupki,</w:t>
      </w:r>
    </w:p>
    <w:p w14:paraId="34E865DD" w14:textId="77777777" w:rsidR="006C3D7A" w:rsidRPr="00766619" w:rsidRDefault="006C3D7A" w:rsidP="006C3D7A">
      <w:pPr>
        <w:pStyle w:val="WD6"/>
        <w:rPr>
          <w:rFonts w:ascii="Arial" w:hAnsi="Arial" w:cs="Arial"/>
        </w:rPr>
      </w:pPr>
      <w:r w:rsidRPr="00766619">
        <w:rPr>
          <w:rFonts w:ascii="Arial" w:hAnsi="Arial" w:cs="Arial"/>
        </w:rPr>
        <w:t> ustawienie słupków,</w:t>
      </w:r>
    </w:p>
    <w:p w14:paraId="5298A6CD" w14:textId="77777777" w:rsidR="006C3D7A" w:rsidRPr="00766619" w:rsidRDefault="006C3D7A" w:rsidP="006C3D7A">
      <w:pPr>
        <w:pStyle w:val="WD6"/>
        <w:rPr>
          <w:rFonts w:ascii="Arial" w:hAnsi="Arial" w:cs="Arial"/>
        </w:rPr>
      </w:pPr>
      <w:r w:rsidRPr="00766619">
        <w:rPr>
          <w:rFonts w:ascii="Arial" w:hAnsi="Arial" w:cs="Arial"/>
        </w:rPr>
        <w:t> zamontowanie elementów w ramach z kształtowników,</w:t>
      </w:r>
    </w:p>
    <w:p w14:paraId="4543E64E"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Wykonanie dołów pod słupki</w:t>
      </w:r>
    </w:p>
    <w:p w14:paraId="58E72463"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Jeśli dokumentacja projektowa lub ST nie podaje inaczej, to doły pod słupki powinny mieć wymiary w planie co najmniej o 20 cm większe od wymiarów słupka, a głębokość od 0,8 do 1,2 m.</w:t>
      </w:r>
    </w:p>
    <w:p w14:paraId="366BD2F1"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Ustawienie słupków wraz z wykonaniem fundamentów betonowych pod słupki</w:t>
      </w:r>
    </w:p>
    <w:p w14:paraId="61882D62" w14:textId="77777777" w:rsidR="006C3D7A" w:rsidRPr="00766619" w:rsidRDefault="006C3D7A" w:rsidP="006C3D7A">
      <w:pPr>
        <w:pStyle w:val="StylIwony"/>
        <w:spacing w:before="0" w:after="0"/>
        <w:rPr>
          <w:rFonts w:ascii="Arial" w:hAnsi="Arial" w:cs="Arial"/>
          <w:sz w:val="20"/>
        </w:rPr>
      </w:pPr>
      <w:r w:rsidRPr="00766619">
        <w:rPr>
          <w:rFonts w:ascii="Arial" w:hAnsi="Arial" w:cs="Arial"/>
          <w:b/>
          <w:sz w:val="20"/>
        </w:rPr>
        <w:tab/>
      </w:r>
      <w:r w:rsidRPr="00766619">
        <w:rPr>
          <w:rFonts w:ascii="Arial" w:hAnsi="Arial" w:cs="Arial"/>
          <w:sz w:val="20"/>
        </w:rPr>
        <w:t xml:space="preserve">Jeśli dokumentacja projektowa lub ST nie podaje inaczej, to słupki mogą być osadzone w betonie ułożonym w dołku albo oprawione w bloczki betonowe formowane na zapleczu i dostarczane do miejsca </w:t>
      </w:r>
      <w:r w:rsidRPr="00766619">
        <w:rPr>
          <w:rFonts w:ascii="Arial" w:hAnsi="Arial" w:cs="Arial"/>
          <w:sz w:val="20"/>
        </w:rPr>
        <w:lastRenderedPageBreak/>
        <w:t>budowy urządzenia zabezpieczającego ruch pieszych. Po uzyskaniu akceptacji Inżyniera, słupki betonowe mogą być obłożone kamieniami lub gruzem i przysypane ziemią.</w:t>
      </w:r>
    </w:p>
    <w:p w14:paraId="4041ED88"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Słupek należy wstawić w gotowy wykop i napełnić otwór mieszanką betonową odpowiadającą wymaganiom punktu 2.9. Do czasu stwardnienia betonu słupek należy podeprzeć.</w:t>
      </w:r>
    </w:p>
    <w:p w14:paraId="3C424795"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Fundament betonowy wykonany „na mokro”, w którym osadzono słupek, można wykorzystywać do dalszych prac (np. napinania siatki) co najmniej po 7 dniach od ustawienia słupka w betonie, a jeśli temperatura w czasie wykonywania fundamentu jest niższa od 10</w:t>
      </w:r>
      <w:r w:rsidRPr="00766619">
        <w:rPr>
          <w:rFonts w:ascii="Arial" w:hAnsi="Arial" w:cs="Arial"/>
          <w:sz w:val="20"/>
          <w:vertAlign w:val="superscript"/>
        </w:rPr>
        <w:t>o</w:t>
      </w:r>
      <w:r w:rsidRPr="00766619">
        <w:rPr>
          <w:rFonts w:ascii="Arial" w:hAnsi="Arial" w:cs="Arial"/>
          <w:sz w:val="20"/>
        </w:rPr>
        <w:t>C - po 14 dniach.</w:t>
      </w:r>
    </w:p>
    <w:p w14:paraId="55C0FC6A"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Ustawienie słupków</w:t>
      </w:r>
    </w:p>
    <w:p w14:paraId="67A04DD1" w14:textId="77777777" w:rsidR="006C3D7A" w:rsidRPr="00766619" w:rsidRDefault="006C3D7A" w:rsidP="006C3D7A">
      <w:pPr>
        <w:pStyle w:val="StylIwony"/>
        <w:spacing w:before="0" w:after="0"/>
        <w:rPr>
          <w:rFonts w:ascii="Arial" w:hAnsi="Arial" w:cs="Arial"/>
          <w:sz w:val="20"/>
        </w:rPr>
      </w:pPr>
      <w:r w:rsidRPr="00766619">
        <w:rPr>
          <w:rFonts w:ascii="Arial" w:hAnsi="Arial" w:cs="Arial"/>
          <w:b/>
          <w:sz w:val="20"/>
        </w:rPr>
        <w:tab/>
      </w:r>
      <w:r w:rsidRPr="00766619">
        <w:rPr>
          <w:rFonts w:ascii="Arial" w:hAnsi="Arial" w:cs="Arial"/>
          <w:sz w:val="20"/>
        </w:rPr>
        <w:t>Słupki, bez względu na rodzaj i sposób osadzenia w gruncie, powinny stać pionowo w linii urządzenia zabezpieczającego ruch pieszych, a ich wierzchołki powinny znajdować się na jednakowej wysokości. Słupki z rur powinny mieć zaspawany górny otwór rury.</w:t>
      </w:r>
    </w:p>
    <w:p w14:paraId="0BD62691"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Słupki końcowe, narożne oraz stojące na załamaniach wygrodzenia o kącie większym od 15</w:t>
      </w:r>
      <w:r w:rsidRPr="00766619">
        <w:rPr>
          <w:rFonts w:ascii="Arial" w:hAnsi="Arial" w:cs="Arial"/>
          <w:sz w:val="20"/>
          <w:vertAlign w:val="superscript"/>
        </w:rPr>
        <w:t>o</w:t>
      </w:r>
      <w:r w:rsidRPr="00766619">
        <w:rPr>
          <w:rFonts w:ascii="Arial" w:hAnsi="Arial" w:cs="Arial"/>
          <w:sz w:val="20"/>
        </w:rPr>
        <w:t xml:space="preserve"> należy zabezpieczyć przed wychylaniem się ukośnymi słupkami wspierającymi, ustawiając je wzdłuż biegu ogrodzenia pod kątem około 30 do 45</w:t>
      </w:r>
      <w:r w:rsidRPr="00766619">
        <w:rPr>
          <w:rFonts w:ascii="Arial" w:hAnsi="Arial" w:cs="Arial"/>
          <w:sz w:val="20"/>
          <w:vertAlign w:val="superscript"/>
        </w:rPr>
        <w:t>o</w:t>
      </w:r>
      <w:r w:rsidRPr="00766619">
        <w:rPr>
          <w:rFonts w:ascii="Arial" w:hAnsi="Arial" w:cs="Arial"/>
          <w:sz w:val="20"/>
        </w:rPr>
        <w:t>.</w:t>
      </w:r>
    </w:p>
    <w:p w14:paraId="319241C6"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Słupki do siatki ogrodzeniowej powinny być przystosowane do umocowania na nich linek usztywniających przez posiadanie odpowiednich uszek lub otworów do zaczepów i haków metalowych. Słupki końcowe lub narożne powinny być dodatkowo przystosowane do umocowania do nich siatki (np. przez przymocowanie do nich pręta stalowego).</w:t>
      </w:r>
    </w:p>
    <w:p w14:paraId="52F20C24"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 xml:space="preserve">Słupki wbijane lub </w:t>
      </w:r>
      <w:proofErr w:type="spellStart"/>
      <w:r w:rsidRPr="00766619">
        <w:rPr>
          <w:rFonts w:ascii="Arial" w:hAnsi="Arial" w:cs="Arial"/>
          <w:sz w:val="20"/>
          <w:szCs w:val="20"/>
        </w:rPr>
        <w:t>wwibrowywane</w:t>
      </w:r>
      <w:proofErr w:type="spellEnd"/>
      <w:r w:rsidRPr="00766619">
        <w:rPr>
          <w:rFonts w:ascii="Arial" w:hAnsi="Arial" w:cs="Arial"/>
          <w:sz w:val="20"/>
          <w:szCs w:val="20"/>
        </w:rPr>
        <w:t xml:space="preserve"> bezpośrednio w grunt</w:t>
      </w:r>
    </w:p>
    <w:p w14:paraId="2AC8984C"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 xml:space="preserve">Jeśli dokumentacja projektowa lub ST ustali bezpośrednie wbijanie lub </w:t>
      </w:r>
      <w:proofErr w:type="spellStart"/>
      <w:r w:rsidRPr="00766619">
        <w:rPr>
          <w:rFonts w:ascii="Arial" w:hAnsi="Arial" w:cs="Arial"/>
          <w:sz w:val="20"/>
        </w:rPr>
        <w:t>wwibrowywanie</w:t>
      </w:r>
      <w:proofErr w:type="spellEnd"/>
      <w:r w:rsidRPr="00766619">
        <w:rPr>
          <w:rFonts w:ascii="Arial" w:hAnsi="Arial" w:cs="Arial"/>
          <w:sz w:val="20"/>
        </w:rPr>
        <w:t xml:space="preserve"> słupków w grunt, to Wykonawca przedstawi do akceptacji Inżyniera:</w:t>
      </w:r>
    </w:p>
    <w:p w14:paraId="6C875F91" w14:textId="77777777" w:rsidR="006C3D7A" w:rsidRPr="00766619" w:rsidRDefault="006C3D7A" w:rsidP="006C3D7A">
      <w:pPr>
        <w:pStyle w:val="WD6"/>
        <w:rPr>
          <w:rFonts w:ascii="Arial" w:hAnsi="Arial" w:cs="Arial"/>
          <w:b/>
        </w:rPr>
      </w:pPr>
      <w:r w:rsidRPr="00766619">
        <w:rPr>
          <w:rFonts w:ascii="Arial" w:hAnsi="Arial" w:cs="Arial"/>
        </w:rPr>
        <w:t> sposób wykonania, zapewniający zachowanie osi słupka w pionie i nie powodujący odkształceń lub uszkodzeń słupka,</w:t>
      </w:r>
    </w:p>
    <w:p w14:paraId="206A3437" w14:textId="77777777" w:rsidR="006C3D7A" w:rsidRPr="00766619" w:rsidRDefault="006C3D7A" w:rsidP="006C3D7A">
      <w:pPr>
        <w:pStyle w:val="WD6"/>
        <w:rPr>
          <w:rFonts w:ascii="Arial" w:hAnsi="Arial" w:cs="Arial"/>
          <w:b/>
        </w:rPr>
      </w:pPr>
      <w:r w:rsidRPr="00766619">
        <w:rPr>
          <w:rFonts w:ascii="Arial" w:hAnsi="Arial" w:cs="Arial"/>
        </w:rPr>
        <w:t> rodzaj sprzętu (i jego charakterystykę techniczną), dotyczący np. młotów (bab) ręcznych podnoszonych bezpośrednio (lub przy użyciu urządzeń pomocniczych) przez robotników, młotów mechanicznych z wciągarką ręczną lub napędem spalinowym, wibromłotów pogrążających słupki w gruncie poprzez wibrację i działanie udarowe</w:t>
      </w:r>
    </w:p>
    <w:p w14:paraId="2561E33F"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przy zachowaniu wymagań ustawienia słupków podanych w p. 5.5 z anulowaniem postanowień dotyczących wykonania dołów i fundamentów podanych w punktach 5.3 i 5.4.</w:t>
      </w:r>
    </w:p>
    <w:p w14:paraId="3757A361"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Wykonanie urządzeń zabezpieczających ruch pieszych w formie poręczy</w:t>
      </w:r>
    </w:p>
    <w:p w14:paraId="3823A29F"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Poręcze oddzielające ruch pieszy od kołowego winny być wykonane zgodnie z dokumentacją projektową lub ST.</w:t>
      </w:r>
    </w:p>
    <w:p w14:paraId="4A227432"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 xml:space="preserve">W przypadku braku szczegółowych wskazań, za zgodą Inżyniera można stosować poręcze zgodne z [47], [49] lub KB8-3.3(5)[48] typ P1 z płaskownika 50x10 mm (szczebliny, przeciągi) i 80x12 mm (pochwyt, słupki); typ 2A z pochwytem z ceownika 80E, słupkami z dwuteownika 80 oraz przeciągami z rur </w:t>
      </w:r>
      <w:r w:rsidRPr="00766619">
        <w:rPr>
          <w:rFonts w:ascii="Arial" w:hAnsi="Arial" w:cs="Arial"/>
          <w:sz w:val="20"/>
        </w:rPr>
        <w:sym w:font="Courier New" w:char="03C6"/>
      </w:r>
      <w:r w:rsidRPr="00766619">
        <w:rPr>
          <w:rFonts w:ascii="Arial" w:hAnsi="Arial" w:cs="Arial"/>
          <w:sz w:val="20"/>
        </w:rPr>
        <w:t xml:space="preserve"> 32x3; typ 2B jak typ 2A lecz z przeciągami z kątownika 45x45x5 mm; typ 3A z pochwytem z ceownika 80E, słupkami z dwuteownika 80 oraz przeciągami z rur </w:t>
      </w:r>
      <w:r w:rsidRPr="00766619">
        <w:rPr>
          <w:rFonts w:ascii="Arial" w:hAnsi="Arial" w:cs="Arial"/>
          <w:sz w:val="20"/>
        </w:rPr>
        <w:sym w:font="Courier New" w:char="03C6"/>
      </w:r>
      <w:r w:rsidRPr="00766619">
        <w:rPr>
          <w:rFonts w:ascii="Arial" w:hAnsi="Arial" w:cs="Arial"/>
          <w:sz w:val="20"/>
        </w:rPr>
        <w:t xml:space="preserve"> 32x3 oraz typ 3B jak wyżej lecz z przeciągami z kątownika 45x45x5 mm. Długość segmentów: dla poręczy ze szczeblinami 1,0 m dla pozostałych 2,0 m. Wysokość poręczy wynosi 1,0 m. Poręcze powinny odpowiadać wymaganiom [53].</w:t>
      </w:r>
    </w:p>
    <w:p w14:paraId="26D0721D"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Rozstaw dylatacji poręczy powinien być zgodny z dokumentacją projektową lub ST.</w:t>
      </w:r>
    </w:p>
    <w:p w14:paraId="25B6951C"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 xml:space="preserve">Maksymalną długość poręczy nie </w:t>
      </w:r>
      <w:proofErr w:type="spellStart"/>
      <w:r w:rsidRPr="00766619">
        <w:rPr>
          <w:rFonts w:ascii="Arial" w:hAnsi="Arial" w:cs="Arial"/>
          <w:sz w:val="20"/>
        </w:rPr>
        <w:t>dylatowanych</w:t>
      </w:r>
      <w:proofErr w:type="spellEnd"/>
      <w:r w:rsidRPr="00766619">
        <w:rPr>
          <w:rFonts w:ascii="Arial" w:hAnsi="Arial" w:cs="Arial"/>
          <w:sz w:val="20"/>
        </w:rPr>
        <w:t xml:space="preserve"> określa się na 50 m pod warunkiem zgody Inżyniera.</w:t>
      </w:r>
    </w:p>
    <w:p w14:paraId="68830D17"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Wykonanie spawanych złącz elementów urządzeń zabezpieczających ruch pieszych</w:t>
      </w:r>
    </w:p>
    <w:p w14:paraId="069A14DC"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Złącza spawane elementów urządzeń zabezpieczających ruch pieszych powinny odpowiadać wymaganiom PN-M-69011 [12].</w:t>
      </w:r>
    </w:p>
    <w:p w14:paraId="601EE5CE"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 xml:space="preserve">Wytrzymałość zmęczeniowa spoin powinna wynosić od 19 do 32 </w:t>
      </w:r>
      <w:proofErr w:type="spellStart"/>
      <w:r w:rsidRPr="00766619">
        <w:rPr>
          <w:rFonts w:ascii="Arial" w:hAnsi="Arial" w:cs="Arial"/>
          <w:sz w:val="20"/>
        </w:rPr>
        <w:t>MPa</w:t>
      </w:r>
      <w:proofErr w:type="spellEnd"/>
      <w:r w:rsidRPr="00766619">
        <w:rPr>
          <w:rFonts w:ascii="Arial" w:hAnsi="Arial" w:cs="Arial"/>
          <w:sz w:val="20"/>
        </w:rPr>
        <w:t xml:space="preserve">. Odchyłki wymiarów spoin nie powinny przekraczać </w:t>
      </w:r>
      <w:r w:rsidRPr="00766619">
        <w:rPr>
          <w:rFonts w:ascii="Arial" w:hAnsi="Arial" w:cs="Arial"/>
          <w:sz w:val="20"/>
        </w:rPr>
        <w:sym w:font="Symbol" w:char="00B1"/>
      </w:r>
      <w:r w:rsidRPr="00766619">
        <w:rPr>
          <w:rFonts w:ascii="Arial" w:hAnsi="Arial" w:cs="Arial"/>
          <w:sz w:val="20"/>
        </w:rPr>
        <w:t xml:space="preserve"> 0,5 mm dla grubości spoiny do 6 mm i </w:t>
      </w:r>
      <w:r w:rsidRPr="00766619">
        <w:rPr>
          <w:rFonts w:ascii="Arial" w:hAnsi="Arial" w:cs="Arial"/>
          <w:sz w:val="20"/>
        </w:rPr>
        <w:sym w:font="Symbol" w:char="00B1"/>
      </w:r>
      <w:r w:rsidRPr="00766619">
        <w:rPr>
          <w:rFonts w:ascii="Arial" w:hAnsi="Arial" w:cs="Arial"/>
          <w:sz w:val="20"/>
        </w:rPr>
        <w:t xml:space="preserve"> 1,0 mm dla spoiny powyżej 6 mm.</w:t>
      </w:r>
    </w:p>
    <w:p w14:paraId="1C62FE48"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 xml:space="preserve">Odstęp, w złączach zakładkowych i </w:t>
      </w:r>
      <w:proofErr w:type="spellStart"/>
      <w:r w:rsidRPr="00766619">
        <w:rPr>
          <w:rFonts w:ascii="Arial" w:hAnsi="Arial" w:cs="Arial"/>
          <w:sz w:val="20"/>
        </w:rPr>
        <w:t>nadkładkowych</w:t>
      </w:r>
      <w:proofErr w:type="spellEnd"/>
      <w:r w:rsidRPr="00766619">
        <w:rPr>
          <w:rFonts w:ascii="Arial" w:hAnsi="Arial" w:cs="Arial"/>
          <w:sz w:val="20"/>
        </w:rPr>
        <w:t>, pomiędzy przylegającymi do siebie płaszczyznami nie powinien być większy niż 1 mm.</w:t>
      </w:r>
    </w:p>
    <w:p w14:paraId="1CC1DFF5"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Złącza spawane nie powinny mieć wad większych niż podane w tablicy 19. Inżynier może dopuścić wady większe niż podane w tablicy 19 jeśli uzna, że nie mają one zasadniczego wpływu na cechy eksploatacyjne urządzeń zabezpieczających ruch pieszych.</w:t>
      </w:r>
    </w:p>
    <w:p w14:paraId="54B97EA3" w14:textId="77777777" w:rsidR="006C3D7A" w:rsidRPr="00766619" w:rsidRDefault="006C3D7A" w:rsidP="006C3D7A">
      <w:pPr>
        <w:pStyle w:val="StylIwony"/>
        <w:pageBreakBefore/>
        <w:spacing w:before="0" w:after="0"/>
        <w:jc w:val="left"/>
        <w:rPr>
          <w:rFonts w:ascii="Arial" w:hAnsi="Arial" w:cs="Arial"/>
          <w:sz w:val="20"/>
        </w:rPr>
      </w:pPr>
      <w:r w:rsidRPr="00766619">
        <w:rPr>
          <w:rFonts w:ascii="Arial" w:hAnsi="Arial" w:cs="Arial"/>
          <w:sz w:val="20"/>
        </w:rPr>
        <w:lastRenderedPageBreak/>
        <w:t>Tablica 19. Dopuszczalne wymiary wad w złączach spawanych według PN-M-69775 [32]</w:t>
      </w:r>
    </w:p>
    <w:tbl>
      <w:tblPr>
        <w:tblW w:w="0" w:type="auto"/>
        <w:jc w:val="center"/>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3756"/>
        <w:gridCol w:w="3685"/>
      </w:tblGrid>
      <w:tr w:rsidR="006C3D7A" w:rsidRPr="00766619" w14:paraId="4EF93596" w14:textId="77777777" w:rsidTr="007055C0">
        <w:trPr>
          <w:jc w:val="center"/>
        </w:trPr>
        <w:tc>
          <w:tcPr>
            <w:tcW w:w="3756" w:type="dxa"/>
            <w:tcBorders>
              <w:top w:val="single" w:sz="6" w:space="0" w:color="auto"/>
              <w:left w:val="single" w:sz="6" w:space="0" w:color="auto"/>
              <w:bottom w:val="double" w:sz="6" w:space="0" w:color="auto"/>
              <w:right w:val="single" w:sz="6" w:space="0" w:color="auto"/>
            </w:tcBorders>
            <w:noWrap/>
          </w:tcPr>
          <w:p w14:paraId="6B3C1BBD" w14:textId="77777777" w:rsidR="006C3D7A" w:rsidRPr="00766619" w:rsidRDefault="006C3D7A" w:rsidP="007055C0">
            <w:pPr>
              <w:pStyle w:val="StylIwony"/>
              <w:spacing w:before="60" w:after="60"/>
              <w:jc w:val="center"/>
              <w:rPr>
                <w:rFonts w:ascii="Arial" w:hAnsi="Arial" w:cs="Arial"/>
                <w:sz w:val="20"/>
              </w:rPr>
            </w:pPr>
            <w:r w:rsidRPr="00766619">
              <w:rPr>
                <w:rFonts w:ascii="Arial" w:hAnsi="Arial" w:cs="Arial"/>
                <w:sz w:val="20"/>
              </w:rPr>
              <w:t>Rodzaj wady</w:t>
            </w:r>
          </w:p>
        </w:tc>
        <w:tc>
          <w:tcPr>
            <w:tcW w:w="3685" w:type="dxa"/>
            <w:tcBorders>
              <w:top w:val="single" w:sz="6" w:space="0" w:color="auto"/>
              <w:left w:val="single" w:sz="6" w:space="0" w:color="auto"/>
              <w:bottom w:val="double" w:sz="6" w:space="0" w:color="auto"/>
              <w:right w:val="single" w:sz="6" w:space="0" w:color="auto"/>
            </w:tcBorders>
            <w:noWrap/>
          </w:tcPr>
          <w:p w14:paraId="7C010A68" w14:textId="77777777" w:rsidR="006C3D7A" w:rsidRPr="00766619" w:rsidRDefault="006C3D7A" w:rsidP="007055C0">
            <w:pPr>
              <w:pStyle w:val="StylIwony"/>
              <w:spacing w:before="60" w:after="60"/>
              <w:jc w:val="center"/>
              <w:rPr>
                <w:rFonts w:ascii="Arial" w:hAnsi="Arial" w:cs="Arial"/>
                <w:sz w:val="20"/>
              </w:rPr>
            </w:pPr>
            <w:r w:rsidRPr="00766619">
              <w:rPr>
                <w:rFonts w:ascii="Arial" w:hAnsi="Arial" w:cs="Arial"/>
                <w:sz w:val="20"/>
              </w:rPr>
              <w:t>Dopuszczalny wymiar wady w mm</w:t>
            </w:r>
          </w:p>
        </w:tc>
      </w:tr>
      <w:tr w:rsidR="006C3D7A" w:rsidRPr="00766619" w14:paraId="340BF522" w14:textId="77777777" w:rsidTr="007055C0">
        <w:trPr>
          <w:jc w:val="center"/>
        </w:trPr>
        <w:tc>
          <w:tcPr>
            <w:tcW w:w="3756" w:type="dxa"/>
            <w:tcBorders>
              <w:top w:val="nil"/>
              <w:left w:val="single" w:sz="6" w:space="0" w:color="auto"/>
              <w:bottom w:val="single" w:sz="6" w:space="0" w:color="auto"/>
              <w:right w:val="single" w:sz="6" w:space="0" w:color="auto"/>
            </w:tcBorders>
            <w:noWrap/>
          </w:tcPr>
          <w:p w14:paraId="4989946F" w14:textId="77777777" w:rsidR="006C3D7A" w:rsidRPr="00766619" w:rsidRDefault="006C3D7A" w:rsidP="007055C0">
            <w:pPr>
              <w:pStyle w:val="StylIwony"/>
              <w:spacing w:before="60" w:after="0"/>
              <w:jc w:val="left"/>
              <w:rPr>
                <w:rFonts w:ascii="Arial" w:hAnsi="Arial" w:cs="Arial"/>
                <w:sz w:val="20"/>
              </w:rPr>
            </w:pPr>
            <w:r w:rsidRPr="00766619">
              <w:rPr>
                <w:rFonts w:ascii="Arial" w:hAnsi="Arial" w:cs="Arial"/>
                <w:sz w:val="20"/>
              </w:rPr>
              <w:t>Brak przetopu</w:t>
            </w:r>
          </w:p>
          <w:p w14:paraId="3E10311A" w14:textId="77777777" w:rsidR="006C3D7A" w:rsidRPr="00766619" w:rsidRDefault="006C3D7A" w:rsidP="007055C0">
            <w:pPr>
              <w:pStyle w:val="StylIwony"/>
              <w:spacing w:before="0" w:after="0"/>
              <w:jc w:val="left"/>
              <w:rPr>
                <w:rFonts w:ascii="Arial" w:hAnsi="Arial" w:cs="Arial"/>
                <w:sz w:val="20"/>
              </w:rPr>
            </w:pPr>
            <w:r w:rsidRPr="00766619">
              <w:rPr>
                <w:rFonts w:ascii="Arial" w:hAnsi="Arial" w:cs="Arial"/>
                <w:sz w:val="20"/>
              </w:rPr>
              <w:t>Podtopienie lica</w:t>
            </w:r>
          </w:p>
          <w:p w14:paraId="0E3896ED" w14:textId="77777777" w:rsidR="006C3D7A" w:rsidRPr="00766619" w:rsidRDefault="006C3D7A" w:rsidP="007055C0">
            <w:pPr>
              <w:pStyle w:val="StylIwony"/>
              <w:spacing w:before="0" w:after="0"/>
              <w:jc w:val="left"/>
              <w:rPr>
                <w:rFonts w:ascii="Arial" w:hAnsi="Arial" w:cs="Arial"/>
                <w:sz w:val="20"/>
              </w:rPr>
            </w:pPr>
            <w:r w:rsidRPr="00766619">
              <w:rPr>
                <w:rFonts w:ascii="Arial" w:hAnsi="Arial" w:cs="Arial"/>
                <w:sz w:val="20"/>
              </w:rPr>
              <w:t>Porowatość</w:t>
            </w:r>
          </w:p>
          <w:p w14:paraId="2C02CBD4" w14:textId="77777777" w:rsidR="006C3D7A" w:rsidRPr="00766619" w:rsidRDefault="006C3D7A" w:rsidP="007055C0">
            <w:pPr>
              <w:pStyle w:val="StylIwony"/>
              <w:spacing w:before="0" w:after="0"/>
              <w:jc w:val="left"/>
              <w:rPr>
                <w:rFonts w:ascii="Arial" w:hAnsi="Arial" w:cs="Arial"/>
                <w:sz w:val="20"/>
              </w:rPr>
            </w:pPr>
            <w:r w:rsidRPr="00766619">
              <w:rPr>
                <w:rFonts w:ascii="Arial" w:hAnsi="Arial" w:cs="Arial"/>
                <w:sz w:val="20"/>
              </w:rPr>
              <w:t>Krater</w:t>
            </w:r>
          </w:p>
          <w:p w14:paraId="025253AB" w14:textId="77777777" w:rsidR="006C3D7A" w:rsidRPr="00766619" w:rsidRDefault="006C3D7A" w:rsidP="007055C0">
            <w:pPr>
              <w:pStyle w:val="StylIwony"/>
              <w:spacing w:before="0" w:after="0"/>
              <w:jc w:val="left"/>
              <w:rPr>
                <w:rFonts w:ascii="Arial" w:hAnsi="Arial" w:cs="Arial"/>
                <w:sz w:val="20"/>
              </w:rPr>
            </w:pPr>
            <w:r w:rsidRPr="00766619">
              <w:rPr>
                <w:rFonts w:ascii="Arial" w:hAnsi="Arial" w:cs="Arial"/>
                <w:sz w:val="20"/>
              </w:rPr>
              <w:t>Wklęśnięcie lica</w:t>
            </w:r>
          </w:p>
          <w:p w14:paraId="2B607DD2" w14:textId="77777777" w:rsidR="006C3D7A" w:rsidRPr="00766619" w:rsidRDefault="006C3D7A" w:rsidP="007055C0">
            <w:pPr>
              <w:pStyle w:val="StylIwony"/>
              <w:spacing w:before="0" w:after="0"/>
              <w:jc w:val="left"/>
              <w:rPr>
                <w:rFonts w:ascii="Arial" w:hAnsi="Arial" w:cs="Arial"/>
                <w:sz w:val="20"/>
              </w:rPr>
            </w:pPr>
            <w:r w:rsidRPr="00766619">
              <w:rPr>
                <w:rFonts w:ascii="Arial" w:hAnsi="Arial" w:cs="Arial"/>
                <w:sz w:val="20"/>
              </w:rPr>
              <w:t>Uszkodzenie mechaniczne</w:t>
            </w:r>
          </w:p>
          <w:p w14:paraId="2FC7ABB2" w14:textId="77777777" w:rsidR="006C3D7A" w:rsidRPr="00766619" w:rsidRDefault="006C3D7A" w:rsidP="007055C0">
            <w:pPr>
              <w:pStyle w:val="StylIwony"/>
              <w:spacing w:before="0" w:after="0"/>
              <w:jc w:val="left"/>
              <w:rPr>
                <w:rFonts w:ascii="Arial" w:hAnsi="Arial" w:cs="Arial"/>
                <w:sz w:val="20"/>
              </w:rPr>
            </w:pPr>
            <w:r w:rsidRPr="00766619">
              <w:rPr>
                <w:rFonts w:ascii="Arial" w:hAnsi="Arial" w:cs="Arial"/>
                <w:sz w:val="20"/>
              </w:rPr>
              <w:t>Różnica wysokości sąsiednich wgłębień</w:t>
            </w:r>
          </w:p>
          <w:p w14:paraId="1A12A44F" w14:textId="77777777" w:rsidR="006C3D7A" w:rsidRPr="00766619" w:rsidRDefault="006C3D7A" w:rsidP="007055C0">
            <w:pPr>
              <w:pStyle w:val="StylIwony"/>
              <w:spacing w:before="0" w:after="0"/>
              <w:jc w:val="left"/>
              <w:rPr>
                <w:rFonts w:ascii="Arial" w:hAnsi="Arial" w:cs="Arial"/>
                <w:sz w:val="20"/>
              </w:rPr>
            </w:pPr>
            <w:r w:rsidRPr="00766619">
              <w:rPr>
                <w:rFonts w:ascii="Arial" w:hAnsi="Arial" w:cs="Arial"/>
                <w:sz w:val="20"/>
              </w:rPr>
              <w:t>i wypukłości lica</w:t>
            </w:r>
          </w:p>
        </w:tc>
        <w:tc>
          <w:tcPr>
            <w:tcW w:w="3685" w:type="dxa"/>
            <w:tcBorders>
              <w:top w:val="nil"/>
              <w:left w:val="single" w:sz="6" w:space="0" w:color="auto"/>
              <w:bottom w:val="single" w:sz="6" w:space="0" w:color="auto"/>
              <w:right w:val="single" w:sz="6" w:space="0" w:color="auto"/>
            </w:tcBorders>
            <w:noWrap/>
          </w:tcPr>
          <w:p w14:paraId="5836199A" w14:textId="77777777" w:rsidR="006C3D7A" w:rsidRPr="00766619" w:rsidRDefault="006C3D7A" w:rsidP="007055C0">
            <w:pPr>
              <w:pStyle w:val="StylIwony"/>
              <w:spacing w:before="60" w:after="0"/>
              <w:jc w:val="center"/>
              <w:rPr>
                <w:rFonts w:ascii="Arial" w:hAnsi="Arial" w:cs="Arial"/>
                <w:sz w:val="20"/>
              </w:rPr>
            </w:pPr>
            <w:r w:rsidRPr="00766619">
              <w:rPr>
                <w:rFonts w:ascii="Arial" w:hAnsi="Arial" w:cs="Arial"/>
                <w:sz w:val="20"/>
              </w:rPr>
              <w:t>2,0</w:t>
            </w:r>
          </w:p>
          <w:p w14:paraId="2E811DE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1,5</w:t>
            </w:r>
          </w:p>
          <w:p w14:paraId="2A653BE1"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3,0</w:t>
            </w:r>
          </w:p>
          <w:p w14:paraId="08B6DE1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1,5</w:t>
            </w:r>
          </w:p>
          <w:p w14:paraId="6A73BAE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1,5</w:t>
            </w:r>
          </w:p>
          <w:p w14:paraId="74D6FF5E"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1,0</w:t>
            </w:r>
          </w:p>
          <w:p w14:paraId="770FC137" w14:textId="77777777" w:rsidR="006C3D7A" w:rsidRPr="00766619" w:rsidRDefault="006C3D7A" w:rsidP="007055C0">
            <w:pPr>
              <w:pStyle w:val="StylIwony"/>
              <w:spacing w:before="0" w:after="0"/>
              <w:jc w:val="center"/>
              <w:rPr>
                <w:rFonts w:ascii="Arial" w:hAnsi="Arial" w:cs="Arial"/>
                <w:sz w:val="20"/>
              </w:rPr>
            </w:pPr>
          </w:p>
          <w:p w14:paraId="327455CA" w14:textId="77777777" w:rsidR="006C3D7A" w:rsidRPr="00766619" w:rsidRDefault="006C3D7A" w:rsidP="007055C0">
            <w:pPr>
              <w:pStyle w:val="StylIwony"/>
              <w:spacing w:before="0" w:after="60"/>
              <w:jc w:val="center"/>
              <w:rPr>
                <w:rFonts w:ascii="Arial" w:hAnsi="Arial" w:cs="Arial"/>
                <w:sz w:val="20"/>
              </w:rPr>
            </w:pPr>
            <w:r w:rsidRPr="00766619">
              <w:rPr>
                <w:rFonts w:ascii="Arial" w:hAnsi="Arial" w:cs="Arial"/>
                <w:sz w:val="20"/>
              </w:rPr>
              <w:t>3,0</w:t>
            </w:r>
          </w:p>
        </w:tc>
      </w:tr>
    </w:tbl>
    <w:p w14:paraId="49C7EF85"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Malowanie metalowych urządzeń zabezpieczających ruch pieszych</w:t>
      </w:r>
    </w:p>
    <w:p w14:paraId="163C96D0"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Zaleca się przeprowadzać malowanie w okresie od maja do września, wyłącznie w dni pogodne, przy zalecanej temperaturze powietrza od 15 do 20</w:t>
      </w:r>
      <w:r w:rsidRPr="00766619">
        <w:rPr>
          <w:rFonts w:ascii="Arial" w:hAnsi="Arial" w:cs="Arial"/>
          <w:sz w:val="20"/>
          <w:vertAlign w:val="superscript"/>
        </w:rPr>
        <w:t>o</w:t>
      </w:r>
      <w:r w:rsidRPr="00766619">
        <w:rPr>
          <w:rFonts w:ascii="Arial" w:hAnsi="Arial" w:cs="Arial"/>
          <w:sz w:val="20"/>
        </w:rPr>
        <w:t>C; nie należy malować pędzlem lub wałkiem w temperaturze poniżej +5</w:t>
      </w:r>
      <w:r w:rsidRPr="00766619">
        <w:rPr>
          <w:rFonts w:ascii="Arial" w:hAnsi="Arial" w:cs="Arial"/>
          <w:sz w:val="20"/>
          <w:vertAlign w:val="superscript"/>
        </w:rPr>
        <w:t>o</w:t>
      </w:r>
      <w:r w:rsidRPr="00766619">
        <w:rPr>
          <w:rFonts w:ascii="Arial" w:hAnsi="Arial" w:cs="Arial"/>
          <w:sz w:val="20"/>
        </w:rPr>
        <w:t>C, jak również malować metodą natryskową w temperaturze poniżej +15</w:t>
      </w:r>
      <w:r w:rsidRPr="00766619">
        <w:rPr>
          <w:rFonts w:ascii="Arial" w:hAnsi="Arial" w:cs="Arial"/>
          <w:sz w:val="20"/>
          <w:vertAlign w:val="superscript"/>
        </w:rPr>
        <w:t>o</w:t>
      </w:r>
      <w:r w:rsidRPr="00766619">
        <w:rPr>
          <w:rFonts w:ascii="Arial" w:hAnsi="Arial" w:cs="Arial"/>
          <w:sz w:val="20"/>
        </w:rPr>
        <w:t>C oraz podczas występującej mgły i rosy.</w:t>
      </w:r>
    </w:p>
    <w:p w14:paraId="2D7266B5"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Należy przestrzegać następujących zasad przy malowaniu urządzeń:</w:t>
      </w:r>
    </w:p>
    <w:p w14:paraId="18DAE9A0" w14:textId="77777777" w:rsidR="006C3D7A" w:rsidRPr="00766619" w:rsidRDefault="006C3D7A" w:rsidP="006C3D7A">
      <w:pPr>
        <w:pStyle w:val="WD6"/>
        <w:rPr>
          <w:rFonts w:ascii="Arial" w:hAnsi="Arial" w:cs="Arial"/>
        </w:rPr>
      </w:pPr>
      <w:r w:rsidRPr="00766619">
        <w:rPr>
          <w:rFonts w:ascii="Arial" w:hAnsi="Arial" w:cs="Arial"/>
        </w:rPr>
        <w:t> z powierzchni stali należy usunąć bardzo starannie pył, kurz, pleśnie, tłuszcz, rdzę, zgorzelinę, ewentualnie starą łuszczącą się farbę i inne zabrudzenia zmniejszające przyczepność farby do podłoża; poprzez zmywanie, usuwanie przy użyciu szczotek stalowych, odrdzewiaczy chemicznych, materiałów ściernych, piaskowania, odpalania, ługowania lub przy zastosowaniu innych środków, zgodnie z wymaganiami PN-ISO-8501-1 [42] i PN-H-97052 [27],</w:t>
      </w:r>
    </w:p>
    <w:p w14:paraId="214157A0" w14:textId="77777777" w:rsidR="006C3D7A" w:rsidRPr="00766619" w:rsidRDefault="006C3D7A" w:rsidP="006C3D7A">
      <w:pPr>
        <w:pStyle w:val="WD6"/>
        <w:rPr>
          <w:rFonts w:ascii="Arial" w:hAnsi="Arial" w:cs="Arial"/>
        </w:rPr>
      </w:pPr>
      <w:r w:rsidRPr="00766619">
        <w:rPr>
          <w:rFonts w:ascii="Arial" w:hAnsi="Arial" w:cs="Arial"/>
        </w:rPr>
        <w:t> przed malowaniem należy wypełnić wgłębienia i rysy na powierzchniach za pomocą kitów lub szpachlówek ogólnego stosowania, a następnie - wygładzić i zeszlifować podłoże pod farbę,</w:t>
      </w:r>
    </w:p>
    <w:p w14:paraId="62CB46F3" w14:textId="77777777" w:rsidR="006C3D7A" w:rsidRPr="00766619" w:rsidRDefault="006C3D7A" w:rsidP="006C3D7A">
      <w:pPr>
        <w:pStyle w:val="WD6"/>
        <w:rPr>
          <w:rFonts w:ascii="Arial" w:hAnsi="Arial" w:cs="Arial"/>
        </w:rPr>
      </w:pPr>
      <w:r w:rsidRPr="00766619">
        <w:rPr>
          <w:rFonts w:ascii="Arial" w:hAnsi="Arial" w:cs="Arial"/>
        </w:rPr>
        <w:t> do malowania można stosować farby ogólnego stosowania przeznaczone do użytku zewnętrznego, dobrej jakości, z nieprzekroczonym okresem gwarancji, jako:</w:t>
      </w:r>
    </w:p>
    <w:p w14:paraId="2B6DD077" w14:textId="77777777" w:rsidR="006C3D7A" w:rsidRPr="00766619" w:rsidRDefault="006C3D7A" w:rsidP="006C3D7A">
      <w:pPr>
        <w:pStyle w:val="WD7"/>
        <w:rPr>
          <w:rFonts w:ascii="Arial" w:hAnsi="Arial" w:cs="Arial"/>
        </w:rPr>
      </w:pPr>
      <w:r w:rsidRPr="00766619">
        <w:rPr>
          <w:rFonts w:ascii="Arial" w:hAnsi="Arial" w:cs="Arial"/>
        </w:rPr>
        <w:t>a) farby do gruntowania przeciwrdzewnego (farby i lakiery przeciwkorozyjne),</w:t>
      </w:r>
    </w:p>
    <w:p w14:paraId="2EE32632" w14:textId="77777777" w:rsidR="006C3D7A" w:rsidRPr="00766619" w:rsidRDefault="006C3D7A" w:rsidP="006C3D7A">
      <w:pPr>
        <w:pStyle w:val="WD7"/>
        <w:rPr>
          <w:rFonts w:ascii="Arial" w:hAnsi="Arial" w:cs="Arial"/>
        </w:rPr>
      </w:pPr>
      <w:r w:rsidRPr="00766619">
        <w:rPr>
          <w:rFonts w:ascii="Arial" w:hAnsi="Arial" w:cs="Arial"/>
        </w:rPr>
        <w:t>b) farby nawierzchniowe (np. lakiery, emalie, wyroby ftalowe, ftalowo-styrenowe, akrylowe itp.)</w:t>
      </w:r>
    </w:p>
    <w:p w14:paraId="5B3D1225" w14:textId="77777777" w:rsidR="006C3D7A" w:rsidRPr="00766619" w:rsidRDefault="006C3D7A" w:rsidP="006C3D7A">
      <w:pPr>
        <w:pStyle w:val="WD7"/>
        <w:rPr>
          <w:rFonts w:ascii="Arial" w:hAnsi="Arial" w:cs="Arial"/>
        </w:rPr>
      </w:pPr>
      <w:r w:rsidRPr="00766619">
        <w:rPr>
          <w:rFonts w:ascii="Arial" w:hAnsi="Arial" w:cs="Arial"/>
        </w:rPr>
        <w:tab/>
        <w:t>oraz</w:t>
      </w:r>
    </w:p>
    <w:p w14:paraId="50EE084E" w14:textId="77777777" w:rsidR="006C3D7A" w:rsidRPr="00766619" w:rsidRDefault="006C3D7A" w:rsidP="006C3D7A">
      <w:pPr>
        <w:pStyle w:val="WD7"/>
        <w:rPr>
          <w:rFonts w:ascii="Arial" w:hAnsi="Arial" w:cs="Arial"/>
        </w:rPr>
      </w:pPr>
      <w:r w:rsidRPr="00766619">
        <w:rPr>
          <w:rFonts w:ascii="Arial" w:hAnsi="Arial" w:cs="Arial"/>
        </w:rPr>
        <w:t>c) rozcieńczalniki zalecone przez producenta stosowanej farby,</w:t>
      </w:r>
    </w:p>
    <w:p w14:paraId="56C183A2" w14:textId="77777777" w:rsidR="006C3D7A" w:rsidRPr="00766619" w:rsidRDefault="006C3D7A" w:rsidP="006C3D7A">
      <w:pPr>
        <w:pStyle w:val="WD6"/>
        <w:rPr>
          <w:rFonts w:ascii="Arial" w:hAnsi="Arial" w:cs="Arial"/>
        </w:rPr>
      </w:pPr>
      <w:r w:rsidRPr="00766619">
        <w:rPr>
          <w:rFonts w:ascii="Arial" w:hAnsi="Arial" w:cs="Arial"/>
        </w:rPr>
        <w:t> farbę dłużej przechowywaną należy przygotować do malowania przez usunięcie „kożucha” (zestalonej substancji błonotwórczej na powierzchni farby), dokładne wymieszanie (połączenie lżejszych i cięższych składników farby), rozcieńczenie zbyt zgęstniałej farby, ewentualne przecedzenie (usunięcie nierozmieszanych resztek osadu i innych zanieczyszczeń),</w:t>
      </w:r>
    </w:p>
    <w:p w14:paraId="58E3BBE3" w14:textId="77777777" w:rsidR="006C3D7A" w:rsidRPr="00766619" w:rsidRDefault="006C3D7A" w:rsidP="006C3D7A">
      <w:pPr>
        <w:pStyle w:val="WD6"/>
        <w:rPr>
          <w:rFonts w:ascii="Arial" w:hAnsi="Arial" w:cs="Arial"/>
        </w:rPr>
      </w:pPr>
      <w:r w:rsidRPr="00766619">
        <w:rPr>
          <w:rFonts w:ascii="Arial" w:hAnsi="Arial" w:cs="Arial"/>
        </w:rPr>
        <w:t> malowanie można przeprowadzać pędzlami, wałkami malarskimi lub ewentualnie metodą natryskową (pistoletami elektrycznymi, urządzeniami kompresorowymi itp.),</w:t>
      </w:r>
    </w:p>
    <w:p w14:paraId="33ABCBBB" w14:textId="77777777" w:rsidR="006C3D7A" w:rsidRPr="00766619" w:rsidRDefault="006C3D7A" w:rsidP="006C3D7A">
      <w:pPr>
        <w:pStyle w:val="WD6"/>
        <w:rPr>
          <w:rFonts w:ascii="Arial" w:hAnsi="Arial" w:cs="Arial"/>
        </w:rPr>
      </w:pPr>
      <w:r w:rsidRPr="00766619">
        <w:rPr>
          <w:rFonts w:ascii="Arial" w:hAnsi="Arial" w:cs="Arial"/>
        </w:rPr>
        <w:t> z zasady malowanie należy wykonać dwuwarstwowo: farbą do gruntowania i farbą nawierzchniową, przy czym każdą następną warstwę można nałożyć po całkowitym wyschnięciu farby poprzedniej.</w:t>
      </w:r>
    </w:p>
    <w:p w14:paraId="60B39DB9"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Malowanie powinno odpowiadać wymaganiom PN-H-97053 [28].</w:t>
      </w:r>
    </w:p>
    <w:p w14:paraId="65B6A569"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Rodzaj farby oraz liczbę jej warstw zastosowanych przy malowaniu określają ST lub Inżynier na wniosek Wykonawcy.</w:t>
      </w:r>
    </w:p>
    <w:p w14:paraId="2AF499DE"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Należy zwracać uwagę na dokładne pokrycie farbą miejsc stykania się słupka metalowego z betonem fundamentu, ze względu na najszybsze niszczenie się farby w tych miejscach i pojawianie się rdzawych zacieków sygnalizujących korozje słupka.</w:t>
      </w:r>
    </w:p>
    <w:p w14:paraId="04BFA2A2"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Zaleca się stosowanie farb możliwie jak najmniej szkodliwych dla zdrowia ludzi i środowiska, z niską zawartością m.in. niearomatycznych rozpuszczalników. Przy stosowaniu farb nieznanego pochodzenia Wykonawca przedstawi do akceptacji Inżyniera badania na zawartość szkodliwych składników (np. trującego toluenu jako rozpuszczalnika).</w:t>
      </w:r>
    </w:p>
    <w:p w14:paraId="46CED12E"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Wykonawca nie dopuści do skażenia farbami wód powierzchniowych i gruntowych oraz kanalizacji. Zlewki poprodukcyjne, powstające przy myciu urządzeń i pędzli oraz z samej farby, należy usuwać do izolowanych zbiorników, w celu ich naturalnej lub sztucznej neutralizacji i detoksykacji.</w:t>
      </w:r>
    </w:p>
    <w:p w14:paraId="073BB19F" w14:textId="77777777" w:rsidR="006C3D7A" w:rsidRPr="00766619" w:rsidRDefault="006C3D7A" w:rsidP="00D62078">
      <w:pPr>
        <w:pStyle w:val="WD2"/>
        <w:rPr>
          <w:rFonts w:ascii="Arial" w:hAnsi="Arial" w:cs="Arial"/>
          <w:sz w:val="20"/>
          <w:szCs w:val="20"/>
        </w:rPr>
      </w:pPr>
      <w:bookmarkStart w:id="18" w:name="_Toc425562418"/>
      <w:bookmarkStart w:id="19" w:name="_Toc501175577"/>
      <w:r w:rsidRPr="00766619">
        <w:rPr>
          <w:rFonts w:ascii="Arial" w:hAnsi="Arial" w:cs="Arial"/>
          <w:sz w:val="20"/>
          <w:szCs w:val="20"/>
        </w:rPr>
        <w:t>KONTROLA JAKOŚCI ROBÓT</w:t>
      </w:r>
      <w:bookmarkEnd w:id="18"/>
      <w:bookmarkEnd w:id="19"/>
    </w:p>
    <w:p w14:paraId="1819E76C"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Ogólne zasady kontroli jakości robót</w:t>
      </w:r>
    </w:p>
    <w:p w14:paraId="34CFD8BA"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Ogólne zasady kontroli jakości robót podano w ST D-00.00.00 „Wymagania ogólne” pkt 6.</w:t>
      </w:r>
    </w:p>
    <w:p w14:paraId="24BA1DC8"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Badania przed przystąpieniem do robót</w:t>
      </w:r>
    </w:p>
    <w:p w14:paraId="13153CB4"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Przed przystąpieniem do robót Wykonawca powinien uzyskać od producentów zaświadczenia o jakości (atesty) oraz wykonać badania materiałów przeznaczonych do wykonania robót i przedstawić ich wyniki Inżynierowi w celu akceptacji materiałów, zgodnie z wymaganiami określonymi w pkt 2.3.</w:t>
      </w:r>
    </w:p>
    <w:p w14:paraId="30C67DF6"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lastRenderedPageBreak/>
        <w:tab/>
        <w:t>Do materiałów, których producenci są zobowiązani (przez właściwe normy PN i BN) dostarczyć zaświadczenia o jakości (atesty) należą:</w:t>
      </w:r>
    </w:p>
    <w:p w14:paraId="49DB2587" w14:textId="77777777" w:rsidR="006C3D7A" w:rsidRPr="00766619" w:rsidRDefault="006C3D7A" w:rsidP="006C3D7A">
      <w:pPr>
        <w:pStyle w:val="WD6"/>
        <w:rPr>
          <w:rFonts w:ascii="Arial" w:hAnsi="Arial" w:cs="Arial"/>
        </w:rPr>
      </w:pPr>
      <w:r w:rsidRPr="00766619">
        <w:rPr>
          <w:rFonts w:ascii="Arial" w:hAnsi="Arial" w:cs="Arial"/>
        </w:rPr>
        <w:t> rury i kształtowniki,</w:t>
      </w:r>
    </w:p>
    <w:p w14:paraId="773B79BE" w14:textId="77777777" w:rsidR="006C3D7A" w:rsidRPr="00766619" w:rsidRDefault="006C3D7A" w:rsidP="006C3D7A">
      <w:pPr>
        <w:pStyle w:val="WD6"/>
        <w:rPr>
          <w:rFonts w:ascii="Arial" w:hAnsi="Arial" w:cs="Arial"/>
        </w:rPr>
      </w:pPr>
      <w:r w:rsidRPr="00766619">
        <w:rPr>
          <w:rFonts w:ascii="Arial" w:hAnsi="Arial" w:cs="Arial"/>
        </w:rPr>
        <w:t> drut spawalniczy,</w:t>
      </w:r>
    </w:p>
    <w:p w14:paraId="3FBA55B9"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Do materiałów, których badania powinien przeprowadzić Wykonawca należą materiały do wykonania fundamentów betonowych „na mokro”. Uwzględniając nieskomplikowany charakter robót fundamentowych, na wniosek Wykonawcy, Inżynier może zwolnić go z potrzeby wykonania badań materiałów dla tych robót.</w:t>
      </w:r>
    </w:p>
    <w:p w14:paraId="6A778308"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Badania i kontrola w czasie wykonywania robót</w:t>
      </w:r>
    </w:p>
    <w:p w14:paraId="05EAA82B" w14:textId="77777777" w:rsidR="006C3D7A" w:rsidRPr="00766619" w:rsidRDefault="006C3D7A" w:rsidP="006C3D7A">
      <w:pPr>
        <w:pStyle w:val="StylIwony"/>
        <w:spacing w:before="0" w:after="0"/>
        <w:rPr>
          <w:rFonts w:ascii="Arial" w:hAnsi="Arial" w:cs="Arial"/>
          <w:sz w:val="20"/>
        </w:rPr>
      </w:pPr>
      <w:r w:rsidRPr="00766619">
        <w:rPr>
          <w:rFonts w:ascii="Arial" w:hAnsi="Arial" w:cs="Arial"/>
          <w:b/>
          <w:sz w:val="20"/>
        </w:rPr>
        <w:t xml:space="preserve">6.3.1. </w:t>
      </w:r>
      <w:r w:rsidRPr="00766619">
        <w:rPr>
          <w:rFonts w:ascii="Arial" w:hAnsi="Arial" w:cs="Arial"/>
          <w:sz w:val="20"/>
        </w:rPr>
        <w:t>Badania materiałów w czasie wykonywania robót</w:t>
      </w:r>
    </w:p>
    <w:p w14:paraId="1642406E" w14:textId="77777777" w:rsidR="006C3D7A" w:rsidRPr="00766619" w:rsidRDefault="006C3D7A" w:rsidP="006C3D7A">
      <w:pPr>
        <w:pStyle w:val="StylIwony"/>
        <w:spacing w:after="0"/>
        <w:rPr>
          <w:rFonts w:ascii="Arial" w:hAnsi="Arial" w:cs="Arial"/>
          <w:sz w:val="20"/>
        </w:rPr>
      </w:pPr>
      <w:r w:rsidRPr="00766619">
        <w:rPr>
          <w:rFonts w:ascii="Arial" w:hAnsi="Arial" w:cs="Arial"/>
          <w:sz w:val="20"/>
        </w:rPr>
        <w:tab/>
        <w:t>Wszystkie materiały dostarczone na budowę z zaświadczeniem o jakości (atestem) producenta powinny być sprawdzone w zakresie powierzchni wyrobu i jego wymiarów.</w:t>
      </w:r>
    </w:p>
    <w:p w14:paraId="06AE8864"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Częstotliwość badań i ocena ich wyników powinna być zgodna z zaleceniami tablicy 20.</w:t>
      </w:r>
    </w:p>
    <w:p w14:paraId="70B3224B" w14:textId="77777777" w:rsidR="006C3D7A" w:rsidRPr="00766619" w:rsidRDefault="006C3D7A" w:rsidP="006C3D7A">
      <w:pPr>
        <w:pStyle w:val="StylIwony"/>
        <w:spacing w:before="0"/>
        <w:rPr>
          <w:rFonts w:ascii="Arial" w:hAnsi="Arial" w:cs="Arial"/>
          <w:sz w:val="20"/>
        </w:rPr>
      </w:pPr>
      <w:r w:rsidRPr="00766619">
        <w:rPr>
          <w:rFonts w:ascii="Arial" w:hAnsi="Arial" w:cs="Arial"/>
          <w:sz w:val="20"/>
        </w:rPr>
        <w:t>Tablica 20. Częstotliwość badań przy sprawdzeniu powierzchni i wymiarów wyrobów dostarczonych przez producentów</w:t>
      </w:r>
    </w:p>
    <w:tbl>
      <w:tblPr>
        <w:tblW w:w="9072" w:type="dxa"/>
        <w:jc w:val="center"/>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593"/>
        <w:gridCol w:w="1695"/>
        <w:gridCol w:w="1801"/>
        <w:gridCol w:w="3288"/>
        <w:gridCol w:w="1695"/>
      </w:tblGrid>
      <w:tr w:rsidR="006C3D7A" w:rsidRPr="00766619" w14:paraId="13487FBA" w14:textId="77777777" w:rsidTr="007055C0">
        <w:trPr>
          <w:jc w:val="center"/>
        </w:trPr>
        <w:tc>
          <w:tcPr>
            <w:tcW w:w="496" w:type="dxa"/>
            <w:tcBorders>
              <w:top w:val="single" w:sz="6" w:space="0" w:color="auto"/>
              <w:left w:val="single" w:sz="6" w:space="0" w:color="auto"/>
              <w:bottom w:val="double" w:sz="6" w:space="0" w:color="auto"/>
              <w:right w:val="nil"/>
            </w:tcBorders>
            <w:noWrap/>
          </w:tcPr>
          <w:p w14:paraId="23377967"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Lp.</w:t>
            </w:r>
          </w:p>
        </w:tc>
        <w:tc>
          <w:tcPr>
            <w:tcW w:w="1417" w:type="dxa"/>
            <w:tcBorders>
              <w:top w:val="single" w:sz="6" w:space="0" w:color="auto"/>
              <w:left w:val="single" w:sz="6" w:space="0" w:color="auto"/>
              <w:bottom w:val="double" w:sz="6" w:space="0" w:color="auto"/>
              <w:right w:val="single" w:sz="6" w:space="0" w:color="auto"/>
            </w:tcBorders>
            <w:noWrap/>
          </w:tcPr>
          <w:p w14:paraId="22393C76"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Rodzaj badania</w:t>
            </w:r>
          </w:p>
        </w:tc>
        <w:tc>
          <w:tcPr>
            <w:tcW w:w="1505" w:type="dxa"/>
            <w:tcBorders>
              <w:top w:val="single" w:sz="6" w:space="0" w:color="auto"/>
              <w:left w:val="nil"/>
              <w:bottom w:val="double" w:sz="6" w:space="0" w:color="auto"/>
              <w:right w:val="nil"/>
            </w:tcBorders>
            <w:noWrap/>
          </w:tcPr>
          <w:p w14:paraId="08D13EC2"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Liczba badań</w:t>
            </w:r>
          </w:p>
        </w:tc>
        <w:tc>
          <w:tcPr>
            <w:tcW w:w="2748" w:type="dxa"/>
            <w:tcBorders>
              <w:top w:val="single" w:sz="6" w:space="0" w:color="auto"/>
              <w:left w:val="single" w:sz="6" w:space="0" w:color="auto"/>
              <w:bottom w:val="double" w:sz="6" w:space="0" w:color="auto"/>
              <w:right w:val="single" w:sz="6" w:space="0" w:color="auto"/>
            </w:tcBorders>
            <w:noWrap/>
          </w:tcPr>
          <w:p w14:paraId="5E613B51"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Opis badań</w:t>
            </w:r>
          </w:p>
        </w:tc>
        <w:tc>
          <w:tcPr>
            <w:tcW w:w="1417" w:type="dxa"/>
            <w:tcBorders>
              <w:top w:val="single" w:sz="6" w:space="0" w:color="auto"/>
              <w:left w:val="nil"/>
              <w:bottom w:val="double" w:sz="6" w:space="0" w:color="auto"/>
              <w:right w:val="single" w:sz="6" w:space="0" w:color="auto"/>
            </w:tcBorders>
            <w:noWrap/>
          </w:tcPr>
          <w:p w14:paraId="532D7E06"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Ocena wyników badań</w:t>
            </w:r>
          </w:p>
        </w:tc>
      </w:tr>
      <w:tr w:rsidR="006C3D7A" w:rsidRPr="00766619" w14:paraId="6CE0632A" w14:textId="77777777" w:rsidTr="007055C0">
        <w:trPr>
          <w:jc w:val="center"/>
        </w:trPr>
        <w:tc>
          <w:tcPr>
            <w:tcW w:w="496" w:type="dxa"/>
            <w:tcBorders>
              <w:top w:val="nil"/>
              <w:left w:val="single" w:sz="6" w:space="0" w:color="auto"/>
              <w:bottom w:val="single" w:sz="6" w:space="0" w:color="auto"/>
              <w:right w:val="single" w:sz="6" w:space="0" w:color="auto"/>
            </w:tcBorders>
            <w:noWrap/>
          </w:tcPr>
          <w:p w14:paraId="5F58CA5A" w14:textId="77777777" w:rsidR="006C3D7A" w:rsidRPr="00766619" w:rsidRDefault="006C3D7A" w:rsidP="007055C0">
            <w:pPr>
              <w:pStyle w:val="StylIwony"/>
              <w:spacing w:before="60" w:after="0"/>
              <w:jc w:val="center"/>
              <w:rPr>
                <w:rFonts w:ascii="Arial" w:hAnsi="Arial" w:cs="Arial"/>
                <w:sz w:val="20"/>
              </w:rPr>
            </w:pPr>
            <w:r w:rsidRPr="00766619">
              <w:rPr>
                <w:rFonts w:ascii="Arial" w:hAnsi="Arial" w:cs="Arial"/>
                <w:sz w:val="20"/>
              </w:rPr>
              <w:t>1</w:t>
            </w:r>
          </w:p>
        </w:tc>
        <w:tc>
          <w:tcPr>
            <w:tcW w:w="1417" w:type="dxa"/>
            <w:tcBorders>
              <w:top w:val="nil"/>
              <w:left w:val="nil"/>
              <w:bottom w:val="nil"/>
              <w:right w:val="single" w:sz="6" w:space="0" w:color="auto"/>
            </w:tcBorders>
            <w:noWrap/>
          </w:tcPr>
          <w:p w14:paraId="6C57B8FB" w14:textId="77777777" w:rsidR="006C3D7A" w:rsidRPr="00766619" w:rsidRDefault="006C3D7A" w:rsidP="007055C0">
            <w:pPr>
              <w:pStyle w:val="StylIwony"/>
              <w:spacing w:before="60" w:after="0"/>
              <w:jc w:val="center"/>
              <w:rPr>
                <w:rFonts w:ascii="Arial" w:hAnsi="Arial" w:cs="Arial"/>
                <w:sz w:val="20"/>
              </w:rPr>
            </w:pPr>
            <w:r w:rsidRPr="00766619">
              <w:rPr>
                <w:rFonts w:ascii="Arial" w:hAnsi="Arial" w:cs="Arial"/>
                <w:sz w:val="20"/>
              </w:rPr>
              <w:t>Sprawdzenie powierzchni</w:t>
            </w:r>
          </w:p>
        </w:tc>
        <w:tc>
          <w:tcPr>
            <w:tcW w:w="1505" w:type="dxa"/>
            <w:vMerge w:val="restart"/>
            <w:tcBorders>
              <w:top w:val="nil"/>
              <w:left w:val="nil"/>
              <w:bottom w:val="single" w:sz="6" w:space="0" w:color="auto"/>
              <w:right w:val="single" w:sz="6" w:space="0" w:color="auto"/>
            </w:tcBorders>
            <w:noWrap/>
          </w:tcPr>
          <w:p w14:paraId="7C6070A9" w14:textId="77777777" w:rsidR="006C3D7A" w:rsidRPr="00766619" w:rsidRDefault="006C3D7A" w:rsidP="007055C0">
            <w:pPr>
              <w:pStyle w:val="StylIwony"/>
              <w:spacing w:before="60" w:after="0"/>
              <w:jc w:val="center"/>
              <w:rPr>
                <w:rFonts w:ascii="Arial" w:hAnsi="Arial" w:cs="Arial"/>
                <w:sz w:val="20"/>
              </w:rPr>
            </w:pPr>
            <w:r w:rsidRPr="00766619">
              <w:rPr>
                <w:rFonts w:ascii="Arial" w:hAnsi="Arial" w:cs="Arial"/>
                <w:sz w:val="20"/>
              </w:rPr>
              <w:t>od 5 do 10 badań z wybranych losowo elementów w każdej dostarczonej partii wyrobów liczącej do 1000 elementów</w:t>
            </w:r>
          </w:p>
        </w:tc>
        <w:tc>
          <w:tcPr>
            <w:tcW w:w="2748" w:type="dxa"/>
            <w:tcBorders>
              <w:top w:val="nil"/>
              <w:left w:val="nil"/>
              <w:bottom w:val="nil"/>
              <w:right w:val="single" w:sz="6" w:space="0" w:color="auto"/>
            </w:tcBorders>
            <w:noWrap/>
          </w:tcPr>
          <w:p w14:paraId="1ACF10C9" w14:textId="77777777" w:rsidR="006C3D7A" w:rsidRPr="00766619" w:rsidRDefault="006C3D7A" w:rsidP="007055C0">
            <w:pPr>
              <w:pStyle w:val="StylIwony"/>
              <w:spacing w:before="60" w:after="0"/>
              <w:jc w:val="center"/>
              <w:rPr>
                <w:rFonts w:ascii="Arial" w:hAnsi="Arial" w:cs="Arial"/>
                <w:sz w:val="20"/>
              </w:rPr>
            </w:pPr>
            <w:r w:rsidRPr="00766619">
              <w:rPr>
                <w:rFonts w:ascii="Arial" w:hAnsi="Arial" w:cs="Arial"/>
                <w:sz w:val="20"/>
              </w:rPr>
              <w:t>Powierzchnię zbadać nieuzbrojonym okiem. Do ew. sprawdzenia głębokości wad użyć dostępnych narzędzi (np. liniałów z czujnikiem, suwmiarek, mikrometrów itp.</w:t>
            </w:r>
          </w:p>
        </w:tc>
        <w:tc>
          <w:tcPr>
            <w:tcW w:w="1417" w:type="dxa"/>
            <w:vMerge w:val="restart"/>
            <w:tcBorders>
              <w:top w:val="nil"/>
              <w:left w:val="nil"/>
              <w:bottom w:val="single" w:sz="6" w:space="0" w:color="auto"/>
              <w:right w:val="single" w:sz="6" w:space="0" w:color="auto"/>
            </w:tcBorders>
            <w:noWrap/>
          </w:tcPr>
          <w:p w14:paraId="14C3BF92" w14:textId="77777777" w:rsidR="006C3D7A" w:rsidRPr="00766619" w:rsidRDefault="006C3D7A" w:rsidP="007055C0">
            <w:pPr>
              <w:pStyle w:val="StylIwony"/>
              <w:spacing w:before="0" w:after="0"/>
              <w:jc w:val="center"/>
              <w:rPr>
                <w:rFonts w:ascii="Arial" w:hAnsi="Arial" w:cs="Arial"/>
                <w:sz w:val="20"/>
              </w:rPr>
            </w:pPr>
          </w:p>
          <w:p w14:paraId="349901A2" w14:textId="77777777" w:rsidR="006C3D7A" w:rsidRPr="00766619" w:rsidRDefault="006C3D7A" w:rsidP="007055C0">
            <w:pPr>
              <w:pStyle w:val="StylIwony"/>
              <w:jc w:val="center"/>
              <w:rPr>
                <w:rFonts w:ascii="Arial" w:hAnsi="Arial" w:cs="Arial"/>
                <w:sz w:val="20"/>
              </w:rPr>
            </w:pPr>
            <w:r w:rsidRPr="00766619">
              <w:rPr>
                <w:rFonts w:ascii="Arial" w:hAnsi="Arial" w:cs="Arial"/>
                <w:sz w:val="20"/>
              </w:rPr>
              <w:t>Wyniki badań powinny być zgodne z wymaganiami punktu 2.3.</w:t>
            </w:r>
          </w:p>
        </w:tc>
      </w:tr>
      <w:tr w:rsidR="006C3D7A" w:rsidRPr="00766619" w14:paraId="5D6EB80E" w14:textId="77777777" w:rsidTr="007055C0">
        <w:trPr>
          <w:jc w:val="center"/>
        </w:trPr>
        <w:tc>
          <w:tcPr>
            <w:tcW w:w="496" w:type="dxa"/>
            <w:tcBorders>
              <w:top w:val="nil"/>
              <w:left w:val="single" w:sz="6" w:space="0" w:color="auto"/>
              <w:bottom w:val="single" w:sz="6" w:space="0" w:color="auto"/>
              <w:right w:val="nil"/>
            </w:tcBorders>
            <w:noWrap/>
          </w:tcPr>
          <w:p w14:paraId="77492EC0" w14:textId="77777777" w:rsidR="006C3D7A" w:rsidRPr="00766619" w:rsidRDefault="006C3D7A" w:rsidP="007055C0">
            <w:pPr>
              <w:pStyle w:val="StylIwony"/>
              <w:spacing w:before="60" w:after="0"/>
              <w:jc w:val="center"/>
              <w:rPr>
                <w:rFonts w:ascii="Arial" w:hAnsi="Arial" w:cs="Arial"/>
                <w:sz w:val="20"/>
              </w:rPr>
            </w:pPr>
            <w:r w:rsidRPr="00766619">
              <w:rPr>
                <w:rFonts w:ascii="Arial" w:hAnsi="Arial" w:cs="Arial"/>
                <w:sz w:val="20"/>
              </w:rPr>
              <w:t>2</w:t>
            </w:r>
          </w:p>
        </w:tc>
        <w:tc>
          <w:tcPr>
            <w:tcW w:w="1417" w:type="dxa"/>
            <w:tcBorders>
              <w:top w:val="single" w:sz="6" w:space="0" w:color="auto"/>
              <w:left w:val="single" w:sz="6" w:space="0" w:color="auto"/>
              <w:bottom w:val="single" w:sz="6" w:space="0" w:color="auto"/>
              <w:right w:val="single" w:sz="6" w:space="0" w:color="auto"/>
            </w:tcBorders>
            <w:noWrap/>
          </w:tcPr>
          <w:p w14:paraId="4D937C8D" w14:textId="77777777" w:rsidR="006C3D7A" w:rsidRPr="00766619" w:rsidRDefault="006C3D7A" w:rsidP="007055C0">
            <w:pPr>
              <w:pStyle w:val="StylIwony"/>
              <w:spacing w:before="60" w:after="0"/>
              <w:jc w:val="center"/>
              <w:rPr>
                <w:rFonts w:ascii="Arial" w:hAnsi="Arial" w:cs="Arial"/>
                <w:sz w:val="20"/>
              </w:rPr>
            </w:pPr>
            <w:r w:rsidRPr="00766619">
              <w:rPr>
                <w:rFonts w:ascii="Arial" w:hAnsi="Arial" w:cs="Arial"/>
                <w:sz w:val="20"/>
              </w:rPr>
              <w:t>Sprawdzenie wymiarów</w:t>
            </w:r>
          </w:p>
        </w:tc>
        <w:tc>
          <w:tcPr>
            <w:tcW w:w="0" w:type="auto"/>
            <w:vMerge/>
            <w:tcBorders>
              <w:top w:val="nil"/>
              <w:left w:val="nil"/>
              <w:bottom w:val="single" w:sz="6" w:space="0" w:color="auto"/>
              <w:right w:val="single" w:sz="6" w:space="0" w:color="auto"/>
            </w:tcBorders>
            <w:vAlign w:val="center"/>
          </w:tcPr>
          <w:p w14:paraId="2E1E105B" w14:textId="77777777" w:rsidR="006C3D7A" w:rsidRPr="00766619" w:rsidRDefault="006C3D7A" w:rsidP="007055C0">
            <w:pPr>
              <w:jc w:val="center"/>
              <w:rPr>
                <w:rFonts w:ascii="Arial" w:hAnsi="Arial" w:cs="Arial"/>
              </w:rPr>
            </w:pPr>
          </w:p>
        </w:tc>
        <w:tc>
          <w:tcPr>
            <w:tcW w:w="2748" w:type="dxa"/>
            <w:tcBorders>
              <w:top w:val="single" w:sz="6" w:space="0" w:color="auto"/>
              <w:left w:val="single" w:sz="6" w:space="0" w:color="auto"/>
              <w:bottom w:val="single" w:sz="6" w:space="0" w:color="auto"/>
              <w:right w:val="single" w:sz="6" w:space="0" w:color="auto"/>
            </w:tcBorders>
            <w:noWrap/>
          </w:tcPr>
          <w:p w14:paraId="52663272" w14:textId="77777777" w:rsidR="006C3D7A" w:rsidRPr="00766619" w:rsidRDefault="006C3D7A" w:rsidP="007055C0">
            <w:pPr>
              <w:pStyle w:val="StylIwony"/>
              <w:spacing w:before="60" w:after="60"/>
              <w:jc w:val="center"/>
              <w:rPr>
                <w:rFonts w:ascii="Arial" w:hAnsi="Arial" w:cs="Arial"/>
                <w:sz w:val="20"/>
              </w:rPr>
            </w:pPr>
            <w:r w:rsidRPr="00766619">
              <w:rPr>
                <w:rFonts w:ascii="Arial" w:hAnsi="Arial" w:cs="Arial"/>
                <w:sz w:val="20"/>
              </w:rPr>
              <w:t>Przeprowadzić uniwersalnymi przyrządami pomiarowymi lub sprawdzianami</w:t>
            </w:r>
          </w:p>
        </w:tc>
        <w:tc>
          <w:tcPr>
            <w:tcW w:w="0" w:type="auto"/>
            <w:vMerge/>
            <w:tcBorders>
              <w:top w:val="nil"/>
              <w:left w:val="nil"/>
              <w:bottom w:val="single" w:sz="6" w:space="0" w:color="auto"/>
              <w:right w:val="single" w:sz="6" w:space="0" w:color="auto"/>
            </w:tcBorders>
            <w:vAlign w:val="center"/>
          </w:tcPr>
          <w:p w14:paraId="35AA32E1" w14:textId="77777777" w:rsidR="006C3D7A" w:rsidRPr="00766619" w:rsidRDefault="006C3D7A" w:rsidP="007055C0">
            <w:pPr>
              <w:jc w:val="center"/>
              <w:rPr>
                <w:rFonts w:ascii="Arial" w:hAnsi="Arial" w:cs="Arial"/>
              </w:rPr>
            </w:pPr>
          </w:p>
        </w:tc>
      </w:tr>
    </w:tbl>
    <w:p w14:paraId="7B97D483"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 </w:t>
      </w:r>
    </w:p>
    <w:p w14:paraId="0AC0A738"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W przypadkach budzących wątpliwości można zlecić uprawnionej jednostce zbadanie właściwości dostarczonych wyrobów i materiałów w zakresie wymagań podanych w punktach od 2.3 do 2.11.</w:t>
      </w:r>
    </w:p>
    <w:p w14:paraId="1BDBCC1D" w14:textId="77777777" w:rsidR="006C3D7A" w:rsidRPr="00766619" w:rsidRDefault="006C3D7A" w:rsidP="006C3D7A">
      <w:pPr>
        <w:pStyle w:val="StylIwony"/>
        <w:rPr>
          <w:rFonts w:ascii="Arial" w:hAnsi="Arial" w:cs="Arial"/>
          <w:sz w:val="20"/>
        </w:rPr>
      </w:pPr>
      <w:r w:rsidRPr="00766619">
        <w:rPr>
          <w:rFonts w:ascii="Arial" w:hAnsi="Arial" w:cs="Arial"/>
          <w:b/>
          <w:sz w:val="20"/>
        </w:rPr>
        <w:t xml:space="preserve">6.3.2. </w:t>
      </w:r>
      <w:r w:rsidRPr="00766619">
        <w:rPr>
          <w:rFonts w:ascii="Arial" w:hAnsi="Arial" w:cs="Arial"/>
          <w:sz w:val="20"/>
        </w:rPr>
        <w:t>Kontrola w czasie wykonywania robót</w:t>
      </w:r>
    </w:p>
    <w:p w14:paraId="5A3233EC"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W czasie wykonywania urządzeń zabezpieczających ruch pieszych należy zbadać:</w:t>
      </w:r>
    </w:p>
    <w:p w14:paraId="52FED833" w14:textId="77777777" w:rsidR="006C3D7A" w:rsidRPr="00766619" w:rsidRDefault="006C3D7A" w:rsidP="006C3D7A">
      <w:pPr>
        <w:pStyle w:val="WD6"/>
        <w:rPr>
          <w:rFonts w:ascii="Arial" w:hAnsi="Arial" w:cs="Arial"/>
        </w:rPr>
      </w:pPr>
      <w:r w:rsidRPr="00766619">
        <w:rPr>
          <w:rFonts w:ascii="Arial" w:hAnsi="Arial" w:cs="Arial"/>
        </w:rPr>
        <w:t>a) zgodność wykonania urządzeń z dokumentacją projektową (lokalizacja, wymiary),</w:t>
      </w:r>
    </w:p>
    <w:p w14:paraId="15B8F2D9" w14:textId="77777777" w:rsidR="006C3D7A" w:rsidRPr="00766619" w:rsidRDefault="006C3D7A" w:rsidP="006C3D7A">
      <w:pPr>
        <w:pStyle w:val="WD6"/>
        <w:rPr>
          <w:rFonts w:ascii="Arial" w:hAnsi="Arial" w:cs="Arial"/>
        </w:rPr>
      </w:pPr>
      <w:r w:rsidRPr="00766619">
        <w:rPr>
          <w:rFonts w:ascii="Arial" w:hAnsi="Arial" w:cs="Arial"/>
        </w:rPr>
        <w:t>b) zachowanie dopuszczalnych odchyłek wymiarów, zgodnie z punktami od 2.3 do 2.11,</w:t>
      </w:r>
    </w:p>
    <w:p w14:paraId="73492BE5" w14:textId="77777777" w:rsidR="006C3D7A" w:rsidRPr="00766619" w:rsidRDefault="006C3D7A" w:rsidP="006C3D7A">
      <w:pPr>
        <w:pStyle w:val="WD6"/>
        <w:rPr>
          <w:rFonts w:ascii="Arial" w:hAnsi="Arial" w:cs="Arial"/>
        </w:rPr>
      </w:pPr>
      <w:r w:rsidRPr="00766619">
        <w:rPr>
          <w:rFonts w:ascii="Arial" w:hAnsi="Arial" w:cs="Arial"/>
        </w:rPr>
        <w:t>c) prawidłowość wykonania dołów pod słupki, zgodnie z punktem 5.3,</w:t>
      </w:r>
    </w:p>
    <w:p w14:paraId="5925F1D1" w14:textId="77777777" w:rsidR="006C3D7A" w:rsidRPr="00766619" w:rsidRDefault="006C3D7A" w:rsidP="006C3D7A">
      <w:pPr>
        <w:pStyle w:val="WD6"/>
        <w:rPr>
          <w:rFonts w:ascii="Arial" w:hAnsi="Arial" w:cs="Arial"/>
        </w:rPr>
      </w:pPr>
      <w:r w:rsidRPr="00766619">
        <w:rPr>
          <w:rFonts w:ascii="Arial" w:hAnsi="Arial" w:cs="Arial"/>
        </w:rPr>
        <w:t>d) poprawność wykonania fundamentów pod słupki zgodnie z punktem 5.4,</w:t>
      </w:r>
    </w:p>
    <w:p w14:paraId="1FBAC20F" w14:textId="77777777" w:rsidR="006C3D7A" w:rsidRPr="00766619" w:rsidRDefault="006C3D7A" w:rsidP="006C3D7A">
      <w:pPr>
        <w:pStyle w:val="WD6"/>
        <w:rPr>
          <w:rFonts w:ascii="Arial" w:hAnsi="Arial" w:cs="Arial"/>
        </w:rPr>
      </w:pPr>
      <w:r w:rsidRPr="00766619">
        <w:rPr>
          <w:rFonts w:ascii="Arial" w:hAnsi="Arial" w:cs="Arial"/>
        </w:rPr>
        <w:t>e) poprawność ustawienia słupków, zgodnie z punktem 5.5 i 5.6,</w:t>
      </w:r>
    </w:p>
    <w:p w14:paraId="5AB378D6"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W przypadku wykonania spawanych złącz elementów urządzeń:</w:t>
      </w:r>
    </w:p>
    <w:p w14:paraId="322F9D35" w14:textId="77777777" w:rsidR="006C3D7A" w:rsidRPr="00766619" w:rsidRDefault="006C3D7A" w:rsidP="006C3D7A">
      <w:pPr>
        <w:pStyle w:val="WD6"/>
        <w:rPr>
          <w:rFonts w:ascii="Arial" w:hAnsi="Arial" w:cs="Arial"/>
        </w:rPr>
      </w:pPr>
      <w:r w:rsidRPr="00766619">
        <w:rPr>
          <w:rFonts w:ascii="Arial" w:hAnsi="Arial" w:cs="Arial"/>
        </w:rPr>
        <w:t>a) przed oględzinami, spoinę i przylegające do niej elementy łączone (od 10 do 20 mm z każdej strony) należy dokładnie oczyścić z żużla, zgorzeliny, odprysków, rdzy, farb i innych zanieczyszczeń utrudniających prowadzenie obserwacji i pomiarów,</w:t>
      </w:r>
    </w:p>
    <w:p w14:paraId="67AED092" w14:textId="77777777" w:rsidR="006C3D7A" w:rsidRPr="00766619" w:rsidRDefault="006C3D7A" w:rsidP="006C3D7A">
      <w:pPr>
        <w:pStyle w:val="WD6"/>
        <w:rPr>
          <w:rFonts w:ascii="Arial" w:hAnsi="Arial" w:cs="Arial"/>
        </w:rPr>
      </w:pPr>
      <w:r w:rsidRPr="00766619">
        <w:rPr>
          <w:rFonts w:ascii="Arial" w:hAnsi="Arial" w:cs="Arial"/>
        </w:rPr>
        <w:t>b) oględziny złączy należy przeprowadzić wizualnie z ewentualnym użyciem lupy o powiększeniu od 2 do 4 razy; do pomiarów spoin powinny być stosowane wzorniki, przymiary oraz uniwersalne spoinomierze,</w:t>
      </w:r>
    </w:p>
    <w:p w14:paraId="38845478" w14:textId="77777777" w:rsidR="006C3D7A" w:rsidRPr="00766619" w:rsidRDefault="006C3D7A" w:rsidP="006C3D7A">
      <w:pPr>
        <w:pStyle w:val="WD6"/>
        <w:rPr>
          <w:rFonts w:ascii="Arial" w:hAnsi="Arial" w:cs="Arial"/>
        </w:rPr>
      </w:pPr>
      <w:r w:rsidRPr="00766619">
        <w:rPr>
          <w:rFonts w:ascii="Arial" w:hAnsi="Arial" w:cs="Arial"/>
        </w:rPr>
        <w:t>c) w przypadkach wątpliwych można zlecić uprawnionej jednostce zbadanie wytrzymałości zmęczeniowej spoin, zgodnie z PN-M-06515 [29],</w:t>
      </w:r>
    </w:p>
    <w:p w14:paraId="47A95ADB" w14:textId="77777777" w:rsidR="006C3D7A" w:rsidRPr="00766619" w:rsidRDefault="006C3D7A" w:rsidP="006C3D7A">
      <w:pPr>
        <w:pStyle w:val="WD6"/>
        <w:rPr>
          <w:rFonts w:ascii="Arial" w:hAnsi="Arial" w:cs="Arial"/>
        </w:rPr>
      </w:pPr>
      <w:r w:rsidRPr="00766619">
        <w:rPr>
          <w:rFonts w:ascii="Arial" w:hAnsi="Arial" w:cs="Arial"/>
        </w:rPr>
        <w:t>d) złącza o wadach większych niż dopuszczalne powinny być naprawione powtórnym spawaniem.</w:t>
      </w:r>
    </w:p>
    <w:p w14:paraId="470F668A" w14:textId="77777777" w:rsidR="006C3D7A" w:rsidRPr="00766619" w:rsidRDefault="006C3D7A" w:rsidP="00D62078">
      <w:pPr>
        <w:pStyle w:val="WD2"/>
        <w:rPr>
          <w:rFonts w:ascii="Arial" w:hAnsi="Arial" w:cs="Arial"/>
          <w:sz w:val="20"/>
          <w:szCs w:val="20"/>
        </w:rPr>
      </w:pPr>
      <w:bookmarkStart w:id="20" w:name="_Toc501175578"/>
      <w:r w:rsidRPr="00766619">
        <w:rPr>
          <w:rFonts w:ascii="Arial" w:hAnsi="Arial" w:cs="Arial"/>
          <w:sz w:val="20"/>
          <w:szCs w:val="20"/>
        </w:rPr>
        <w:t>OBMIAR ROBÓT</w:t>
      </w:r>
      <w:bookmarkEnd w:id="20"/>
    </w:p>
    <w:p w14:paraId="34DD93F3"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Ogólne zasady obmiaru robót</w:t>
      </w:r>
    </w:p>
    <w:p w14:paraId="3381A69F"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Ogólne zasady obmiaru robót podano w ST D-00.00.00 „Wymagania ogólne” pkt 7.</w:t>
      </w:r>
    </w:p>
    <w:p w14:paraId="0FE1F755"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Jednostka obmiarowa</w:t>
      </w:r>
    </w:p>
    <w:p w14:paraId="6ADA3BFD"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Jednostką obmiarową urządzenia zabezpieczającego ruch pieszych (siatek, barierek, płotków, barier łańcuchowych) jest m (metr). Obmiar polega na określeniu rzeczywistej długości urządzenia zabezpieczającego ruch pieszych.</w:t>
      </w:r>
    </w:p>
    <w:p w14:paraId="513C3705" w14:textId="77777777" w:rsidR="006C3D7A" w:rsidRPr="00766619" w:rsidRDefault="006C3D7A" w:rsidP="00D62078">
      <w:pPr>
        <w:pStyle w:val="WD2"/>
        <w:rPr>
          <w:rFonts w:ascii="Arial" w:hAnsi="Arial" w:cs="Arial"/>
          <w:sz w:val="20"/>
          <w:szCs w:val="20"/>
        </w:rPr>
      </w:pPr>
      <w:bookmarkStart w:id="21" w:name="_Toc501175579"/>
      <w:r w:rsidRPr="00766619">
        <w:rPr>
          <w:rFonts w:ascii="Arial" w:hAnsi="Arial" w:cs="Arial"/>
          <w:sz w:val="20"/>
          <w:szCs w:val="20"/>
        </w:rPr>
        <w:t>ODBIÓR ROBÓT</w:t>
      </w:r>
      <w:bookmarkEnd w:id="21"/>
    </w:p>
    <w:p w14:paraId="0E179A0E"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Ogólne zasady odbioru robót podano w ST D-00.00.00 „Wymagania ogólne” pkt 8.</w:t>
      </w:r>
    </w:p>
    <w:p w14:paraId="3A7DB964"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lastRenderedPageBreak/>
        <w:tab/>
        <w:t>Roboty uznaje się za wykonane zgodnie z dokumentacją projektową, ST i wymaganiami Inżyniera, jeżeli wszystkie pomiary i badania z zachowaniem tolerancji wg pkt 6, dały wyniki pozytywne.</w:t>
      </w:r>
    </w:p>
    <w:p w14:paraId="043E14E9" w14:textId="77777777" w:rsidR="006C3D7A" w:rsidRPr="00766619" w:rsidRDefault="006C3D7A" w:rsidP="00D62078">
      <w:pPr>
        <w:pStyle w:val="WD2"/>
        <w:rPr>
          <w:rFonts w:ascii="Arial" w:hAnsi="Arial" w:cs="Arial"/>
          <w:sz w:val="20"/>
          <w:szCs w:val="20"/>
        </w:rPr>
      </w:pPr>
      <w:bookmarkStart w:id="22" w:name="_Toc425562421"/>
      <w:bookmarkStart w:id="23" w:name="_Toc501175580"/>
      <w:r w:rsidRPr="00766619">
        <w:rPr>
          <w:rFonts w:ascii="Arial" w:hAnsi="Arial" w:cs="Arial"/>
          <w:sz w:val="20"/>
          <w:szCs w:val="20"/>
        </w:rPr>
        <w:t>PODSTAWA PŁATNOŚCI</w:t>
      </w:r>
      <w:bookmarkEnd w:id="22"/>
      <w:bookmarkEnd w:id="23"/>
    </w:p>
    <w:p w14:paraId="5CB4F17B"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Ogólne ustalenia dotyczące podstawy płatności</w:t>
      </w:r>
    </w:p>
    <w:p w14:paraId="24A0D66C"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Ogólne ustalenia dotyczące podstawy płatności podano w ST D-00.00.00 „Wymagania ogólne” pkt 9.</w:t>
      </w:r>
    </w:p>
    <w:p w14:paraId="494EC5CD"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Cena jednostek obmiarowych</w:t>
      </w:r>
    </w:p>
    <w:p w14:paraId="6E0717C5"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Cena 1 m wykonania ogrodzeń ochronnych sztywnych obejmuje:</w:t>
      </w:r>
    </w:p>
    <w:p w14:paraId="2127D9A7" w14:textId="77777777" w:rsidR="006C3D7A" w:rsidRPr="00766619" w:rsidRDefault="006C3D7A" w:rsidP="006C3D7A">
      <w:pPr>
        <w:pStyle w:val="WD6"/>
        <w:rPr>
          <w:rFonts w:ascii="Arial" w:hAnsi="Arial" w:cs="Arial"/>
        </w:rPr>
      </w:pPr>
      <w:r w:rsidRPr="00766619">
        <w:rPr>
          <w:rFonts w:ascii="Arial" w:hAnsi="Arial" w:cs="Arial"/>
        </w:rPr>
        <w:t> prace pomiarowe i roboty przygotowawcze,</w:t>
      </w:r>
    </w:p>
    <w:p w14:paraId="10D5A387" w14:textId="77777777" w:rsidR="006C3D7A" w:rsidRPr="00766619" w:rsidRDefault="006C3D7A" w:rsidP="006C3D7A">
      <w:pPr>
        <w:pStyle w:val="WD6"/>
        <w:rPr>
          <w:rFonts w:ascii="Arial" w:hAnsi="Arial" w:cs="Arial"/>
        </w:rPr>
      </w:pPr>
      <w:r w:rsidRPr="00766619">
        <w:rPr>
          <w:rFonts w:ascii="Arial" w:hAnsi="Arial" w:cs="Arial"/>
        </w:rPr>
        <w:t> dostarczenie na miejsce wbudowania elementów konstrukcji barier, płotków, poręczy, paneli lub innych ogrodzeń sztywnych oraz materiałów pomocniczych,</w:t>
      </w:r>
    </w:p>
    <w:p w14:paraId="6EEF2CEF" w14:textId="77777777" w:rsidR="006C3D7A" w:rsidRPr="00766619" w:rsidRDefault="006C3D7A" w:rsidP="006C3D7A">
      <w:pPr>
        <w:pStyle w:val="WD6"/>
        <w:rPr>
          <w:rFonts w:ascii="Arial" w:hAnsi="Arial" w:cs="Arial"/>
        </w:rPr>
      </w:pPr>
      <w:r w:rsidRPr="00766619">
        <w:rPr>
          <w:rFonts w:ascii="Arial" w:hAnsi="Arial" w:cs="Arial"/>
        </w:rPr>
        <w:t> dostarczenie na plac budowy składników oraz przygotowanie masy betonowej w przypadkach jej użycia,</w:t>
      </w:r>
    </w:p>
    <w:p w14:paraId="689BC42F" w14:textId="77777777" w:rsidR="006C3D7A" w:rsidRPr="00766619" w:rsidRDefault="006C3D7A" w:rsidP="006C3D7A">
      <w:pPr>
        <w:pStyle w:val="WD6"/>
        <w:rPr>
          <w:rFonts w:ascii="Arial" w:hAnsi="Arial" w:cs="Arial"/>
        </w:rPr>
      </w:pPr>
      <w:r w:rsidRPr="00766619">
        <w:rPr>
          <w:rFonts w:ascii="Arial" w:hAnsi="Arial" w:cs="Arial"/>
        </w:rPr>
        <w:t> zainstalowanie urządzeń bezpieczeństwa w sposób zapewniający stabilność,</w:t>
      </w:r>
    </w:p>
    <w:p w14:paraId="3AC2268D" w14:textId="77777777" w:rsidR="006C3D7A" w:rsidRPr="00766619" w:rsidRDefault="006C3D7A" w:rsidP="006C3D7A">
      <w:pPr>
        <w:pStyle w:val="WD6"/>
        <w:rPr>
          <w:rFonts w:ascii="Arial" w:hAnsi="Arial" w:cs="Arial"/>
        </w:rPr>
      </w:pPr>
      <w:r w:rsidRPr="00766619">
        <w:rPr>
          <w:rFonts w:ascii="Arial" w:hAnsi="Arial" w:cs="Arial"/>
        </w:rPr>
        <w:t> doprowadzenie terenu wokół wykonanych urządzeń do stanu przewidzianego w dokumentacji projektowej lub według zaleceń Inżyniera,</w:t>
      </w:r>
    </w:p>
    <w:p w14:paraId="454DC324" w14:textId="77777777" w:rsidR="006C3D7A" w:rsidRPr="00766619" w:rsidRDefault="006C3D7A" w:rsidP="006C3D7A">
      <w:pPr>
        <w:pStyle w:val="WD6"/>
        <w:rPr>
          <w:rFonts w:ascii="Arial" w:hAnsi="Arial" w:cs="Arial"/>
        </w:rPr>
      </w:pPr>
      <w:r w:rsidRPr="00766619">
        <w:rPr>
          <w:rFonts w:ascii="Arial" w:hAnsi="Arial" w:cs="Arial"/>
        </w:rPr>
        <w:t> przeprowadzenie badań i pomiarów kontrolnych.</w:t>
      </w:r>
    </w:p>
    <w:p w14:paraId="534426B3" w14:textId="77777777" w:rsidR="006C3D7A" w:rsidRPr="00766619" w:rsidRDefault="006C3D7A" w:rsidP="00D62078">
      <w:pPr>
        <w:pStyle w:val="WD2"/>
        <w:rPr>
          <w:rFonts w:ascii="Arial" w:hAnsi="Arial" w:cs="Arial"/>
          <w:sz w:val="20"/>
          <w:szCs w:val="20"/>
        </w:rPr>
      </w:pPr>
      <w:bookmarkStart w:id="24" w:name="_Toc425562422"/>
      <w:bookmarkStart w:id="25" w:name="_Toc501175581"/>
      <w:r w:rsidRPr="00766619">
        <w:rPr>
          <w:rFonts w:ascii="Arial" w:hAnsi="Arial" w:cs="Arial"/>
          <w:sz w:val="20"/>
          <w:szCs w:val="20"/>
        </w:rPr>
        <w:t>PRZEPISY ZWIĄZANE</w:t>
      </w:r>
      <w:bookmarkEnd w:id="24"/>
      <w:bookmarkEnd w:id="25"/>
    </w:p>
    <w:p w14:paraId="788D8D12"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Normy</w:t>
      </w:r>
    </w:p>
    <w:tbl>
      <w:tblPr>
        <w:tblW w:w="0" w:type="auto"/>
        <w:tblCellMar>
          <w:left w:w="70" w:type="dxa"/>
          <w:right w:w="70" w:type="dxa"/>
        </w:tblCellMar>
        <w:tblLook w:val="0000" w:firstRow="0" w:lastRow="0" w:firstColumn="0" w:lastColumn="0" w:noHBand="0" w:noVBand="0"/>
      </w:tblPr>
      <w:tblGrid>
        <w:gridCol w:w="496"/>
        <w:gridCol w:w="1701"/>
        <w:gridCol w:w="6300"/>
      </w:tblGrid>
      <w:tr w:rsidR="006C3D7A" w:rsidRPr="00766619" w14:paraId="4BF7C87F" w14:textId="77777777" w:rsidTr="007055C0">
        <w:tc>
          <w:tcPr>
            <w:tcW w:w="496" w:type="dxa"/>
          </w:tcPr>
          <w:p w14:paraId="6969E8E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 xml:space="preserve"> 1.</w:t>
            </w:r>
          </w:p>
        </w:tc>
        <w:tc>
          <w:tcPr>
            <w:tcW w:w="1701" w:type="dxa"/>
          </w:tcPr>
          <w:p w14:paraId="1F186EB0"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PN-B-03264</w:t>
            </w:r>
          </w:p>
        </w:tc>
        <w:tc>
          <w:tcPr>
            <w:tcW w:w="6300" w:type="dxa"/>
          </w:tcPr>
          <w:p w14:paraId="075B1315"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Konstrukcje żelbetowe. Obliczenia statyczne i projektowanie</w:t>
            </w:r>
          </w:p>
        </w:tc>
      </w:tr>
      <w:tr w:rsidR="006C3D7A" w:rsidRPr="00766619" w14:paraId="53241B03" w14:textId="77777777" w:rsidTr="007055C0">
        <w:tc>
          <w:tcPr>
            <w:tcW w:w="496" w:type="dxa"/>
          </w:tcPr>
          <w:p w14:paraId="7BD38EFE"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 xml:space="preserve"> 2.</w:t>
            </w:r>
          </w:p>
        </w:tc>
        <w:tc>
          <w:tcPr>
            <w:tcW w:w="1701" w:type="dxa"/>
          </w:tcPr>
          <w:p w14:paraId="7E21A4D3"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PN-H-04651</w:t>
            </w:r>
          </w:p>
        </w:tc>
        <w:tc>
          <w:tcPr>
            <w:tcW w:w="6300" w:type="dxa"/>
          </w:tcPr>
          <w:p w14:paraId="6BBD2AE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Ochrona przed korozją. Klasyfikacja i określenie agresywności korozyjnej środowisk</w:t>
            </w:r>
          </w:p>
        </w:tc>
      </w:tr>
      <w:tr w:rsidR="006C3D7A" w:rsidRPr="00766619" w14:paraId="484C5151" w14:textId="77777777" w:rsidTr="007055C0">
        <w:tc>
          <w:tcPr>
            <w:tcW w:w="496" w:type="dxa"/>
          </w:tcPr>
          <w:p w14:paraId="2B2D315C"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 xml:space="preserve"> 3.</w:t>
            </w:r>
          </w:p>
        </w:tc>
        <w:tc>
          <w:tcPr>
            <w:tcW w:w="1701" w:type="dxa"/>
          </w:tcPr>
          <w:p w14:paraId="7FCB6624" w14:textId="77777777" w:rsidR="006C3D7A" w:rsidRPr="00766619" w:rsidRDefault="006C3D7A" w:rsidP="007055C0">
            <w:pPr>
              <w:pStyle w:val="StylIwony"/>
              <w:spacing w:before="0" w:after="0"/>
              <w:jc w:val="left"/>
              <w:rPr>
                <w:rFonts w:ascii="Arial" w:hAnsi="Arial" w:cs="Arial"/>
                <w:sz w:val="20"/>
              </w:rPr>
            </w:pPr>
            <w:r w:rsidRPr="00766619">
              <w:rPr>
                <w:rFonts w:ascii="Arial" w:hAnsi="Arial" w:cs="Arial"/>
                <w:sz w:val="20"/>
              </w:rPr>
              <w:t>PN-EN 206-1:2003</w:t>
            </w:r>
          </w:p>
        </w:tc>
        <w:tc>
          <w:tcPr>
            <w:tcW w:w="6300" w:type="dxa"/>
          </w:tcPr>
          <w:p w14:paraId="391A7D7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Beton zwykły</w:t>
            </w:r>
          </w:p>
        </w:tc>
      </w:tr>
      <w:tr w:rsidR="006C3D7A" w:rsidRPr="00766619" w14:paraId="4765F14E" w14:textId="77777777" w:rsidTr="007055C0">
        <w:tc>
          <w:tcPr>
            <w:tcW w:w="496" w:type="dxa"/>
          </w:tcPr>
          <w:p w14:paraId="32D8596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 xml:space="preserve"> 4.</w:t>
            </w:r>
          </w:p>
        </w:tc>
        <w:tc>
          <w:tcPr>
            <w:tcW w:w="1701" w:type="dxa"/>
          </w:tcPr>
          <w:p w14:paraId="30EAC17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PN-B-06251</w:t>
            </w:r>
          </w:p>
        </w:tc>
        <w:tc>
          <w:tcPr>
            <w:tcW w:w="6300" w:type="dxa"/>
          </w:tcPr>
          <w:p w14:paraId="390D1EDE"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Roboty betonowe i żelbetowe. Wymagania techniczne</w:t>
            </w:r>
          </w:p>
        </w:tc>
      </w:tr>
      <w:tr w:rsidR="006C3D7A" w:rsidRPr="00766619" w14:paraId="5BB4E549" w14:textId="77777777" w:rsidTr="007055C0">
        <w:tc>
          <w:tcPr>
            <w:tcW w:w="496" w:type="dxa"/>
          </w:tcPr>
          <w:p w14:paraId="2CE72231"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 xml:space="preserve"> 5.</w:t>
            </w:r>
          </w:p>
        </w:tc>
        <w:tc>
          <w:tcPr>
            <w:tcW w:w="1701" w:type="dxa"/>
          </w:tcPr>
          <w:p w14:paraId="3A17780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PN-B-06712</w:t>
            </w:r>
          </w:p>
        </w:tc>
        <w:tc>
          <w:tcPr>
            <w:tcW w:w="6300" w:type="dxa"/>
          </w:tcPr>
          <w:p w14:paraId="3163C62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Kruszywa mineralne do betonu</w:t>
            </w:r>
          </w:p>
        </w:tc>
      </w:tr>
      <w:tr w:rsidR="006C3D7A" w:rsidRPr="00766619" w14:paraId="3E8C42CB" w14:textId="77777777" w:rsidTr="007055C0">
        <w:tc>
          <w:tcPr>
            <w:tcW w:w="496" w:type="dxa"/>
          </w:tcPr>
          <w:p w14:paraId="45CD00AE"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 xml:space="preserve"> 6.</w:t>
            </w:r>
          </w:p>
        </w:tc>
        <w:tc>
          <w:tcPr>
            <w:tcW w:w="1701" w:type="dxa"/>
          </w:tcPr>
          <w:p w14:paraId="649FE0E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PN-B-10285</w:t>
            </w:r>
          </w:p>
        </w:tc>
        <w:tc>
          <w:tcPr>
            <w:tcW w:w="6300" w:type="dxa"/>
          </w:tcPr>
          <w:p w14:paraId="6484325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Roboty malarskie budowlane farbami, lakierami i emaliami na spoinach bezwodnych</w:t>
            </w:r>
          </w:p>
        </w:tc>
      </w:tr>
      <w:tr w:rsidR="006C3D7A" w:rsidRPr="00766619" w14:paraId="10AB257F" w14:textId="77777777" w:rsidTr="007055C0">
        <w:tc>
          <w:tcPr>
            <w:tcW w:w="496" w:type="dxa"/>
          </w:tcPr>
          <w:p w14:paraId="25EB440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 xml:space="preserve"> 7.</w:t>
            </w:r>
          </w:p>
        </w:tc>
        <w:tc>
          <w:tcPr>
            <w:tcW w:w="1701" w:type="dxa"/>
          </w:tcPr>
          <w:p w14:paraId="4D9CC78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PN-B-13051</w:t>
            </w:r>
          </w:p>
        </w:tc>
        <w:tc>
          <w:tcPr>
            <w:tcW w:w="6300" w:type="dxa"/>
          </w:tcPr>
          <w:p w14:paraId="129F9F33"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Szkło płaskie zbrojone</w:t>
            </w:r>
          </w:p>
        </w:tc>
      </w:tr>
      <w:tr w:rsidR="006C3D7A" w:rsidRPr="00766619" w14:paraId="2C78892D" w14:textId="77777777" w:rsidTr="007055C0">
        <w:tc>
          <w:tcPr>
            <w:tcW w:w="496" w:type="dxa"/>
          </w:tcPr>
          <w:p w14:paraId="10CA34EF" w14:textId="77777777" w:rsidR="006C3D7A" w:rsidRPr="00766619" w:rsidRDefault="006C3D7A" w:rsidP="007055C0">
            <w:pPr>
              <w:pStyle w:val="StylIwony"/>
              <w:spacing w:before="0" w:after="0"/>
              <w:rPr>
                <w:rFonts w:ascii="Arial" w:hAnsi="Arial" w:cs="Arial"/>
                <w:sz w:val="20"/>
                <w:lang w:val="en-US"/>
              </w:rPr>
            </w:pPr>
            <w:r w:rsidRPr="00766619">
              <w:rPr>
                <w:rFonts w:ascii="Arial" w:hAnsi="Arial" w:cs="Arial"/>
                <w:sz w:val="20"/>
              </w:rPr>
              <w:t xml:space="preserve"> </w:t>
            </w:r>
            <w:r w:rsidRPr="00766619">
              <w:rPr>
                <w:rFonts w:ascii="Arial" w:hAnsi="Arial" w:cs="Arial"/>
                <w:sz w:val="20"/>
                <w:lang w:val="en-US"/>
              </w:rPr>
              <w:t>8.</w:t>
            </w:r>
          </w:p>
        </w:tc>
        <w:tc>
          <w:tcPr>
            <w:tcW w:w="1701" w:type="dxa"/>
          </w:tcPr>
          <w:p w14:paraId="385D665A" w14:textId="77777777" w:rsidR="006C3D7A" w:rsidRPr="00766619" w:rsidRDefault="006C3D7A" w:rsidP="007055C0">
            <w:pPr>
              <w:pStyle w:val="StylIwony"/>
              <w:spacing w:before="0" w:after="0"/>
              <w:rPr>
                <w:rFonts w:ascii="Arial" w:hAnsi="Arial" w:cs="Arial"/>
                <w:sz w:val="20"/>
                <w:lang w:val="en-US"/>
              </w:rPr>
            </w:pPr>
            <w:r w:rsidRPr="00766619">
              <w:rPr>
                <w:rFonts w:ascii="Arial" w:hAnsi="Arial" w:cs="Arial"/>
                <w:sz w:val="20"/>
                <w:lang w:val="en-US"/>
              </w:rPr>
              <w:t xml:space="preserve">PN-EN 197-1:2002 </w:t>
            </w:r>
          </w:p>
        </w:tc>
        <w:tc>
          <w:tcPr>
            <w:tcW w:w="6300" w:type="dxa"/>
          </w:tcPr>
          <w:p w14:paraId="722C6701"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Cement. Cement powszechnego użytku. Skład, wymagania i ocena zgodności</w:t>
            </w:r>
          </w:p>
        </w:tc>
      </w:tr>
      <w:tr w:rsidR="006C3D7A" w:rsidRPr="00766619" w14:paraId="20E29407" w14:textId="77777777" w:rsidTr="007055C0">
        <w:tc>
          <w:tcPr>
            <w:tcW w:w="496" w:type="dxa"/>
          </w:tcPr>
          <w:p w14:paraId="273347E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9.</w:t>
            </w:r>
          </w:p>
        </w:tc>
        <w:tc>
          <w:tcPr>
            <w:tcW w:w="1701" w:type="dxa"/>
          </w:tcPr>
          <w:p w14:paraId="755A70D6"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PN-B-23010</w:t>
            </w:r>
          </w:p>
        </w:tc>
        <w:tc>
          <w:tcPr>
            <w:tcW w:w="6300" w:type="dxa"/>
          </w:tcPr>
          <w:p w14:paraId="29A7AE9D"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Domieszki do betonu. Klasyfikacja i określenia</w:t>
            </w:r>
          </w:p>
        </w:tc>
      </w:tr>
      <w:tr w:rsidR="006C3D7A" w:rsidRPr="00766619" w14:paraId="7425A38C" w14:textId="77777777" w:rsidTr="007055C0">
        <w:tc>
          <w:tcPr>
            <w:tcW w:w="496" w:type="dxa"/>
          </w:tcPr>
          <w:p w14:paraId="2F55A5F6"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10.</w:t>
            </w:r>
          </w:p>
        </w:tc>
        <w:tc>
          <w:tcPr>
            <w:tcW w:w="1701" w:type="dxa"/>
          </w:tcPr>
          <w:p w14:paraId="03CCAAE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PN-B-32250</w:t>
            </w:r>
          </w:p>
        </w:tc>
        <w:tc>
          <w:tcPr>
            <w:tcW w:w="6300" w:type="dxa"/>
          </w:tcPr>
          <w:p w14:paraId="5DC54645"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Materiały budowlane. Woda do betonów i zapraw</w:t>
            </w:r>
          </w:p>
        </w:tc>
      </w:tr>
      <w:tr w:rsidR="006C3D7A" w:rsidRPr="00766619" w14:paraId="41EE8AFB" w14:textId="77777777" w:rsidTr="007055C0">
        <w:tc>
          <w:tcPr>
            <w:tcW w:w="496" w:type="dxa"/>
          </w:tcPr>
          <w:p w14:paraId="630033EF"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11.</w:t>
            </w:r>
          </w:p>
        </w:tc>
        <w:tc>
          <w:tcPr>
            <w:tcW w:w="1701" w:type="dxa"/>
          </w:tcPr>
          <w:p w14:paraId="19D53E41"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PN-H-74219</w:t>
            </w:r>
          </w:p>
        </w:tc>
        <w:tc>
          <w:tcPr>
            <w:tcW w:w="6300" w:type="dxa"/>
          </w:tcPr>
          <w:p w14:paraId="24C202B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Rury stalowe bez szwu walcowane na gorąco ogólnego zastosowania</w:t>
            </w:r>
          </w:p>
        </w:tc>
      </w:tr>
      <w:tr w:rsidR="006C3D7A" w:rsidRPr="00766619" w14:paraId="74F1FBAA" w14:textId="77777777" w:rsidTr="007055C0">
        <w:tc>
          <w:tcPr>
            <w:tcW w:w="496" w:type="dxa"/>
          </w:tcPr>
          <w:p w14:paraId="7756A5FB"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12.</w:t>
            </w:r>
          </w:p>
        </w:tc>
        <w:tc>
          <w:tcPr>
            <w:tcW w:w="1701" w:type="dxa"/>
          </w:tcPr>
          <w:p w14:paraId="522A967A"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PN-H-74220</w:t>
            </w:r>
          </w:p>
        </w:tc>
        <w:tc>
          <w:tcPr>
            <w:tcW w:w="6300" w:type="dxa"/>
          </w:tcPr>
          <w:p w14:paraId="46DBAFBF"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Rury stalowe bez szwu ciągnione i walcowane na zimno ogólnego przeznaczenia</w:t>
            </w:r>
          </w:p>
        </w:tc>
      </w:tr>
      <w:tr w:rsidR="006C3D7A" w:rsidRPr="00766619" w14:paraId="46883465" w14:textId="77777777" w:rsidTr="007055C0">
        <w:tc>
          <w:tcPr>
            <w:tcW w:w="496" w:type="dxa"/>
          </w:tcPr>
          <w:p w14:paraId="02509B5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13.</w:t>
            </w:r>
          </w:p>
        </w:tc>
        <w:tc>
          <w:tcPr>
            <w:tcW w:w="1701" w:type="dxa"/>
          </w:tcPr>
          <w:p w14:paraId="69638EA6"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PN-H-82200</w:t>
            </w:r>
          </w:p>
        </w:tc>
        <w:tc>
          <w:tcPr>
            <w:tcW w:w="6300" w:type="dxa"/>
          </w:tcPr>
          <w:p w14:paraId="2B646BCC"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Cynk</w:t>
            </w:r>
          </w:p>
        </w:tc>
      </w:tr>
      <w:tr w:rsidR="006C3D7A" w:rsidRPr="00766619" w14:paraId="60840A04" w14:textId="77777777" w:rsidTr="007055C0">
        <w:tc>
          <w:tcPr>
            <w:tcW w:w="496" w:type="dxa"/>
          </w:tcPr>
          <w:p w14:paraId="724EE4E0"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14.</w:t>
            </w:r>
          </w:p>
        </w:tc>
        <w:tc>
          <w:tcPr>
            <w:tcW w:w="1701" w:type="dxa"/>
          </w:tcPr>
          <w:p w14:paraId="57AF4B93"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PN-H-84018</w:t>
            </w:r>
          </w:p>
        </w:tc>
        <w:tc>
          <w:tcPr>
            <w:tcW w:w="6300" w:type="dxa"/>
          </w:tcPr>
          <w:p w14:paraId="7AF33D4F"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Stal niskostopowa o podwyższonej wytrzymałości. Gatunki</w:t>
            </w:r>
          </w:p>
        </w:tc>
      </w:tr>
      <w:tr w:rsidR="006C3D7A" w:rsidRPr="00766619" w14:paraId="25D85E82" w14:textId="77777777" w:rsidTr="007055C0">
        <w:tc>
          <w:tcPr>
            <w:tcW w:w="496" w:type="dxa"/>
          </w:tcPr>
          <w:p w14:paraId="4481214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15.</w:t>
            </w:r>
          </w:p>
        </w:tc>
        <w:tc>
          <w:tcPr>
            <w:tcW w:w="1701" w:type="dxa"/>
          </w:tcPr>
          <w:p w14:paraId="28E69B3A"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PN-H-84019</w:t>
            </w:r>
          </w:p>
        </w:tc>
        <w:tc>
          <w:tcPr>
            <w:tcW w:w="6300" w:type="dxa"/>
          </w:tcPr>
          <w:p w14:paraId="31DDD245"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Stal węglowa konstrukcyjna wyższej jakości ogólnego przeznaczenia. Gatunki</w:t>
            </w:r>
          </w:p>
        </w:tc>
      </w:tr>
      <w:tr w:rsidR="006C3D7A" w:rsidRPr="00766619" w14:paraId="606AE4FF" w14:textId="77777777" w:rsidTr="007055C0">
        <w:tc>
          <w:tcPr>
            <w:tcW w:w="496" w:type="dxa"/>
          </w:tcPr>
          <w:p w14:paraId="78AE78F7"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16.</w:t>
            </w:r>
          </w:p>
        </w:tc>
        <w:tc>
          <w:tcPr>
            <w:tcW w:w="1701" w:type="dxa"/>
          </w:tcPr>
          <w:p w14:paraId="5863907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PN-H-84020</w:t>
            </w:r>
          </w:p>
        </w:tc>
        <w:tc>
          <w:tcPr>
            <w:tcW w:w="6300" w:type="dxa"/>
          </w:tcPr>
          <w:p w14:paraId="7EAA256E"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Stal niestopowa konstrukcyjna ogólnego przeznaczenia. Gatunki</w:t>
            </w:r>
          </w:p>
        </w:tc>
      </w:tr>
      <w:tr w:rsidR="006C3D7A" w:rsidRPr="00766619" w14:paraId="3B6E80EA" w14:textId="77777777" w:rsidTr="007055C0">
        <w:tc>
          <w:tcPr>
            <w:tcW w:w="496" w:type="dxa"/>
          </w:tcPr>
          <w:p w14:paraId="7FDFE42C"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17.</w:t>
            </w:r>
          </w:p>
        </w:tc>
        <w:tc>
          <w:tcPr>
            <w:tcW w:w="1701" w:type="dxa"/>
          </w:tcPr>
          <w:p w14:paraId="4B416E8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PN-H-84023-07</w:t>
            </w:r>
          </w:p>
        </w:tc>
        <w:tc>
          <w:tcPr>
            <w:tcW w:w="6300" w:type="dxa"/>
          </w:tcPr>
          <w:p w14:paraId="28395B40"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Stal określonego zastosowania. Stal na rury</w:t>
            </w:r>
          </w:p>
        </w:tc>
      </w:tr>
      <w:tr w:rsidR="006C3D7A" w:rsidRPr="00766619" w14:paraId="1A5D6389" w14:textId="77777777" w:rsidTr="007055C0">
        <w:tc>
          <w:tcPr>
            <w:tcW w:w="496" w:type="dxa"/>
          </w:tcPr>
          <w:p w14:paraId="1954629B"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18.</w:t>
            </w:r>
          </w:p>
        </w:tc>
        <w:tc>
          <w:tcPr>
            <w:tcW w:w="1701" w:type="dxa"/>
          </w:tcPr>
          <w:p w14:paraId="5557A6BB"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PN-H-84030-02</w:t>
            </w:r>
          </w:p>
        </w:tc>
        <w:tc>
          <w:tcPr>
            <w:tcW w:w="6300" w:type="dxa"/>
          </w:tcPr>
          <w:p w14:paraId="1EA4264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Stal stopowa konstrukcyjna. Stal do nawęglania. Gatunki</w:t>
            </w:r>
          </w:p>
        </w:tc>
      </w:tr>
      <w:tr w:rsidR="006C3D7A" w:rsidRPr="00766619" w14:paraId="67999ABD" w14:textId="77777777" w:rsidTr="007055C0">
        <w:tc>
          <w:tcPr>
            <w:tcW w:w="496" w:type="dxa"/>
          </w:tcPr>
          <w:p w14:paraId="0BC04E46"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19.</w:t>
            </w:r>
          </w:p>
        </w:tc>
        <w:tc>
          <w:tcPr>
            <w:tcW w:w="1701" w:type="dxa"/>
          </w:tcPr>
          <w:p w14:paraId="6B877C30"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PN-H-93010</w:t>
            </w:r>
          </w:p>
        </w:tc>
        <w:tc>
          <w:tcPr>
            <w:tcW w:w="6300" w:type="dxa"/>
          </w:tcPr>
          <w:p w14:paraId="47B4367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Stal. Kształtowniki walcowane na gorąco</w:t>
            </w:r>
          </w:p>
        </w:tc>
      </w:tr>
      <w:tr w:rsidR="006C3D7A" w:rsidRPr="00766619" w14:paraId="063D3630" w14:textId="77777777" w:rsidTr="007055C0">
        <w:tc>
          <w:tcPr>
            <w:tcW w:w="496" w:type="dxa"/>
          </w:tcPr>
          <w:p w14:paraId="0AD23103"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20.</w:t>
            </w:r>
          </w:p>
        </w:tc>
        <w:tc>
          <w:tcPr>
            <w:tcW w:w="1701" w:type="dxa"/>
          </w:tcPr>
          <w:p w14:paraId="3CAEE63B"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PN-H-93200-02</w:t>
            </w:r>
          </w:p>
        </w:tc>
        <w:tc>
          <w:tcPr>
            <w:tcW w:w="6300" w:type="dxa"/>
          </w:tcPr>
          <w:p w14:paraId="1CC32A5F"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Walcówka i pręty stalowe okrągłe walcowane na gorąco. Walcówka i pręty ogólnego zastosowania. Wymiary</w:t>
            </w:r>
          </w:p>
        </w:tc>
      </w:tr>
      <w:tr w:rsidR="006C3D7A" w:rsidRPr="00766619" w14:paraId="40B8E5C9" w14:textId="77777777" w:rsidTr="007055C0">
        <w:tc>
          <w:tcPr>
            <w:tcW w:w="496" w:type="dxa"/>
          </w:tcPr>
          <w:p w14:paraId="75548156"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21.</w:t>
            </w:r>
          </w:p>
        </w:tc>
        <w:tc>
          <w:tcPr>
            <w:tcW w:w="1701" w:type="dxa"/>
          </w:tcPr>
          <w:p w14:paraId="45F2BF65"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PN-H-93401</w:t>
            </w:r>
          </w:p>
        </w:tc>
        <w:tc>
          <w:tcPr>
            <w:tcW w:w="6300" w:type="dxa"/>
          </w:tcPr>
          <w:p w14:paraId="0CA568FA"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Stal walcowana. Kątowniki równoramienne</w:t>
            </w:r>
          </w:p>
        </w:tc>
      </w:tr>
      <w:tr w:rsidR="006C3D7A" w:rsidRPr="00766619" w14:paraId="1D623420" w14:textId="77777777" w:rsidTr="007055C0">
        <w:tc>
          <w:tcPr>
            <w:tcW w:w="496" w:type="dxa"/>
          </w:tcPr>
          <w:p w14:paraId="105414E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22.</w:t>
            </w:r>
          </w:p>
        </w:tc>
        <w:tc>
          <w:tcPr>
            <w:tcW w:w="1701" w:type="dxa"/>
          </w:tcPr>
          <w:p w14:paraId="04B1D2CF"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PN-H-93402</w:t>
            </w:r>
          </w:p>
        </w:tc>
        <w:tc>
          <w:tcPr>
            <w:tcW w:w="6300" w:type="dxa"/>
          </w:tcPr>
          <w:p w14:paraId="34F1053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Kątowniki nierównoramienne stalowe walcowane na gorąco</w:t>
            </w:r>
          </w:p>
        </w:tc>
      </w:tr>
      <w:tr w:rsidR="006C3D7A" w:rsidRPr="00766619" w14:paraId="3A9D5DFC" w14:textId="77777777" w:rsidTr="007055C0">
        <w:tc>
          <w:tcPr>
            <w:tcW w:w="496" w:type="dxa"/>
          </w:tcPr>
          <w:p w14:paraId="5B766FFD"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23.</w:t>
            </w:r>
          </w:p>
        </w:tc>
        <w:tc>
          <w:tcPr>
            <w:tcW w:w="1701" w:type="dxa"/>
          </w:tcPr>
          <w:p w14:paraId="69B317DF"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PN-H-93403</w:t>
            </w:r>
          </w:p>
        </w:tc>
        <w:tc>
          <w:tcPr>
            <w:tcW w:w="6300" w:type="dxa"/>
          </w:tcPr>
          <w:p w14:paraId="16A7B37C"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Stal. Ceowniki walcowane. Wymiary</w:t>
            </w:r>
          </w:p>
        </w:tc>
      </w:tr>
      <w:tr w:rsidR="006C3D7A" w:rsidRPr="00766619" w14:paraId="08C38351" w14:textId="77777777" w:rsidTr="007055C0">
        <w:tc>
          <w:tcPr>
            <w:tcW w:w="496" w:type="dxa"/>
          </w:tcPr>
          <w:p w14:paraId="422B606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24.</w:t>
            </w:r>
          </w:p>
        </w:tc>
        <w:tc>
          <w:tcPr>
            <w:tcW w:w="1701" w:type="dxa"/>
          </w:tcPr>
          <w:p w14:paraId="151DBFFC"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PN-H-93406</w:t>
            </w:r>
          </w:p>
        </w:tc>
        <w:tc>
          <w:tcPr>
            <w:tcW w:w="6300" w:type="dxa"/>
          </w:tcPr>
          <w:p w14:paraId="315AF05A"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Stal. Teowniki walcowane na gorąco</w:t>
            </w:r>
          </w:p>
        </w:tc>
      </w:tr>
      <w:tr w:rsidR="006C3D7A" w:rsidRPr="00766619" w14:paraId="43B216AE" w14:textId="77777777" w:rsidTr="007055C0">
        <w:tc>
          <w:tcPr>
            <w:tcW w:w="496" w:type="dxa"/>
          </w:tcPr>
          <w:p w14:paraId="4F916D00"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25.</w:t>
            </w:r>
          </w:p>
        </w:tc>
        <w:tc>
          <w:tcPr>
            <w:tcW w:w="1701" w:type="dxa"/>
          </w:tcPr>
          <w:p w14:paraId="190F8A25"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PN-H-93407</w:t>
            </w:r>
          </w:p>
        </w:tc>
        <w:tc>
          <w:tcPr>
            <w:tcW w:w="6300" w:type="dxa"/>
          </w:tcPr>
          <w:p w14:paraId="04336B90"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Stal. Dwuteowniki walcowane na gorąco</w:t>
            </w:r>
          </w:p>
        </w:tc>
      </w:tr>
      <w:tr w:rsidR="006C3D7A" w:rsidRPr="00766619" w14:paraId="2F8C5F47" w14:textId="77777777" w:rsidTr="007055C0">
        <w:tc>
          <w:tcPr>
            <w:tcW w:w="496" w:type="dxa"/>
          </w:tcPr>
          <w:p w14:paraId="221CE0DD"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26.</w:t>
            </w:r>
          </w:p>
        </w:tc>
        <w:tc>
          <w:tcPr>
            <w:tcW w:w="1701" w:type="dxa"/>
          </w:tcPr>
          <w:p w14:paraId="48EB34FC"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PN-H-97051</w:t>
            </w:r>
          </w:p>
        </w:tc>
        <w:tc>
          <w:tcPr>
            <w:tcW w:w="6300" w:type="dxa"/>
          </w:tcPr>
          <w:p w14:paraId="025C71F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Ochrona przed korozją. Przygotowanie powierzchni stali, staliwa i żeliwa do malowania. Ogólne wytyczne</w:t>
            </w:r>
          </w:p>
        </w:tc>
      </w:tr>
      <w:tr w:rsidR="006C3D7A" w:rsidRPr="00766619" w14:paraId="0C75975E" w14:textId="77777777" w:rsidTr="007055C0">
        <w:tc>
          <w:tcPr>
            <w:tcW w:w="496" w:type="dxa"/>
          </w:tcPr>
          <w:p w14:paraId="3730052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27.</w:t>
            </w:r>
          </w:p>
        </w:tc>
        <w:tc>
          <w:tcPr>
            <w:tcW w:w="1701" w:type="dxa"/>
          </w:tcPr>
          <w:p w14:paraId="4841A7C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PN-H-97052</w:t>
            </w:r>
          </w:p>
        </w:tc>
        <w:tc>
          <w:tcPr>
            <w:tcW w:w="6300" w:type="dxa"/>
          </w:tcPr>
          <w:p w14:paraId="19CDEFCF"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Ochrona przed korozją. Ocena przygotowania powierzchni stali, staliwa i żeliwa do malowania</w:t>
            </w:r>
          </w:p>
        </w:tc>
      </w:tr>
      <w:tr w:rsidR="006C3D7A" w:rsidRPr="00766619" w14:paraId="25A12F80" w14:textId="77777777" w:rsidTr="007055C0">
        <w:tc>
          <w:tcPr>
            <w:tcW w:w="496" w:type="dxa"/>
          </w:tcPr>
          <w:p w14:paraId="163CA95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28.</w:t>
            </w:r>
          </w:p>
        </w:tc>
        <w:tc>
          <w:tcPr>
            <w:tcW w:w="1701" w:type="dxa"/>
          </w:tcPr>
          <w:p w14:paraId="303977A7"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PN-H-97053</w:t>
            </w:r>
          </w:p>
        </w:tc>
        <w:tc>
          <w:tcPr>
            <w:tcW w:w="6300" w:type="dxa"/>
          </w:tcPr>
          <w:p w14:paraId="27AFFD9D"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Ochrona przed korozją. Malowanie konstrukcji stalowych. Ogólne wytyczne</w:t>
            </w:r>
          </w:p>
        </w:tc>
      </w:tr>
      <w:tr w:rsidR="006C3D7A" w:rsidRPr="00766619" w14:paraId="4C929CB0" w14:textId="77777777" w:rsidTr="007055C0">
        <w:tc>
          <w:tcPr>
            <w:tcW w:w="496" w:type="dxa"/>
          </w:tcPr>
          <w:p w14:paraId="33A8159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29.</w:t>
            </w:r>
          </w:p>
        </w:tc>
        <w:tc>
          <w:tcPr>
            <w:tcW w:w="1701" w:type="dxa"/>
          </w:tcPr>
          <w:p w14:paraId="5250543C"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PN-M-06515</w:t>
            </w:r>
          </w:p>
        </w:tc>
        <w:tc>
          <w:tcPr>
            <w:tcW w:w="6300" w:type="dxa"/>
          </w:tcPr>
          <w:p w14:paraId="6EBC659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Dźwignice. Ogólne zasady projektowania ustrojów nośnych</w:t>
            </w:r>
          </w:p>
        </w:tc>
      </w:tr>
      <w:tr w:rsidR="006C3D7A" w:rsidRPr="00766619" w14:paraId="013F91AC" w14:textId="77777777" w:rsidTr="007055C0">
        <w:tc>
          <w:tcPr>
            <w:tcW w:w="496" w:type="dxa"/>
          </w:tcPr>
          <w:p w14:paraId="2F91DA6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30.</w:t>
            </w:r>
          </w:p>
        </w:tc>
        <w:tc>
          <w:tcPr>
            <w:tcW w:w="1701" w:type="dxa"/>
          </w:tcPr>
          <w:p w14:paraId="0973E8A0"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PN-M-69011</w:t>
            </w:r>
          </w:p>
        </w:tc>
        <w:tc>
          <w:tcPr>
            <w:tcW w:w="6300" w:type="dxa"/>
          </w:tcPr>
          <w:p w14:paraId="3EB001BD"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Spawalnictwo. Złącza spawane w konstrukcjach spawanych. Podział i wymagania</w:t>
            </w:r>
          </w:p>
        </w:tc>
      </w:tr>
      <w:tr w:rsidR="006C3D7A" w:rsidRPr="00766619" w14:paraId="79BC6F80" w14:textId="77777777" w:rsidTr="007055C0">
        <w:tc>
          <w:tcPr>
            <w:tcW w:w="496" w:type="dxa"/>
          </w:tcPr>
          <w:p w14:paraId="7EC4171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lastRenderedPageBreak/>
              <w:t>31.</w:t>
            </w:r>
          </w:p>
        </w:tc>
        <w:tc>
          <w:tcPr>
            <w:tcW w:w="1701" w:type="dxa"/>
          </w:tcPr>
          <w:p w14:paraId="43B61875"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PN-M-69420</w:t>
            </w:r>
          </w:p>
        </w:tc>
        <w:tc>
          <w:tcPr>
            <w:tcW w:w="6300" w:type="dxa"/>
          </w:tcPr>
          <w:p w14:paraId="3BD51CBE"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Spawalnictwo. Druty lite do spawania i napawania stali</w:t>
            </w:r>
          </w:p>
        </w:tc>
      </w:tr>
      <w:tr w:rsidR="006C3D7A" w:rsidRPr="00766619" w14:paraId="7BDCBF5E" w14:textId="77777777" w:rsidTr="007055C0">
        <w:tc>
          <w:tcPr>
            <w:tcW w:w="496" w:type="dxa"/>
          </w:tcPr>
          <w:p w14:paraId="4D0E707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32.</w:t>
            </w:r>
          </w:p>
        </w:tc>
        <w:tc>
          <w:tcPr>
            <w:tcW w:w="1701" w:type="dxa"/>
          </w:tcPr>
          <w:p w14:paraId="3DFD85E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PN-M-69775</w:t>
            </w:r>
          </w:p>
        </w:tc>
        <w:tc>
          <w:tcPr>
            <w:tcW w:w="6300" w:type="dxa"/>
          </w:tcPr>
          <w:p w14:paraId="4206043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Spawalnictwo. Wadliwość złączy spawanych. Oznaczanie klasy wadliwości na podstawie oględzin zewnętrznych</w:t>
            </w:r>
          </w:p>
        </w:tc>
      </w:tr>
      <w:tr w:rsidR="006C3D7A" w:rsidRPr="00766619" w14:paraId="3BB394CB" w14:textId="77777777" w:rsidTr="007055C0">
        <w:tc>
          <w:tcPr>
            <w:tcW w:w="496" w:type="dxa"/>
          </w:tcPr>
          <w:p w14:paraId="5EA66FFC"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33.</w:t>
            </w:r>
          </w:p>
        </w:tc>
        <w:tc>
          <w:tcPr>
            <w:tcW w:w="1701" w:type="dxa"/>
          </w:tcPr>
          <w:p w14:paraId="3222F3AF"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PN-M-80026</w:t>
            </w:r>
          </w:p>
        </w:tc>
        <w:tc>
          <w:tcPr>
            <w:tcW w:w="6300" w:type="dxa"/>
          </w:tcPr>
          <w:p w14:paraId="01EB51F3"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Druty okrągłe ze stali niskowęglowej ogólnego przeznaczenia</w:t>
            </w:r>
          </w:p>
        </w:tc>
      </w:tr>
      <w:tr w:rsidR="006C3D7A" w:rsidRPr="00766619" w14:paraId="2203B4E3" w14:textId="77777777" w:rsidTr="007055C0">
        <w:tc>
          <w:tcPr>
            <w:tcW w:w="496" w:type="dxa"/>
          </w:tcPr>
          <w:p w14:paraId="73600E7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34.</w:t>
            </w:r>
          </w:p>
        </w:tc>
        <w:tc>
          <w:tcPr>
            <w:tcW w:w="1701" w:type="dxa"/>
          </w:tcPr>
          <w:p w14:paraId="47177FC3"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PN-M-80201</w:t>
            </w:r>
          </w:p>
        </w:tc>
        <w:tc>
          <w:tcPr>
            <w:tcW w:w="6300" w:type="dxa"/>
          </w:tcPr>
          <w:p w14:paraId="6B8D2CFC"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Liny stalowe z drutu okrągłego. Wymagania i badania</w:t>
            </w:r>
          </w:p>
        </w:tc>
      </w:tr>
      <w:tr w:rsidR="006C3D7A" w:rsidRPr="00766619" w14:paraId="0508D55B" w14:textId="77777777" w:rsidTr="007055C0">
        <w:tc>
          <w:tcPr>
            <w:tcW w:w="496" w:type="dxa"/>
          </w:tcPr>
          <w:p w14:paraId="033F2D5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35.</w:t>
            </w:r>
          </w:p>
        </w:tc>
        <w:tc>
          <w:tcPr>
            <w:tcW w:w="1701" w:type="dxa"/>
          </w:tcPr>
          <w:p w14:paraId="29BAA03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PN-M-80202</w:t>
            </w:r>
          </w:p>
        </w:tc>
        <w:tc>
          <w:tcPr>
            <w:tcW w:w="6300" w:type="dxa"/>
          </w:tcPr>
          <w:p w14:paraId="77A160BB"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Liny stalowe 1 x 7</w:t>
            </w:r>
          </w:p>
        </w:tc>
      </w:tr>
      <w:tr w:rsidR="006C3D7A" w:rsidRPr="00766619" w14:paraId="25A023D2" w14:textId="77777777" w:rsidTr="007055C0">
        <w:tc>
          <w:tcPr>
            <w:tcW w:w="496" w:type="dxa"/>
          </w:tcPr>
          <w:p w14:paraId="3EEDBB6E"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36.</w:t>
            </w:r>
          </w:p>
        </w:tc>
        <w:tc>
          <w:tcPr>
            <w:tcW w:w="1701" w:type="dxa"/>
          </w:tcPr>
          <w:p w14:paraId="413C4DB7"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PN-M-82054</w:t>
            </w:r>
          </w:p>
        </w:tc>
        <w:tc>
          <w:tcPr>
            <w:tcW w:w="6300" w:type="dxa"/>
          </w:tcPr>
          <w:p w14:paraId="417E4EC1"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Śruby, wkręty i nakrętki stalowe. Ogólne wymagania i badania</w:t>
            </w:r>
          </w:p>
        </w:tc>
      </w:tr>
      <w:tr w:rsidR="006C3D7A" w:rsidRPr="00766619" w14:paraId="53C2A2B8" w14:textId="77777777" w:rsidTr="007055C0">
        <w:tc>
          <w:tcPr>
            <w:tcW w:w="496" w:type="dxa"/>
          </w:tcPr>
          <w:p w14:paraId="0B8B03BD"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37.</w:t>
            </w:r>
          </w:p>
        </w:tc>
        <w:tc>
          <w:tcPr>
            <w:tcW w:w="1701" w:type="dxa"/>
          </w:tcPr>
          <w:p w14:paraId="6F1B11F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PN-M-82054-03</w:t>
            </w:r>
          </w:p>
        </w:tc>
        <w:tc>
          <w:tcPr>
            <w:tcW w:w="6300" w:type="dxa"/>
          </w:tcPr>
          <w:p w14:paraId="7C8D4CA7"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Śruby, wkręty i nakrętki stalowe. Właściwości mechaniczne śrub i wkrętów</w:t>
            </w:r>
          </w:p>
        </w:tc>
      </w:tr>
      <w:tr w:rsidR="006C3D7A" w:rsidRPr="00766619" w14:paraId="7B2DA138" w14:textId="77777777" w:rsidTr="007055C0">
        <w:tc>
          <w:tcPr>
            <w:tcW w:w="496" w:type="dxa"/>
          </w:tcPr>
          <w:p w14:paraId="6CE9570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38.</w:t>
            </w:r>
          </w:p>
        </w:tc>
        <w:tc>
          <w:tcPr>
            <w:tcW w:w="1701" w:type="dxa"/>
          </w:tcPr>
          <w:p w14:paraId="4EBC1D0D"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PN-M-84540</w:t>
            </w:r>
          </w:p>
        </w:tc>
        <w:tc>
          <w:tcPr>
            <w:tcW w:w="6300" w:type="dxa"/>
          </w:tcPr>
          <w:p w14:paraId="21B36B71"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Łańcuchy techniczne ogniwowe o ogniwach krótkich</w:t>
            </w:r>
          </w:p>
        </w:tc>
      </w:tr>
      <w:tr w:rsidR="006C3D7A" w:rsidRPr="00766619" w14:paraId="7E02A5E3" w14:textId="77777777" w:rsidTr="007055C0">
        <w:tc>
          <w:tcPr>
            <w:tcW w:w="496" w:type="dxa"/>
          </w:tcPr>
          <w:p w14:paraId="208ED303"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39.</w:t>
            </w:r>
          </w:p>
        </w:tc>
        <w:tc>
          <w:tcPr>
            <w:tcW w:w="1701" w:type="dxa"/>
          </w:tcPr>
          <w:p w14:paraId="2241E2B3"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PN-M-84541</w:t>
            </w:r>
          </w:p>
        </w:tc>
        <w:tc>
          <w:tcPr>
            <w:tcW w:w="6300" w:type="dxa"/>
          </w:tcPr>
          <w:p w14:paraId="54A2A0E0"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Łańcuchy techniczne ogniwowe o ogniwach średnich</w:t>
            </w:r>
          </w:p>
        </w:tc>
      </w:tr>
      <w:tr w:rsidR="006C3D7A" w:rsidRPr="00766619" w14:paraId="45036AE5" w14:textId="77777777" w:rsidTr="007055C0">
        <w:tc>
          <w:tcPr>
            <w:tcW w:w="496" w:type="dxa"/>
          </w:tcPr>
          <w:p w14:paraId="46A2E09D"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40.</w:t>
            </w:r>
          </w:p>
        </w:tc>
        <w:tc>
          <w:tcPr>
            <w:tcW w:w="1701" w:type="dxa"/>
          </w:tcPr>
          <w:p w14:paraId="718FB74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PN-M-84542</w:t>
            </w:r>
          </w:p>
        </w:tc>
        <w:tc>
          <w:tcPr>
            <w:tcW w:w="6300" w:type="dxa"/>
          </w:tcPr>
          <w:p w14:paraId="3177339A"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Łańcuchy techniczne ogniwowe. Wymagania i badania</w:t>
            </w:r>
          </w:p>
        </w:tc>
      </w:tr>
      <w:tr w:rsidR="006C3D7A" w:rsidRPr="00766619" w14:paraId="46D47917" w14:textId="77777777" w:rsidTr="007055C0">
        <w:tc>
          <w:tcPr>
            <w:tcW w:w="496" w:type="dxa"/>
          </w:tcPr>
          <w:p w14:paraId="2F28A5C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41.</w:t>
            </w:r>
          </w:p>
        </w:tc>
        <w:tc>
          <w:tcPr>
            <w:tcW w:w="1701" w:type="dxa"/>
          </w:tcPr>
          <w:p w14:paraId="456C0A1F"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PN-M-84543</w:t>
            </w:r>
          </w:p>
        </w:tc>
        <w:tc>
          <w:tcPr>
            <w:tcW w:w="6300" w:type="dxa"/>
          </w:tcPr>
          <w:p w14:paraId="5CCD30C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Łańcuchy techniczne ogniwowe o ogniwach długich</w:t>
            </w:r>
          </w:p>
        </w:tc>
      </w:tr>
      <w:tr w:rsidR="006C3D7A" w:rsidRPr="00766619" w14:paraId="20BB5186" w14:textId="77777777" w:rsidTr="007055C0">
        <w:tc>
          <w:tcPr>
            <w:tcW w:w="496" w:type="dxa"/>
          </w:tcPr>
          <w:p w14:paraId="60362F6F"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42.</w:t>
            </w:r>
          </w:p>
        </w:tc>
        <w:tc>
          <w:tcPr>
            <w:tcW w:w="1701" w:type="dxa"/>
          </w:tcPr>
          <w:p w14:paraId="19C6AB7D"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PN-ISO-8501-1</w:t>
            </w:r>
          </w:p>
        </w:tc>
        <w:tc>
          <w:tcPr>
            <w:tcW w:w="6300" w:type="dxa"/>
          </w:tcPr>
          <w:p w14:paraId="75AD9F0B"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Przygotowanie podłoży stalowych przed nakładaniem farb i podobnych produktów. Stopnie skorodowania i stopnie przygotowania niezabezpieczonych podłoży stalowych oraz podłoży stalowych po całkowitym usunięciu wcześniej nałożonych powłok</w:t>
            </w:r>
          </w:p>
        </w:tc>
      </w:tr>
      <w:tr w:rsidR="006C3D7A" w:rsidRPr="00766619" w14:paraId="1D4B2DF0" w14:textId="77777777" w:rsidTr="007055C0">
        <w:tc>
          <w:tcPr>
            <w:tcW w:w="496" w:type="dxa"/>
          </w:tcPr>
          <w:p w14:paraId="4D33442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43.</w:t>
            </w:r>
          </w:p>
        </w:tc>
        <w:tc>
          <w:tcPr>
            <w:tcW w:w="1701" w:type="dxa"/>
          </w:tcPr>
          <w:p w14:paraId="42C9F757"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BN-73/0658-01</w:t>
            </w:r>
          </w:p>
        </w:tc>
        <w:tc>
          <w:tcPr>
            <w:tcW w:w="6300" w:type="dxa"/>
          </w:tcPr>
          <w:p w14:paraId="59228B6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Rury stalowe profilowe ciągnione na zimno. Wymiary</w:t>
            </w:r>
          </w:p>
        </w:tc>
      </w:tr>
      <w:tr w:rsidR="006C3D7A" w:rsidRPr="00766619" w14:paraId="1CC9FA4F" w14:textId="77777777" w:rsidTr="007055C0">
        <w:tc>
          <w:tcPr>
            <w:tcW w:w="496" w:type="dxa"/>
          </w:tcPr>
          <w:p w14:paraId="682E0E27"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44.</w:t>
            </w:r>
          </w:p>
        </w:tc>
        <w:tc>
          <w:tcPr>
            <w:tcW w:w="1701" w:type="dxa"/>
          </w:tcPr>
          <w:p w14:paraId="49E1D053"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BN-89/1076-02</w:t>
            </w:r>
          </w:p>
        </w:tc>
        <w:tc>
          <w:tcPr>
            <w:tcW w:w="6300" w:type="dxa"/>
          </w:tcPr>
          <w:p w14:paraId="7701D80A"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Ochrona przed korozją. Powłoki metalizacyjne cynkowe i aluminiowe na konstrukcjach stalowych, staliwnych i żeliwnych. Wymagania i badania</w:t>
            </w:r>
          </w:p>
        </w:tc>
      </w:tr>
      <w:tr w:rsidR="006C3D7A" w:rsidRPr="00766619" w14:paraId="346A8196" w14:textId="77777777" w:rsidTr="007055C0">
        <w:tc>
          <w:tcPr>
            <w:tcW w:w="496" w:type="dxa"/>
          </w:tcPr>
          <w:p w14:paraId="0B947A26"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45</w:t>
            </w:r>
          </w:p>
        </w:tc>
        <w:tc>
          <w:tcPr>
            <w:tcW w:w="1701" w:type="dxa"/>
          </w:tcPr>
          <w:p w14:paraId="5A1EC84A"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BN-83/5032-02</w:t>
            </w:r>
          </w:p>
        </w:tc>
        <w:tc>
          <w:tcPr>
            <w:tcW w:w="6300" w:type="dxa"/>
          </w:tcPr>
          <w:p w14:paraId="69F6997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Siatki metalowe. Siatki plecione ślimakowe</w:t>
            </w:r>
          </w:p>
        </w:tc>
      </w:tr>
      <w:tr w:rsidR="006C3D7A" w:rsidRPr="00766619" w14:paraId="29919115" w14:textId="77777777" w:rsidTr="007055C0">
        <w:tc>
          <w:tcPr>
            <w:tcW w:w="496" w:type="dxa"/>
          </w:tcPr>
          <w:p w14:paraId="74FA2E0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46</w:t>
            </w:r>
          </w:p>
        </w:tc>
        <w:tc>
          <w:tcPr>
            <w:tcW w:w="1701" w:type="dxa"/>
          </w:tcPr>
          <w:p w14:paraId="3CC4E13E"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BN-88/6731-08</w:t>
            </w:r>
          </w:p>
        </w:tc>
        <w:tc>
          <w:tcPr>
            <w:tcW w:w="6300" w:type="dxa"/>
          </w:tcPr>
          <w:p w14:paraId="6801D69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Cement. Transport i przechowywanie.</w:t>
            </w:r>
          </w:p>
        </w:tc>
      </w:tr>
    </w:tbl>
    <w:p w14:paraId="507797A3"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Inne dokumenty</w:t>
      </w:r>
    </w:p>
    <w:tbl>
      <w:tblPr>
        <w:tblW w:w="0" w:type="auto"/>
        <w:tblCellMar>
          <w:left w:w="70" w:type="dxa"/>
          <w:right w:w="70" w:type="dxa"/>
        </w:tblCellMar>
        <w:tblLook w:val="0000" w:firstRow="0" w:lastRow="0" w:firstColumn="0" w:lastColumn="0" w:noHBand="0" w:noVBand="0"/>
      </w:tblPr>
      <w:tblGrid>
        <w:gridCol w:w="496"/>
        <w:gridCol w:w="8001"/>
      </w:tblGrid>
      <w:tr w:rsidR="006C3D7A" w:rsidRPr="00766619" w14:paraId="194A4194" w14:textId="77777777" w:rsidTr="007055C0">
        <w:tc>
          <w:tcPr>
            <w:tcW w:w="496" w:type="dxa"/>
          </w:tcPr>
          <w:p w14:paraId="17012D3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47.</w:t>
            </w:r>
          </w:p>
        </w:tc>
        <w:tc>
          <w:tcPr>
            <w:tcW w:w="8001" w:type="dxa"/>
          </w:tcPr>
          <w:p w14:paraId="2330917E"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 xml:space="preserve">Poręcze mostowe - Ministerstwo Komunikacji, Centralne Biuro Studiów i Projektów Dróg i Mostów </w:t>
            </w:r>
            <w:proofErr w:type="spellStart"/>
            <w:r w:rsidRPr="00766619">
              <w:rPr>
                <w:rFonts w:ascii="Arial" w:hAnsi="Arial" w:cs="Arial"/>
                <w:sz w:val="20"/>
              </w:rPr>
              <w:t>Transprojekt</w:t>
            </w:r>
            <w:proofErr w:type="spellEnd"/>
            <w:r w:rsidRPr="00766619">
              <w:rPr>
                <w:rFonts w:ascii="Arial" w:hAnsi="Arial" w:cs="Arial"/>
                <w:sz w:val="20"/>
              </w:rPr>
              <w:t xml:space="preserve"> - Warszawa, 1976.</w:t>
            </w:r>
          </w:p>
        </w:tc>
      </w:tr>
      <w:tr w:rsidR="006C3D7A" w:rsidRPr="00766619" w14:paraId="5573B506" w14:textId="77777777" w:rsidTr="007055C0">
        <w:tc>
          <w:tcPr>
            <w:tcW w:w="496" w:type="dxa"/>
          </w:tcPr>
          <w:p w14:paraId="50C28416"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48.</w:t>
            </w:r>
          </w:p>
        </w:tc>
        <w:tc>
          <w:tcPr>
            <w:tcW w:w="8001" w:type="dxa"/>
          </w:tcPr>
          <w:p w14:paraId="5152181B"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Katalog budownictwa, Karta KB 8-3.3 (5), listopad 1965.</w:t>
            </w:r>
          </w:p>
        </w:tc>
      </w:tr>
      <w:tr w:rsidR="006C3D7A" w:rsidRPr="00766619" w14:paraId="116CBF1C" w14:textId="77777777" w:rsidTr="007055C0">
        <w:tc>
          <w:tcPr>
            <w:tcW w:w="496" w:type="dxa"/>
          </w:tcPr>
          <w:p w14:paraId="52F492A0"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49.</w:t>
            </w:r>
          </w:p>
        </w:tc>
        <w:tc>
          <w:tcPr>
            <w:tcW w:w="8001" w:type="dxa"/>
          </w:tcPr>
          <w:p w14:paraId="0BA9F01A"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Leszek Mikołajków, „Urządzenia bezpieczeństwa ruchu na obiektach mostowych”. Wydawnictwa Komunikacji i Łączności, Warszawa 1988.</w:t>
            </w:r>
          </w:p>
        </w:tc>
      </w:tr>
      <w:tr w:rsidR="006C3D7A" w:rsidRPr="00766619" w14:paraId="24BC7DA6" w14:textId="77777777" w:rsidTr="007055C0">
        <w:tc>
          <w:tcPr>
            <w:tcW w:w="496" w:type="dxa"/>
          </w:tcPr>
          <w:p w14:paraId="13EC485A"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50.</w:t>
            </w:r>
          </w:p>
        </w:tc>
        <w:tc>
          <w:tcPr>
            <w:tcW w:w="8001" w:type="dxa"/>
          </w:tcPr>
          <w:p w14:paraId="6AA05A7E"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Rozporządzenie Ministra Infrastruktury z dnia 3 lipca 2003 r. w sprawie szczegółowych warunków technicznych dla znaków i sygnałów drogowych oraz urządzeń bezpieczeństwa ruchu drogowego i warunków ich umieszczania na drogach (Dz. U. Nr 220 poz. 2181).</w:t>
            </w:r>
          </w:p>
        </w:tc>
      </w:tr>
      <w:bookmarkEnd w:id="7"/>
    </w:tbl>
    <w:p w14:paraId="6E2D1607" w14:textId="77777777" w:rsidR="006C3D7A" w:rsidRPr="00766619" w:rsidRDefault="006C3D7A" w:rsidP="006C3D7A">
      <w:pPr>
        <w:rPr>
          <w:rFonts w:ascii="Arial" w:hAnsi="Arial" w:cs="Arial"/>
        </w:rPr>
      </w:pPr>
    </w:p>
    <w:sectPr w:rsidR="006C3D7A" w:rsidRPr="00766619" w:rsidSect="009420D5">
      <w:footerReference w:type="even" r:id="rId8"/>
      <w:footerReference w:type="default" r:id="rId9"/>
      <w:pgSz w:w="11906" w:h="16838" w:code="9"/>
      <w:pgMar w:top="1134" w:right="1134" w:bottom="1134" w:left="1134" w:header="709" w:footer="709" w:gutter="0"/>
      <w:pgNumType w:start="465"/>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6FBF4" w14:textId="77777777" w:rsidR="00701ACC" w:rsidRDefault="00701ACC" w:rsidP="00374088">
      <w:r>
        <w:separator/>
      </w:r>
    </w:p>
  </w:endnote>
  <w:endnote w:type="continuationSeparator" w:id="0">
    <w:p w14:paraId="7D9A2962" w14:textId="77777777" w:rsidR="00701ACC" w:rsidRDefault="00701ACC" w:rsidP="00374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Liberation Serif">
    <w:altName w:val="Times New Roman"/>
    <w:charset w:val="EE"/>
    <w:family w:val="roman"/>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OpenSymbol">
    <w:altName w:val="Segoe UI Symbol"/>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dobe Caslon Pro">
    <w:altName w:val="Times New Roman"/>
    <w:charset w:val="00"/>
    <w:family w:val="roman"/>
    <w:pitch w:val="variable"/>
  </w:font>
  <w:font w:name="Adobe Caslon Pro Bold">
    <w:altName w:val="Times New Roman"/>
    <w:charset w:val="00"/>
    <w:family w:val="roman"/>
    <w:pitch w:val="variable"/>
  </w:font>
  <w:font w:name="Courier">
    <w:panose1 w:val="02070409020205020404"/>
    <w:charset w:val="00"/>
    <w:family w:val="modern"/>
    <w:notTrueType/>
    <w:pitch w:val="fixed"/>
    <w:sig w:usb0="00000003" w:usb1="00000000" w:usb2="00000000" w:usb3="00000000" w:csb0="00000001" w:csb1="00000000"/>
  </w:font>
  <w:font w:name="Aerton EFN">
    <w:altName w:val="Arial"/>
    <w:charset w:val="00"/>
    <w:family w:val="modern"/>
    <w:pitch w:val="variable"/>
  </w:font>
  <w:font w:name="Century Gothic">
    <w:panose1 w:val="020B0502020202020204"/>
    <w:charset w:val="EE"/>
    <w:family w:val="swiss"/>
    <w:pitch w:val="variable"/>
    <w:sig w:usb0="00000287" w:usb1="00000000" w:usb2="00000000" w:usb3="00000000" w:csb0="0000009F" w:csb1="00000000"/>
  </w:font>
  <w:font w:name="PL Ottawa">
    <w:altName w:val="Courier New"/>
    <w:charset w:val="00"/>
    <w:family w:val="swiss"/>
    <w:pitch w:val="variable"/>
  </w:font>
  <w:font w:name="PL Times New Roman">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StarSymbol">
    <w:altName w:val="Segoe UI Symbol"/>
    <w:charset w:val="02"/>
    <w:family w:val="auto"/>
    <w:pitch w:val="default"/>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Optima">
    <w:altName w:val="Times New Roman"/>
    <w:charset w:val="00"/>
    <w:family w:val="auto"/>
    <w:pitch w:val="variable"/>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ExtB">
    <w:panose1 w:val="02010609060101010101"/>
    <w:charset w:val="86"/>
    <w:family w:val="modern"/>
    <w:pitch w:val="fixed"/>
    <w:sig w:usb0="00000003" w:usb1="0A0E0000" w:usb2="00000010" w:usb3="00000000" w:csb0="00040001" w:csb1="00000000"/>
  </w:font>
  <w:font w:name="AngsanaUPC">
    <w:charset w:val="DE"/>
    <w:family w:val="roman"/>
    <w:pitch w:val="variable"/>
    <w:sig w:usb0="81000003" w:usb1="00000000" w:usb2="00000000" w:usb3="00000000" w:csb0="00010001" w:csb1="00000000"/>
  </w:font>
  <w:font w:name="Corbel">
    <w:panose1 w:val="020B0503020204020204"/>
    <w:charset w:val="EE"/>
    <w:family w:val="swiss"/>
    <w:pitch w:val="variable"/>
    <w:sig w:usb0="A00002EF" w:usb1="4000A44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Gungsuh">
    <w:charset w:val="81"/>
    <w:family w:val="roman"/>
    <w:pitch w:val="variable"/>
    <w:sig w:usb0="B00002AF" w:usb1="69D77CFB" w:usb2="00000030" w:usb3="00000000" w:csb0="0008009F" w:csb1="00000000"/>
  </w:font>
  <w:font w:name="Times New">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Reference Sans Serif">
    <w:panose1 w:val="020B0604030504040204"/>
    <w:charset w:val="EE"/>
    <w:family w:val="swiss"/>
    <w:pitch w:val="variable"/>
    <w:sig w:usb0="20000287" w:usb1="00000000"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F1FC9" w14:textId="06AE2BAB" w:rsidR="00945766" w:rsidRDefault="00945766" w:rsidP="004A7455">
    <w:pPr>
      <w:pStyle w:val="Stopka"/>
      <w:framePr w:wrap="around" w:vAnchor="text" w:hAnchor="margin" w:xAlign="outside" w:y="1"/>
      <w:rPr>
        <w:rStyle w:val="Numerstrony"/>
      </w:rPr>
    </w:pPr>
  </w:p>
  <w:p w14:paraId="789B6AFA" w14:textId="77777777" w:rsidR="00945766" w:rsidRDefault="0094576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0A21A" w14:textId="2C2E48DE" w:rsidR="00945766" w:rsidRDefault="00945766" w:rsidP="00945766">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09DE1" w14:textId="77777777" w:rsidR="00701ACC" w:rsidRDefault="00701ACC" w:rsidP="00374088">
      <w:r>
        <w:separator/>
      </w:r>
    </w:p>
  </w:footnote>
  <w:footnote w:type="continuationSeparator" w:id="0">
    <w:p w14:paraId="4B2C5D26" w14:textId="77777777" w:rsidR="00701ACC" w:rsidRDefault="00701ACC" w:rsidP="003740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EABAB2"/>
    <w:lvl w:ilvl="0">
      <w:start w:val="1"/>
      <w:numFmt w:val="decimal"/>
      <w:pStyle w:val="Listanumerowana2"/>
      <w:lvlText w:val="%1."/>
      <w:lvlJc w:val="left"/>
      <w:pPr>
        <w:tabs>
          <w:tab w:val="num" w:pos="643"/>
        </w:tabs>
        <w:ind w:left="643" w:hanging="360"/>
      </w:pPr>
    </w:lvl>
  </w:abstractNum>
  <w:abstractNum w:abstractNumId="1" w15:restartNumberingAfterBreak="0">
    <w:nsid w:val="FFFFFF82"/>
    <w:multiLevelType w:val="singleLevel"/>
    <w:tmpl w:val="6D76AB0E"/>
    <w:lvl w:ilvl="0">
      <w:start w:val="1"/>
      <w:numFmt w:val="bullet"/>
      <w:pStyle w:val="WW-Tekstkomentarza"/>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48A43BE"/>
    <w:lvl w:ilvl="0">
      <w:start w:val="1"/>
      <w:numFmt w:val="bullet"/>
      <w:pStyle w:val="tekst"/>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5E426F14"/>
    <w:lvl w:ilvl="0">
      <w:start w:val="1"/>
      <w:numFmt w:val="decimal"/>
      <w:pStyle w:val="Listanumerowana"/>
      <w:lvlText w:val="%1."/>
      <w:lvlJc w:val="left"/>
      <w:pPr>
        <w:tabs>
          <w:tab w:val="num" w:pos="360"/>
        </w:tabs>
        <w:ind w:left="36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00000B"/>
    <w:multiLevelType w:val="multilevel"/>
    <w:tmpl w:val="0000000B"/>
    <w:name w:val="WW8Num44"/>
    <w:lvl w:ilvl="0">
      <w:start w:val="2"/>
      <w:numFmt w:val="decimal"/>
      <w:suff w:val="nothing"/>
      <w:lvlText w:val="5.5.10.%1. "/>
      <w:lvlJc w:val="left"/>
      <w:pPr>
        <w:ind w:left="283" w:hanging="283"/>
      </w:pPr>
      <w:rPr>
        <w:rFonts w:ascii="Times New Roman" w:hAnsi="Times New Roman"/>
        <w:b w:val="0"/>
        <w:i w:val="0"/>
        <w:strike w:val="0"/>
        <w:dstrike w:val="0"/>
        <w:sz w:val="20"/>
        <w:u w:val="none"/>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6" w15:restartNumberingAfterBreak="0">
    <w:nsid w:val="00000011"/>
    <w:multiLevelType w:val="multilevel"/>
    <w:tmpl w:val="00000011"/>
    <w:name w:val="WW8Num11"/>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 w15:restartNumberingAfterBreak="0">
    <w:nsid w:val="00000012"/>
    <w:multiLevelType w:val="multilevel"/>
    <w:tmpl w:val="0000001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 w15:restartNumberingAfterBreak="0">
    <w:nsid w:val="00000017"/>
    <w:multiLevelType w:val="singleLevel"/>
    <w:tmpl w:val="00000017"/>
    <w:name w:val="WW8Num35"/>
    <w:lvl w:ilvl="0">
      <w:start w:val="1"/>
      <w:numFmt w:val="bullet"/>
      <w:lvlText w:val=""/>
      <w:lvlJc w:val="left"/>
      <w:pPr>
        <w:tabs>
          <w:tab w:val="num" w:pos="360"/>
        </w:tabs>
        <w:ind w:left="360" w:hanging="360"/>
      </w:pPr>
      <w:rPr>
        <w:rFonts w:ascii="Symbol" w:hAnsi="Symbol" w:cs="Arial"/>
        <w:b w:val="0"/>
        <w:i w:val="0"/>
        <w:sz w:val="18"/>
        <w:u w:val="none"/>
      </w:rPr>
    </w:lvl>
  </w:abstractNum>
  <w:abstractNum w:abstractNumId="9" w15:restartNumberingAfterBreak="0">
    <w:nsid w:val="0000002F"/>
    <w:multiLevelType w:val="singleLevel"/>
    <w:tmpl w:val="0000002F"/>
    <w:name w:val="WW8Num74"/>
    <w:lvl w:ilvl="0">
      <w:numFmt w:val="bullet"/>
      <w:lvlText w:val="-"/>
      <w:lvlJc w:val="left"/>
      <w:pPr>
        <w:tabs>
          <w:tab w:val="num" w:pos="360"/>
        </w:tabs>
        <w:ind w:left="360" w:hanging="360"/>
      </w:pPr>
      <w:rPr>
        <w:rFonts w:ascii="Liberation Serif" w:hAnsi="Liberation Serif" w:hint="default"/>
      </w:rPr>
    </w:lvl>
  </w:abstractNum>
  <w:abstractNum w:abstractNumId="10" w15:restartNumberingAfterBreak="0">
    <w:nsid w:val="00000030"/>
    <w:multiLevelType w:val="singleLevel"/>
    <w:tmpl w:val="00000030"/>
    <w:name w:val="WW8Num81"/>
    <w:lvl w:ilvl="0">
      <w:start w:val="1"/>
      <w:numFmt w:val="lowerLetter"/>
      <w:lvlText w:val="%1)"/>
      <w:lvlJc w:val="left"/>
      <w:pPr>
        <w:tabs>
          <w:tab w:val="num" w:pos="0"/>
        </w:tabs>
        <w:ind w:left="720" w:hanging="360"/>
      </w:pPr>
      <w:rPr>
        <w:rFonts w:hint="default"/>
      </w:rPr>
    </w:lvl>
  </w:abstractNum>
  <w:abstractNum w:abstractNumId="11" w15:restartNumberingAfterBreak="0">
    <w:nsid w:val="00000034"/>
    <w:multiLevelType w:val="singleLevel"/>
    <w:tmpl w:val="00000034"/>
    <w:name w:val="WW8Num85"/>
    <w:lvl w:ilvl="0">
      <w:start w:val="1"/>
      <w:numFmt w:val="bullet"/>
      <w:lvlText w:val=""/>
      <w:lvlJc w:val="left"/>
      <w:pPr>
        <w:tabs>
          <w:tab w:val="num" w:pos="0"/>
        </w:tabs>
        <w:ind w:left="720" w:hanging="360"/>
      </w:pPr>
      <w:rPr>
        <w:rFonts w:ascii="Symbol" w:hAnsi="Symbol" w:cs="Symbol" w:hint="default"/>
      </w:rPr>
    </w:lvl>
  </w:abstractNum>
  <w:abstractNum w:abstractNumId="12" w15:restartNumberingAfterBreak="0">
    <w:nsid w:val="00000044"/>
    <w:multiLevelType w:val="singleLevel"/>
    <w:tmpl w:val="00000044"/>
    <w:name w:val="WW8Num101"/>
    <w:lvl w:ilvl="0">
      <w:start w:val="1"/>
      <w:numFmt w:val="bullet"/>
      <w:lvlText w:val=""/>
      <w:lvlJc w:val="left"/>
      <w:pPr>
        <w:tabs>
          <w:tab w:val="num" w:pos="0"/>
        </w:tabs>
        <w:ind w:left="720" w:hanging="360"/>
      </w:pPr>
      <w:rPr>
        <w:rFonts w:ascii="Symbol" w:hAnsi="Symbol" w:cs="Symbol" w:hint="default"/>
      </w:rPr>
    </w:lvl>
  </w:abstractNum>
  <w:abstractNum w:abstractNumId="13" w15:restartNumberingAfterBreak="0">
    <w:nsid w:val="0000004E"/>
    <w:multiLevelType w:val="singleLevel"/>
    <w:tmpl w:val="0000004E"/>
    <w:name w:val="WW8Num108"/>
    <w:lvl w:ilvl="0">
      <w:start w:val="1"/>
      <w:numFmt w:val="bullet"/>
      <w:lvlText w:val="–"/>
      <w:lvlJc w:val="left"/>
      <w:pPr>
        <w:tabs>
          <w:tab w:val="num" w:pos="397"/>
        </w:tabs>
        <w:ind w:left="397" w:hanging="397"/>
      </w:pPr>
      <w:rPr>
        <w:rFonts w:ascii="Times New Roman" w:hAnsi="Times New Roman" w:cs="Times New Roman" w:hint="default"/>
      </w:rPr>
    </w:lvl>
  </w:abstractNum>
  <w:abstractNum w:abstractNumId="14" w15:restartNumberingAfterBreak="0">
    <w:nsid w:val="0000004F"/>
    <w:multiLevelType w:val="multilevel"/>
    <w:tmpl w:val="0000004F"/>
    <w:name w:val="WW8Num79"/>
    <w:lvl w:ilvl="0">
      <w:start w:val="1"/>
      <w:numFmt w:val="lowerLetter"/>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5" w15:restartNumberingAfterBreak="0">
    <w:nsid w:val="00000053"/>
    <w:multiLevelType w:val="singleLevel"/>
    <w:tmpl w:val="00000053"/>
    <w:name w:val="WW8Num119"/>
    <w:lvl w:ilvl="0">
      <w:start w:val="1"/>
      <w:numFmt w:val="bullet"/>
      <w:lvlText w:val=""/>
      <w:lvlJc w:val="left"/>
      <w:pPr>
        <w:tabs>
          <w:tab w:val="num" w:pos="340"/>
        </w:tabs>
        <w:ind w:left="340" w:hanging="340"/>
      </w:pPr>
      <w:rPr>
        <w:rFonts w:ascii="Symbol" w:hAnsi="Symbol" w:cs="Symbol" w:hint="default"/>
      </w:rPr>
    </w:lvl>
  </w:abstractNum>
  <w:abstractNum w:abstractNumId="16" w15:restartNumberingAfterBreak="0">
    <w:nsid w:val="0000005C"/>
    <w:multiLevelType w:val="singleLevel"/>
    <w:tmpl w:val="0000005C"/>
    <w:name w:val="WW8Num128"/>
    <w:lvl w:ilvl="0">
      <w:start w:val="1"/>
      <w:numFmt w:val="bullet"/>
      <w:lvlText w:val="–"/>
      <w:lvlJc w:val="left"/>
      <w:pPr>
        <w:tabs>
          <w:tab w:val="num" w:pos="397"/>
        </w:tabs>
        <w:ind w:left="397" w:hanging="397"/>
      </w:pPr>
      <w:rPr>
        <w:rFonts w:ascii="Times New Roman" w:hAnsi="Times New Roman" w:cs="Times New Roman" w:hint="default"/>
      </w:rPr>
    </w:lvl>
  </w:abstractNum>
  <w:abstractNum w:abstractNumId="17" w15:restartNumberingAfterBreak="0">
    <w:nsid w:val="00000063"/>
    <w:multiLevelType w:val="singleLevel"/>
    <w:tmpl w:val="00000063"/>
    <w:name w:val="WW8Num137"/>
    <w:lvl w:ilvl="0">
      <w:start w:val="1"/>
      <w:numFmt w:val="bullet"/>
      <w:lvlText w:val="–"/>
      <w:lvlJc w:val="left"/>
      <w:pPr>
        <w:tabs>
          <w:tab w:val="num" w:pos="397"/>
        </w:tabs>
        <w:ind w:left="397" w:hanging="397"/>
      </w:pPr>
      <w:rPr>
        <w:rFonts w:ascii="Times New Roman" w:hAnsi="Times New Roman" w:cs="Times New Roman" w:hint="default"/>
      </w:rPr>
    </w:lvl>
  </w:abstractNum>
  <w:abstractNum w:abstractNumId="18" w15:restartNumberingAfterBreak="0">
    <w:nsid w:val="00000066"/>
    <w:multiLevelType w:val="singleLevel"/>
    <w:tmpl w:val="00000066"/>
    <w:name w:val="WW8Num140"/>
    <w:lvl w:ilvl="0">
      <w:start w:val="1"/>
      <w:numFmt w:val="bullet"/>
      <w:lvlText w:val=""/>
      <w:lvlJc w:val="left"/>
      <w:pPr>
        <w:tabs>
          <w:tab w:val="num" w:pos="0"/>
        </w:tabs>
        <w:ind w:left="720" w:hanging="360"/>
      </w:pPr>
      <w:rPr>
        <w:rFonts w:ascii="Symbol" w:hAnsi="Symbol" w:cs="Symbol" w:hint="default"/>
      </w:rPr>
    </w:lvl>
  </w:abstractNum>
  <w:abstractNum w:abstractNumId="19" w15:restartNumberingAfterBreak="0">
    <w:nsid w:val="00000067"/>
    <w:multiLevelType w:val="singleLevel"/>
    <w:tmpl w:val="00000067"/>
    <w:name w:val="WW8Num141"/>
    <w:lvl w:ilvl="0">
      <w:start w:val="64"/>
      <w:numFmt w:val="decimal"/>
      <w:lvlText w:val="%1."/>
      <w:lvlJc w:val="left"/>
      <w:pPr>
        <w:tabs>
          <w:tab w:val="num" w:pos="0"/>
        </w:tabs>
        <w:ind w:left="502" w:hanging="360"/>
      </w:pPr>
      <w:rPr>
        <w:rFonts w:hint="default"/>
        <w:color w:val="auto"/>
      </w:rPr>
    </w:lvl>
  </w:abstractNum>
  <w:abstractNum w:abstractNumId="20" w15:restartNumberingAfterBreak="0">
    <w:nsid w:val="0000006A"/>
    <w:multiLevelType w:val="singleLevel"/>
    <w:tmpl w:val="0000006A"/>
    <w:name w:val="WW8Num144"/>
    <w:lvl w:ilvl="0">
      <w:start w:val="1"/>
      <w:numFmt w:val="bullet"/>
      <w:lvlText w:val=""/>
      <w:lvlJc w:val="left"/>
      <w:pPr>
        <w:tabs>
          <w:tab w:val="num" w:pos="0"/>
        </w:tabs>
        <w:ind w:left="720" w:hanging="360"/>
      </w:pPr>
      <w:rPr>
        <w:rFonts w:ascii="Symbol" w:hAnsi="Symbol" w:cs="Symbol" w:hint="default"/>
      </w:rPr>
    </w:lvl>
  </w:abstractNum>
  <w:abstractNum w:abstractNumId="21" w15:restartNumberingAfterBreak="0">
    <w:nsid w:val="0000006B"/>
    <w:multiLevelType w:val="singleLevel"/>
    <w:tmpl w:val="0000006B"/>
    <w:name w:val="WW8Num145"/>
    <w:lvl w:ilvl="0">
      <w:start w:val="1"/>
      <w:numFmt w:val="bullet"/>
      <w:lvlText w:val=""/>
      <w:lvlJc w:val="left"/>
      <w:pPr>
        <w:tabs>
          <w:tab w:val="num" w:pos="0"/>
        </w:tabs>
        <w:ind w:left="360" w:hanging="360"/>
      </w:pPr>
      <w:rPr>
        <w:rFonts w:ascii="Symbol" w:hAnsi="Symbol" w:cs="Symbol" w:hint="default"/>
      </w:rPr>
    </w:lvl>
  </w:abstractNum>
  <w:abstractNum w:abstractNumId="22" w15:restartNumberingAfterBreak="0">
    <w:nsid w:val="0000006D"/>
    <w:multiLevelType w:val="singleLevel"/>
    <w:tmpl w:val="0000006D"/>
    <w:name w:val="WW8Num147"/>
    <w:lvl w:ilvl="0">
      <w:start w:val="1"/>
      <w:numFmt w:val="bullet"/>
      <w:lvlText w:val="–"/>
      <w:lvlJc w:val="left"/>
      <w:pPr>
        <w:tabs>
          <w:tab w:val="num" w:pos="397"/>
        </w:tabs>
        <w:ind w:left="397" w:hanging="397"/>
      </w:pPr>
      <w:rPr>
        <w:rFonts w:ascii="Times New Roman" w:hAnsi="Times New Roman" w:cs="Times New Roman" w:hint="default"/>
      </w:rPr>
    </w:lvl>
  </w:abstractNum>
  <w:abstractNum w:abstractNumId="23" w15:restartNumberingAfterBreak="0">
    <w:nsid w:val="00000072"/>
    <w:multiLevelType w:val="singleLevel"/>
    <w:tmpl w:val="00000072"/>
    <w:name w:val="WW8Num152"/>
    <w:lvl w:ilvl="0">
      <w:start w:val="1"/>
      <w:numFmt w:val="bullet"/>
      <w:lvlText w:val=""/>
      <w:lvlJc w:val="left"/>
      <w:pPr>
        <w:tabs>
          <w:tab w:val="num" w:pos="0"/>
        </w:tabs>
        <w:ind w:left="720" w:hanging="360"/>
      </w:pPr>
      <w:rPr>
        <w:rFonts w:ascii="Symbol" w:hAnsi="Symbol" w:cs="Symbol" w:hint="default"/>
      </w:rPr>
    </w:lvl>
  </w:abstractNum>
  <w:abstractNum w:abstractNumId="24" w15:restartNumberingAfterBreak="0">
    <w:nsid w:val="00000075"/>
    <w:multiLevelType w:val="singleLevel"/>
    <w:tmpl w:val="00000075"/>
    <w:name w:val="WW8Num155"/>
    <w:lvl w:ilvl="0">
      <w:start w:val="1"/>
      <w:numFmt w:val="bullet"/>
      <w:lvlText w:val=""/>
      <w:lvlJc w:val="left"/>
      <w:pPr>
        <w:tabs>
          <w:tab w:val="num" w:pos="0"/>
        </w:tabs>
        <w:ind w:left="720" w:hanging="360"/>
      </w:pPr>
      <w:rPr>
        <w:rFonts w:ascii="Symbol" w:hAnsi="Symbol" w:cs="Symbol" w:hint="default"/>
      </w:rPr>
    </w:lvl>
  </w:abstractNum>
  <w:abstractNum w:abstractNumId="25" w15:restartNumberingAfterBreak="0">
    <w:nsid w:val="0000007E"/>
    <w:multiLevelType w:val="singleLevel"/>
    <w:tmpl w:val="0000007E"/>
    <w:name w:val="WW8Num165"/>
    <w:lvl w:ilvl="0">
      <w:start w:val="1"/>
      <w:numFmt w:val="bullet"/>
      <w:lvlText w:val=""/>
      <w:lvlJc w:val="left"/>
      <w:pPr>
        <w:tabs>
          <w:tab w:val="num" w:pos="0"/>
        </w:tabs>
        <w:ind w:left="720" w:hanging="360"/>
      </w:pPr>
      <w:rPr>
        <w:rFonts w:ascii="Symbol" w:hAnsi="Symbol" w:cs="Symbol" w:hint="default"/>
      </w:rPr>
    </w:lvl>
  </w:abstractNum>
  <w:abstractNum w:abstractNumId="26" w15:restartNumberingAfterBreak="0">
    <w:nsid w:val="0000007F"/>
    <w:multiLevelType w:val="singleLevel"/>
    <w:tmpl w:val="0000007F"/>
    <w:name w:val="WW8Num138"/>
    <w:lvl w:ilvl="0">
      <w:numFmt w:val="bullet"/>
      <w:lvlText w:val=""/>
      <w:lvlJc w:val="left"/>
      <w:pPr>
        <w:tabs>
          <w:tab w:val="num" w:pos="283"/>
        </w:tabs>
        <w:ind w:left="283" w:hanging="283"/>
      </w:pPr>
      <w:rPr>
        <w:rFonts w:ascii="Symbol" w:hAnsi="Symbol" w:cs="Symbol" w:hint="default"/>
      </w:rPr>
    </w:lvl>
  </w:abstractNum>
  <w:abstractNum w:abstractNumId="27" w15:restartNumberingAfterBreak="0">
    <w:nsid w:val="001D0BE9"/>
    <w:multiLevelType w:val="hybridMultilevel"/>
    <w:tmpl w:val="D436A402"/>
    <w:lvl w:ilvl="0" w:tplc="CC7A137E">
      <w:start w:val="1"/>
      <w:numFmt w:val="decimal"/>
      <w:lvlText w:val="%1)"/>
      <w:lvlJc w:val="left"/>
      <w:pPr>
        <w:tabs>
          <w:tab w:val="num" w:pos="340"/>
        </w:tabs>
        <w:ind w:left="340" w:hanging="340"/>
      </w:pPr>
      <w:rPr>
        <w:rFonts w:ascii="Times New Roman" w:hAnsi="Times New Roman" w:cs="Times New Roman" w:hint="default"/>
        <w:b w:val="0"/>
        <w:i w:val="0"/>
        <w:strike w:val="0"/>
        <w:dstrike w:val="0"/>
        <w:sz w:val="20"/>
        <w:u w:val="none"/>
        <w:effect w:val="none"/>
      </w:rPr>
    </w:lvl>
    <w:lvl w:ilvl="1" w:tplc="36FCC8B6">
      <w:start w:val="1"/>
      <w:numFmt w:val="bullet"/>
      <w:lvlText w:val="–"/>
      <w:lvlJc w:val="left"/>
      <w:pPr>
        <w:tabs>
          <w:tab w:val="num" w:pos="1364"/>
        </w:tabs>
        <w:ind w:left="1364" w:hanging="284"/>
      </w:pPr>
      <w:rPr>
        <w:rFonts w:ascii="Times New Roman" w:hAnsi="Times New Roman" w:cs="Times New Roman" w:hint="default"/>
        <w:b w:val="0"/>
        <w:i w:val="0"/>
        <w:strike w:val="0"/>
        <w:dstrike w:val="0"/>
        <w:sz w:val="20"/>
        <w:u w:val="none"/>
        <w:effect w:val="none"/>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8" w15:restartNumberingAfterBreak="0">
    <w:nsid w:val="003F0FBF"/>
    <w:multiLevelType w:val="hybridMultilevel"/>
    <w:tmpl w:val="CAAEE976"/>
    <w:lvl w:ilvl="0" w:tplc="E5B87CA2">
      <w:start w:val="1"/>
      <w:numFmt w:val="lowerLetter"/>
      <w:lvlText w:val="%1)"/>
      <w:lvlJc w:val="left"/>
      <w:pPr>
        <w:tabs>
          <w:tab w:val="num" w:pos="1065"/>
        </w:tabs>
        <w:ind w:left="1065" w:hanging="360"/>
      </w:pPr>
    </w:lvl>
    <w:lvl w:ilvl="1" w:tplc="04150019">
      <w:start w:val="1"/>
      <w:numFmt w:val="lowerLetter"/>
      <w:lvlText w:val="%2."/>
      <w:lvlJc w:val="left"/>
      <w:pPr>
        <w:tabs>
          <w:tab w:val="num" w:pos="1785"/>
        </w:tabs>
        <w:ind w:left="1785" w:hanging="360"/>
      </w:pPr>
    </w:lvl>
    <w:lvl w:ilvl="2" w:tplc="0415001B">
      <w:start w:val="1"/>
      <w:numFmt w:val="lowerRoman"/>
      <w:lvlText w:val="%3."/>
      <w:lvlJc w:val="right"/>
      <w:pPr>
        <w:tabs>
          <w:tab w:val="num" w:pos="2505"/>
        </w:tabs>
        <w:ind w:left="2505" w:hanging="180"/>
      </w:pPr>
    </w:lvl>
    <w:lvl w:ilvl="3" w:tplc="0415000F">
      <w:start w:val="1"/>
      <w:numFmt w:val="decimal"/>
      <w:lvlText w:val="%4."/>
      <w:lvlJc w:val="left"/>
      <w:pPr>
        <w:tabs>
          <w:tab w:val="num" w:pos="3225"/>
        </w:tabs>
        <w:ind w:left="3225" w:hanging="360"/>
      </w:pPr>
    </w:lvl>
    <w:lvl w:ilvl="4" w:tplc="04150019">
      <w:start w:val="1"/>
      <w:numFmt w:val="lowerLetter"/>
      <w:lvlText w:val="%5."/>
      <w:lvlJc w:val="left"/>
      <w:pPr>
        <w:tabs>
          <w:tab w:val="num" w:pos="3945"/>
        </w:tabs>
        <w:ind w:left="3945" w:hanging="360"/>
      </w:pPr>
    </w:lvl>
    <w:lvl w:ilvl="5" w:tplc="0415001B">
      <w:start w:val="1"/>
      <w:numFmt w:val="lowerRoman"/>
      <w:lvlText w:val="%6."/>
      <w:lvlJc w:val="right"/>
      <w:pPr>
        <w:tabs>
          <w:tab w:val="num" w:pos="4665"/>
        </w:tabs>
        <w:ind w:left="4665" w:hanging="180"/>
      </w:pPr>
    </w:lvl>
    <w:lvl w:ilvl="6" w:tplc="0415000F">
      <w:start w:val="1"/>
      <w:numFmt w:val="decimal"/>
      <w:lvlText w:val="%7."/>
      <w:lvlJc w:val="left"/>
      <w:pPr>
        <w:tabs>
          <w:tab w:val="num" w:pos="5385"/>
        </w:tabs>
        <w:ind w:left="5385" w:hanging="360"/>
      </w:pPr>
    </w:lvl>
    <w:lvl w:ilvl="7" w:tplc="04150019">
      <w:start w:val="1"/>
      <w:numFmt w:val="lowerLetter"/>
      <w:lvlText w:val="%8."/>
      <w:lvlJc w:val="left"/>
      <w:pPr>
        <w:tabs>
          <w:tab w:val="num" w:pos="6105"/>
        </w:tabs>
        <w:ind w:left="6105" w:hanging="360"/>
      </w:pPr>
    </w:lvl>
    <w:lvl w:ilvl="8" w:tplc="0415001B">
      <w:start w:val="1"/>
      <w:numFmt w:val="lowerRoman"/>
      <w:lvlText w:val="%9."/>
      <w:lvlJc w:val="right"/>
      <w:pPr>
        <w:tabs>
          <w:tab w:val="num" w:pos="6825"/>
        </w:tabs>
        <w:ind w:left="6825" w:hanging="180"/>
      </w:pPr>
    </w:lvl>
  </w:abstractNum>
  <w:abstractNum w:abstractNumId="29" w15:restartNumberingAfterBreak="0">
    <w:nsid w:val="006C65A4"/>
    <w:multiLevelType w:val="multilevel"/>
    <w:tmpl w:val="09B0F188"/>
    <w:styleLink w:val="WWNum7"/>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0" w15:restartNumberingAfterBreak="0">
    <w:nsid w:val="00893160"/>
    <w:multiLevelType w:val="hybridMultilevel"/>
    <w:tmpl w:val="3D3C9984"/>
    <w:lvl w:ilvl="0" w:tplc="D1EE44EA">
      <w:start w:val="1"/>
      <w:numFmt w:val="bullet"/>
      <w:lvlText w:val="–"/>
      <w:lvlJc w:val="left"/>
      <w:pPr>
        <w:tabs>
          <w:tab w:val="num" w:pos="284"/>
        </w:tabs>
        <w:ind w:left="284" w:hanging="284"/>
      </w:pPr>
      <w:rPr>
        <w:rFonts w:ascii="Times New Roman" w:hAnsi="Times New Roman" w:cs="Times New Roman" w:hint="default"/>
      </w:rPr>
    </w:lvl>
    <w:lvl w:ilvl="1" w:tplc="14D8E6FA">
      <w:start w:val="1"/>
      <w:numFmt w:val="lowerLetter"/>
      <w:lvlText w:val="%2)"/>
      <w:lvlJc w:val="left"/>
      <w:pPr>
        <w:tabs>
          <w:tab w:val="num" w:pos="964"/>
        </w:tabs>
        <w:ind w:left="964" w:hanging="397"/>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1" w15:restartNumberingAfterBreak="0">
    <w:nsid w:val="008B0FEF"/>
    <w:multiLevelType w:val="multilevel"/>
    <w:tmpl w:val="EC8659E6"/>
    <w:styleLink w:val="WWNum5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2" w15:restartNumberingAfterBreak="0">
    <w:nsid w:val="00F1458E"/>
    <w:multiLevelType w:val="hybridMultilevel"/>
    <w:tmpl w:val="5148D068"/>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118278A"/>
    <w:multiLevelType w:val="hybridMultilevel"/>
    <w:tmpl w:val="1C3809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01247B8F"/>
    <w:multiLevelType w:val="hybridMultilevel"/>
    <w:tmpl w:val="BB32199E"/>
    <w:lvl w:ilvl="0" w:tplc="04150001">
      <w:start w:val="1"/>
      <w:numFmt w:val="bullet"/>
      <w:lvlText w:val=""/>
      <w:lvlJc w:val="left"/>
      <w:pPr>
        <w:ind w:left="1713" w:hanging="360"/>
      </w:pPr>
      <w:rPr>
        <w:rFonts w:ascii="Symbol" w:hAnsi="Symbol" w:hint="default"/>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5" w15:restartNumberingAfterBreak="0">
    <w:nsid w:val="014E2CA9"/>
    <w:multiLevelType w:val="hybridMultilevel"/>
    <w:tmpl w:val="26E0B484"/>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01B82C2A"/>
    <w:multiLevelType w:val="hybridMultilevel"/>
    <w:tmpl w:val="C8A29A12"/>
    <w:lvl w:ilvl="0" w:tplc="16AE935E">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7" w15:restartNumberingAfterBreak="0">
    <w:nsid w:val="01BB009E"/>
    <w:multiLevelType w:val="hybridMultilevel"/>
    <w:tmpl w:val="ADC4EC50"/>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8" w15:restartNumberingAfterBreak="0">
    <w:nsid w:val="01C8111F"/>
    <w:multiLevelType w:val="hybridMultilevel"/>
    <w:tmpl w:val="283CC9EC"/>
    <w:lvl w:ilvl="0" w:tplc="ED324470">
      <w:start w:val="1"/>
      <w:numFmt w:val="bullet"/>
      <w:lvlText w:val="-"/>
      <w:lvlJc w:val="left"/>
      <w:pPr>
        <w:ind w:left="102" w:hanging="144"/>
      </w:pPr>
      <w:rPr>
        <w:rFonts w:ascii="Verdana" w:eastAsia="Verdana" w:hAnsi="Verdana" w:hint="default"/>
        <w:sz w:val="18"/>
        <w:szCs w:val="18"/>
      </w:rPr>
    </w:lvl>
    <w:lvl w:ilvl="1" w:tplc="136A415A">
      <w:start w:val="1"/>
      <w:numFmt w:val="bullet"/>
      <w:lvlText w:val="•"/>
      <w:lvlJc w:val="left"/>
      <w:pPr>
        <w:ind w:left="394" w:hanging="144"/>
      </w:pPr>
      <w:rPr>
        <w:rFonts w:hint="default"/>
      </w:rPr>
    </w:lvl>
    <w:lvl w:ilvl="2" w:tplc="64CEA398">
      <w:start w:val="1"/>
      <w:numFmt w:val="bullet"/>
      <w:lvlText w:val="•"/>
      <w:lvlJc w:val="left"/>
      <w:pPr>
        <w:ind w:left="685" w:hanging="144"/>
      </w:pPr>
      <w:rPr>
        <w:rFonts w:hint="default"/>
      </w:rPr>
    </w:lvl>
    <w:lvl w:ilvl="3" w:tplc="881616A4">
      <w:start w:val="1"/>
      <w:numFmt w:val="bullet"/>
      <w:lvlText w:val="•"/>
      <w:lvlJc w:val="left"/>
      <w:pPr>
        <w:ind w:left="977" w:hanging="144"/>
      </w:pPr>
      <w:rPr>
        <w:rFonts w:hint="default"/>
      </w:rPr>
    </w:lvl>
    <w:lvl w:ilvl="4" w:tplc="DA02FDB8">
      <w:start w:val="1"/>
      <w:numFmt w:val="bullet"/>
      <w:lvlText w:val="•"/>
      <w:lvlJc w:val="left"/>
      <w:pPr>
        <w:ind w:left="1269" w:hanging="144"/>
      </w:pPr>
      <w:rPr>
        <w:rFonts w:hint="default"/>
      </w:rPr>
    </w:lvl>
    <w:lvl w:ilvl="5" w:tplc="14C2D7B2">
      <w:start w:val="1"/>
      <w:numFmt w:val="bullet"/>
      <w:lvlText w:val="•"/>
      <w:lvlJc w:val="left"/>
      <w:pPr>
        <w:ind w:left="1561" w:hanging="144"/>
      </w:pPr>
      <w:rPr>
        <w:rFonts w:hint="default"/>
      </w:rPr>
    </w:lvl>
    <w:lvl w:ilvl="6" w:tplc="737CE05E">
      <w:start w:val="1"/>
      <w:numFmt w:val="bullet"/>
      <w:lvlText w:val="•"/>
      <w:lvlJc w:val="left"/>
      <w:pPr>
        <w:ind w:left="1853" w:hanging="144"/>
      </w:pPr>
      <w:rPr>
        <w:rFonts w:hint="default"/>
      </w:rPr>
    </w:lvl>
    <w:lvl w:ilvl="7" w:tplc="2D3CDD26">
      <w:start w:val="1"/>
      <w:numFmt w:val="bullet"/>
      <w:lvlText w:val="•"/>
      <w:lvlJc w:val="left"/>
      <w:pPr>
        <w:ind w:left="2144" w:hanging="144"/>
      </w:pPr>
      <w:rPr>
        <w:rFonts w:hint="default"/>
      </w:rPr>
    </w:lvl>
    <w:lvl w:ilvl="8" w:tplc="90D4C092">
      <w:start w:val="1"/>
      <w:numFmt w:val="bullet"/>
      <w:lvlText w:val="•"/>
      <w:lvlJc w:val="left"/>
      <w:pPr>
        <w:ind w:left="2436" w:hanging="144"/>
      </w:pPr>
      <w:rPr>
        <w:rFonts w:hint="default"/>
      </w:rPr>
    </w:lvl>
  </w:abstractNum>
  <w:abstractNum w:abstractNumId="39" w15:restartNumberingAfterBreak="0">
    <w:nsid w:val="01F0703B"/>
    <w:multiLevelType w:val="hybridMultilevel"/>
    <w:tmpl w:val="B1D005DA"/>
    <w:lvl w:ilvl="0" w:tplc="04150017">
      <w:start w:val="1"/>
      <w:numFmt w:val="lowerLetter"/>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0" w15:restartNumberingAfterBreak="0">
    <w:nsid w:val="023561A4"/>
    <w:multiLevelType w:val="hybridMultilevel"/>
    <w:tmpl w:val="1506C3A8"/>
    <w:lvl w:ilvl="0" w:tplc="61404AEE">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027734F2"/>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42" w15:restartNumberingAfterBreak="0">
    <w:nsid w:val="0278648F"/>
    <w:multiLevelType w:val="hybridMultilevel"/>
    <w:tmpl w:val="0222115C"/>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3" w15:restartNumberingAfterBreak="0">
    <w:nsid w:val="034E771B"/>
    <w:multiLevelType w:val="multilevel"/>
    <w:tmpl w:val="3802FA16"/>
    <w:styleLink w:val="WWNum15"/>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4" w15:restartNumberingAfterBreak="0">
    <w:nsid w:val="035D4492"/>
    <w:multiLevelType w:val="singleLevel"/>
    <w:tmpl w:val="ABB82210"/>
    <w:lvl w:ilvl="0">
      <w:start w:val="1"/>
      <w:numFmt w:val="lowerLetter"/>
      <w:lvlText w:val="%1)"/>
      <w:legacy w:legacy="1" w:legacySpace="0" w:legacyIndent="283"/>
      <w:lvlJc w:val="left"/>
      <w:pPr>
        <w:ind w:left="283" w:hanging="283"/>
      </w:pPr>
    </w:lvl>
  </w:abstractNum>
  <w:abstractNum w:abstractNumId="45" w15:restartNumberingAfterBreak="0">
    <w:nsid w:val="0370090F"/>
    <w:multiLevelType w:val="hybridMultilevel"/>
    <w:tmpl w:val="67B4D9A6"/>
    <w:lvl w:ilvl="0" w:tplc="E93069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03B85F24"/>
    <w:multiLevelType w:val="hybridMultilevel"/>
    <w:tmpl w:val="69D81290"/>
    <w:lvl w:ilvl="0" w:tplc="3E14E49E">
      <w:start w:val="1"/>
      <w:numFmt w:val="decimal"/>
      <w:lvlText w:val="[%1]"/>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47" w15:restartNumberingAfterBreak="0">
    <w:nsid w:val="03DC3DF8"/>
    <w:multiLevelType w:val="hybridMultilevel"/>
    <w:tmpl w:val="E3C0F0CE"/>
    <w:lvl w:ilvl="0" w:tplc="A73E843E">
      <w:start w:val="1"/>
      <w:numFmt w:val="bullet"/>
      <w:pStyle w:val="-"/>
      <w:lvlText w:val="-"/>
      <w:lvlJc w:val="left"/>
      <w:pPr>
        <w:ind w:left="360" w:hanging="360"/>
      </w:pPr>
      <w:rPr>
        <w:rFonts w:ascii="Verdana" w:hAnsi="Verdana"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8" w15:restartNumberingAfterBreak="0">
    <w:nsid w:val="041836D6"/>
    <w:multiLevelType w:val="hybridMultilevel"/>
    <w:tmpl w:val="85080BBE"/>
    <w:lvl w:ilvl="0" w:tplc="0415000F">
      <w:start w:val="1"/>
      <w:numFmt w:val="decimal"/>
      <w:lvlText w:val="%1."/>
      <w:lvlJc w:val="left"/>
      <w:pPr>
        <w:ind w:left="720" w:hanging="360"/>
      </w:pPr>
    </w:lvl>
    <w:lvl w:ilvl="1" w:tplc="F05C902C">
      <w:start w:val="1"/>
      <w:numFmt w:val="upp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04682D59"/>
    <w:multiLevelType w:val="hybridMultilevel"/>
    <w:tmpl w:val="D91CBC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058C6CCC"/>
    <w:multiLevelType w:val="hybridMultilevel"/>
    <w:tmpl w:val="3C6C6CD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05EA7FEC"/>
    <w:multiLevelType w:val="hybridMultilevel"/>
    <w:tmpl w:val="C68EE7B6"/>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05FC569E"/>
    <w:multiLevelType w:val="singleLevel"/>
    <w:tmpl w:val="C2805906"/>
    <w:lvl w:ilvl="0">
      <w:start w:val="1"/>
      <w:numFmt w:val="bullet"/>
      <w:lvlText w:val="-"/>
      <w:lvlJc w:val="left"/>
      <w:pPr>
        <w:tabs>
          <w:tab w:val="num" w:pos="735"/>
        </w:tabs>
        <w:ind w:left="735" w:hanging="390"/>
      </w:pPr>
      <w:rPr>
        <w:rFonts w:ascii="Times New Roman" w:hAnsi="Times New Roman" w:hint="default"/>
      </w:rPr>
    </w:lvl>
  </w:abstractNum>
  <w:abstractNum w:abstractNumId="53" w15:restartNumberingAfterBreak="0">
    <w:nsid w:val="06017A72"/>
    <w:multiLevelType w:val="hybridMultilevel"/>
    <w:tmpl w:val="7DFE09CC"/>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061D452B"/>
    <w:multiLevelType w:val="singleLevel"/>
    <w:tmpl w:val="95B26F70"/>
    <w:lvl w:ilvl="0">
      <w:start w:val="1"/>
      <w:numFmt w:val="decimal"/>
      <w:pStyle w:val="Styl7"/>
      <w:lvlText w:val="%1."/>
      <w:lvlJc w:val="left"/>
      <w:pPr>
        <w:tabs>
          <w:tab w:val="num" w:pos="1353"/>
        </w:tabs>
        <w:ind w:left="993" w:firstLine="0"/>
      </w:pPr>
      <w:rPr>
        <w:b w:val="0"/>
        <w:i w:val="0"/>
      </w:rPr>
    </w:lvl>
  </w:abstractNum>
  <w:abstractNum w:abstractNumId="55" w15:restartNumberingAfterBreak="0">
    <w:nsid w:val="063F3D9B"/>
    <w:multiLevelType w:val="multilevel"/>
    <w:tmpl w:val="646AC852"/>
    <w:styleLink w:val="WWNum4"/>
    <w:lvl w:ilvl="0">
      <w:numFmt w:val="bullet"/>
      <w:lvlText w:val=""/>
      <w:lvlJc w:val="left"/>
      <w:rPr>
        <w:rFonts w:ascii="Wingdings" w:hAnsi="Wingdings"/>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6" w15:restartNumberingAfterBreak="0">
    <w:nsid w:val="06407FB2"/>
    <w:multiLevelType w:val="hybridMultilevel"/>
    <w:tmpl w:val="22CE98F6"/>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7" w15:restartNumberingAfterBreak="0">
    <w:nsid w:val="0645252D"/>
    <w:multiLevelType w:val="hybridMultilevel"/>
    <w:tmpl w:val="5C4C23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0647012A"/>
    <w:multiLevelType w:val="hybridMultilevel"/>
    <w:tmpl w:val="A3486E22"/>
    <w:lvl w:ilvl="0" w:tplc="7D0A56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0662074C"/>
    <w:multiLevelType w:val="hybridMultilevel"/>
    <w:tmpl w:val="50B0E750"/>
    <w:lvl w:ilvl="0" w:tplc="7EE0CD3E">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06702966"/>
    <w:multiLevelType w:val="hybridMultilevel"/>
    <w:tmpl w:val="EE364EEC"/>
    <w:lvl w:ilvl="0" w:tplc="4AA8831E">
      <w:numFmt w:val="bullet"/>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359"/>
        </w:tabs>
        <w:ind w:left="359" w:hanging="360"/>
      </w:pPr>
      <w:rPr>
        <w:rFonts w:ascii="Courier New" w:hAnsi="Courier New" w:hint="default"/>
      </w:rPr>
    </w:lvl>
    <w:lvl w:ilvl="2" w:tplc="04150005" w:tentative="1">
      <w:start w:val="1"/>
      <w:numFmt w:val="bullet"/>
      <w:lvlText w:val=""/>
      <w:lvlJc w:val="left"/>
      <w:pPr>
        <w:tabs>
          <w:tab w:val="num" w:pos="1079"/>
        </w:tabs>
        <w:ind w:left="1079" w:hanging="360"/>
      </w:pPr>
      <w:rPr>
        <w:rFonts w:ascii="Wingdings" w:hAnsi="Wingdings" w:hint="default"/>
      </w:rPr>
    </w:lvl>
    <w:lvl w:ilvl="3" w:tplc="04150001" w:tentative="1">
      <w:start w:val="1"/>
      <w:numFmt w:val="bullet"/>
      <w:lvlText w:val=""/>
      <w:lvlJc w:val="left"/>
      <w:pPr>
        <w:tabs>
          <w:tab w:val="num" w:pos="1799"/>
        </w:tabs>
        <w:ind w:left="1799" w:hanging="360"/>
      </w:pPr>
      <w:rPr>
        <w:rFonts w:ascii="Symbol" w:hAnsi="Symbol" w:hint="default"/>
      </w:rPr>
    </w:lvl>
    <w:lvl w:ilvl="4" w:tplc="04150003" w:tentative="1">
      <w:start w:val="1"/>
      <w:numFmt w:val="bullet"/>
      <w:lvlText w:val="o"/>
      <w:lvlJc w:val="left"/>
      <w:pPr>
        <w:tabs>
          <w:tab w:val="num" w:pos="2519"/>
        </w:tabs>
        <w:ind w:left="2519" w:hanging="360"/>
      </w:pPr>
      <w:rPr>
        <w:rFonts w:ascii="Courier New" w:hAnsi="Courier New" w:hint="default"/>
      </w:rPr>
    </w:lvl>
    <w:lvl w:ilvl="5" w:tplc="04150005" w:tentative="1">
      <w:start w:val="1"/>
      <w:numFmt w:val="bullet"/>
      <w:lvlText w:val=""/>
      <w:lvlJc w:val="left"/>
      <w:pPr>
        <w:tabs>
          <w:tab w:val="num" w:pos="3239"/>
        </w:tabs>
        <w:ind w:left="3239" w:hanging="360"/>
      </w:pPr>
      <w:rPr>
        <w:rFonts w:ascii="Wingdings" w:hAnsi="Wingdings" w:hint="default"/>
      </w:rPr>
    </w:lvl>
    <w:lvl w:ilvl="6" w:tplc="04150001" w:tentative="1">
      <w:start w:val="1"/>
      <w:numFmt w:val="bullet"/>
      <w:lvlText w:val=""/>
      <w:lvlJc w:val="left"/>
      <w:pPr>
        <w:tabs>
          <w:tab w:val="num" w:pos="3959"/>
        </w:tabs>
        <w:ind w:left="3959" w:hanging="360"/>
      </w:pPr>
      <w:rPr>
        <w:rFonts w:ascii="Symbol" w:hAnsi="Symbol" w:hint="default"/>
      </w:rPr>
    </w:lvl>
    <w:lvl w:ilvl="7" w:tplc="04150003" w:tentative="1">
      <w:start w:val="1"/>
      <w:numFmt w:val="bullet"/>
      <w:lvlText w:val="o"/>
      <w:lvlJc w:val="left"/>
      <w:pPr>
        <w:tabs>
          <w:tab w:val="num" w:pos="4679"/>
        </w:tabs>
        <w:ind w:left="4679" w:hanging="360"/>
      </w:pPr>
      <w:rPr>
        <w:rFonts w:ascii="Courier New" w:hAnsi="Courier New" w:hint="default"/>
      </w:rPr>
    </w:lvl>
    <w:lvl w:ilvl="8" w:tplc="04150005" w:tentative="1">
      <w:start w:val="1"/>
      <w:numFmt w:val="bullet"/>
      <w:lvlText w:val=""/>
      <w:lvlJc w:val="left"/>
      <w:pPr>
        <w:tabs>
          <w:tab w:val="num" w:pos="5399"/>
        </w:tabs>
        <w:ind w:left="5399" w:hanging="360"/>
      </w:pPr>
      <w:rPr>
        <w:rFonts w:ascii="Wingdings" w:hAnsi="Wingdings" w:hint="default"/>
      </w:rPr>
    </w:lvl>
  </w:abstractNum>
  <w:abstractNum w:abstractNumId="61" w15:restartNumberingAfterBreak="0">
    <w:nsid w:val="067E3BEA"/>
    <w:multiLevelType w:val="multilevel"/>
    <w:tmpl w:val="9BD82464"/>
    <w:styleLink w:val="WWNum4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2" w15:restartNumberingAfterBreak="0">
    <w:nsid w:val="06CF58A4"/>
    <w:multiLevelType w:val="hybridMultilevel"/>
    <w:tmpl w:val="A1E8C8C6"/>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073244FE"/>
    <w:multiLevelType w:val="hybridMultilevel"/>
    <w:tmpl w:val="E86E4B2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07921D0D"/>
    <w:multiLevelType w:val="hybridMultilevel"/>
    <w:tmpl w:val="4A8C32C8"/>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07CC4F74"/>
    <w:multiLevelType w:val="hybridMultilevel"/>
    <w:tmpl w:val="FE98A222"/>
    <w:lvl w:ilvl="0" w:tplc="66B8FFD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07CD7DAF"/>
    <w:multiLevelType w:val="hybridMultilevel"/>
    <w:tmpl w:val="E518705E"/>
    <w:lvl w:ilvl="0" w:tplc="66AEA886">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07D34DB8"/>
    <w:multiLevelType w:val="hybridMultilevel"/>
    <w:tmpl w:val="B9AA41FC"/>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07EE6879"/>
    <w:multiLevelType w:val="hybridMultilevel"/>
    <w:tmpl w:val="59268F8E"/>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08210692"/>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70" w15:restartNumberingAfterBreak="0">
    <w:nsid w:val="089C745D"/>
    <w:multiLevelType w:val="singleLevel"/>
    <w:tmpl w:val="CBFAB9E4"/>
    <w:lvl w:ilvl="0">
      <w:start w:val="1"/>
      <w:numFmt w:val="decimal"/>
      <w:lvlText w:val="2.3.%1. "/>
      <w:legacy w:legacy="1" w:legacySpace="0" w:legacyIndent="283"/>
      <w:lvlJc w:val="left"/>
      <w:pPr>
        <w:ind w:left="283" w:hanging="283"/>
      </w:pPr>
      <w:rPr>
        <w:b/>
        <w:i w:val="0"/>
        <w:sz w:val="20"/>
      </w:rPr>
    </w:lvl>
  </w:abstractNum>
  <w:abstractNum w:abstractNumId="71" w15:restartNumberingAfterBreak="0">
    <w:nsid w:val="08BC4AA4"/>
    <w:multiLevelType w:val="multilevel"/>
    <w:tmpl w:val="72E2C11E"/>
    <w:styleLink w:val="WWNum2"/>
    <w:lvl w:ilvl="0">
      <w:start w:val="1"/>
      <w:numFmt w:val="none"/>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decimal"/>
      <w:lvlText w:val=".%1.%2.%3.%4.%5"/>
      <w:lvlJc w:val="left"/>
      <w:rPr>
        <w:rFonts w:cs="Times New Roman"/>
        <w:b/>
        <w:i w:val="0"/>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72" w15:restartNumberingAfterBreak="0">
    <w:nsid w:val="08F71025"/>
    <w:multiLevelType w:val="multilevel"/>
    <w:tmpl w:val="CF625A7C"/>
    <w:lvl w:ilvl="0">
      <w:start w:val="6"/>
      <w:numFmt w:val="decimal"/>
      <w:lvlText w:val="%1."/>
      <w:lvlJc w:val="left"/>
      <w:pPr>
        <w:ind w:left="404" w:hanging="183"/>
      </w:pPr>
      <w:rPr>
        <w:rFonts w:ascii="Times New Roman" w:eastAsia="Times New Roman" w:hAnsi="Times New Roman" w:cs="Times New Roman" w:hint="default"/>
        <w:b/>
        <w:bCs/>
        <w:spacing w:val="0"/>
        <w:w w:val="99"/>
        <w:sz w:val="18"/>
        <w:szCs w:val="18"/>
      </w:rPr>
    </w:lvl>
    <w:lvl w:ilvl="1">
      <w:start w:val="1"/>
      <w:numFmt w:val="decimal"/>
      <w:lvlText w:val="%1.%2."/>
      <w:lvlJc w:val="left"/>
      <w:pPr>
        <w:ind w:left="540" w:hanging="320"/>
      </w:pPr>
      <w:rPr>
        <w:rFonts w:ascii="Times New Roman" w:eastAsia="Times New Roman" w:hAnsi="Times New Roman" w:cs="Times New Roman" w:hint="default"/>
        <w:spacing w:val="0"/>
        <w:w w:val="99"/>
        <w:sz w:val="18"/>
        <w:szCs w:val="18"/>
      </w:rPr>
    </w:lvl>
    <w:lvl w:ilvl="2">
      <w:numFmt w:val="bullet"/>
      <w:lvlText w:val="−"/>
      <w:lvlJc w:val="left"/>
      <w:pPr>
        <w:ind w:left="1215" w:hanging="204"/>
      </w:pPr>
      <w:rPr>
        <w:rFonts w:ascii="Times New Roman" w:eastAsia="Times New Roman" w:hAnsi="Times New Roman" w:cs="Times New Roman" w:hint="default"/>
        <w:w w:val="99"/>
        <w:sz w:val="18"/>
        <w:szCs w:val="18"/>
      </w:rPr>
    </w:lvl>
    <w:lvl w:ilvl="3">
      <w:numFmt w:val="bullet"/>
      <w:lvlText w:val="•"/>
      <w:lvlJc w:val="left"/>
      <w:pPr>
        <w:ind w:left="620" w:hanging="204"/>
      </w:pPr>
      <w:rPr>
        <w:rFonts w:hint="default"/>
      </w:rPr>
    </w:lvl>
    <w:lvl w:ilvl="4">
      <w:numFmt w:val="bullet"/>
      <w:lvlText w:val="•"/>
      <w:lvlJc w:val="left"/>
      <w:pPr>
        <w:ind w:left="780" w:hanging="204"/>
      </w:pPr>
      <w:rPr>
        <w:rFonts w:hint="default"/>
      </w:rPr>
    </w:lvl>
    <w:lvl w:ilvl="5">
      <w:numFmt w:val="bullet"/>
      <w:lvlText w:val="•"/>
      <w:lvlJc w:val="left"/>
      <w:pPr>
        <w:ind w:left="1060" w:hanging="204"/>
      </w:pPr>
      <w:rPr>
        <w:rFonts w:hint="default"/>
      </w:rPr>
    </w:lvl>
    <w:lvl w:ilvl="6">
      <w:numFmt w:val="bullet"/>
      <w:lvlText w:val="•"/>
      <w:lvlJc w:val="left"/>
      <w:pPr>
        <w:ind w:left="1220" w:hanging="204"/>
      </w:pPr>
      <w:rPr>
        <w:rFonts w:hint="default"/>
      </w:rPr>
    </w:lvl>
    <w:lvl w:ilvl="7">
      <w:numFmt w:val="bullet"/>
      <w:lvlText w:val="•"/>
      <w:lvlJc w:val="left"/>
      <w:pPr>
        <w:ind w:left="3135" w:hanging="204"/>
      </w:pPr>
      <w:rPr>
        <w:rFonts w:hint="default"/>
      </w:rPr>
    </w:lvl>
    <w:lvl w:ilvl="8">
      <w:numFmt w:val="bullet"/>
      <w:lvlText w:val="•"/>
      <w:lvlJc w:val="left"/>
      <w:pPr>
        <w:ind w:left="5050" w:hanging="204"/>
      </w:pPr>
      <w:rPr>
        <w:rFonts w:hint="default"/>
      </w:rPr>
    </w:lvl>
  </w:abstractNum>
  <w:abstractNum w:abstractNumId="73" w15:restartNumberingAfterBreak="0">
    <w:nsid w:val="096768E4"/>
    <w:multiLevelType w:val="hybridMultilevel"/>
    <w:tmpl w:val="7FDA2E08"/>
    <w:name w:val="WW8Num1607"/>
    <w:lvl w:ilvl="0" w:tplc="9434097A">
      <w:start w:val="3"/>
      <w:numFmt w:val="lowerLetter"/>
      <w:lvlText w:val="%1)"/>
      <w:lvlJc w:val="left"/>
      <w:pPr>
        <w:tabs>
          <w:tab w:val="num" w:pos="927"/>
        </w:tabs>
        <w:ind w:left="927" w:hanging="360"/>
      </w:pPr>
      <w:rPr>
        <w:rFonts w:hint="default"/>
      </w:rPr>
    </w:lvl>
    <w:lvl w:ilvl="1" w:tplc="D3783C92" w:tentative="1">
      <w:start w:val="1"/>
      <w:numFmt w:val="lowerLetter"/>
      <w:lvlText w:val="%2."/>
      <w:lvlJc w:val="left"/>
      <w:pPr>
        <w:tabs>
          <w:tab w:val="num" w:pos="1647"/>
        </w:tabs>
        <w:ind w:left="1647" w:hanging="360"/>
      </w:pPr>
    </w:lvl>
    <w:lvl w:ilvl="2" w:tplc="037E5FA8" w:tentative="1">
      <w:start w:val="1"/>
      <w:numFmt w:val="lowerRoman"/>
      <w:lvlText w:val="%3."/>
      <w:lvlJc w:val="right"/>
      <w:pPr>
        <w:tabs>
          <w:tab w:val="num" w:pos="2367"/>
        </w:tabs>
        <w:ind w:left="2367" w:hanging="180"/>
      </w:pPr>
    </w:lvl>
    <w:lvl w:ilvl="3" w:tplc="3FCC0010" w:tentative="1">
      <w:start w:val="1"/>
      <w:numFmt w:val="decimal"/>
      <w:lvlText w:val="%4."/>
      <w:lvlJc w:val="left"/>
      <w:pPr>
        <w:tabs>
          <w:tab w:val="num" w:pos="3087"/>
        </w:tabs>
        <w:ind w:left="3087" w:hanging="360"/>
      </w:pPr>
    </w:lvl>
    <w:lvl w:ilvl="4" w:tplc="B298F934" w:tentative="1">
      <w:start w:val="1"/>
      <w:numFmt w:val="lowerLetter"/>
      <w:lvlText w:val="%5."/>
      <w:lvlJc w:val="left"/>
      <w:pPr>
        <w:tabs>
          <w:tab w:val="num" w:pos="3807"/>
        </w:tabs>
        <w:ind w:left="3807" w:hanging="360"/>
      </w:pPr>
    </w:lvl>
    <w:lvl w:ilvl="5" w:tplc="027ED96E" w:tentative="1">
      <w:start w:val="1"/>
      <w:numFmt w:val="lowerRoman"/>
      <w:lvlText w:val="%6."/>
      <w:lvlJc w:val="right"/>
      <w:pPr>
        <w:tabs>
          <w:tab w:val="num" w:pos="4527"/>
        </w:tabs>
        <w:ind w:left="4527" w:hanging="180"/>
      </w:pPr>
    </w:lvl>
    <w:lvl w:ilvl="6" w:tplc="0EBE139E" w:tentative="1">
      <w:start w:val="1"/>
      <w:numFmt w:val="decimal"/>
      <w:lvlText w:val="%7."/>
      <w:lvlJc w:val="left"/>
      <w:pPr>
        <w:tabs>
          <w:tab w:val="num" w:pos="5247"/>
        </w:tabs>
        <w:ind w:left="5247" w:hanging="360"/>
      </w:pPr>
    </w:lvl>
    <w:lvl w:ilvl="7" w:tplc="FCDC25CE" w:tentative="1">
      <w:start w:val="1"/>
      <w:numFmt w:val="lowerLetter"/>
      <w:lvlText w:val="%8."/>
      <w:lvlJc w:val="left"/>
      <w:pPr>
        <w:tabs>
          <w:tab w:val="num" w:pos="5967"/>
        </w:tabs>
        <w:ind w:left="5967" w:hanging="360"/>
      </w:pPr>
    </w:lvl>
    <w:lvl w:ilvl="8" w:tplc="D648428A" w:tentative="1">
      <w:start w:val="1"/>
      <w:numFmt w:val="lowerRoman"/>
      <w:lvlText w:val="%9."/>
      <w:lvlJc w:val="right"/>
      <w:pPr>
        <w:tabs>
          <w:tab w:val="num" w:pos="6687"/>
        </w:tabs>
        <w:ind w:left="6687" w:hanging="180"/>
      </w:pPr>
    </w:lvl>
  </w:abstractNum>
  <w:abstractNum w:abstractNumId="74" w15:restartNumberingAfterBreak="0">
    <w:nsid w:val="09B62D23"/>
    <w:multiLevelType w:val="hybridMultilevel"/>
    <w:tmpl w:val="C42C49AC"/>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5" w15:restartNumberingAfterBreak="0">
    <w:nsid w:val="09FF2630"/>
    <w:multiLevelType w:val="multilevel"/>
    <w:tmpl w:val="617E83D2"/>
    <w:styleLink w:val="WWNum5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6" w15:restartNumberingAfterBreak="0">
    <w:nsid w:val="0A1905BF"/>
    <w:multiLevelType w:val="multilevel"/>
    <w:tmpl w:val="2070F308"/>
    <w:styleLink w:val="WWNum36"/>
    <w:lvl w:ilvl="0">
      <w:numFmt w:val="bullet"/>
      <w:lvlText w:val=""/>
      <w:lvlJc w:val="left"/>
      <w:rPr>
        <w:rFonts w:ascii="Symbol" w:hAnsi="Symbol"/>
      </w:rPr>
    </w:lvl>
    <w:lvl w:ilvl="1">
      <w:numFmt w:val="bullet"/>
      <w:lvlText w:val="◦"/>
      <w:lvlJc w:val="left"/>
      <w:rPr>
        <w:rFonts w:ascii="OpenSymbol" w:eastAsia="Times New Roman" w:hAnsi="OpenSymbol"/>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77" w15:restartNumberingAfterBreak="0">
    <w:nsid w:val="0A5D441C"/>
    <w:multiLevelType w:val="multilevel"/>
    <w:tmpl w:val="B28427B8"/>
    <w:lvl w:ilvl="0">
      <w:start w:val="1"/>
      <w:numFmt w:val="decimal"/>
      <w:pStyle w:val="WD2"/>
      <w:lvlText w:val="%1."/>
      <w:lvlJc w:val="left"/>
      <w:pPr>
        <w:ind w:left="360" w:hanging="360"/>
      </w:pPr>
      <w:rPr>
        <w:rFonts w:hint="default"/>
        <w:b/>
        <w:i w:val="0"/>
        <w:sz w:val="20"/>
      </w:rPr>
    </w:lvl>
    <w:lvl w:ilvl="1">
      <w:start w:val="1"/>
      <w:numFmt w:val="decimal"/>
      <w:pStyle w:val="WD3"/>
      <w:lvlText w:val="%1.%2."/>
      <w:lvlJc w:val="left"/>
      <w:pPr>
        <w:ind w:left="567" w:hanging="567"/>
      </w:pPr>
      <w:rPr>
        <w:rFonts w:hint="default"/>
      </w:rPr>
    </w:lvl>
    <w:lvl w:ilvl="2">
      <w:start w:val="1"/>
      <w:numFmt w:val="decimal"/>
      <w:pStyle w:val="WD4"/>
      <w:lvlText w:val="%1.%2.%3."/>
      <w:lvlJc w:val="left"/>
      <w:rPr>
        <w:rFonts w:hint="default"/>
        <w:color w:val="auto"/>
      </w:rPr>
    </w:lvl>
    <w:lvl w:ilvl="3">
      <w:start w:val="1"/>
      <w:numFmt w:val="decimal"/>
      <w:pStyle w:val="WD5"/>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0A701CB8"/>
    <w:multiLevelType w:val="hybridMultilevel"/>
    <w:tmpl w:val="0A5A8584"/>
    <w:lvl w:ilvl="0" w:tplc="C576DBD4">
      <w:start w:val="1"/>
      <w:numFmt w:val="bullet"/>
      <w:lvlText w:val="-"/>
      <w:lvlJc w:val="left"/>
      <w:pPr>
        <w:ind w:left="1004" w:hanging="360"/>
      </w:p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79" w15:restartNumberingAfterBreak="0">
    <w:nsid w:val="0AC441A5"/>
    <w:multiLevelType w:val="hybridMultilevel"/>
    <w:tmpl w:val="4338473C"/>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0AF100CA"/>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81" w15:restartNumberingAfterBreak="0">
    <w:nsid w:val="0AF622AF"/>
    <w:multiLevelType w:val="hybridMultilevel"/>
    <w:tmpl w:val="96A6E9FA"/>
    <w:lvl w:ilvl="0" w:tplc="6E0E95F4">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2" w15:restartNumberingAfterBreak="0">
    <w:nsid w:val="0AFF19F1"/>
    <w:multiLevelType w:val="hybridMultilevel"/>
    <w:tmpl w:val="D136ABEC"/>
    <w:lvl w:ilvl="0" w:tplc="A1A4A81E">
      <w:start w:val="1"/>
      <w:numFmt w:val="lowerLetter"/>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3" w15:restartNumberingAfterBreak="0">
    <w:nsid w:val="0B014740"/>
    <w:multiLevelType w:val="hybridMultilevel"/>
    <w:tmpl w:val="69380328"/>
    <w:lvl w:ilvl="0" w:tplc="7D0A56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0B1F433F"/>
    <w:multiLevelType w:val="multilevel"/>
    <w:tmpl w:val="0E74E052"/>
    <w:styleLink w:val="WWNum6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85" w15:restartNumberingAfterBreak="0">
    <w:nsid w:val="0B492E70"/>
    <w:multiLevelType w:val="multilevel"/>
    <w:tmpl w:val="9386FD96"/>
    <w:styleLink w:val="WWNum4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6" w15:restartNumberingAfterBreak="0">
    <w:nsid w:val="0B9871CB"/>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87" w15:restartNumberingAfterBreak="0">
    <w:nsid w:val="0C204E6B"/>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88" w15:restartNumberingAfterBreak="0">
    <w:nsid w:val="0C67709A"/>
    <w:multiLevelType w:val="hybridMultilevel"/>
    <w:tmpl w:val="3B3617F0"/>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0CBF3F7F"/>
    <w:multiLevelType w:val="hybridMultilevel"/>
    <w:tmpl w:val="54605AD6"/>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0" w15:restartNumberingAfterBreak="0">
    <w:nsid w:val="0CCA44BD"/>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91" w15:restartNumberingAfterBreak="0">
    <w:nsid w:val="0D1A3FAB"/>
    <w:multiLevelType w:val="hybridMultilevel"/>
    <w:tmpl w:val="83A49E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0D3F6254"/>
    <w:multiLevelType w:val="hybridMultilevel"/>
    <w:tmpl w:val="07D6D7BA"/>
    <w:lvl w:ilvl="0" w:tplc="7A9C4754">
      <w:start w:val="1"/>
      <w:numFmt w:val="decimal"/>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3" w15:restartNumberingAfterBreak="0">
    <w:nsid w:val="0D46671D"/>
    <w:multiLevelType w:val="multilevel"/>
    <w:tmpl w:val="FDE834A6"/>
    <w:styleLink w:val="WWNum22"/>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4" w15:restartNumberingAfterBreak="0">
    <w:nsid w:val="0D8274FA"/>
    <w:multiLevelType w:val="hybridMultilevel"/>
    <w:tmpl w:val="F6F6C01E"/>
    <w:lvl w:ilvl="0" w:tplc="FFFFFFFF">
      <w:start w:val="1"/>
      <w:numFmt w:val="bullet"/>
      <w:lvlText w:val=""/>
      <w:lvlJc w:val="left"/>
      <w:pPr>
        <w:tabs>
          <w:tab w:val="num" w:pos="425"/>
        </w:tabs>
        <w:ind w:left="425" w:hanging="425"/>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0DB76740"/>
    <w:multiLevelType w:val="multilevel"/>
    <w:tmpl w:val="7BB8CAFA"/>
    <w:styleLink w:val="WWNum6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96" w15:restartNumberingAfterBreak="0">
    <w:nsid w:val="0DED7EE0"/>
    <w:multiLevelType w:val="hybridMultilevel"/>
    <w:tmpl w:val="C0284226"/>
    <w:lvl w:ilvl="0" w:tplc="9F12ED64">
      <w:start w:val="1"/>
      <w:numFmt w:val="lowerLetter"/>
      <w:lvlText w:val="%1)"/>
      <w:lvlJc w:val="left"/>
      <w:pPr>
        <w:tabs>
          <w:tab w:val="num" w:pos="1069"/>
        </w:tabs>
        <w:ind w:left="1069" w:hanging="360"/>
      </w:pPr>
    </w:lvl>
    <w:lvl w:ilvl="1" w:tplc="04150019">
      <w:start w:val="1"/>
      <w:numFmt w:val="lowerLetter"/>
      <w:lvlText w:val="%2."/>
      <w:lvlJc w:val="left"/>
      <w:pPr>
        <w:tabs>
          <w:tab w:val="num" w:pos="1789"/>
        </w:tabs>
        <w:ind w:left="1789" w:hanging="360"/>
      </w:pPr>
    </w:lvl>
    <w:lvl w:ilvl="2" w:tplc="0415001B">
      <w:start w:val="1"/>
      <w:numFmt w:val="lowerRoman"/>
      <w:lvlText w:val="%3."/>
      <w:lvlJc w:val="right"/>
      <w:pPr>
        <w:tabs>
          <w:tab w:val="num" w:pos="2509"/>
        </w:tabs>
        <w:ind w:left="2509" w:hanging="180"/>
      </w:pPr>
    </w:lvl>
    <w:lvl w:ilvl="3" w:tplc="0415000F">
      <w:start w:val="1"/>
      <w:numFmt w:val="decimal"/>
      <w:lvlText w:val="%4."/>
      <w:lvlJc w:val="left"/>
      <w:pPr>
        <w:tabs>
          <w:tab w:val="num" w:pos="3229"/>
        </w:tabs>
        <w:ind w:left="3229" w:hanging="360"/>
      </w:pPr>
    </w:lvl>
    <w:lvl w:ilvl="4" w:tplc="04150019">
      <w:start w:val="1"/>
      <w:numFmt w:val="lowerLetter"/>
      <w:lvlText w:val="%5."/>
      <w:lvlJc w:val="left"/>
      <w:pPr>
        <w:tabs>
          <w:tab w:val="num" w:pos="3949"/>
        </w:tabs>
        <w:ind w:left="3949" w:hanging="360"/>
      </w:pPr>
    </w:lvl>
    <w:lvl w:ilvl="5" w:tplc="0415001B">
      <w:start w:val="1"/>
      <w:numFmt w:val="lowerRoman"/>
      <w:lvlText w:val="%6."/>
      <w:lvlJc w:val="right"/>
      <w:pPr>
        <w:tabs>
          <w:tab w:val="num" w:pos="4669"/>
        </w:tabs>
        <w:ind w:left="4669" w:hanging="180"/>
      </w:pPr>
    </w:lvl>
    <w:lvl w:ilvl="6" w:tplc="0415000F">
      <w:start w:val="1"/>
      <w:numFmt w:val="decimal"/>
      <w:lvlText w:val="%7."/>
      <w:lvlJc w:val="left"/>
      <w:pPr>
        <w:tabs>
          <w:tab w:val="num" w:pos="5389"/>
        </w:tabs>
        <w:ind w:left="5389" w:hanging="360"/>
      </w:pPr>
    </w:lvl>
    <w:lvl w:ilvl="7" w:tplc="04150019">
      <w:start w:val="1"/>
      <w:numFmt w:val="lowerLetter"/>
      <w:lvlText w:val="%8."/>
      <w:lvlJc w:val="left"/>
      <w:pPr>
        <w:tabs>
          <w:tab w:val="num" w:pos="6109"/>
        </w:tabs>
        <w:ind w:left="6109" w:hanging="360"/>
      </w:pPr>
    </w:lvl>
    <w:lvl w:ilvl="8" w:tplc="0415001B">
      <w:start w:val="1"/>
      <w:numFmt w:val="lowerRoman"/>
      <w:lvlText w:val="%9."/>
      <w:lvlJc w:val="right"/>
      <w:pPr>
        <w:tabs>
          <w:tab w:val="num" w:pos="6829"/>
        </w:tabs>
        <w:ind w:left="6829" w:hanging="180"/>
      </w:pPr>
    </w:lvl>
  </w:abstractNum>
  <w:abstractNum w:abstractNumId="97" w15:restartNumberingAfterBreak="0">
    <w:nsid w:val="0DFF164B"/>
    <w:multiLevelType w:val="hybridMultilevel"/>
    <w:tmpl w:val="F370992E"/>
    <w:lvl w:ilvl="0" w:tplc="FF5039F2">
      <w:start w:val="1"/>
      <w:numFmt w:val="bullet"/>
      <w:lvlText w:val=""/>
      <w:lvlJc w:val="left"/>
      <w:pPr>
        <w:ind w:left="822" w:hanging="360"/>
      </w:pPr>
      <w:rPr>
        <w:rFonts w:ascii="Symbol" w:eastAsia="Symbol" w:hAnsi="Symbol" w:hint="default"/>
        <w:w w:val="183"/>
        <w:sz w:val="20"/>
        <w:szCs w:val="20"/>
      </w:rPr>
    </w:lvl>
    <w:lvl w:ilvl="1" w:tplc="7348F0AC">
      <w:start w:val="1"/>
      <w:numFmt w:val="bullet"/>
      <w:lvlText w:val="•"/>
      <w:lvlJc w:val="left"/>
      <w:pPr>
        <w:ind w:left="1221" w:hanging="360"/>
      </w:pPr>
      <w:rPr>
        <w:rFonts w:hint="default"/>
      </w:rPr>
    </w:lvl>
    <w:lvl w:ilvl="2" w:tplc="C0F4F210">
      <w:start w:val="1"/>
      <w:numFmt w:val="bullet"/>
      <w:lvlText w:val="•"/>
      <w:lvlJc w:val="left"/>
      <w:pPr>
        <w:ind w:left="1619" w:hanging="360"/>
      </w:pPr>
      <w:rPr>
        <w:rFonts w:hint="default"/>
      </w:rPr>
    </w:lvl>
    <w:lvl w:ilvl="3" w:tplc="FE7EB64C">
      <w:start w:val="1"/>
      <w:numFmt w:val="bullet"/>
      <w:lvlText w:val="•"/>
      <w:lvlJc w:val="left"/>
      <w:pPr>
        <w:ind w:left="2018" w:hanging="360"/>
      </w:pPr>
      <w:rPr>
        <w:rFonts w:hint="default"/>
      </w:rPr>
    </w:lvl>
    <w:lvl w:ilvl="4" w:tplc="29CA7246">
      <w:start w:val="1"/>
      <w:numFmt w:val="bullet"/>
      <w:lvlText w:val="•"/>
      <w:lvlJc w:val="left"/>
      <w:pPr>
        <w:ind w:left="2417" w:hanging="360"/>
      </w:pPr>
      <w:rPr>
        <w:rFonts w:hint="default"/>
      </w:rPr>
    </w:lvl>
    <w:lvl w:ilvl="5" w:tplc="5576E3C0">
      <w:start w:val="1"/>
      <w:numFmt w:val="bullet"/>
      <w:lvlText w:val="•"/>
      <w:lvlJc w:val="left"/>
      <w:pPr>
        <w:ind w:left="2816" w:hanging="360"/>
      </w:pPr>
      <w:rPr>
        <w:rFonts w:hint="default"/>
      </w:rPr>
    </w:lvl>
    <w:lvl w:ilvl="6" w:tplc="FC5883E2">
      <w:start w:val="1"/>
      <w:numFmt w:val="bullet"/>
      <w:lvlText w:val="•"/>
      <w:lvlJc w:val="left"/>
      <w:pPr>
        <w:ind w:left="3215" w:hanging="360"/>
      </w:pPr>
      <w:rPr>
        <w:rFonts w:hint="default"/>
      </w:rPr>
    </w:lvl>
    <w:lvl w:ilvl="7" w:tplc="D4BCC2A0">
      <w:start w:val="1"/>
      <w:numFmt w:val="bullet"/>
      <w:lvlText w:val="•"/>
      <w:lvlJc w:val="left"/>
      <w:pPr>
        <w:ind w:left="3614" w:hanging="360"/>
      </w:pPr>
      <w:rPr>
        <w:rFonts w:hint="default"/>
      </w:rPr>
    </w:lvl>
    <w:lvl w:ilvl="8" w:tplc="0238983C">
      <w:start w:val="1"/>
      <w:numFmt w:val="bullet"/>
      <w:lvlText w:val="•"/>
      <w:lvlJc w:val="left"/>
      <w:pPr>
        <w:ind w:left="4013" w:hanging="360"/>
      </w:pPr>
      <w:rPr>
        <w:rFonts w:hint="default"/>
      </w:rPr>
    </w:lvl>
  </w:abstractNum>
  <w:abstractNum w:abstractNumId="98" w15:restartNumberingAfterBreak="0">
    <w:nsid w:val="0E254666"/>
    <w:multiLevelType w:val="hybridMultilevel"/>
    <w:tmpl w:val="FAC05752"/>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0E2B2A2A"/>
    <w:multiLevelType w:val="hybridMultilevel"/>
    <w:tmpl w:val="B24203E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0E6E37CD"/>
    <w:multiLevelType w:val="hybridMultilevel"/>
    <w:tmpl w:val="F000F00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1" w15:restartNumberingAfterBreak="0">
    <w:nsid w:val="0EA4606C"/>
    <w:multiLevelType w:val="hybridMultilevel"/>
    <w:tmpl w:val="D7D6CFC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644"/>
        </w:tabs>
        <w:ind w:left="644" w:hanging="360"/>
      </w:pPr>
    </w:lvl>
    <w:lvl w:ilvl="2" w:tplc="DECE0E4E">
      <w:start w:val="1"/>
      <w:numFmt w:val="lowerLetter"/>
      <w:lvlText w:val="%3)"/>
      <w:lvlJc w:val="left"/>
      <w:pPr>
        <w:tabs>
          <w:tab w:val="num" w:pos="510"/>
        </w:tabs>
        <w:ind w:left="567" w:hanging="454"/>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2" w15:restartNumberingAfterBreak="0">
    <w:nsid w:val="0EB15A3B"/>
    <w:multiLevelType w:val="hybridMultilevel"/>
    <w:tmpl w:val="83C8FF7E"/>
    <w:lvl w:ilvl="0" w:tplc="A194231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3" w15:restartNumberingAfterBreak="0">
    <w:nsid w:val="0EE50885"/>
    <w:multiLevelType w:val="multilevel"/>
    <w:tmpl w:val="1BBAF0A8"/>
    <w:styleLink w:val="WWNum5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04" w15:restartNumberingAfterBreak="0">
    <w:nsid w:val="0F026072"/>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105" w15:restartNumberingAfterBreak="0">
    <w:nsid w:val="0F0D1591"/>
    <w:multiLevelType w:val="singleLevel"/>
    <w:tmpl w:val="3B8E13A6"/>
    <w:lvl w:ilvl="0">
      <w:start w:val="1"/>
      <w:numFmt w:val="decimal"/>
      <w:lvlText w:val="2.6.%1. "/>
      <w:legacy w:legacy="1" w:legacySpace="0" w:legacyIndent="283"/>
      <w:lvlJc w:val="left"/>
      <w:pPr>
        <w:ind w:left="283" w:hanging="283"/>
      </w:pPr>
      <w:rPr>
        <w:b/>
        <w:i w:val="0"/>
        <w:sz w:val="20"/>
      </w:rPr>
    </w:lvl>
  </w:abstractNum>
  <w:abstractNum w:abstractNumId="106" w15:restartNumberingAfterBreak="0">
    <w:nsid w:val="0FA300FF"/>
    <w:multiLevelType w:val="hybridMultilevel"/>
    <w:tmpl w:val="BFD62C4C"/>
    <w:lvl w:ilvl="0" w:tplc="FFFFFFFF">
      <w:numFmt w:val="bullet"/>
      <w:lvlText w:val="–"/>
      <w:lvlJc w:val="left"/>
      <w:pPr>
        <w:tabs>
          <w:tab w:val="num" w:pos="1441"/>
        </w:tabs>
        <w:ind w:left="1441"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04A17D5"/>
    <w:multiLevelType w:val="hybridMultilevel"/>
    <w:tmpl w:val="02CA81C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106C361D"/>
    <w:multiLevelType w:val="hybridMultilevel"/>
    <w:tmpl w:val="64DCE692"/>
    <w:lvl w:ilvl="0" w:tplc="741CE958">
      <w:start w:val="1"/>
      <w:numFmt w:val="decimal"/>
      <w:lvlText w:val="%1"/>
      <w:lvlJc w:val="left"/>
      <w:pPr>
        <w:ind w:left="780" w:hanging="42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109D0BA5"/>
    <w:multiLevelType w:val="hybridMultilevel"/>
    <w:tmpl w:val="F092971E"/>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10B36068"/>
    <w:multiLevelType w:val="hybridMultilevel"/>
    <w:tmpl w:val="A4FAB2F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10BB1B56"/>
    <w:multiLevelType w:val="hybridMultilevel"/>
    <w:tmpl w:val="C73614D2"/>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10DD0EF0"/>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113" w15:restartNumberingAfterBreak="0">
    <w:nsid w:val="10FF4AF9"/>
    <w:multiLevelType w:val="hybridMultilevel"/>
    <w:tmpl w:val="F0DE3B8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1133759B"/>
    <w:multiLevelType w:val="multilevel"/>
    <w:tmpl w:val="1C729064"/>
    <w:lvl w:ilvl="0">
      <w:start w:val="1"/>
      <w:numFmt w:val="decimal"/>
      <w:lvlText w:val="%1."/>
      <w:lvlJc w:val="left"/>
      <w:pPr>
        <w:ind w:left="708" w:hanging="708"/>
      </w:pPr>
      <w:rPr>
        <w:rFonts w:hint="default"/>
      </w:rPr>
    </w:lvl>
    <w:lvl w:ilvl="1">
      <w:start w:val="1"/>
      <w:numFmt w:val="decimal"/>
      <w:isLgl/>
      <w:lvlText w:val="%1.%2."/>
      <w:lvlJc w:val="left"/>
      <w:pPr>
        <w:ind w:left="850" w:hanging="708"/>
      </w:pPr>
      <w:rPr>
        <w:rFonts w:hint="default"/>
      </w:rPr>
    </w:lvl>
    <w:lvl w:ilvl="2">
      <w:start w:val="1"/>
      <w:numFmt w:val="bullet"/>
      <w:lvlText w:val=""/>
      <w:lvlJc w:val="left"/>
      <w:pPr>
        <w:ind w:left="1146" w:hanging="720"/>
      </w:pPr>
      <w:rPr>
        <w:rFonts w:ascii="Symbol" w:hAnsi="Symbol" w:hint="default"/>
        <w:i w:val="0"/>
        <w:noProof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5" w15:restartNumberingAfterBreak="0">
    <w:nsid w:val="115630ED"/>
    <w:multiLevelType w:val="hybridMultilevel"/>
    <w:tmpl w:val="7BD89024"/>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11D72866"/>
    <w:multiLevelType w:val="hybridMultilevel"/>
    <w:tmpl w:val="F9526AF8"/>
    <w:lvl w:ilvl="0" w:tplc="0415000D">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7" w15:restartNumberingAfterBreak="0">
    <w:nsid w:val="11F237A7"/>
    <w:multiLevelType w:val="hybridMultilevel"/>
    <w:tmpl w:val="95BCE3AA"/>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121908F9"/>
    <w:multiLevelType w:val="multilevel"/>
    <w:tmpl w:val="EEE20794"/>
    <w:styleLink w:val="WWNum3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9" w15:restartNumberingAfterBreak="0">
    <w:nsid w:val="124A5419"/>
    <w:multiLevelType w:val="hybridMultilevel"/>
    <w:tmpl w:val="122ECEDC"/>
    <w:lvl w:ilvl="0" w:tplc="83AAB3F2">
      <w:start w:val="1"/>
      <w:numFmt w:val="bullet"/>
      <w:lvlText w:val="−"/>
      <w:lvlJc w:val="left"/>
      <w:pPr>
        <w:ind w:left="360" w:hanging="360"/>
      </w:pPr>
      <w:rPr>
        <w:rFonts w:ascii="Arial" w:hAnsi="Aria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0" w15:restartNumberingAfterBreak="0">
    <w:nsid w:val="125A4392"/>
    <w:multiLevelType w:val="hybridMultilevel"/>
    <w:tmpl w:val="76864D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15:restartNumberingAfterBreak="0">
    <w:nsid w:val="12630858"/>
    <w:multiLevelType w:val="hybridMultilevel"/>
    <w:tmpl w:val="A38CB54C"/>
    <w:lvl w:ilvl="0" w:tplc="B004F494">
      <w:start w:val="1"/>
      <w:numFmt w:val="lowerLetter"/>
      <w:lvlText w:val="%1)"/>
      <w:lvlJc w:val="left"/>
      <w:pPr>
        <w:ind w:left="822" w:hanging="284"/>
      </w:pPr>
      <w:rPr>
        <w:rFonts w:ascii="Verdana" w:eastAsia="Verdana" w:hAnsi="Verdana" w:hint="default"/>
        <w:spacing w:val="-1"/>
        <w:sz w:val="16"/>
        <w:szCs w:val="16"/>
      </w:rPr>
    </w:lvl>
    <w:lvl w:ilvl="1" w:tplc="56AA31C2">
      <w:start w:val="1"/>
      <w:numFmt w:val="bullet"/>
      <w:lvlText w:val="-"/>
      <w:lvlJc w:val="left"/>
      <w:pPr>
        <w:ind w:left="591" w:hanging="130"/>
      </w:pPr>
      <w:rPr>
        <w:rFonts w:ascii="Verdana" w:eastAsia="Verdana" w:hAnsi="Verdana" w:hint="default"/>
        <w:sz w:val="16"/>
        <w:szCs w:val="16"/>
      </w:rPr>
    </w:lvl>
    <w:lvl w:ilvl="2" w:tplc="24B0DBB8">
      <w:start w:val="1"/>
      <w:numFmt w:val="bullet"/>
      <w:lvlText w:val="•"/>
      <w:lvlJc w:val="left"/>
      <w:pPr>
        <w:ind w:left="1712" w:hanging="130"/>
      </w:pPr>
      <w:rPr>
        <w:rFonts w:hint="default"/>
      </w:rPr>
    </w:lvl>
    <w:lvl w:ilvl="3" w:tplc="A8229FB2">
      <w:start w:val="1"/>
      <w:numFmt w:val="bullet"/>
      <w:lvlText w:val="•"/>
      <w:lvlJc w:val="left"/>
      <w:pPr>
        <w:ind w:left="2602" w:hanging="130"/>
      </w:pPr>
      <w:rPr>
        <w:rFonts w:hint="default"/>
      </w:rPr>
    </w:lvl>
    <w:lvl w:ilvl="4" w:tplc="DD524802">
      <w:start w:val="1"/>
      <w:numFmt w:val="bullet"/>
      <w:lvlText w:val="•"/>
      <w:lvlJc w:val="left"/>
      <w:pPr>
        <w:ind w:left="3491" w:hanging="130"/>
      </w:pPr>
      <w:rPr>
        <w:rFonts w:hint="default"/>
      </w:rPr>
    </w:lvl>
    <w:lvl w:ilvl="5" w:tplc="C3CC1C62">
      <w:start w:val="1"/>
      <w:numFmt w:val="bullet"/>
      <w:lvlText w:val="•"/>
      <w:lvlJc w:val="left"/>
      <w:pPr>
        <w:ind w:left="4381" w:hanging="130"/>
      </w:pPr>
      <w:rPr>
        <w:rFonts w:hint="default"/>
      </w:rPr>
    </w:lvl>
    <w:lvl w:ilvl="6" w:tplc="261C66BE">
      <w:start w:val="1"/>
      <w:numFmt w:val="bullet"/>
      <w:lvlText w:val="•"/>
      <w:lvlJc w:val="left"/>
      <w:pPr>
        <w:ind w:left="5271" w:hanging="130"/>
      </w:pPr>
      <w:rPr>
        <w:rFonts w:hint="default"/>
      </w:rPr>
    </w:lvl>
    <w:lvl w:ilvl="7" w:tplc="F490DB04">
      <w:start w:val="1"/>
      <w:numFmt w:val="bullet"/>
      <w:lvlText w:val="•"/>
      <w:lvlJc w:val="left"/>
      <w:pPr>
        <w:ind w:left="6161" w:hanging="130"/>
      </w:pPr>
      <w:rPr>
        <w:rFonts w:hint="default"/>
      </w:rPr>
    </w:lvl>
    <w:lvl w:ilvl="8" w:tplc="E556B55A">
      <w:start w:val="1"/>
      <w:numFmt w:val="bullet"/>
      <w:lvlText w:val="•"/>
      <w:lvlJc w:val="left"/>
      <w:pPr>
        <w:ind w:left="7051" w:hanging="130"/>
      </w:pPr>
      <w:rPr>
        <w:rFonts w:hint="default"/>
      </w:rPr>
    </w:lvl>
  </w:abstractNum>
  <w:abstractNum w:abstractNumId="122" w15:restartNumberingAfterBreak="0">
    <w:nsid w:val="12754453"/>
    <w:multiLevelType w:val="singleLevel"/>
    <w:tmpl w:val="AE208192"/>
    <w:lvl w:ilvl="0">
      <w:start w:val="5"/>
      <w:numFmt w:val="decimal"/>
      <w:lvlText w:val="6.3.%1. "/>
      <w:legacy w:legacy="1" w:legacySpace="0" w:legacyIndent="283"/>
      <w:lvlJc w:val="left"/>
      <w:pPr>
        <w:ind w:left="283" w:hanging="283"/>
      </w:pPr>
      <w:rPr>
        <w:b/>
        <w:i w:val="0"/>
        <w:sz w:val="20"/>
      </w:rPr>
    </w:lvl>
  </w:abstractNum>
  <w:abstractNum w:abstractNumId="123" w15:restartNumberingAfterBreak="0">
    <w:nsid w:val="128F3532"/>
    <w:multiLevelType w:val="hybridMultilevel"/>
    <w:tmpl w:val="0BFE61C0"/>
    <w:lvl w:ilvl="0" w:tplc="9A32180A">
      <w:start w:val="1"/>
      <w:numFmt w:val="decimal"/>
      <w:lvlText w:val="%1."/>
      <w:lvlJc w:val="left"/>
      <w:pPr>
        <w:ind w:left="418" w:hanging="183"/>
      </w:pPr>
      <w:rPr>
        <w:rFonts w:ascii="Times New Roman" w:eastAsia="Times New Roman" w:hAnsi="Times New Roman" w:cs="Times New Roman" w:hint="default"/>
        <w:spacing w:val="0"/>
        <w:w w:val="99"/>
        <w:sz w:val="18"/>
        <w:szCs w:val="18"/>
      </w:rPr>
    </w:lvl>
    <w:lvl w:ilvl="1" w:tplc="7960F22C">
      <w:numFmt w:val="bullet"/>
      <w:lvlText w:val="−"/>
      <w:lvlJc w:val="left"/>
      <w:pPr>
        <w:ind w:left="701" w:hanging="164"/>
      </w:pPr>
      <w:rPr>
        <w:rFonts w:ascii="Times New Roman" w:eastAsia="Times New Roman" w:hAnsi="Times New Roman" w:cs="Times New Roman" w:hint="default"/>
        <w:w w:val="99"/>
        <w:sz w:val="18"/>
        <w:szCs w:val="18"/>
      </w:rPr>
    </w:lvl>
    <w:lvl w:ilvl="2" w:tplc="21A2B174">
      <w:numFmt w:val="bullet"/>
      <w:lvlText w:val="•"/>
      <w:lvlJc w:val="left"/>
      <w:pPr>
        <w:ind w:left="1662" w:hanging="164"/>
      </w:pPr>
      <w:rPr>
        <w:rFonts w:hint="default"/>
      </w:rPr>
    </w:lvl>
    <w:lvl w:ilvl="3" w:tplc="6530797E">
      <w:numFmt w:val="bullet"/>
      <w:lvlText w:val="•"/>
      <w:lvlJc w:val="left"/>
      <w:pPr>
        <w:ind w:left="2624" w:hanging="164"/>
      </w:pPr>
      <w:rPr>
        <w:rFonts w:hint="default"/>
      </w:rPr>
    </w:lvl>
    <w:lvl w:ilvl="4" w:tplc="7AB04B0C">
      <w:numFmt w:val="bullet"/>
      <w:lvlText w:val="•"/>
      <w:lvlJc w:val="left"/>
      <w:pPr>
        <w:ind w:left="3586" w:hanging="164"/>
      </w:pPr>
      <w:rPr>
        <w:rFonts w:hint="default"/>
      </w:rPr>
    </w:lvl>
    <w:lvl w:ilvl="5" w:tplc="9B3E46E0">
      <w:numFmt w:val="bullet"/>
      <w:lvlText w:val="•"/>
      <w:lvlJc w:val="left"/>
      <w:pPr>
        <w:ind w:left="4548" w:hanging="164"/>
      </w:pPr>
      <w:rPr>
        <w:rFonts w:hint="default"/>
      </w:rPr>
    </w:lvl>
    <w:lvl w:ilvl="6" w:tplc="7BD4DEDE">
      <w:numFmt w:val="bullet"/>
      <w:lvlText w:val="•"/>
      <w:lvlJc w:val="left"/>
      <w:pPr>
        <w:ind w:left="5511" w:hanging="164"/>
      </w:pPr>
      <w:rPr>
        <w:rFonts w:hint="default"/>
      </w:rPr>
    </w:lvl>
    <w:lvl w:ilvl="7" w:tplc="A43033FA">
      <w:numFmt w:val="bullet"/>
      <w:lvlText w:val="•"/>
      <w:lvlJc w:val="left"/>
      <w:pPr>
        <w:ind w:left="6473" w:hanging="164"/>
      </w:pPr>
      <w:rPr>
        <w:rFonts w:hint="default"/>
      </w:rPr>
    </w:lvl>
    <w:lvl w:ilvl="8" w:tplc="731A370A">
      <w:numFmt w:val="bullet"/>
      <w:lvlText w:val="•"/>
      <w:lvlJc w:val="left"/>
      <w:pPr>
        <w:ind w:left="7435" w:hanging="164"/>
      </w:pPr>
      <w:rPr>
        <w:rFonts w:hint="default"/>
      </w:rPr>
    </w:lvl>
  </w:abstractNum>
  <w:abstractNum w:abstractNumId="124" w15:restartNumberingAfterBreak="0">
    <w:nsid w:val="12AB5FFA"/>
    <w:multiLevelType w:val="hybridMultilevel"/>
    <w:tmpl w:val="6FEE6866"/>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Letter"/>
      <w:lvlText w:val="%3)"/>
      <w:lvlJc w:val="left"/>
      <w:pPr>
        <w:tabs>
          <w:tab w:val="num" w:pos="2340"/>
        </w:tabs>
        <w:ind w:left="2340" w:hanging="360"/>
      </w:pPr>
      <w:rPr>
        <w:color w:val="auto"/>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5" w15:restartNumberingAfterBreak="0">
    <w:nsid w:val="12FB6238"/>
    <w:multiLevelType w:val="hybridMultilevel"/>
    <w:tmpl w:val="995E194C"/>
    <w:lvl w:ilvl="0" w:tplc="334A1E28">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1327752C"/>
    <w:multiLevelType w:val="hybridMultilevel"/>
    <w:tmpl w:val="504AB24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135E3D1A"/>
    <w:multiLevelType w:val="multilevel"/>
    <w:tmpl w:val="AB1CD61E"/>
    <w:styleLink w:val="WWNum13"/>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28" w15:restartNumberingAfterBreak="0">
    <w:nsid w:val="13880653"/>
    <w:multiLevelType w:val="multilevel"/>
    <w:tmpl w:val="8B70C5F0"/>
    <w:styleLink w:val="WWNum4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29" w15:restartNumberingAfterBreak="0">
    <w:nsid w:val="13A6074C"/>
    <w:multiLevelType w:val="hybridMultilevel"/>
    <w:tmpl w:val="0A6E9FD8"/>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13E5728B"/>
    <w:multiLevelType w:val="hybridMultilevel"/>
    <w:tmpl w:val="397841F2"/>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1" w15:restartNumberingAfterBreak="0">
    <w:nsid w:val="13FF467B"/>
    <w:multiLevelType w:val="hybridMultilevel"/>
    <w:tmpl w:val="239A5390"/>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2" w15:restartNumberingAfterBreak="0">
    <w:nsid w:val="1462229E"/>
    <w:multiLevelType w:val="hybridMultilevel"/>
    <w:tmpl w:val="5A8C2164"/>
    <w:lvl w:ilvl="0" w:tplc="7D0A56CA">
      <w:start w:val="1"/>
      <w:numFmt w:val="bullet"/>
      <w:lvlText w:val="–"/>
      <w:lvlJc w:val="left"/>
      <w:pPr>
        <w:tabs>
          <w:tab w:val="num" w:pos="681"/>
        </w:tabs>
        <w:ind w:left="681" w:hanging="397"/>
      </w:pPr>
      <w:rPr>
        <w:rFonts w:ascii="Times New Roman" w:hAnsi="Times New Roman" w:cs="Times New Roman" w:hint="default"/>
      </w:rPr>
    </w:lvl>
    <w:lvl w:ilvl="1" w:tplc="04150003">
      <w:start w:val="1"/>
      <w:numFmt w:val="bullet"/>
      <w:lvlText w:val="o"/>
      <w:lvlJc w:val="left"/>
      <w:pPr>
        <w:tabs>
          <w:tab w:val="num" w:pos="1724"/>
        </w:tabs>
        <w:ind w:left="1724" w:hanging="360"/>
      </w:pPr>
      <w:rPr>
        <w:rFonts w:ascii="Courier New" w:hAnsi="Courier New" w:cs="Courier New" w:hint="default"/>
      </w:rPr>
    </w:lvl>
    <w:lvl w:ilvl="2" w:tplc="04150005">
      <w:start w:val="1"/>
      <w:numFmt w:val="bullet"/>
      <w:lvlText w:val=""/>
      <w:lvlJc w:val="left"/>
      <w:pPr>
        <w:tabs>
          <w:tab w:val="num" w:pos="2444"/>
        </w:tabs>
        <w:ind w:left="2444" w:hanging="360"/>
      </w:pPr>
      <w:rPr>
        <w:rFonts w:ascii="Wingdings" w:hAnsi="Wingdings" w:hint="default"/>
      </w:rPr>
    </w:lvl>
    <w:lvl w:ilvl="3" w:tplc="04150001">
      <w:start w:val="1"/>
      <w:numFmt w:val="bullet"/>
      <w:lvlText w:val=""/>
      <w:lvlJc w:val="left"/>
      <w:pPr>
        <w:tabs>
          <w:tab w:val="num" w:pos="3164"/>
        </w:tabs>
        <w:ind w:left="3164" w:hanging="360"/>
      </w:pPr>
      <w:rPr>
        <w:rFonts w:ascii="Symbol" w:hAnsi="Symbol" w:hint="default"/>
      </w:rPr>
    </w:lvl>
    <w:lvl w:ilvl="4" w:tplc="04150003">
      <w:start w:val="1"/>
      <w:numFmt w:val="bullet"/>
      <w:lvlText w:val="o"/>
      <w:lvlJc w:val="left"/>
      <w:pPr>
        <w:tabs>
          <w:tab w:val="num" w:pos="3884"/>
        </w:tabs>
        <w:ind w:left="3884" w:hanging="360"/>
      </w:pPr>
      <w:rPr>
        <w:rFonts w:ascii="Courier New" w:hAnsi="Courier New" w:cs="Courier New" w:hint="default"/>
      </w:rPr>
    </w:lvl>
    <w:lvl w:ilvl="5" w:tplc="04150005">
      <w:start w:val="1"/>
      <w:numFmt w:val="bullet"/>
      <w:lvlText w:val=""/>
      <w:lvlJc w:val="left"/>
      <w:pPr>
        <w:tabs>
          <w:tab w:val="num" w:pos="4604"/>
        </w:tabs>
        <w:ind w:left="4604" w:hanging="360"/>
      </w:pPr>
      <w:rPr>
        <w:rFonts w:ascii="Wingdings" w:hAnsi="Wingdings" w:hint="default"/>
      </w:rPr>
    </w:lvl>
    <w:lvl w:ilvl="6" w:tplc="04150001">
      <w:start w:val="1"/>
      <w:numFmt w:val="bullet"/>
      <w:lvlText w:val=""/>
      <w:lvlJc w:val="left"/>
      <w:pPr>
        <w:tabs>
          <w:tab w:val="num" w:pos="5324"/>
        </w:tabs>
        <w:ind w:left="5324" w:hanging="360"/>
      </w:pPr>
      <w:rPr>
        <w:rFonts w:ascii="Symbol" w:hAnsi="Symbol" w:hint="default"/>
      </w:rPr>
    </w:lvl>
    <w:lvl w:ilvl="7" w:tplc="04150003">
      <w:start w:val="1"/>
      <w:numFmt w:val="bullet"/>
      <w:lvlText w:val="o"/>
      <w:lvlJc w:val="left"/>
      <w:pPr>
        <w:tabs>
          <w:tab w:val="num" w:pos="6044"/>
        </w:tabs>
        <w:ind w:left="6044" w:hanging="360"/>
      </w:pPr>
      <w:rPr>
        <w:rFonts w:ascii="Courier New" w:hAnsi="Courier New" w:cs="Courier New" w:hint="default"/>
      </w:rPr>
    </w:lvl>
    <w:lvl w:ilvl="8" w:tplc="04150005">
      <w:start w:val="1"/>
      <w:numFmt w:val="bullet"/>
      <w:lvlText w:val=""/>
      <w:lvlJc w:val="left"/>
      <w:pPr>
        <w:tabs>
          <w:tab w:val="num" w:pos="6764"/>
        </w:tabs>
        <w:ind w:left="6764" w:hanging="360"/>
      </w:pPr>
      <w:rPr>
        <w:rFonts w:ascii="Wingdings" w:hAnsi="Wingdings" w:hint="default"/>
      </w:rPr>
    </w:lvl>
  </w:abstractNum>
  <w:abstractNum w:abstractNumId="133" w15:restartNumberingAfterBreak="0">
    <w:nsid w:val="14802148"/>
    <w:multiLevelType w:val="multilevel"/>
    <w:tmpl w:val="DCB6B9D4"/>
    <w:styleLink w:val="WWNum10"/>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34" w15:restartNumberingAfterBreak="0">
    <w:nsid w:val="148A287C"/>
    <w:multiLevelType w:val="hybridMultilevel"/>
    <w:tmpl w:val="0EE8164C"/>
    <w:lvl w:ilvl="0" w:tplc="04150019">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35" w15:restartNumberingAfterBreak="0">
    <w:nsid w:val="14954218"/>
    <w:multiLevelType w:val="hybridMultilevel"/>
    <w:tmpl w:val="8CE22BDC"/>
    <w:lvl w:ilvl="0" w:tplc="970AC692">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36" w15:restartNumberingAfterBreak="0">
    <w:nsid w:val="155B74F9"/>
    <w:multiLevelType w:val="multilevel"/>
    <w:tmpl w:val="8A30B434"/>
    <w:styleLink w:val="WWNum3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37" w15:restartNumberingAfterBreak="0">
    <w:nsid w:val="15C26AB0"/>
    <w:multiLevelType w:val="hybridMultilevel"/>
    <w:tmpl w:val="475ABAEE"/>
    <w:lvl w:ilvl="0" w:tplc="CC7A137E">
      <w:start w:val="1"/>
      <w:numFmt w:val="decimal"/>
      <w:lvlText w:val="%1)"/>
      <w:lvlJc w:val="left"/>
      <w:pPr>
        <w:tabs>
          <w:tab w:val="num" w:pos="340"/>
        </w:tabs>
        <w:ind w:left="340" w:hanging="340"/>
      </w:pPr>
      <w:rPr>
        <w:rFonts w:ascii="Times New Roman" w:hAnsi="Times New Roman" w:cs="Times New Roman" w:hint="default"/>
        <w:b w:val="0"/>
        <w:i w:val="0"/>
        <w:strike w:val="0"/>
        <w:dstrike w:val="0"/>
        <w:sz w:val="20"/>
        <w:u w:val="none"/>
        <w:effect w:val="none"/>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8" w15:restartNumberingAfterBreak="0">
    <w:nsid w:val="16003DAE"/>
    <w:multiLevelType w:val="hybridMultilevel"/>
    <w:tmpl w:val="035E838E"/>
    <w:lvl w:ilvl="0" w:tplc="334A1E28">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16700636"/>
    <w:multiLevelType w:val="hybridMultilevel"/>
    <w:tmpl w:val="0EE8164C"/>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0" w15:restartNumberingAfterBreak="0">
    <w:nsid w:val="16806F20"/>
    <w:multiLevelType w:val="hybridMultilevel"/>
    <w:tmpl w:val="E18693DA"/>
    <w:lvl w:ilvl="0" w:tplc="0415001B">
      <w:start w:val="1"/>
      <w:numFmt w:val="bullet"/>
      <w:lvlText w:val=""/>
      <w:lvlJc w:val="left"/>
      <w:pPr>
        <w:ind w:left="720" w:hanging="360"/>
      </w:pPr>
      <w:rPr>
        <w:rFonts w:ascii="Symbol" w:hAnsi="Symbol"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15:restartNumberingAfterBreak="0">
    <w:nsid w:val="16A44C4F"/>
    <w:multiLevelType w:val="hybridMultilevel"/>
    <w:tmpl w:val="57B8ABC2"/>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2" w15:restartNumberingAfterBreak="0">
    <w:nsid w:val="16B53FF3"/>
    <w:multiLevelType w:val="hybridMultilevel"/>
    <w:tmpl w:val="04DCB0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15:restartNumberingAfterBreak="0">
    <w:nsid w:val="16BB29DC"/>
    <w:multiLevelType w:val="hybridMultilevel"/>
    <w:tmpl w:val="41D2A95E"/>
    <w:lvl w:ilvl="0" w:tplc="8456718E">
      <w:start w:val="1"/>
      <w:numFmt w:val="bullet"/>
      <w:lvlText w:val=""/>
      <w:lvlJc w:val="left"/>
      <w:pPr>
        <w:tabs>
          <w:tab w:val="num" w:pos="814"/>
        </w:tabs>
        <w:ind w:left="814" w:hanging="360"/>
      </w:pPr>
      <w:rPr>
        <w:rFonts w:ascii="Symbol" w:hAnsi="Symbol" w:hint="default"/>
        <w:spacing w:val="0"/>
        <w:position w:val="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174A2A0E"/>
    <w:multiLevelType w:val="hybridMultilevel"/>
    <w:tmpl w:val="2BD877AA"/>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17CB6B26"/>
    <w:multiLevelType w:val="hybridMultilevel"/>
    <w:tmpl w:val="D87A6DF8"/>
    <w:lvl w:ilvl="0" w:tplc="D35AB624">
      <w:start w:val="1"/>
      <w:numFmt w:val="bullet"/>
      <w:lvlText w:val="–"/>
      <w:lvlJc w:val="left"/>
      <w:pPr>
        <w:ind w:left="795" w:hanging="360"/>
      </w:pPr>
      <w:rPr>
        <w:rFonts w:ascii="Times New Roman" w:hAnsi="Times New Roman" w:hint="default"/>
        <w:sz w:val="16"/>
      </w:rPr>
    </w:lvl>
    <w:lvl w:ilvl="1" w:tplc="04150003" w:tentative="1">
      <w:start w:val="1"/>
      <w:numFmt w:val="bullet"/>
      <w:lvlText w:val="o"/>
      <w:lvlJc w:val="left"/>
      <w:pPr>
        <w:ind w:left="1515" w:hanging="360"/>
      </w:pPr>
      <w:rPr>
        <w:rFonts w:ascii="Courier New" w:hAnsi="Courier New" w:hint="default"/>
      </w:rPr>
    </w:lvl>
    <w:lvl w:ilvl="2" w:tplc="04150005" w:tentative="1">
      <w:start w:val="1"/>
      <w:numFmt w:val="bullet"/>
      <w:lvlText w:val=""/>
      <w:lvlJc w:val="left"/>
      <w:pPr>
        <w:ind w:left="2235" w:hanging="360"/>
      </w:pPr>
      <w:rPr>
        <w:rFonts w:ascii="Wingdings" w:hAnsi="Wingdings" w:hint="default"/>
      </w:rPr>
    </w:lvl>
    <w:lvl w:ilvl="3" w:tplc="04150001" w:tentative="1">
      <w:start w:val="1"/>
      <w:numFmt w:val="bullet"/>
      <w:lvlText w:val=""/>
      <w:lvlJc w:val="left"/>
      <w:pPr>
        <w:ind w:left="2955" w:hanging="360"/>
      </w:pPr>
      <w:rPr>
        <w:rFonts w:ascii="Symbol" w:hAnsi="Symbol" w:hint="default"/>
      </w:rPr>
    </w:lvl>
    <w:lvl w:ilvl="4" w:tplc="04150003" w:tentative="1">
      <w:start w:val="1"/>
      <w:numFmt w:val="bullet"/>
      <w:lvlText w:val="o"/>
      <w:lvlJc w:val="left"/>
      <w:pPr>
        <w:ind w:left="3675" w:hanging="360"/>
      </w:pPr>
      <w:rPr>
        <w:rFonts w:ascii="Courier New" w:hAnsi="Courier New" w:hint="default"/>
      </w:rPr>
    </w:lvl>
    <w:lvl w:ilvl="5" w:tplc="04150005" w:tentative="1">
      <w:start w:val="1"/>
      <w:numFmt w:val="bullet"/>
      <w:lvlText w:val=""/>
      <w:lvlJc w:val="left"/>
      <w:pPr>
        <w:ind w:left="4395" w:hanging="360"/>
      </w:pPr>
      <w:rPr>
        <w:rFonts w:ascii="Wingdings" w:hAnsi="Wingdings" w:hint="default"/>
      </w:rPr>
    </w:lvl>
    <w:lvl w:ilvl="6" w:tplc="04150001" w:tentative="1">
      <w:start w:val="1"/>
      <w:numFmt w:val="bullet"/>
      <w:lvlText w:val=""/>
      <w:lvlJc w:val="left"/>
      <w:pPr>
        <w:ind w:left="5115" w:hanging="360"/>
      </w:pPr>
      <w:rPr>
        <w:rFonts w:ascii="Symbol" w:hAnsi="Symbol" w:hint="default"/>
      </w:rPr>
    </w:lvl>
    <w:lvl w:ilvl="7" w:tplc="04150003" w:tentative="1">
      <w:start w:val="1"/>
      <w:numFmt w:val="bullet"/>
      <w:lvlText w:val="o"/>
      <w:lvlJc w:val="left"/>
      <w:pPr>
        <w:ind w:left="5835" w:hanging="360"/>
      </w:pPr>
      <w:rPr>
        <w:rFonts w:ascii="Courier New" w:hAnsi="Courier New" w:hint="default"/>
      </w:rPr>
    </w:lvl>
    <w:lvl w:ilvl="8" w:tplc="04150005" w:tentative="1">
      <w:start w:val="1"/>
      <w:numFmt w:val="bullet"/>
      <w:lvlText w:val=""/>
      <w:lvlJc w:val="left"/>
      <w:pPr>
        <w:ind w:left="6555" w:hanging="360"/>
      </w:pPr>
      <w:rPr>
        <w:rFonts w:ascii="Wingdings" w:hAnsi="Wingdings" w:hint="default"/>
      </w:rPr>
    </w:lvl>
  </w:abstractNum>
  <w:abstractNum w:abstractNumId="146" w15:restartNumberingAfterBreak="0">
    <w:nsid w:val="17FF4DB8"/>
    <w:multiLevelType w:val="hybridMultilevel"/>
    <w:tmpl w:val="B720F79A"/>
    <w:lvl w:ilvl="0" w:tplc="3E5480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15:restartNumberingAfterBreak="0">
    <w:nsid w:val="18286949"/>
    <w:multiLevelType w:val="hybridMultilevel"/>
    <w:tmpl w:val="72883856"/>
    <w:lvl w:ilvl="0" w:tplc="A1A4A81E">
      <w:start w:val="1"/>
      <w:numFmt w:val="lowerLetter"/>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8" w15:restartNumberingAfterBreak="0">
    <w:nsid w:val="184C547F"/>
    <w:multiLevelType w:val="hybridMultilevel"/>
    <w:tmpl w:val="C308B9B2"/>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18D31004"/>
    <w:multiLevelType w:val="hybridMultilevel"/>
    <w:tmpl w:val="678A790C"/>
    <w:lvl w:ilvl="0" w:tplc="36FCC8B6">
      <w:start w:val="1"/>
      <w:numFmt w:val="bullet"/>
      <w:lvlText w:val="–"/>
      <w:lvlJc w:val="left"/>
      <w:pPr>
        <w:tabs>
          <w:tab w:val="num" w:pos="568"/>
        </w:tabs>
        <w:ind w:left="568" w:hanging="284"/>
      </w:pPr>
      <w:rPr>
        <w:rFonts w:ascii="Times New Roman" w:hAnsi="Times New Roman" w:cs="Times New Roman" w:hint="default"/>
      </w:rPr>
    </w:lvl>
    <w:lvl w:ilvl="1" w:tplc="04150003">
      <w:start w:val="1"/>
      <w:numFmt w:val="bullet"/>
      <w:lvlText w:val="o"/>
      <w:lvlJc w:val="left"/>
      <w:pPr>
        <w:tabs>
          <w:tab w:val="num" w:pos="1724"/>
        </w:tabs>
        <w:ind w:left="1724" w:hanging="360"/>
      </w:pPr>
      <w:rPr>
        <w:rFonts w:ascii="Courier New" w:hAnsi="Courier New" w:cs="Courier New" w:hint="default"/>
      </w:rPr>
    </w:lvl>
    <w:lvl w:ilvl="2" w:tplc="04150005">
      <w:start w:val="1"/>
      <w:numFmt w:val="bullet"/>
      <w:lvlText w:val=""/>
      <w:lvlJc w:val="left"/>
      <w:pPr>
        <w:tabs>
          <w:tab w:val="num" w:pos="2444"/>
        </w:tabs>
        <w:ind w:left="2444" w:hanging="360"/>
      </w:pPr>
      <w:rPr>
        <w:rFonts w:ascii="Wingdings" w:hAnsi="Wingdings" w:hint="default"/>
      </w:rPr>
    </w:lvl>
    <w:lvl w:ilvl="3" w:tplc="04150001">
      <w:start w:val="1"/>
      <w:numFmt w:val="bullet"/>
      <w:lvlText w:val=""/>
      <w:lvlJc w:val="left"/>
      <w:pPr>
        <w:tabs>
          <w:tab w:val="num" w:pos="3164"/>
        </w:tabs>
        <w:ind w:left="3164" w:hanging="360"/>
      </w:pPr>
      <w:rPr>
        <w:rFonts w:ascii="Symbol" w:hAnsi="Symbol" w:hint="default"/>
      </w:rPr>
    </w:lvl>
    <w:lvl w:ilvl="4" w:tplc="04150003">
      <w:start w:val="1"/>
      <w:numFmt w:val="bullet"/>
      <w:lvlText w:val="o"/>
      <w:lvlJc w:val="left"/>
      <w:pPr>
        <w:tabs>
          <w:tab w:val="num" w:pos="3884"/>
        </w:tabs>
        <w:ind w:left="3884" w:hanging="360"/>
      </w:pPr>
      <w:rPr>
        <w:rFonts w:ascii="Courier New" w:hAnsi="Courier New" w:cs="Courier New" w:hint="default"/>
      </w:rPr>
    </w:lvl>
    <w:lvl w:ilvl="5" w:tplc="04150005">
      <w:start w:val="1"/>
      <w:numFmt w:val="bullet"/>
      <w:lvlText w:val=""/>
      <w:lvlJc w:val="left"/>
      <w:pPr>
        <w:tabs>
          <w:tab w:val="num" w:pos="4604"/>
        </w:tabs>
        <w:ind w:left="4604" w:hanging="360"/>
      </w:pPr>
      <w:rPr>
        <w:rFonts w:ascii="Wingdings" w:hAnsi="Wingdings" w:hint="default"/>
      </w:rPr>
    </w:lvl>
    <w:lvl w:ilvl="6" w:tplc="04150001">
      <w:start w:val="1"/>
      <w:numFmt w:val="bullet"/>
      <w:lvlText w:val=""/>
      <w:lvlJc w:val="left"/>
      <w:pPr>
        <w:tabs>
          <w:tab w:val="num" w:pos="5324"/>
        </w:tabs>
        <w:ind w:left="5324" w:hanging="360"/>
      </w:pPr>
      <w:rPr>
        <w:rFonts w:ascii="Symbol" w:hAnsi="Symbol" w:hint="default"/>
      </w:rPr>
    </w:lvl>
    <w:lvl w:ilvl="7" w:tplc="04150003">
      <w:start w:val="1"/>
      <w:numFmt w:val="bullet"/>
      <w:lvlText w:val="o"/>
      <w:lvlJc w:val="left"/>
      <w:pPr>
        <w:tabs>
          <w:tab w:val="num" w:pos="6044"/>
        </w:tabs>
        <w:ind w:left="6044" w:hanging="360"/>
      </w:pPr>
      <w:rPr>
        <w:rFonts w:ascii="Courier New" w:hAnsi="Courier New" w:cs="Courier New" w:hint="default"/>
      </w:rPr>
    </w:lvl>
    <w:lvl w:ilvl="8" w:tplc="04150005">
      <w:start w:val="1"/>
      <w:numFmt w:val="bullet"/>
      <w:lvlText w:val=""/>
      <w:lvlJc w:val="left"/>
      <w:pPr>
        <w:tabs>
          <w:tab w:val="num" w:pos="6764"/>
        </w:tabs>
        <w:ind w:left="6764" w:hanging="360"/>
      </w:pPr>
      <w:rPr>
        <w:rFonts w:ascii="Wingdings" w:hAnsi="Wingdings" w:hint="default"/>
      </w:rPr>
    </w:lvl>
  </w:abstractNum>
  <w:abstractNum w:abstractNumId="150" w15:restartNumberingAfterBreak="0">
    <w:nsid w:val="18E3772B"/>
    <w:multiLevelType w:val="hybridMultilevel"/>
    <w:tmpl w:val="EB0CD91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1" w15:restartNumberingAfterBreak="0">
    <w:nsid w:val="18F76CBC"/>
    <w:multiLevelType w:val="hybridMultilevel"/>
    <w:tmpl w:val="7BEED336"/>
    <w:lvl w:ilvl="0" w:tplc="04150001">
      <w:start w:val="1"/>
      <w:numFmt w:val="bullet"/>
      <w:lvlText w:val=""/>
      <w:lvlJc w:val="left"/>
      <w:pPr>
        <w:ind w:left="1260" w:hanging="360"/>
      </w:pPr>
      <w:rPr>
        <w:rFonts w:ascii="Symbol" w:hAnsi="Symbol" w:hint="default"/>
      </w:rPr>
    </w:lvl>
    <w:lvl w:ilvl="1" w:tplc="04150003" w:tentative="1">
      <w:start w:val="1"/>
      <w:numFmt w:val="bullet"/>
      <w:lvlText w:val="o"/>
      <w:lvlJc w:val="left"/>
      <w:pPr>
        <w:ind w:left="1980" w:hanging="360"/>
      </w:pPr>
      <w:rPr>
        <w:rFonts w:ascii="Courier New" w:hAnsi="Courier New" w:cs="Courier New" w:hint="default"/>
      </w:rPr>
    </w:lvl>
    <w:lvl w:ilvl="2" w:tplc="04150005" w:tentative="1">
      <w:start w:val="1"/>
      <w:numFmt w:val="bullet"/>
      <w:lvlText w:val=""/>
      <w:lvlJc w:val="left"/>
      <w:pPr>
        <w:ind w:left="2700" w:hanging="360"/>
      </w:pPr>
      <w:rPr>
        <w:rFonts w:ascii="Wingdings" w:hAnsi="Wingdings" w:hint="default"/>
      </w:rPr>
    </w:lvl>
    <w:lvl w:ilvl="3" w:tplc="04150001" w:tentative="1">
      <w:start w:val="1"/>
      <w:numFmt w:val="bullet"/>
      <w:lvlText w:val=""/>
      <w:lvlJc w:val="left"/>
      <w:pPr>
        <w:ind w:left="3420" w:hanging="360"/>
      </w:pPr>
      <w:rPr>
        <w:rFonts w:ascii="Symbol" w:hAnsi="Symbol" w:hint="default"/>
      </w:rPr>
    </w:lvl>
    <w:lvl w:ilvl="4" w:tplc="04150003" w:tentative="1">
      <w:start w:val="1"/>
      <w:numFmt w:val="bullet"/>
      <w:lvlText w:val="o"/>
      <w:lvlJc w:val="left"/>
      <w:pPr>
        <w:ind w:left="4140" w:hanging="360"/>
      </w:pPr>
      <w:rPr>
        <w:rFonts w:ascii="Courier New" w:hAnsi="Courier New" w:cs="Courier New" w:hint="default"/>
      </w:rPr>
    </w:lvl>
    <w:lvl w:ilvl="5" w:tplc="04150005" w:tentative="1">
      <w:start w:val="1"/>
      <w:numFmt w:val="bullet"/>
      <w:lvlText w:val=""/>
      <w:lvlJc w:val="left"/>
      <w:pPr>
        <w:ind w:left="4860" w:hanging="360"/>
      </w:pPr>
      <w:rPr>
        <w:rFonts w:ascii="Wingdings" w:hAnsi="Wingdings" w:hint="default"/>
      </w:rPr>
    </w:lvl>
    <w:lvl w:ilvl="6" w:tplc="04150001" w:tentative="1">
      <w:start w:val="1"/>
      <w:numFmt w:val="bullet"/>
      <w:lvlText w:val=""/>
      <w:lvlJc w:val="left"/>
      <w:pPr>
        <w:ind w:left="5580" w:hanging="360"/>
      </w:pPr>
      <w:rPr>
        <w:rFonts w:ascii="Symbol" w:hAnsi="Symbol" w:hint="default"/>
      </w:rPr>
    </w:lvl>
    <w:lvl w:ilvl="7" w:tplc="04150003" w:tentative="1">
      <w:start w:val="1"/>
      <w:numFmt w:val="bullet"/>
      <w:lvlText w:val="o"/>
      <w:lvlJc w:val="left"/>
      <w:pPr>
        <w:ind w:left="6300" w:hanging="360"/>
      </w:pPr>
      <w:rPr>
        <w:rFonts w:ascii="Courier New" w:hAnsi="Courier New" w:cs="Courier New" w:hint="default"/>
      </w:rPr>
    </w:lvl>
    <w:lvl w:ilvl="8" w:tplc="04150005" w:tentative="1">
      <w:start w:val="1"/>
      <w:numFmt w:val="bullet"/>
      <w:lvlText w:val=""/>
      <w:lvlJc w:val="left"/>
      <w:pPr>
        <w:ind w:left="7020" w:hanging="360"/>
      </w:pPr>
      <w:rPr>
        <w:rFonts w:ascii="Wingdings" w:hAnsi="Wingdings" w:hint="default"/>
      </w:rPr>
    </w:lvl>
  </w:abstractNum>
  <w:abstractNum w:abstractNumId="152" w15:restartNumberingAfterBreak="0">
    <w:nsid w:val="192D17BC"/>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153" w15:restartNumberingAfterBreak="0">
    <w:nsid w:val="19383A2C"/>
    <w:multiLevelType w:val="hybridMultilevel"/>
    <w:tmpl w:val="CED2C4DE"/>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4" w15:restartNumberingAfterBreak="0">
    <w:nsid w:val="19517DD5"/>
    <w:multiLevelType w:val="hybridMultilevel"/>
    <w:tmpl w:val="13DA00F0"/>
    <w:lvl w:ilvl="0" w:tplc="5B728852">
      <w:start w:val="1"/>
      <w:numFmt w:val="decimal"/>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5" w15:restartNumberingAfterBreak="0">
    <w:nsid w:val="19754AD0"/>
    <w:multiLevelType w:val="multilevel"/>
    <w:tmpl w:val="9000D49E"/>
    <w:styleLink w:val="WWNum60"/>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56" w15:restartNumberingAfterBreak="0">
    <w:nsid w:val="19755471"/>
    <w:multiLevelType w:val="hybridMultilevel"/>
    <w:tmpl w:val="962EC7DC"/>
    <w:lvl w:ilvl="0" w:tplc="04150017">
      <w:start w:val="1"/>
      <w:numFmt w:val="lowerLetter"/>
      <w:lvlText w:val="%1)"/>
      <w:lvlJc w:val="left"/>
      <w:pPr>
        <w:ind w:left="1428" w:hanging="360"/>
      </w:pPr>
      <w:rPr>
        <w:rFont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57" w15:restartNumberingAfterBreak="0">
    <w:nsid w:val="19C420AF"/>
    <w:multiLevelType w:val="singleLevel"/>
    <w:tmpl w:val="D6D8BB3A"/>
    <w:lvl w:ilvl="0">
      <w:start w:val="1"/>
      <w:numFmt w:val="lowerLetter"/>
      <w:lvlText w:val="%1)"/>
      <w:legacy w:legacy="1" w:legacySpace="0" w:legacyIndent="283"/>
      <w:lvlJc w:val="left"/>
      <w:pPr>
        <w:ind w:left="283" w:hanging="283"/>
      </w:pPr>
    </w:lvl>
  </w:abstractNum>
  <w:abstractNum w:abstractNumId="158" w15:restartNumberingAfterBreak="0">
    <w:nsid w:val="1A1F5FE5"/>
    <w:multiLevelType w:val="multilevel"/>
    <w:tmpl w:val="617AE3D4"/>
    <w:styleLink w:val="WWNum70"/>
    <w:lvl w:ilvl="0">
      <w:numFmt w:val="bullet"/>
      <w:lvlText w:val=""/>
      <w:lvlJc w:val="left"/>
      <w:rPr>
        <w:rFonts w:ascii="Symbol" w:hAnsi="Symbol"/>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59" w15:restartNumberingAfterBreak="0">
    <w:nsid w:val="1A415BDD"/>
    <w:multiLevelType w:val="hybridMultilevel"/>
    <w:tmpl w:val="FED25A3C"/>
    <w:lvl w:ilvl="0" w:tplc="04150017">
      <w:start w:val="1"/>
      <w:numFmt w:val="lowerLetter"/>
      <w:lvlText w:val="%1)"/>
      <w:lvlJc w:val="left"/>
      <w:pPr>
        <w:ind w:left="425" w:hanging="425"/>
      </w:pPr>
      <w:rPr>
        <w:rFonts w:hint="default"/>
        <w:w w:val="99"/>
        <w:sz w:val="20"/>
        <w:szCs w:val="20"/>
      </w:rPr>
    </w:lvl>
    <w:lvl w:ilvl="1" w:tplc="0FCC85DE">
      <w:start w:val="1"/>
      <w:numFmt w:val="bullet"/>
      <w:lvlText w:val="•"/>
      <w:lvlJc w:val="left"/>
      <w:pPr>
        <w:ind w:left="1264" w:hanging="425"/>
      </w:pPr>
      <w:rPr>
        <w:rFonts w:hint="default"/>
      </w:rPr>
    </w:lvl>
    <w:lvl w:ilvl="2" w:tplc="11064E84">
      <w:start w:val="1"/>
      <w:numFmt w:val="bullet"/>
      <w:lvlText w:val="•"/>
      <w:lvlJc w:val="left"/>
      <w:pPr>
        <w:ind w:left="2103" w:hanging="425"/>
      </w:pPr>
      <w:rPr>
        <w:rFonts w:hint="default"/>
      </w:rPr>
    </w:lvl>
    <w:lvl w:ilvl="3" w:tplc="94D8ADFC">
      <w:start w:val="1"/>
      <w:numFmt w:val="bullet"/>
      <w:lvlText w:val="•"/>
      <w:lvlJc w:val="left"/>
      <w:pPr>
        <w:ind w:left="2942" w:hanging="425"/>
      </w:pPr>
      <w:rPr>
        <w:rFonts w:hint="default"/>
      </w:rPr>
    </w:lvl>
    <w:lvl w:ilvl="4" w:tplc="46A81026">
      <w:start w:val="1"/>
      <w:numFmt w:val="bullet"/>
      <w:lvlText w:val="•"/>
      <w:lvlJc w:val="left"/>
      <w:pPr>
        <w:ind w:left="3781" w:hanging="425"/>
      </w:pPr>
      <w:rPr>
        <w:rFonts w:hint="default"/>
      </w:rPr>
    </w:lvl>
    <w:lvl w:ilvl="5" w:tplc="C2B41256">
      <w:start w:val="1"/>
      <w:numFmt w:val="bullet"/>
      <w:lvlText w:val="•"/>
      <w:lvlJc w:val="left"/>
      <w:pPr>
        <w:ind w:left="4620" w:hanging="425"/>
      </w:pPr>
      <w:rPr>
        <w:rFonts w:hint="default"/>
      </w:rPr>
    </w:lvl>
    <w:lvl w:ilvl="6" w:tplc="EA963AFE">
      <w:start w:val="1"/>
      <w:numFmt w:val="bullet"/>
      <w:lvlText w:val="•"/>
      <w:lvlJc w:val="left"/>
      <w:pPr>
        <w:ind w:left="5459" w:hanging="425"/>
      </w:pPr>
      <w:rPr>
        <w:rFonts w:hint="default"/>
      </w:rPr>
    </w:lvl>
    <w:lvl w:ilvl="7" w:tplc="A0BA9258">
      <w:start w:val="1"/>
      <w:numFmt w:val="bullet"/>
      <w:lvlText w:val="•"/>
      <w:lvlJc w:val="left"/>
      <w:pPr>
        <w:ind w:left="6298" w:hanging="425"/>
      </w:pPr>
      <w:rPr>
        <w:rFonts w:hint="default"/>
      </w:rPr>
    </w:lvl>
    <w:lvl w:ilvl="8" w:tplc="9CFCF022">
      <w:start w:val="1"/>
      <w:numFmt w:val="bullet"/>
      <w:lvlText w:val="•"/>
      <w:lvlJc w:val="left"/>
      <w:pPr>
        <w:ind w:left="7136" w:hanging="425"/>
      </w:pPr>
      <w:rPr>
        <w:rFonts w:hint="default"/>
      </w:rPr>
    </w:lvl>
  </w:abstractNum>
  <w:abstractNum w:abstractNumId="160" w15:restartNumberingAfterBreak="0">
    <w:nsid w:val="1AAB563E"/>
    <w:multiLevelType w:val="multilevel"/>
    <w:tmpl w:val="92346F76"/>
    <w:lvl w:ilvl="0">
      <w:start w:val="1"/>
      <w:numFmt w:val="decimal"/>
      <w:lvlText w:val="%1."/>
      <w:lvlJc w:val="left"/>
      <w:rPr>
        <w:rFonts w:ascii="Arial" w:eastAsia="Arial" w:hAnsi="Arial" w:cs="Arial"/>
        <w:b/>
        <w:bCs/>
        <w:i w:val="0"/>
        <w:iCs w:val="0"/>
        <w:smallCaps w:val="0"/>
        <w:strike w:val="0"/>
        <w:color w:val="000000"/>
        <w:spacing w:val="0"/>
        <w:w w:val="100"/>
        <w:position w:val="0"/>
        <w:sz w:val="23"/>
        <w:szCs w:val="23"/>
        <w:u w:val="none"/>
        <w:lang w:val="pl-PL"/>
      </w:rPr>
    </w:lvl>
    <w:lvl w:ilvl="1">
      <w:start w:val="1"/>
      <w:numFmt w:val="decimal"/>
      <w:lvlText w:val="%1.%2."/>
      <w:lvlJc w:val="left"/>
      <w:rPr>
        <w:rFonts w:ascii="Arial" w:eastAsia="Arial" w:hAnsi="Arial" w:cs="Arial"/>
        <w:b/>
        <w:bCs/>
        <w:i w:val="0"/>
        <w:iCs w:val="0"/>
        <w:smallCaps w:val="0"/>
        <w:strike w:val="0"/>
        <w:color w:val="000000"/>
        <w:spacing w:val="0"/>
        <w:w w:val="100"/>
        <w:position w:val="0"/>
        <w:sz w:val="23"/>
        <w:szCs w:val="23"/>
        <w:u w:val="none"/>
        <w:lang w:val="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15:restartNumberingAfterBreak="0">
    <w:nsid w:val="1ACD5459"/>
    <w:multiLevelType w:val="multilevel"/>
    <w:tmpl w:val="59DCD65E"/>
    <w:styleLink w:val="WWNum24"/>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2" w15:restartNumberingAfterBreak="0">
    <w:nsid w:val="1ADD39A6"/>
    <w:multiLevelType w:val="singleLevel"/>
    <w:tmpl w:val="ABB82210"/>
    <w:lvl w:ilvl="0">
      <w:start w:val="1"/>
      <w:numFmt w:val="lowerLetter"/>
      <w:lvlText w:val="%1)"/>
      <w:legacy w:legacy="1" w:legacySpace="0" w:legacyIndent="283"/>
      <w:lvlJc w:val="left"/>
      <w:pPr>
        <w:ind w:left="283" w:hanging="283"/>
      </w:pPr>
    </w:lvl>
  </w:abstractNum>
  <w:abstractNum w:abstractNumId="163" w15:restartNumberingAfterBreak="0">
    <w:nsid w:val="1AE56FDC"/>
    <w:multiLevelType w:val="multilevel"/>
    <w:tmpl w:val="1184782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4" w15:restartNumberingAfterBreak="0">
    <w:nsid w:val="1B193AAC"/>
    <w:multiLevelType w:val="hybridMultilevel"/>
    <w:tmpl w:val="4E4E551A"/>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15:restartNumberingAfterBreak="0">
    <w:nsid w:val="1B3B50DF"/>
    <w:multiLevelType w:val="hybridMultilevel"/>
    <w:tmpl w:val="A3183EAA"/>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1B6649F5"/>
    <w:multiLevelType w:val="hybridMultilevel"/>
    <w:tmpl w:val="816A430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7" w15:restartNumberingAfterBreak="0">
    <w:nsid w:val="1BE6099C"/>
    <w:multiLevelType w:val="hybridMultilevel"/>
    <w:tmpl w:val="87E4D93A"/>
    <w:lvl w:ilvl="0" w:tplc="18D8714A">
      <w:numFmt w:val="bullet"/>
      <w:lvlText w:val="–"/>
      <w:lvlJc w:val="left"/>
      <w:pPr>
        <w:ind w:left="392" w:hanging="284"/>
      </w:pPr>
      <w:rPr>
        <w:w w:val="101"/>
      </w:rPr>
    </w:lvl>
    <w:lvl w:ilvl="1" w:tplc="95DE0260">
      <w:numFmt w:val="bullet"/>
      <w:lvlText w:val="•"/>
      <w:lvlJc w:val="left"/>
      <w:pPr>
        <w:ind w:left="1346" w:hanging="284"/>
      </w:pPr>
    </w:lvl>
    <w:lvl w:ilvl="2" w:tplc="7396D404">
      <w:numFmt w:val="bullet"/>
      <w:lvlText w:val="•"/>
      <w:lvlJc w:val="left"/>
      <w:pPr>
        <w:ind w:left="2292" w:hanging="284"/>
      </w:pPr>
    </w:lvl>
    <w:lvl w:ilvl="3" w:tplc="15188F2C">
      <w:numFmt w:val="bullet"/>
      <w:lvlText w:val="•"/>
      <w:lvlJc w:val="left"/>
      <w:pPr>
        <w:ind w:left="3239" w:hanging="284"/>
      </w:pPr>
    </w:lvl>
    <w:lvl w:ilvl="4" w:tplc="FD22BB3A">
      <w:numFmt w:val="bullet"/>
      <w:lvlText w:val="•"/>
      <w:lvlJc w:val="left"/>
      <w:pPr>
        <w:ind w:left="4185" w:hanging="284"/>
      </w:pPr>
    </w:lvl>
    <w:lvl w:ilvl="5" w:tplc="54A25004">
      <w:numFmt w:val="bullet"/>
      <w:lvlText w:val="•"/>
      <w:lvlJc w:val="left"/>
      <w:pPr>
        <w:ind w:left="5132" w:hanging="284"/>
      </w:pPr>
    </w:lvl>
    <w:lvl w:ilvl="6" w:tplc="11460A7A">
      <w:numFmt w:val="bullet"/>
      <w:lvlText w:val="•"/>
      <w:lvlJc w:val="left"/>
      <w:pPr>
        <w:ind w:left="6078" w:hanging="284"/>
      </w:pPr>
    </w:lvl>
    <w:lvl w:ilvl="7" w:tplc="54FA526C">
      <w:numFmt w:val="bullet"/>
      <w:lvlText w:val="•"/>
      <w:lvlJc w:val="left"/>
      <w:pPr>
        <w:ind w:left="7024" w:hanging="284"/>
      </w:pPr>
    </w:lvl>
    <w:lvl w:ilvl="8" w:tplc="82DA7E58">
      <w:numFmt w:val="bullet"/>
      <w:lvlText w:val="•"/>
      <w:lvlJc w:val="left"/>
      <w:pPr>
        <w:ind w:left="7971" w:hanging="284"/>
      </w:pPr>
    </w:lvl>
  </w:abstractNum>
  <w:abstractNum w:abstractNumId="168" w15:restartNumberingAfterBreak="0">
    <w:nsid w:val="1BFF33FF"/>
    <w:multiLevelType w:val="hybridMultilevel"/>
    <w:tmpl w:val="DBB2FD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9" w15:restartNumberingAfterBreak="0">
    <w:nsid w:val="1CC0313D"/>
    <w:multiLevelType w:val="hybridMultilevel"/>
    <w:tmpl w:val="3CEA2EDE"/>
    <w:lvl w:ilvl="0" w:tplc="04150011">
      <w:start w:val="1"/>
      <w:numFmt w:val="lowerLetter"/>
      <w:lvlText w:val="%1)"/>
      <w:lvlJc w:val="left"/>
      <w:pPr>
        <w:tabs>
          <w:tab w:val="num" w:pos="720"/>
        </w:tabs>
        <w:ind w:left="720" w:hanging="360"/>
      </w:pPr>
    </w:lvl>
    <w:lvl w:ilvl="1" w:tplc="1BA853B4">
      <w:start w:val="2"/>
      <w:numFmt w:val="bullet"/>
      <w:lvlText w:val="-"/>
      <w:lvlJc w:val="left"/>
      <w:pPr>
        <w:tabs>
          <w:tab w:val="num" w:pos="1440"/>
        </w:tabs>
        <w:ind w:left="1440" w:hanging="360"/>
      </w:pPr>
      <w:rPr>
        <w:rFonts w:ascii="Times New Roman" w:eastAsia="Times New Roman" w:hAnsi="Times New Roman" w:cs="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0" w15:restartNumberingAfterBreak="0">
    <w:nsid w:val="1CC277AC"/>
    <w:multiLevelType w:val="hybridMultilevel"/>
    <w:tmpl w:val="AE9E801E"/>
    <w:lvl w:ilvl="0" w:tplc="869EC7DA">
      <w:start w:val="1"/>
      <w:numFmt w:val="bullet"/>
      <w:lvlText w:val=""/>
      <w:lvlJc w:val="left"/>
      <w:pPr>
        <w:ind w:left="1427" w:hanging="360"/>
      </w:pPr>
      <w:rPr>
        <w:rFonts w:ascii="Symbol" w:hAnsi="Symbol" w:hint="default"/>
      </w:rPr>
    </w:lvl>
    <w:lvl w:ilvl="1" w:tplc="04150003" w:tentative="1">
      <w:start w:val="1"/>
      <w:numFmt w:val="bullet"/>
      <w:lvlText w:val="o"/>
      <w:lvlJc w:val="left"/>
      <w:pPr>
        <w:ind w:left="2147" w:hanging="360"/>
      </w:pPr>
      <w:rPr>
        <w:rFonts w:ascii="Courier New" w:hAnsi="Courier New" w:cs="Courier New" w:hint="default"/>
      </w:rPr>
    </w:lvl>
    <w:lvl w:ilvl="2" w:tplc="04150005" w:tentative="1">
      <w:start w:val="1"/>
      <w:numFmt w:val="bullet"/>
      <w:lvlText w:val=""/>
      <w:lvlJc w:val="left"/>
      <w:pPr>
        <w:ind w:left="2867" w:hanging="360"/>
      </w:pPr>
      <w:rPr>
        <w:rFonts w:ascii="Wingdings" w:hAnsi="Wingdings" w:hint="default"/>
      </w:rPr>
    </w:lvl>
    <w:lvl w:ilvl="3" w:tplc="04150001" w:tentative="1">
      <w:start w:val="1"/>
      <w:numFmt w:val="bullet"/>
      <w:lvlText w:val=""/>
      <w:lvlJc w:val="left"/>
      <w:pPr>
        <w:ind w:left="3587" w:hanging="360"/>
      </w:pPr>
      <w:rPr>
        <w:rFonts w:ascii="Symbol" w:hAnsi="Symbol" w:hint="default"/>
      </w:rPr>
    </w:lvl>
    <w:lvl w:ilvl="4" w:tplc="04150003" w:tentative="1">
      <w:start w:val="1"/>
      <w:numFmt w:val="bullet"/>
      <w:lvlText w:val="o"/>
      <w:lvlJc w:val="left"/>
      <w:pPr>
        <w:ind w:left="4307" w:hanging="360"/>
      </w:pPr>
      <w:rPr>
        <w:rFonts w:ascii="Courier New" w:hAnsi="Courier New" w:cs="Courier New" w:hint="default"/>
      </w:rPr>
    </w:lvl>
    <w:lvl w:ilvl="5" w:tplc="04150005" w:tentative="1">
      <w:start w:val="1"/>
      <w:numFmt w:val="bullet"/>
      <w:lvlText w:val=""/>
      <w:lvlJc w:val="left"/>
      <w:pPr>
        <w:ind w:left="5027" w:hanging="360"/>
      </w:pPr>
      <w:rPr>
        <w:rFonts w:ascii="Wingdings" w:hAnsi="Wingdings" w:hint="default"/>
      </w:rPr>
    </w:lvl>
    <w:lvl w:ilvl="6" w:tplc="04150001" w:tentative="1">
      <w:start w:val="1"/>
      <w:numFmt w:val="bullet"/>
      <w:lvlText w:val=""/>
      <w:lvlJc w:val="left"/>
      <w:pPr>
        <w:ind w:left="5747" w:hanging="360"/>
      </w:pPr>
      <w:rPr>
        <w:rFonts w:ascii="Symbol" w:hAnsi="Symbol" w:hint="default"/>
      </w:rPr>
    </w:lvl>
    <w:lvl w:ilvl="7" w:tplc="04150003" w:tentative="1">
      <w:start w:val="1"/>
      <w:numFmt w:val="bullet"/>
      <w:lvlText w:val="o"/>
      <w:lvlJc w:val="left"/>
      <w:pPr>
        <w:ind w:left="6467" w:hanging="360"/>
      </w:pPr>
      <w:rPr>
        <w:rFonts w:ascii="Courier New" w:hAnsi="Courier New" w:cs="Courier New" w:hint="default"/>
      </w:rPr>
    </w:lvl>
    <w:lvl w:ilvl="8" w:tplc="04150005" w:tentative="1">
      <w:start w:val="1"/>
      <w:numFmt w:val="bullet"/>
      <w:lvlText w:val=""/>
      <w:lvlJc w:val="left"/>
      <w:pPr>
        <w:ind w:left="7187" w:hanging="360"/>
      </w:pPr>
      <w:rPr>
        <w:rFonts w:ascii="Wingdings" w:hAnsi="Wingdings" w:hint="default"/>
      </w:rPr>
    </w:lvl>
  </w:abstractNum>
  <w:abstractNum w:abstractNumId="171" w15:restartNumberingAfterBreak="0">
    <w:nsid w:val="1CF35AFF"/>
    <w:multiLevelType w:val="hybridMultilevel"/>
    <w:tmpl w:val="5ACA7D98"/>
    <w:lvl w:ilvl="0" w:tplc="EEE2F7DE">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1D557684"/>
    <w:multiLevelType w:val="hybridMultilevel"/>
    <w:tmpl w:val="CCCE96F8"/>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3" w15:restartNumberingAfterBreak="0">
    <w:nsid w:val="1D754DCB"/>
    <w:multiLevelType w:val="hybridMultilevel"/>
    <w:tmpl w:val="4104816A"/>
    <w:lvl w:ilvl="0" w:tplc="4D62364C">
      <w:start w:val="1"/>
      <w:numFmt w:val="bullet"/>
      <w:lvlText w:val=""/>
      <w:legacy w:legacy="1" w:legacySpace="0" w:legacyIndent="283"/>
      <w:lvlJc w:val="left"/>
      <w:pPr>
        <w:ind w:left="991" w:hanging="283"/>
      </w:pPr>
      <w:rPr>
        <w:rFonts w:ascii="Symbol" w:hAnsi="Symbol" w:hint="default"/>
        <w:sz w:val="20"/>
      </w:rPr>
    </w:lvl>
    <w:lvl w:ilvl="1" w:tplc="04150003">
      <w:start w:val="1"/>
      <w:numFmt w:val="bullet"/>
      <w:lvlText w:val="o"/>
      <w:lvlJc w:val="left"/>
      <w:pPr>
        <w:tabs>
          <w:tab w:val="num" w:pos="2148"/>
        </w:tabs>
        <w:ind w:left="2148" w:hanging="360"/>
      </w:pPr>
      <w:rPr>
        <w:rFonts w:ascii="Courier New" w:hAnsi="Courier New" w:cs="Courier New" w:hint="default"/>
      </w:rPr>
    </w:lvl>
    <w:lvl w:ilvl="2" w:tplc="04150005">
      <w:start w:val="1"/>
      <w:numFmt w:val="bullet"/>
      <w:lvlText w:val=""/>
      <w:lvlJc w:val="left"/>
      <w:pPr>
        <w:tabs>
          <w:tab w:val="num" w:pos="2868"/>
        </w:tabs>
        <w:ind w:left="2868" w:hanging="360"/>
      </w:pPr>
      <w:rPr>
        <w:rFonts w:ascii="Wingdings" w:hAnsi="Wingdings" w:hint="default"/>
      </w:rPr>
    </w:lvl>
    <w:lvl w:ilvl="3" w:tplc="04150001">
      <w:start w:val="1"/>
      <w:numFmt w:val="bullet"/>
      <w:lvlText w:val=""/>
      <w:lvlJc w:val="left"/>
      <w:pPr>
        <w:tabs>
          <w:tab w:val="num" w:pos="3588"/>
        </w:tabs>
        <w:ind w:left="3588" w:hanging="360"/>
      </w:pPr>
      <w:rPr>
        <w:rFonts w:ascii="Symbol" w:hAnsi="Symbol" w:hint="default"/>
      </w:rPr>
    </w:lvl>
    <w:lvl w:ilvl="4" w:tplc="04150003">
      <w:start w:val="1"/>
      <w:numFmt w:val="bullet"/>
      <w:lvlText w:val="o"/>
      <w:lvlJc w:val="left"/>
      <w:pPr>
        <w:tabs>
          <w:tab w:val="num" w:pos="4308"/>
        </w:tabs>
        <w:ind w:left="4308" w:hanging="360"/>
      </w:pPr>
      <w:rPr>
        <w:rFonts w:ascii="Courier New" w:hAnsi="Courier New" w:cs="Courier New" w:hint="default"/>
      </w:rPr>
    </w:lvl>
    <w:lvl w:ilvl="5" w:tplc="04150005">
      <w:start w:val="1"/>
      <w:numFmt w:val="bullet"/>
      <w:lvlText w:val=""/>
      <w:lvlJc w:val="left"/>
      <w:pPr>
        <w:tabs>
          <w:tab w:val="num" w:pos="5028"/>
        </w:tabs>
        <w:ind w:left="5028" w:hanging="360"/>
      </w:pPr>
      <w:rPr>
        <w:rFonts w:ascii="Wingdings" w:hAnsi="Wingdings" w:hint="default"/>
      </w:rPr>
    </w:lvl>
    <w:lvl w:ilvl="6" w:tplc="04150001">
      <w:start w:val="1"/>
      <w:numFmt w:val="bullet"/>
      <w:lvlText w:val=""/>
      <w:lvlJc w:val="left"/>
      <w:pPr>
        <w:tabs>
          <w:tab w:val="num" w:pos="5748"/>
        </w:tabs>
        <w:ind w:left="5748" w:hanging="360"/>
      </w:pPr>
      <w:rPr>
        <w:rFonts w:ascii="Symbol" w:hAnsi="Symbol" w:hint="default"/>
      </w:rPr>
    </w:lvl>
    <w:lvl w:ilvl="7" w:tplc="04150003">
      <w:start w:val="1"/>
      <w:numFmt w:val="bullet"/>
      <w:lvlText w:val="o"/>
      <w:lvlJc w:val="left"/>
      <w:pPr>
        <w:tabs>
          <w:tab w:val="num" w:pos="6468"/>
        </w:tabs>
        <w:ind w:left="6468" w:hanging="360"/>
      </w:pPr>
      <w:rPr>
        <w:rFonts w:ascii="Courier New" w:hAnsi="Courier New" w:cs="Courier New" w:hint="default"/>
      </w:rPr>
    </w:lvl>
    <w:lvl w:ilvl="8" w:tplc="04150005">
      <w:start w:val="1"/>
      <w:numFmt w:val="bullet"/>
      <w:lvlText w:val=""/>
      <w:lvlJc w:val="left"/>
      <w:pPr>
        <w:tabs>
          <w:tab w:val="num" w:pos="7188"/>
        </w:tabs>
        <w:ind w:left="7188" w:hanging="360"/>
      </w:pPr>
      <w:rPr>
        <w:rFonts w:ascii="Wingdings" w:hAnsi="Wingdings" w:hint="default"/>
      </w:rPr>
    </w:lvl>
  </w:abstractNum>
  <w:abstractNum w:abstractNumId="174" w15:restartNumberingAfterBreak="0">
    <w:nsid w:val="1DC01708"/>
    <w:multiLevelType w:val="hybridMultilevel"/>
    <w:tmpl w:val="EBEE8C1E"/>
    <w:lvl w:ilvl="0" w:tplc="1E8C308E">
      <w:start w:val="1"/>
      <w:numFmt w:val="bullet"/>
      <w:lvlText w:val=""/>
      <w:lvlJc w:val="left"/>
      <w:pPr>
        <w:tabs>
          <w:tab w:val="num" w:pos="851"/>
        </w:tabs>
        <w:ind w:left="851" w:hanging="426"/>
      </w:pPr>
      <w:rPr>
        <w:rFonts w:ascii="Symbol" w:hAnsi="Symbol" w:hint="default"/>
        <w:sz w:val="16"/>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5" w15:restartNumberingAfterBreak="0">
    <w:nsid w:val="1DCC60C1"/>
    <w:multiLevelType w:val="hybridMultilevel"/>
    <w:tmpl w:val="17742A16"/>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76" w15:restartNumberingAfterBreak="0">
    <w:nsid w:val="1DD244FB"/>
    <w:multiLevelType w:val="hybridMultilevel"/>
    <w:tmpl w:val="1E74BA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15:restartNumberingAfterBreak="0">
    <w:nsid w:val="1E235AB7"/>
    <w:multiLevelType w:val="hybridMultilevel"/>
    <w:tmpl w:val="4AC28640"/>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78" w15:restartNumberingAfterBreak="0">
    <w:nsid w:val="1E6A77BB"/>
    <w:multiLevelType w:val="hybridMultilevel"/>
    <w:tmpl w:val="2C58AB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9" w15:restartNumberingAfterBreak="0">
    <w:nsid w:val="1EC80CA8"/>
    <w:multiLevelType w:val="hybridMultilevel"/>
    <w:tmpl w:val="6BFC1C1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0" w15:restartNumberingAfterBreak="0">
    <w:nsid w:val="1EC94DF9"/>
    <w:multiLevelType w:val="hybridMultilevel"/>
    <w:tmpl w:val="3B2ECCD4"/>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1" w15:restartNumberingAfterBreak="0">
    <w:nsid w:val="1F040CF5"/>
    <w:multiLevelType w:val="hybridMultilevel"/>
    <w:tmpl w:val="89448D7C"/>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82" w15:restartNumberingAfterBreak="0">
    <w:nsid w:val="1F0B281D"/>
    <w:multiLevelType w:val="hybridMultilevel"/>
    <w:tmpl w:val="4A9CA86A"/>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83" w15:restartNumberingAfterBreak="0">
    <w:nsid w:val="1F5400AA"/>
    <w:multiLevelType w:val="hybridMultilevel"/>
    <w:tmpl w:val="2F8C8C9A"/>
    <w:lvl w:ilvl="0" w:tplc="7D0A56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4" w15:restartNumberingAfterBreak="0">
    <w:nsid w:val="1F5776A3"/>
    <w:multiLevelType w:val="hybridMultilevel"/>
    <w:tmpl w:val="603C3832"/>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5" w15:restartNumberingAfterBreak="0">
    <w:nsid w:val="1F8A15B7"/>
    <w:multiLevelType w:val="multilevel"/>
    <w:tmpl w:val="84AE891A"/>
    <w:styleLink w:val="WWNum34"/>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86" w15:restartNumberingAfterBreak="0">
    <w:nsid w:val="1FCB7316"/>
    <w:multiLevelType w:val="hybridMultilevel"/>
    <w:tmpl w:val="B2F04B66"/>
    <w:lvl w:ilvl="0" w:tplc="8E9ED342">
      <w:start w:val="1"/>
      <w:numFmt w:val="lowerLetter"/>
      <w:lvlText w:val="%1)"/>
      <w:lvlJc w:val="left"/>
      <w:pPr>
        <w:tabs>
          <w:tab w:val="num" w:pos="397"/>
        </w:tabs>
        <w:ind w:left="397" w:hanging="39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7" w15:restartNumberingAfterBreak="0">
    <w:nsid w:val="201B6A1F"/>
    <w:multiLevelType w:val="hybridMultilevel"/>
    <w:tmpl w:val="150E3E66"/>
    <w:lvl w:ilvl="0" w:tplc="F4BC8016">
      <w:start w:val="1"/>
      <w:numFmt w:val="bullet"/>
      <w:lvlText w:val=""/>
      <w:lvlJc w:val="left"/>
      <w:pPr>
        <w:tabs>
          <w:tab w:val="num" w:pos="1505"/>
        </w:tabs>
        <w:ind w:left="1505" w:hanging="425"/>
      </w:pPr>
      <w:rPr>
        <w:rFonts w:ascii="Symbol" w:hAnsi="Symbol" w:hint="default"/>
      </w:rPr>
    </w:lvl>
    <w:lvl w:ilvl="1" w:tplc="DF6A7B38">
      <w:start w:val="1"/>
      <w:numFmt w:val="lowerLetter"/>
      <w:lvlText w:val="%2)"/>
      <w:lvlJc w:val="left"/>
      <w:pPr>
        <w:tabs>
          <w:tab w:val="num" w:pos="1505"/>
        </w:tabs>
        <w:ind w:left="1505" w:hanging="425"/>
      </w:p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2071458A"/>
    <w:multiLevelType w:val="hybridMultilevel"/>
    <w:tmpl w:val="05A83F1C"/>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9" w15:restartNumberingAfterBreak="0">
    <w:nsid w:val="2094777E"/>
    <w:multiLevelType w:val="hybridMultilevel"/>
    <w:tmpl w:val="E072F912"/>
    <w:lvl w:ilvl="0" w:tplc="3334DC0A">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20DB3814"/>
    <w:multiLevelType w:val="hybridMultilevel"/>
    <w:tmpl w:val="4628E910"/>
    <w:lvl w:ilvl="0" w:tplc="334A1E28">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91" w15:restartNumberingAfterBreak="0">
    <w:nsid w:val="2101637A"/>
    <w:multiLevelType w:val="hybridMultilevel"/>
    <w:tmpl w:val="F856BF28"/>
    <w:lvl w:ilvl="0" w:tplc="5C1889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2" w15:restartNumberingAfterBreak="0">
    <w:nsid w:val="21171A62"/>
    <w:multiLevelType w:val="hybridMultilevel"/>
    <w:tmpl w:val="D0D646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3" w15:restartNumberingAfterBreak="0">
    <w:nsid w:val="217E0BA5"/>
    <w:multiLevelType w:val="hybridMultilevel"/>
    <w:tmpl w:val="EDA2FA1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4" w15:restartNumberingAfterBreak="0">
    <w:nsid w:val="21C24DA1"/>
    <w:multiLevelType w:val="multilevel"/>
    <w:tmpl w:val="D5F6D3F0"/>
    <w:styleLink w:val="WWNum23"/>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5" w15:restartNumberingAfterBreak="0">
    <w:nsid w:val="21EC0991"/>
    <w:multiLevelType w:val="hybridMultilevel"/>
    <w:tmpl w:val="43125BBC"/>
    <w:lvl w:ilvl="0" w:tplc="D35AB624">
      <w:start w:val="1"/>
      <w:numFmt w:val="bullet"/>
      <w:lvlText w:val="–"/>
      <w:lvlJc w:val="left"/>
      <w:pPr>
        <w:ind w:left="1004" w:hanging="360"/>
      </w:pPr>
      <w:rPr>
        <w:rFonts w:ascii="Times New Roman" w:hAnsi="Times New Roman" w:cs="Times New Roman" w:hint="default"/>
        <w:sz w:val="16"/>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196" w15:restartNumberingAfterBreak="0">
    <w:nsid w:val="224B5F62"/>
    <w:multiLevelType w:val="hybridMultilevel"/>
    <w:tmpl w:val="E3EEC43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7" w15:restartNumberingAfterBreak="0">
    <w:nsid w:val="229F5966"/>
    <w:multiLevelType w:val="hybridMultilevel"/>
    <w:tmpl w:val="CB82BDF0"/>
    <w:lvl w:ilvl="0" w:tplc="042EC6F0">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8" w15:restartNumberingAfterBreak="0">
    <w:nsid w:val="23133DCC"/>
    <w:multiLevelType w:val="hybridMultilevel"/>
    <w:tmpl w:val="FA22A97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99" w15:restartNumberingAfterBreak="0">
    <w:nsid w:val="23425830"/>
    <w:multiLevelType w:val="multilevel"/>
    <w:tmpl w:val="EADEFFAC"/>
    <w:styleLink w:val="WWNum3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00" w15:restartNumberingAfterBreak="0">
    <w:nsid w:val="23B76DB3"/>
    <w:multiLevelType w:val="hybridMultilevel"/>
    <w:tmpl w:val="2DCEA1FA"/>
    <w:lvl w:ilvl="0" w:tplc="6E5C2CA4">
      <w:start w:val="1"/>
      <w:numFmt w:val="upperLetter"/>
      <w:pStyle w:val="A"/>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1" w15:restartNumberingAfterBreak="0">
    <w:nsid w:val="23C45738"/>
    <w:multiLevelType w:val="hybridMultilevel"/>
    <w:tmpl w:val="074EA42C"/>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23E36285"/>
    <w:multiLevelType w:val="hybridMultilevel"/>
    <w:tmpl w:val="84F4E91E"/>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3" w15:restartNumberingAfterBreak="0">
    <w:nsid w:val="23EF39B5"/>
    <w:multiLevelType w:val="hybridMultilevel"/>
    <w:tmpl w:val="164239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4" w15:restartNumberingAfterBreak="0">
    <w:nsid w:val="243661A4"/>
    <w:multiLevelType w:val="hybridMultilevel"/>
    <w:tmpl w:val="2294FAE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05" w15:restartNumberingAfterBreak="0">
    <w:nsid w:val="244B178D"/>
    <w:multiLevelType w:val="multilevel"/>
    <w:tmpl w:val="667CF878"/>
    <w:styleLink w:val="WWNum6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06" w15:restartNumberingAfterBreak="0">
    <w:nsid w:val="24910FE7"/>
    <w:multiLevelType w:val="multilevel"/>
    <w:tmpl w:val="700A9902"/>
    <w:styleLink w:val="WWNum5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07" w15:restartNumberingAfterBreak="0">
    <w:nsid w:val="24C37AA3"/>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208" w15:restartNumberingAfterBreak="0">
    <w:nsid w:val="24D66BAA"/>
    <w:multiLevelType w:val="hybridMultilevel"/>
    <w:tmpl w:val="98C6876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9" w15:restartNumberingAfterBreak="0">
    <w:nsid w:val="252820CF"/>
    <w:multiLevelType w:val="hybridMultilevel"/>
    <w:tmpl w:val="D3F4E658"/>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254513C6"/>
    <w:multiLevelType w:val="hybridMultilevel"/>
    <w:tmpl w:val="6FBCE8D2"/>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1" w15:restartNumberingAfterBreak="0">
    <w:nsid w:val="25917344"/>
    <w:multiLevelType w:val="hybridMultilevel"/>
    <w:tmpl w:val="20722286"/>
    <w:lvl w:ilvl="0" w:tplc="D53AA6E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2" w15:restartNumberingAfterBreak="0">
    <w:nsid w:val="25F570E7"/>
    <w:multiLevelType w:val="multilevel"/>
    <w:tmpl w:val="582AC31A"/>
    <w:styleLink w:val="WWNum5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13" w15:restartNumberingAfterBreak="0">
    <w:nsid w:val="260120F2"/>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214" w15:restartNumberingAfterBreak="0">
    <w:nsid w:val="260708F2"/>
    <w:multiLevelType w:val="hybridMultilevel"/>
    <w:tmpl w:val="9B9C33F2"/>
    <w:lvl w:ilvl="0" w:tplc="14904D3E">
      <w:start w:val="1"/>
      <w:numFmt w:val="lowerLetter"/>
      <w:lvlText w:val="%1)"/>
      <w:lvlJc w:val="left"/>
      <w:pPr>
        <w:tabs>
          <w:tab w:val="num" w:pos="929"/>
        </w:tabs>
        <w:ind w:left="929" w:hanging="360"/>
      </w:pPr>
    </w:lvl>
    <w:lvl w:ilvl="1" w:tplc="04150019">
      <w:start w:val="1"/>
      <w:numFmt w:val="lowerLetter"/>
      <w:lvlText w:val="%2."/>
      <w:lvlJc w:val="left"/>
      <w:pPr>
        <w:tabs>
          <w:tab w:val="num" w:pos="1649"/>
        </w:tabs>
        <w:ind w:left="1649" w:hanging="360"/>
      </w:pPr>
    </w:lvl>
    <w:lvl w:ilvl="2" w:tplc="0415001B">
      <w:start w:val="1"/>
      <w:numFmt w:val="lowerRoman"/>
      <w:lvlText w:val="%3."/>
      <w:lvlJc w:val="right"/>
      <w:pPr>
        <w:tabs>
          <w:tab w:val="num" w:pos="2369"/>
        </w:tabs>
        <w:ind w:left="2369" w:hanging="180"/>
      </w:pPr>
    </w:lvl>
    <w:lvl w:ilvl="3" w:tplc="0415000F">
      <w:start w:val="1"/>
      <w:numFmt w:val="decimal"/>
      <w:lvlText w:val="%4."/>
      <w:lvlJc w:val="left"/>
      <w:pPr>
        <w:tabs>
          <w:tab w:val="num" w:pos="3089"/>
        </w:tabs>
        <w:ind w:left="3089" w:hanging="360"/>
      </w:pPr>
    </w:lvl>
    <w:lvl w:ilvl="4" w:tplc="04150019">
      <w:start w:val="1"/>
      <w:numFmt w:val="lowerLetter"/>
      <w:lvlText w:val="%5."/>
      <w:lvlJc w:val="left"/>
      <w:pPr>
        <w:tabs>
          <w:tab w:val="num" w:pos="3809"/>
        </w:tabs>
        <w:ind w:left="3809" w:hanging="360"/>
      </w:pPr>
    </w:lvl>
    <w:lvl w:ilvl="5" w:tplc="0415001B">
      <w:start w:val="1"/>
      <w:numFmt w:val="lowerRoman"/>
      <w:lvlText w:val="%6."/>
      <w:lvlJc w:val="right"/>
      <w:pPr>
        <w:tabs>
          <w:tab w:val="num" w:pos="4529"/>
        </w:tabs>
        <w:ind w:left="4529" w:hanging="180"/>
      </w:pPr>
    </w:lvl>
    <w:lvl w:ilvl="6" w:tplc="0415000F">
      <w:start w:val="1"/>
      <w:numFmt w:val="decimal"/>
      <w:lvlText w:val="%7."/>
      <w:lvlJc w:val="left"/>
      <w:pPr>
        <w:tabs>
          <w:tab w:val="num" w:pos="5249"/>
        </w:tabs>
        <w:ind w:left="5249" w:hanging="360"/>
      </w:pPr>
    </w:lvl>
    <w:lvl w:ilvl="7" w:tplc="04150019">
      <w:start w:val="1"/>
      <w:numFmt w:val="lowerLetter"/>
      <w:lvlText w:val="%8."/>
      <w:lvlJc w:val="left"/>
      <w:pPr>
        <w:tabs>
          <w:tab w:val="num" w:pos="5969"/>
        </w:tabs>
        <w:ind w:left="5969" w:hanging="360"/>
      </w:pPr>
    </w:lvl>
    <w:lvl w:ilvl="8" w:tplc="0415001B">
      <w:start w:val="1"/>
      <w:numFmt w:val="lowerRoman"/>
      <w:lvlText w:val="%9."/>
      <w:lvlJc w:val="right"/>
      <w:pPr>
        <w:tabs>
          <w:tab w:val="num" w:pos="6689"/>
        </w:tabs>
        <w:ind w:left="6689" w:hanging="180"/>
      </w:pPr>
    </w:lvl>
  </w:abstractNum>
  <w:abstractNum w:abstractNumId="215" w15:restartNumberingAfterBreak="0">
    <w:nsid w:val="26763D41"/>
    <w:multiLevelType w:val="hybridMultilevel"/>
    <w:tmpl w:val="2B664F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6" w15:restartNumberingAfterBreak="0">
    <w:nsid w:val="26A66979"/>
    <w:multiLevelType w:val="hybridMultilevel"/>
    <w:tmpl w:val="B51ED146"/>
    <w:lvl w:ilvl="0" w:tplc="334A1E28">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26AC3F5D"/>
    <w:multiLevelType w:val="singleLevel"/>
    <w:tmpl w:val="133AFE80"/>
    <w:lvl w:ilvl="0">
      <w:start w:val="1"/>
      <w:numFmt w:val="lowerLetter"/>
      <w:lvlText w:val="%1)"/>
      <w:legacy w:legacy="1" w:legacySpace="0" w:legacyIndent="283"/>
      <w:lvlJc w:val="left"/>
      <w:pPr>
        <w:ind w:left="283" w:hanging="283"/>
      </w:pPr>
      <w:rPr>
        <w:rFonts w:ascii="Times New Roman" w:hAnsi="Times New Roman" w:cs="Times New Roman" w:hint="default"/>
        <w:b w:val="0"/>
        <w:i w:val="0"/>
        <w:sz w:val="20"/>
      </w:rPr>
    </w:lvl>
  </w:abstractNum>
  <w:abstractNum w:abstractNumId="218" w15:restartNumberingAfterBreak="0">
    <w:nsid w:val="26AD76D1"/>
    <w:multiLevelType w:val="hybridMultilevel"/>
    <w:tmpl w:val="FEDA8A4C"/>
    <w:lvl w:ilvl="0" w:tplc="7D0A56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9" w15:restartNumberingAfterBreak="0">
    <w:nsid w:val="26E270DB"/>
    <w:multiLevelType w:val="hybridMultilevel"/>
    <w:tmpl w:val="B0B6C82E"/>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273B34E1"/>
    <w:multiLevelType w:val="hybridMultilevel"/>
    <w:tmpl w:val="F0AEE4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1" w15:restartNumberingAfterBreak="0">
    <w:nsid w:val="27910CD4"/>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222" w15:restartNumberingAfterBreak="0">
    <w:nsid w:val="27AE7DD4"/>
    <w:multiLevelType w:val="hybridMultilevel"/>
    <w:tmpl w:val="23B67044"/>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27F655AA"/>
    <w:multiLevelType w:val="hybridMultilevel"/>
    <w:tmpl w:val="3A5A1A40"/>
    <w:lvl w:ilvl="0" w:tplc="85EC16B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28214443"/>
    <w:multiLevelType w:val="hybridMultilevel"/>
    <w:tmpl w:val="B6B24786"/>
    <w:lvl w:ilvl="0" w:tplc="4A7872EE">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5" w15:restartNumberingAfterBreak="0">
    <w:nsid w:val="287D762F"/>
    <w:multiLevelType w:val="hybridMultilevel"/>
    <w:tmpl w:val="73EC7EFA"/>
    <w:lvl w:ilvl="0" w:tplc="B994D754">
      <w:start w:val="1"/>
      <w:numFmt w:val="bullet"/>
      <w:lvlText w:val="-"/>
      <w:lvlJc w:val="left"/>
      <w:pPr>
        <w:ind w:left="360" w:hanging="360"/>
      </w:pPr>
      <w:rPr>
        <w:rFonts w:ascii="Verdana" w:hAnsi="Verdana"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6" w15:restartNumberingAfterBreak="0">
    <w:nsid w:val="28865FCC"/>
    <w:multiLevelType w:val="hybridMultilevel"/>
    <w:tmpl w:val="C380A2F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7" w15:restartNumberingAfterBreak="0">
    <w:nsid w:val="289D4F84"/>
    <w:multiLevelType w:val="multilevel"/>
    <w:tmpl w:val="A65E0D2E"/>
    <w:styleLink w:val="WWNum3"/>
    <w:lvl w:ilvl="0">
      <w:numFmt w:val="bullet"/>
      <w:lvlText w:val=""/>
      <w:lvlJc w:val="left"/>
      <w:rPr>
        <w:rFonts w:ascii="Symbol" w:hAnsi="Symbol"/>
        <w:sz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28" w15:restartNumberingAfterBreak="0">
    <w:nsid w:val="28F32072"/>
    <w:multiLevelType w:val="hybridMultilevel"/>
    <w:tmpl w:val="DC042600"/>
    <w:lvl w:ilvl="0" w:tplc="3ED83F68">
      <w:start w:val="1"/>
      <w:numFmt w:val="lowerLetter"/>
      <w:lvlText w:val="%1)"/>
      <w:lvlJc w:val="left"/>
      <w:pPr>
        <w:ind w:left="433" w:hanging="332"/>
      </w:pPr>
      <w:rPr>
        <w:rFonts w:ascii="Times New Roman" w:eastAsia="Times New Roman" w:hAnsi="Times New Roman" w:hint="default"/>
        <w:w w:val="99"/>
        <w:sz w:val="20"/>
        <w:szCs w:val="20"/>
      </w:rPr>
    </w:lvl>
    <w:lvl w:ilvl="1" w:tplc="FD8A38AC">
      <w:start w:val="1"/>
      <w:numFmt w:val="bullet"/>
      <w:lvlText w:val="•"/>
      <w:lvlJc w:val="left"/>
      <w:pPr>
        <w:ind w:left="878" w:hanging="332"/>
      </w:pPr>
      <w:rPr>
        <w:rFonts w:hint="default"/>
      </w:rPr>
    </w:lvl>
    <w:lvl w:ilvl="2" w:tplc="848A269A">
      <w:start w:val="1"/>
      <w:numFmt w:val="bullet"/>
      <w:lvlText w:val="•"/>
      <w:lvlJc w:val="left"/>
      <w:pPr>
        <w:ind w:left="1324" w:hanging="332"/>
      </w:pPr>
      <w:rPr>
        <w:rFonts w:hint="default"/>
      </w:rPr>
    </w:lvl>
    <w:lvl w:ilvl="3" w:tplc="26AC1374">
      <w:start w:val="1"/>
      <w:numFmt w:val="bullet"/>
      <w:lvlText w:val="•"/>
      <w:lvlJc w:val="left"/>
      <w:pPr>
        <w:ind w:left="1769" w:hanging="332"/>
      </w:pPr>
      <w:rPr>
        <w:rFonts w:hint="default"/>
      </w:rPr>
    </w:lvl>
    <w:lvl w:ilvl="4" w:tplc="8B8CF15E">
      <w:start w:val="1"/>
      <w:numFmt w:val="bullet"/>
      <w:lvlText w:val="•"/>
      <w:lvlJc w:val="left"/>
      <w:pPr>
        <w:ind w:left="2215" w:hanging="332"/>
      </w:pPr>
      <w:rPr>
        <w:rFonts w:hint="default"/>
      </w:rPr>
    </w:lvl>
    <w:lvl w:ilvl="5" w:tplc="5B9287D4">
      <w:start w:val="1"/>
      <w:numFmt w:val="bullet"/>
      <w:lvlText w:val="•"/>
      <w:lvlJc w:val="left"/>
      <w:pPr>
        <w:ind w:left="2660" w:hanging="332"/>
      </w:pPr>
      <w:rPr>
        <w:rFonts w:hint="default"/>
      </w:rPr>
    </w:lvl>
    <w:lvl w:ilvl="6" w:tplc="46627F8E">
      <w:start w:val="1"/>
      <w:numFmt w:val="bullet"/>
      <w:lvlText w:val="•"/>
      <w:lvlJc w:val="left"/>
      <w:pPr>
        <w:ind w:left="3106" w:hanging="332"/>
      </w:pPr>
      <w:rPr>
        <w:rFonts w:hint="default"/>
      </w:rPr>
    </w:lvl>
    <w:lvl w:ilvl="7" w:tplc="10FE1C1C">
      <w:start w:val="1"/>
      <w:numFmt w:val="bullet"/>
      <w:lvlText w:val="•"/>
      <w:lvlJc w:val="left"/>
      <w:pPr>
        <w:ind w:left="3551" w:hanging="332"/>
      </w:pPr>
      <w:rPr>
        <w:rFonts w:hint="default"/>
      </w:rPr>
    </w:lvl>
    <w:lvl w:ilvl="8" w:tplc="DB5252B4">
      <w:start w:val="1"/>
      <w:numFmt w:val="bullet"/>
      <w:lvlText w:val="•"/>
      <w:lvlJc w:val="left"/>
      <w:pPr>
        <w:ind w:left="3996" w:hanging="332"/>
      </w:pPr>
      <w:rPr>
        <w:rFonts w:hint="default"/>
      </w:rPr>
    </w:lvl>
  </w:abstractNum>
  <w:abstractNum w:abstractNumId="229" w15:restartNumberingAfterBreak="0">
    <w:nsid w:val="290A2BA8"/>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230" w15:restartNumberingAfterBreak="0">
    <w:nsid w:val="290F6FC5"/>
    <w:multiLevelType w:val="singleLevel"/>
    <w:tmpl w:val="31063C0A"/>
    <w:lvl w:ilvl="0">
      <w:start w:val="1"/>
      <w:numFmt w:val="decimal"/>
      <w:lvlText w:val="6.3.%1. "/>
      <w:legacy w:legacy="1" w:legacySpace="0" w:legacyIndent="283"/>
      <w:lvlJc w:val="left"/>
      <w:pPr>
        <w:ind w:left="283" w:hanging="283"/>
      </w:pPr>
      <w:rPr>
        <w:b/>
        <w:i w:val="0"/>
        <w:sz w:val="20"/>
      </w:rPr>
    </w:lvl>
  </w:abstractNum>
  <w:abstractNum w:abstractNumId="231" w15:restartNumberingAfterBreak="0">
    <w:nsid w:val="294566A7"/>
    <w:multiLevelType w:val="hybridMultilevel"/>
    <w:tmpl w:val="DEDADAC6"/>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297F15A4"/>
    <w:multiLevelType w:val="hybridMultilevel"/>
    <w:tmpl w:val="D83898F8"/>
    <w:lvl w:ilvl="0" w:tplc="CC7A137E">
      <w:start w:val="1"/>
      <w:numFmt w:val="decimal"/>
      <w:lvlText w:val="%1)"/>
      <w:lvlJc w:val="left"/>
      <w:pPr>
        <w:tabs>
          <w:tab w:val="num" w:pos="340"/>
        </w:tabs>
        <w:ind w:left="340" w:hanging="340"/>
      </w:pPr>
      <w:rPr>
        <w:rFonts w:ascii="Times New Roman" w:hAnsi="Times New Roman" w:cs="Times New Roman" w:hint="default"/>
        <w:b w:val="0"/>
        <w:i w:val="0"/>
        <w:strike w:val="0"/>
        <w:dstrike w:val="0"/>
        <w:sz w:val="20"/>
        <w:u w:val="none"/>
        <w:effect w:val="none"/>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3" w15:restartNumberingAfterBreak="0">
    <w:nsid w:val="299A3260"/>
    <w:multiLevelType w:val="hybridMultilevel"/>
    <w:tmpl w:val="829E462E"/>
    <w:lvl w:ilvl="0" w:tplc="A9CEEC16">
      <w:start w:val="1"/>
      <w:numFmt w:val="decimal"/>
      <w:lvlText w:val="%1."/>
      <w:lvlJc w:val="left"/>
      <w:pPr>
        <w:ind w:left="397" w:hanging="183"/>
        <w:jc w:val="right"/>
      </w:pPr>
      <w:rPr>
        <w:rFonts w:ascii="Times New Roman" w:eastAsia="Times New Roman" w:hAnsi="Times New Roman" w:cs="Times New Roman" w:hint="default"/>
        <w:spacing w:val="0"/>
        <w:w w:val="99"/>
        <w:sz w:val="18"/>
        <w:szCs w:val="18"/>
      </w:rPr>
    </w:lvl>
    <w:lvl w:ilvl="1" w:tplc="979A5B44">
      <w:numFmt w:val="bullet"/>
      <w:lvlText w:val="•"/>
      <w:lvlJc w:val="left"/>
      <w:pPr>
        <w:ind w:left="1304" w:hanging="183"/>
      </w:pPr>
      <w:rPr>
        <w:rFonts w:hint="default"/>
      </w:rPr>
    </w:lvl>
    <w:lvl w:ilvl="2" w:tplc="95A67018">
      <w:numFmt w:val="bullet"/>
      <w:lvlText w:val="•"/>
      <w:lvlJc w:val="left"/>
      <w:pPr>
        <w:ind w:left="2208" w:hanging="183"/>
      </w:pPr>
      <w:rPr>
        <w:rFonts w:hint="default"/>
      </w:rPr>
    </w:lvl>
    <w:lvl w:ilvl="3" w:tplc="CFCE9246">
      <w:numFmt w:val="bullet"/>
      <w:lvlText w:val="•"/>
      <w:lvlJc w:val="left"/>
      <w:pPr>
        <w:ind w:left="3112" w:hanging="183"/>
      </w:pPr>
      <w:rPr>
        <w:rFonts w:hint="default"/>
      </w:rPr>
    </w:lvl>
    <w:lvl w:ilvl="4" w:tplc="026EB648">
      <w:numFmt w:val="bullet"/>
      <w:lvlText w:val="•"/>
      <w:lvlJc w:val="left"/>
      <w:pPr>
        <w:ind w:left="4016" w:hanging="183"/>
      </w:pPr>
      <w:rPr>
        <w:rFonts w:hint="default"/>
      </w:rPr>
    </w:lvl>
    <w:lvl w:ilvl="5" w:tplc="58FC31CC">
      <w:numFmt w:val="bullet"/>
      <w:lvlText w:val="•"/>
      <w:lvlJc w:val="left"/>
      <w:pPr>
        <w:ind w:left="4920" w:hanging="183"/>
      </w:pPr>
      <w:rPr>
        <w:rFonts w:hint="default"/>
      </w:rPr>
    </w:lvl>
    <w:lvl w:ilvl="6" w:tplc="E46E10C8">
      <w:numFmt w:val="bullet"/>
      <w:lvlText w:val="•"/>
      <w:lvlJc w:val="left"/>
      <w:pPr>
        <w:ind w:left="5824" w:hanging="183"/>
      </w:pPr>
      <w:rPr>
        <w:rFonts w:hint="default"/>
      </w:rPr>
    </w:lvl>
    <w:lvl w:ilvl="7" w:tplc="0A40925E">
      <w:numFmt w:val="bullet"/>
      <w:lvlText w:val="•"/>
      <w:lvlJc w:val="left"/>
      <w:pPr>
        <w:ind w:left="6728" w:hanging="183"/>
      </w:pPr>
      <w:rPr>
        <w:rFonts w:hint="default"/>
      </w:rPr>
    </w:lvl>
    <w:lvl w:ilvl="8" w:tplc="9A38C9A6">
      <w:numFmt w:val="bullet"/>
      <w:lvlText w:val="•"/>
      <w:lvlJc w:val="left"/>
      <w:pPr>
        <w:ind w:left="7632" w:hanging="183"/>
      </w:pPr>
      <w:rPr>
        <w:rFonts w:hint="default"/>
      </w:rPr>
    </w:lvl>
  </w:abstractNum>
  <w:abstractNum w:abstractNumId="234" w15:restartNumberingAfterBreak="0">
    <w:nsid w:val="29BF3234"/>
    <w:multiLevelType w:val="hybridMultilevel"/>
    <w:tmpl w:val="6182379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35" w15:restartNumberingAfterBreak="0">
    <w:nsid w:val="29CA761C"/>
    <w:multiLevelType w:val="multilevel"/>
    <w:tmpl w:val="C4D48F2A"/>
    <w:styleLink w:val="WWNum4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36" w15:restartNumberingAfterBreak="0">
    <w:nsid w:val="2A67794A"/>
    <w:multiLevelType w:val="hybridMultilevel"/>
    <w:tmpl w:val="B0D09052"/>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7" w15:restartNumberingAfterBreak="0">
    <w:nsid w:val="2A972C88"/>
    <w:multiLevelType w:val="hybridMultilevel"/>
    <w:tmpl w:val="8AD446D6"/>
    <w:lvl w:ilvl="0" w:tplc="95AC7D6E">
      <w:start w:val="1"/>
      <w:numFmt w:val="bullet"/>
      <w:lvlText w:val=""/>
      <w:lvlJc w:val="left"/>
      <w:pPr>
        <w:tabs>
          <w:tab w:val="num" w:pos="567"/>
        </w:tabs>
        <w:ind w:left="567" w:hanging="567"/>
      </w:pPr>
      <w:rPr>
        <w:rFonts w:ascii="Symbol" w:hAnsi="Symbol" w:hint="default"/>
      </w:rPr>
    </w:lvl>
    <w:lvl w:ilvl="1" w:tplc="A1A4A81E">
      <w:start w:val="1"/>
      <w:numFmt w:val="lowerLetter"/>
      <w:lvlText w:val="%2)"/>
      <w:lvlJc w:val="left"/>
      <w:pPr>
        <w:tabs>
          <w:tab w:val="num" w:pos="1440"/>
        </w:tabs>
        <w:ind w:left="1440" w:hanging="360"/>
      </w:p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38" w15:restartNumberingAfterBreak="0">
    <w:nsid w:val="2B4E0DD3"/>
    <w:multiLevelType w:val="hybridMultilevel"/>
    <w:tmpl w:val="AA1223B8"/>
    <w:lvl w:ilvl="0" w:tplc="8162ED48">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2BCA1999"/>
    <w:multiLevelType w:val="hybridMultilevel"/>
    <w:tmpl w:val="8522D7CC"/>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40" w15:restartNumberingAfterBreak="0">
    <w:nsid w:val="2BCF59E5"/>
    <w:multiLevelType w:val="hybridMultilevel"/>
    <w:tmpl w:val="B9CE8B78"/>
    <w:lvl w:ilvl="0" w:tplc="04150001">
      <w:start w:val="1"/>
      <w:numFmt w:val="bullet"/>
      <w:lvlText w:val=""/>
      <w:lvlJc w:val="left"/>
      <w:pPr>
        <w:ind w:left="2340" w:hanging="360"/>
      </w:pPr>
      <w:rPr>
        <w:rFonts w:ascii="Symbol" w:hAnsi="Symbol" w:hint="default"/>
      </w:rPr>
    </w:lvl>
    <w:lvl w:ilvl="1" w:tplc="04150003" w:tentative="1">
      <w:start w:val="1"/>
      <w:numFmt w:val="bullet"/>
      <w:lvlText w:val="o"/>
      <w:lvlJc w:val="left"/>
      <w:pPr>
        <w:ind w:left="3060" w:hanging="360"/>
      </w:pPr>
      <w:rPr>
        <w:rFonts w:ascii="Courier New" w:hAnsi="Courier New" w:cs="Courier New" w:hint="default"/>
      </w:rPr>
    </w:lvl>
    <w:lvl w:ilvl="2" w:tplc="04150005" w:tentative="1">
      <w:start w:val="1"/>
      <w:numFmt w:val="bullet"/>
      <w:lvlText w:val=""/>
      <w:lvlJc w:val="left"/>
      <w:pPr>
        <w:ind w:left="3780" w:hanging="360"/>
      </w:pPr>
      <w:rPr>
        <w:rFonts w:ascii="Wingdings" w:hAnsi="Wingdings" w:hint="default"/>
      </w:rPr>
    </w:lvl>
    <w:lvl w:ilvl="3" w:tplc="04150001" w:tentative="1">
      <w:start w:val="1"/>
      <w:numFmt w:val="bullet"/>
      <w:lvlText w:val=""/>
      <w:lvlJc w:val="left"/>
      <w:pPr>
        <w:ind w:left="4500" w:hanging="360"/>
      </w:pPr>
      <w:rPr>
        <w:rFonts w:ascii="Symbol" w:hAnsi="Symbol" w:hint="default"/>
      </w:rPr>
    </w:lvl>
    <w:lvl w:ilvl="4" w:tplc="04150003" w:tentative="1">
      <w:start w:val="1"/>
      <w:numFmt w:val="bullet"/>
      <w:lvlText w:val="o"/>
      <w:lvlJc w:val="left"/>
      <w:pPr>
        <w:ind w:left="5220" w:hanging="360"/>
      </w:pPr>
      <w:rPr>
        <w:rFonts w:ascii="Courier New" w:hAnsi="Courier New" w:cs="Courier New" w:hint="default"/>
      </w:rPr>
    </w:lvl>
    <w:lvl w:ilvl="5" w:tplc="04150005" w:tentative="1">
      <w:start w:val="1"/>
      <w:numFmt w:val="bullet"/>
      <w:lvlText w:val=""/>
      <w:lvlJc w:val="left"/>
      <w:pPr>
        <w:ind w:left="5940" w:hanging="360"/>
      </w:pPr>
      <w:rPr>
        <w:rFonts w:ascii="Wingdings" w:hAnsi="Wingdings" w:hint="default"/>
      </w:rPr>
    </w:lvl>
    <w:lvl w:ilvl="6" w:tplc="04150001" w:tentative="1">
      <w:start w:val="1"/>
      <w:numFmt w:val="bullet"/>
      <w:lvlText w:val=""/>
      <w:lvlJc w:val="left"/>
      <w:pPr>
        <w:ind w:left="6660" w:hanging="360"/>
      </w:pPr>
      <w:rPr>
        <w:rFonts w:ascii="Symbol" w:hAnsi="Symbol" w:hint="default"/>
      </w:rPr>
    </w:lvl>
    <w:lvl w:ilvl="7" w:tplc="04150003" w:tentative="1">
      <w:start w:val="1"/>
      <w:numFmt w:val="bullet"/>
      <w:lvlText w:val="o"/>
      <w:lvlJc w:val="left"/>
      <w:pPr>
        <w:ind w:left="7380" w:hanging="360"/>
      </w:pPr>
      <w:rPr>
        <w:rFonts w:ascii="Courier New" w:hAnsi="Courier New" w:cs="Courier New" w:hint="default"/>
      </w:rPr>
    </w:lvl>
    <w:lvl w:ilvl="8" w:tplc="04150005" w:tentative="1">
      <w:start w:val="1"/>
      <w:numFmt w:val="bullet"/>
      <w:lvlText w:val=""/>
      <w:lvlJc w:val="left"/>
      <w:pPr>
        <w:ind w:left="8100" w:hanging="360"/>
      </w:pPr>
      <w:rPr>
        <w:rFonts w:ascii="Wingdings" w:hAnsi="Wingdings" w:hint="default"/>
      </w:rPr>
    </w:lvl>
  </w:abstractNum>
  <w:abstractNum w:abstractNumId="241" w15:restartNumberingAfterBreak="0">
    <w:nsid w:val="2C31009F"/>
    <w:multiLevelType w:val="multilevel"/>
    <w:tmpl w:val="17D24300"/>
    <w:styleLink w:val="WWNum28"/>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42" w15:restartNumberingAfterBreak="0">
    <w:nsid w:val="2C8E0FE7"/>
    <w:multiLevelType w:val="hybridMultilevel"/>
    <w:tmpl w:val="7F0EA098"/>
    <w:lvl w:ilvl="0" w:tplc="04150017">
      <w:start w:val="1"/>
      <w:numFmt w:val="lowerLetter"/>
      <w:lvlText w:val="%1)"/>
      <w:lvlJc w:val="left"/>
      <w:pPr>
        <w:ind w:left="1069" w:hanging="360"/>
      </w:pPr>
      <w:rPr>
        <w:rFonts w:hint="default"/>
      </w:rPr>
    </w:lvl>
    <w:lvl w:ilvl="1" w:tplc="04150003">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43" w15:restartNumberingAfterBreak="0">
    <w:nsid w:val="2C934659"/>
    <w:multiLevelType w:val="hybridMultilevel"/>
    <w:tmpl w:val="3B3CD050"/>
    <w:lvl w:ilvl="0" w:tplc="95AC7D6E">
      <w:start w:val="1"/>
      <w:numFmt w:val="bullet"/>
      <w:lvlText w:val=""/>
      <w:lvlJc w:val="left"/>
      <w:pPr>
        <w:tabs>
          <w:tab w:val="num" w:pos="567"/>
        </w:tabs>
        <w:ind w:left="567" w:hanging="567"/>
      </w:pPr>
      <w:rPr>
        <w:rFonts w:ascii="Symbol" w:hAnsi="Symbol" w:hint="default"/>
      </w:rPr>
    </w:lvl>
    <w:lvl w:ilvl="1" w:tplc="36FCC8B6">
      <w:start w:val="1"/>
      <w:numFmt w:val="bullet"/>
      <w:lvlText w:val="–"/>
      <w:lvlJc w:val="left"/>
      <w:pPr>
        <w:tabs>
          <w:tab w:val="num" w:pos="1364"/>
        </w:tabs>
        <w:ind w:left="1364" w:hanging="284"/>
      </w:pPr>
      <w:rPr>
        <w:rFonts w:ascii="Times New Roman" w:hAnsi="Times New Roman"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2CA31526"/>
    <w:multiLevelType w:val="hybridMultilevel"/>
    <w:tmpl w:val="07B2BA38"/>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5" w15:restartNumberingAfterBreak="0">
    <w:nsid w:val="2D153856"/>
    <w:multiLevelType w:val="singleLevel"/>
    <w:tmpl w:val="F426F6AA"/>
    <w:lvl w:ilvl="0">
      <w:start w:val="1"/>
      <w:numFmt w:val="lowerLetter"/>
      <w:lvlText w:val="%1)"/>
      <w:legacy w:legacy="1" w:legacySpace="0" w:legacyIndent="283"/>
      <w:lvlJc w:val="left"/>
      <w:pPr>
        <w:ind w:left="283" w:hanging="283"/>
      </w:pPr>
    </w:lvl>
  </w:abstractNum>
  <w:abstractNum w:abstractNumId="246" w15:restartNumberingAfterBreak="0">
    <w:nsid w:val="2D1C5801"/>
    <w:multiLevelType w:val="hybridMultilevel"/>
    <w:tmpl w:val="B220E3B2"/>
    <w:lvl w:ilvl="0" w:tplc="AD5C2B22">
      <w:start w:val="1"/>
      <w:numFmt w:val="lowerLetter"/>
      <w:lvlText w:val="%1)"/>
      <w:lvlJc w:val="left"/>
      <w:pPr>
        <w:ind w:left="433" w:hanging="332"/>
      </w:pPr>
      <w:rPr>
        <w:rFonts w:ascii="Times New Roman" w:eastAsia="Times New Roman" w:hAnsi="Times New Roman" w:hint="default"/>
        <w:w w:val="99"/>
        <w:sz w:val="20"/>
        <w:szCs w:val="20"/>
      </w:rPr>
    </w:lvl>
    <w:lvl w:ilvl="1" w:tplc="423696DC">
      <w:start w:val="1"/>
      <w:numFmt w:val="bullet"/>
      <w:lvlText w:val="•"/>
      <w:lvlJc w:val="left"/>
      <w:pPr>
        <w:ind w:left="878" w:hanging="332"/>
      </w:pPr>
      <w:rPr>
        <w:rFonts w:hint="default"/>
      </w:rPr>
    </w:lvl>
    <w:lvl w:ilvl="2" w:tplc="030C1F08">
      <w:start w:val="1"/>
      <w:numFmt w:val="bullet"/>
      <w:lvlText w:val="•"/>
      <w:lvlJc w:val="left"/>
      <w:pPr>
        <w:ind w:left="1324" w:hanging="332"/>
      </w:pPr>
      <w:rPr>
        <w:rFonts w:hint="default"/>
      </w:rPr>
    </w:lvl>
    <w:lvl w:ilvl="3" w:tplc="F8C433AA">
      <w:start w:val="1"/>
      <w:numFmt w:val="bullet"/>
      <w:lvlText w:val="•"/>
      <w:lvlJc w:val="left"/>
      <w:pPr>
        <w:ind w:left="1769" w:hanging="332"/>
      </w:pPr>
      <w:rPr>
        <w:rFonts w:hint="default"/>
      </w:rPr>
    </w:lvl>
    <w:lvl w:ilvl="4" w:tplc="788C1806">
      <w:start w:val="1"/>
      <w:numFmt w:val="bullet"/>
      <w:lvlText w:val="•"/>
      <w:lvlJc w:val="left"/>
      <w:pPr>
        <w:ind w:left="2215" w:hanging="332"/>
      </w:pPr>
      <w:rPr>
        <w:rFonts w:hint="default"/>
      </w:rPr>
    </w:lvl>
    <w:lvl w:ilvl="5" w:tplc="1A86FCD6">
      <w:start w:val="1"/>
      <w:numFmt w:val="bullet"/>
      <w:lvlText w:val="•"/>
      <w:lvlJc w:val="left"/>
      <w:pPr>
        <w:ind w:left="2660" w:hanging="332"/>
      </w:pPr>
      <w:rPr>
        <w:rFonts w:hint="default"/>
      </w:rPr>
    </w:lvl>
    <w:lvl w:ilvl="6" w:tplc="59F0BE90">
      <w:start w:val="1"/>
      <w:numFmt w:val="bullet"/>
      <w:lvlText w:val="•"/>
      <w:lvlJc w:val="left"/>
      <w:pPr>
        <w:ind w:left="3106" w:hanging="332"/>
      </w:pPr>
      <w:rPr>
        <w:rFonts w:hint="default"/>
      </w:rPr>
    </w:lvl>
    <w:lvl w:ilvl="7" w:tplc="1EF06344">
      <w:start w:val="1"/>
      <w:numFmt w:val="bullet"/>
      <w:lvlText w:val="•"/>
      <w:lvlJc w:val="left"/>
      <w:pPr>
        <w:ind w:left="3551" w:hanging="332"/>
      </w:pPr>
      <w:rPr>
        <w:rFonts w:hint="default"/>
      </w:rPr>
    </w:lvl>
    <w:lvl w:ilvl="8" w:tplc="9440FAC0">
      <w:start w:val="1"/>
      <w:numFmt w:val="bullet"/>
      <w:lvlText w:val="•"/>
      <w:lvlJc w:val="left"/>
      <w:pPr>
        <w:ind w:left="3996" w:hanging="332"/>
      </w:pPr>
      <w:rPr>
        <w:rFonts w:hint="default"/>
      </w:rPr>
    </w:lvl>
  </w:abstractNum>
  <w:abstractNum w:abstractNumId="247" w15:restartNumberingAfterBreak="0">
    <w:nsid w:val="2D1E107C"/>
    <w:multiLevelType w:val="hybridMultilevel"/>
    <w:tmpl w:val="1CD68490"/>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48" w15:restartNumberingAfterBreak="0">
    <w:nsid w:val="2D5B2896"/>
    <w:multiLevelType w:val="hybridMultilevel"/>
    <w:tmpl w:val="8F0AEB90"/>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49" w15:restartNumberingAfterBreak="0">
    <w:nsid w:val="2D6A0148"/>
    <w:multiLevelType w:val="hybridMultilevel"/>
    <w:tmpl w:val="AF6C6FFA"/>
    <w:lvl w:ilvl="0" w:tplc="2B70D086">
      <w:numFmt w:val="bullet"/>
      <w:lvlText w:val="−"/>
      <w:lvlJc w:val="left"/>
      <w:pPr>
        <w:ind w:left="361" w:hanging="147"/>
      </w:pPr>
      <w:rPr>
        <w:rFonts w:ascii="Times New Roman" w:eastAsia="Times New Roman" w:hAnsi="Times New Roman" w:cs="Times New Roman" w:hint="default"/>
        <w:w w:val="99"/>
        <w:sz w:val="18"/>
        <w:szCs w:val="18"/>
      </w:rPr>
    </w:lvl>
    <w:lvl w:ilvl="1" w:tplc="51E2E676">
      <w:numFmt w:val="bullet"/>
      <w:lvlText w:val="•"/>
      <w:lvlJc w:val="left"/>
      <w:pPr>
        <w:ind w:left="1268" w:hanging="147"/>
      </w:pPr>
      <w:rPr>
        <w:rFonts w:hint="default"/>
      </w:rPr>
    </w:lvl>
    <w:lvl w:ilvl="2" w:tplc="CC0EF02A">
      <w:numFmt w:val="bullet"/>
      <w:lvlText w:val="•"/>
      <w:lvlJc w:val="left"/>
      <w:pPr>
        <w:ind w:left="2176" w:hanging="147"/>
      </w:pPr>
      <w:rPr>
        <w:rFonts w:hint="default"/>
      </w:rPr>
    </w:lvl>
    <w:lvl w:ilvl="3" w:tplc="22462CB8">
      <w:numFmt w:val="bullet"/>
      <w:lvlText w:val="•"/>
      <w:lvlJc w:val="left"/>
      <w:pPr>
        <w:ind w:left="3084" w:hanging="147"/>
      </w:pPr>
      <w:rPr>
        <w:rFonts w:hint="default"/>
      </w:rPr>
    </w:lvl>
    <w:lvl w:ilvl="4" w:tplc="D6528E56">
      <w:numFmt w:val="bullet"/>
      <w:lvlText w:val="•"/>
      <w:lvlJc w:val="left"/>
      <w:pPr>
        <w:ind w:left="3992" w:hanging="147"/>
      </w:pPr>
      <w:rPr>
        <w:rFonts w:hint="default"/>
      </w:rPr>
    </w:lvl>
    <w:lvl w:ilvl="5" w:tplc="EDD47E44">
      <w:numFmt w:val="bullet"/>
      <w:lvlText w:val="•"/>
      <w:lvlJc w:val="left"/>
      <w:pPr>
        <w:ind w:left="4900" w:hanging="147"/>
      </w:pPr>
      <w:rPr>
        <w:rFonts w:hint="default"/>
      </w:rPr>
    </w:lvl>
    <w:lvl w:ilvl="6" w:tplc="76CA911C">
      <w:numFmt w:val="bullet"/>
      <w:lvlText w:val="•"/>
      <w:lvlJc w:val="left"/>
      <w:pPr>
        <w:ind w:left="5808" w:hanging="147"/>
      </w:pPr>
      <w:rPr>
        <w:rFonts w:hint="default"/>
      </w:rPr>
    </w:lvl>
    <w:lvl w:ilvl="7" w:tplc="703E8560">
      <w:numFmt w:val="bullet"/>
      <w:lvlText w:val="•"/>
      <w:lvlJc w:val="left"/>
      <w:pPr>
        <w:ind w:left="6716" w:hanging="147"/>
      </w:pPr>
      <w:rPr>
        <w:rFonts w:hint="default"/>
      </w:rPr>
    </w:lvl>
    <w:lvl w:ilvl="8" w:tplc="3426034E">
      <w:numFmt w:val="bullet"/>
      <w:lvlText w:val="•"/>
      <w:lvlJc w:val="left"/>
      <w:pPr>
        <w:ind w:left="7624" w:hanging="147"/>
      </w:pPr>
      <w:rPr>
        <w:rFonts w:hint="default"/>
      </w:rPr>
    </w:lvl>
  </w:abstractNum>
  <w:abstractNum w:abstractNumId="250" w15:restartNumberingAfterBreak="0">
    <w:nsid w:val="2E2A33C6"/>
    <w:multiLevelType w:val="multilevel"/>
    <w:tmpl w:val="FFC82CE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1" w15:restartNumberingAfterBreak="0">
    <w:nsid w:val="2E897E24"/>
    <w:multiLevelType w:val="hybridMultilevel"/>
    <w:tmpl w:val="D91CBC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15:restartNumberingAfterBreak="0">
    <w:nsid w:val="2EA11FFA"/>
    <w:multiLevelType w:val="hybridMultilevel"/>
    <w:tmpl w:val="D8CCC5C2"/>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3" w15:restartNumberingAfterBreak="0">
    <w:nsid w:val="2EBA5C33"/>
    <w:multiLevelType w:val="singleLevel"/>
    <w:tmpl w:val="AAF62D9A"/>
    <w:lvl w:ilvl="0">
      <w:start w:val="4"/>
      <w:numFmt w:val="lowerLetter"/>
      <w:lvlText w:val="%1)"/>
      <w:legacy w:legacy="1" w:legacySpace="0" w:legacyIndent="283"/>
      <w:lvlJc w:val="left"/>
      <w:pPr>
        <w:ind w:left="283" w:hanging="283"/>
      </w:pPr>
    </w:lvl>
  </w:abstractNum>
  <w:abstractNum w:abstractNumId="254" w15:restartNumberingAfterBreak="0">
    <w:nsid w:val="2F191321"/>
    <w:multiLevelType w:val="hybridMultilevel"/>
    <w:tmpl w:val="F80A1A3E"/>
    <w:lvl w:ilvl="0" w:tplc="5C1889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5" w15:restartNumberingAfterBreak="0">
    <w:nsid w:val="2F5F0D49"/>
    <w:multiLevelType w:val="hybridMultilevel"/>
    <w:tmpl w:val="AD7C15A2"/>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6" w15:restartNumberingAfterBreak="0">
    <w:nsid w:val="2FA76829"/>
    <w:multiLevelType w:val="hybridMultilevel"/>
    <w:tmpl w:val="541401FC"/>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7" w15:restartNumberingAfterBreak="0">
    <w:nsid w:val="30281AE7"/>
    <w:multiLevelType w:val="hybridMultilevel"/>
    <w:tmpl w:val="CBDC5564"/>
    <w:lvl w:ilvl="0" w:tplc="334A1E28">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58" w15:restartNumberingAfterBreak="0">
    <w:nsid w:val="30394788"/>
    <w:multiLevelType w:val="hybridMultilevel"/>
    <w:tmpl w:val="E2602D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9" w15:restartNumberingAfterBreak="0">
    <w:nsid w:val="306C6CC2"/>
    <w:multiLevelType w:val="hybridMultilevel"/>
    <w:tmpl w:val="02000AA0"/>
    <w:lvl w:ilvl="0" w:tplc="869EC7D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60" w15:restartNumberingAfterBreak="0">
    <w:nsid w:val="306F513C"/>
    <w:multiLevelType w:val="multilevel"/>
    <w:tmpl w:val="73BEBA08"/>
    <w:styleLink w:val="WWNum41"/>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61" w15:restartNumberingAfterBreak="0">
    <w:nsid w:val="30C52FC2"/>
    <w:multiLevelType w:val="hybridMultilevel"/>
    <w:tmpl w:val="DC5EB8AA"/>
    <w:lvl w:ilvl="0" w:tplc="07A8F236">
      <w:start w:val="1"/>
      <w:numFmt w:val="bullet"/>
      <w:lvlText w:val=""/>
      <w:lvlJc w:val="left"/>
      <w:pPr>
        <w:ind w:left="822" w:hanging="360"/>
      </w:pPr>
      <w:rPr>
        <w:rFonts w:ascii="Symbol" w:eastAsia="Symbol" w:hAnsi="Symbol" w:hint="default"/>
        <w:w w:val="183"/>
        <w:sz w:val="20"/>
        <w:szCs w:val="20"/>
      </w:rPr>
    </w:lvl>
    <w:lvl w:ilvl="1" w:tplc="B956B618">
      <w:start w:val="1"/>
      <w:numFmt w:val="bullet"/>
      <w:lvlText w:val="•"/>
      <w:lvlJc w:val="left"/>
      <w:pPr>
        <w:ind w:left="1221" w:hanging="360"/>
      </w:pPr>
      <w:rPr>
        <w:rFonts w:hint="default"/>
      </w:rPr>
    </w:lvl>
    <w:lvl w:ilvl="2" w:tplc="3CAC09B2">
      <w:start w:val="1"/>
      <w:numFmt w:val="bullet"/>
      <w:lvlText w:val="•"/>
      <w:lvlJc w:val="left"/>
      <w:pPr>
        <w:ind w:left="1619" w:hanging="360"/>
      </w:pPr>
      <w:rPr>
        <w:rFonts w:hint="default"/>
      </w:rPr>
    </w:lvl>
    <w:lvl w:ilvl="3" w:tplc="57B66AC8">
      <w:start w:val="1"/>
      <w:numFmt w:val="bullet"/>
      <w:lvlText w:val="•"/>
      <w:lvlJc w:val="left"/>
      <w:pPr>
        <w:ind w:left="2018" w:hanging="360"/>
      </w:pPr>
      <w:rPr>
        <w:rFonts w:hint="default"/>
      </w:rPr>
    </w:lvl>
    <w:lvl w:ilvl="4" w:tplc="F7B21276">
      <w:start w:val="1"/>
      <w:numFmt w:val="bullet"/>
      <w:lvlText w:val="•"/>
      <w:lvlJc w:val="left"/>
      <w:pPr>
        <w:ind w:left="2417" w:hanging="360"/>
      </w:pPr>
      <w:rPr>
        <w:rFonts w:hint="default"/>
      </w:rPr>
    </w:lvl>
    <w:lvl w:ilvl="5" w:tplc="87EABA6E">
      <w:start w:val="1"/>
      <w:numFmt w:val="bullet"/>
      <w:lvlText w:val="•"/>
      <w:lvlJc w:val="left"/>
      <w:pPr>
        <w:ind w:left="2816" w:hanging="360"/>
      </w:pPr>
      <w:rPr>
        <w:rFonts w:hint="default"/>
      </w:rPr>
    </w:lvl>
    <w:lvl w:ilvl="6" w:tplc="9D485726">
      <w:start w:val="1"/>
      <w:numFmt w:val="bullet"/>
      <w:lvlText w:val="•"/>
      <w:lvlJc w:val="left"/>
      <w:pPr>
        <w:ind w:left="3215" w:hanging="360"/>
      </w:pPr>
      <w:rPr>
        <w:rFonts w:hint="default"/>
      </w:rPr>
    </w:lvl>
    <w:lvl w:ilvl="7" w:tplc="BBFC5E0E">
      <w:start w:val="1"/>
      <w:numFmt w:val="bullet"/>
      <w:lvlText w:val="•"/>
      <w:lvlJc w:val="left"/>
      <w:pPr>
        <w:ind w:left="3614" w:hanging="360"/>
      </w:pPr>
      <w:rPr>
        <w:rFonts w:hint="default"/>
      </w:rPr>
    </w:lvl>
    <w:lvl w:ilvl="8" w:tplc="DCBEF364">
      <w:start w:val="1"/>
      <w:numFmt w:val="bullet"/>
      <w:lvlText w:val="•"/>
      <w:lvlJc w:val="left"/>
      <w:pPr>
        <w:ind w:left="4013" w:hanging="360"/>
      </w:pPr>
      <w:rPr>
        <w:rFonts w:hint="default"/>
      </w:rPr>
    </w:lvl>
  </w:abstractNum>
  <w:abstractNum w:abstractNumId="262" w15:restartNumberingAfterBreak="0">
    <w:nsid w:val="30D359A4"/>
    <w:multiLevelType w:val="hybridMultilevel"/>
    <w:tmpl w:val="62968DF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3" w15:restartNumberingAfterBreak="0">
    <w:nsid w:val="311B0397"/>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264" w15:restartNumberingAfterBreak="0">
    <w:nsid w:val="319562D3"/>
    <w:multiLevelType w:val="singleLevel"/>
    <w:tmpl w:val="114030D4"/>
    <w:lvl w:ilvl="0">
      <w:start w:val="6"/>
      <w:numFmt w:val="decimal"/>
      <w:lvlText w:val="6.3.%1. "/>
      <w:legacy w:legacy="1" w:legacySpace="0" w:legacyIndent="283"/>
      <w:lvlJc w:val="left"/>
      <w:pPr>
        <w:ind w:left="283" w:hanging="283"/>
      </w:pPr>
      <w:rPr>
        <w:b/>
        <w:i w:val="0"/>
        <w:sz w:val="20"/>
      </w:rPr>
    </w:lvl>
  </w:abstractNum>
  <w:abstractNum w:abstractNumId="265" w15:restartNumberingAfterBreak="0">
    <w:nsid w:val="31A261A5"/>
    <w:multiLevelType w:val="hybridMultilevel"/>
    <w:tmpl w:val="85A0B9C6"/>
    <w:lvl w:ilvl="0" w:tplc="04150001">
      <w:start w:val="1"/>
      <w:numFmt w:val="bullet"/>
      <w:lvlText w:val=""/>
      <w:lvlJc w:val="left"/>
      <w:pPr>
        <w:ind w:left="708" w:hanging="360"/>
      </w:pPr>
      <w:rPr>
        <w:rFonts w:ascii="Symbol" w:hAnsi="Symbol" w:hint="default"/>
      </w:rPr>
    </w:lvl>
    <w:lvl w:ilvl="1" w:tplc="04150003" w:tentative="1">
      <w:start w:val="1"/>
      <w:numFmt w:val="bullet"/>
      <w:lvlText w:val="o"/>
      <w:lvlJc w:val="left"/>
      <w:pPr>
        <w:ind w:left="1428" w:hanging="360"/>
      </w:pPr>
      <w:rPr>
        <w:rFonts w:ascii="Courier New" w:hAnsi="Courier New" w:cs="Courier New" w:hint="default"/>
      </w:rPr>
    </w:lvl>
    <w:lvl w:ilvl="2" w:tplc="04150005" w:tentative="1">
      <w:start w:val="1"/>
      <w:numFmt w:val="bullet"/>
      <w:lvlText w:val=""/>
      <w:lvlJc w:val="left"/>
      <w:pPr>
        <w:ind w:left="2148" w:hanging="360"/>
      </w:pPr>
      <w:rPr>
        <w:rFonts w:ascii="Wingdings" w:hAnsi="Wingdings" w:hint="default"/>
      </w:rPr>
    </w:lvl>
    <w:lvl w:ilvl="3" w:tplc="04150001" w:tentative="1">
      <w:start w:val="1"/>
      <w:numFmt w:val="bullet"/>
      <w:lvlText w:val=""/>
      <w:lvlJc w:val="left"/>
      <w:pPr>
        <w:ind w:left="2868" w:hanging="360"/>
      </w:pPr>
      <w:rPr>
        <w:rFonts w:ascii="Symbol" w:hAnsi="Symbol" w:hint="default"/>
      </w:rPr>
    </w:lvl>
    <w:lvl w:ilvl="4" w:tplc="04150003" w:tentative="1">
      <w:start w:val="1"/>
      <w:numFmt w:val="bullet"/>
      <w:lvlText w:val="o"/>
      <w:lvlJc w:val="left"/>
      <w:pPr>
        <w:ind w:left="3588" w:hanging="360"/>
      </w:pPr>
      <w:rPr>
        <w:rFonts w:ascii="Courier New" w:hAnsi="Courier New" w:cs="Courier New" w:hint="default"/>
      </w:rPr>
    </w:lvl>
    <w:lvl w:ilvl="5" w:tplc="04150005" w:tentative="1">
      <w:start w:val="1"/>
      <w:numFmt w:val="bullet"/>
      <w:lvlText w:val=""/>
      <w:lvlJc w:val="left"/>
      <w:pPr>
        <w:ind w:left="4308" w:hanging="360"/>
      </w:pPr>
      <w:rPr>
        <w:rFonts w:ascii="Wingdings" w:hAnsi="Wingdings" w:hint="default"/>
      </w:rPr>
    </w:lvl>
    <w:lvl w:ilvl="6" w:tplc="04150001" w:tentative="1">
      <w:start w:val="1"/>
      <w:numFmt w:val="bullet"/>
      <w:lvlText w:val=""/>
      <w:lvlJc w:val="left"/>
      <w:pPr>
        <w:ind w:left="5028" w:hanging="360"/>
      </w:pPr>
      <w:rPr>
        <w:rFonts w:ascii="Symbol" w:hAnsi="Symbol" w:hint="default"/>
      </w:rPr>
    </w:lvl>
    <w:lvl w:ilvl="7" w:tplc="04150003" w:tentative="1">
      <w:start w:val="1"/>
      <w:numFmt w:val="bullet"/>
      <w:lvlText w:val="o"/>
      <w:lvlJc w:val="left"/>
      <w:pPr>
        <w:ind w:left="5748" w:hanging="360"/>
      </w:pPr>
      <w:rPr>
        <w:rFonts w:ascii="Courier New" w:hAnsi="Courier New" w:cs="Courier New" w:hint="default"/>
      </w:rPr>
    </w:lvl>
    <w:lvl w:ilvl="8" w:tplc="04150005" w:tentative="1">
      <w:start w:val="1"/>
      <w:numFmt w:val="bullet"/>
      <w:lvlText w:val=""/>
      <w:lvlJc w:val="left"/>
      <w:pPr>
        <w:ind w:left="6468" w:hanging="360"/>
      </w:pPr>
      <w:rPr>
        <w:rFonts w:ascii="Wingdings" w:hAnsi="Wingdings" w:hint="default"/>
      </w:rPr>
    </w:lvl>
  </w:abstractNum>
  <w:abstractNum w:abstractNumId="266" w15:restartNumberingAfterBreak="0">
    <w:nsid w:val="321E586E"/>
    <w:multiLevelType w:val="hybridMultilevel"/>
    <w:tmpl w:val="639CE64C"/>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67" w15:restartNumberingAfterBreak="0">
    <w:nsid w:val="324C507A"/>
    <w:multiLevelType w:val="hybridMultilevel"/>
    <w:tmpl w:val="EC6A4CFE"/>
    <w:lvl w:ilvl="0" w:tplc="16727F9E">
      <w:start w:val="1"/>
      <w:numFmt w:val="bullet"/>
      <w:pStyle w:val="Kokpnormpunkt"/>
      <w:lvlText w:val=""/>
      <w:lvlJc w:val="left"/>
      <w:pPr>
        <w:ind w:left="1174" w:hanging="360"/>
      </w:pPr>
      <w:rPr>
        <w:rFonts w:ascii="Symbol" w:hAnsi="Symbol" w:hint="default"/>
      </w:rPr>
    </w:lvl>
    <w:lvl w:ilvl="1" w:tplc="04150003">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268" w15:restartNumberingAfterBreak="0">
    <w:nsid w:val="326A4F12"/>
    <w:multiLevelType w:val="hybridMultilevel"/>
    <w:tmpl w:val="98C6876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9" w15:restartNumberingAfterBreak="0">
    <w:nsid w:val="32A058D2"/>
    <w:multiLevelType w:val="hybridMultilevel"/>
    <w:tmpl w:val="8F34667A"/>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15:restartNumberingAfterBreak="0">
    <w:nsid w:val="32F6355A"/>
    <w:multiLevelType w:val="hybridMultilevel"/>
    <w:tmpl w:val="DCBA7DA2"/>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71" w15:restartNumberingAfterBreak="0">
    <w:nsid w:val="33AE5FF8"/>
    <w:multiLevelType w:val="hybridMultilevel"/>
    <w:tmpl w:val="E1A4F7E6"/>
    <w:lvl w:ilvl="0" w:tplc="F2F09DCA">
      <w:start w:val="2"/>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2" w15:restartNumberingAfterBreak="0">
    <w:nsid w:val="33C36F7E"/>
    <w:multiLevelType w:val="hybridMultilevel"/>
    <w:tmpl w:val="F28EF57C"/>
    <w:lvl w:ilvl="0" w:tplc="95AC7D6E">
      <w:start w:val="1"/>
      <w:numFmt w:val="bullet"/>
      <w:lvlText w:val=""/>
      <w:lvlJc w:val="left"/>
      <w:pPr>
        <w:tabs>
          <w:tab w:val="num" w:pos="567"/>
        </w:tabs>
        <w:ind w:left="567" w:hanging="567"/>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73" w15:restartNumberingAfterBreak="0">
    <w:nsid w:val="34211EE3"/>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274" w15:restartNumberingAfterBreak="0">
    <w:nsid w:val="342B1FD0"/>
    <w:multiLevelType w:val="hybridMultilevel"/>
    <w:tmpl w:val="5E266D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15:restartNumberingAfterBreak="0">
    <w:nsid w:val="34305C91"/>
    <w:multiLevelType w:val="hybridMultilevel"/>
    <w:tmpl w:val="001ECC30"/>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6" w15:restartNumberingAfterBreak="0">
    <w:nsid w:val="34346F62"/>
    <w:multiLevelType w:val="hybridMultilevel"/>
    <w:tmpl w:val="B8DC65C8"/>
    <w:lvl w:ilvl="0" w:tplc="7D0A56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7" w15:restartNumberingAfterBreak="0">
    <w:nsid w:val="34682B8B"/>
    <w:multiLevelType w:val="multilevel"/>
    <w:tmpl w:val="093CC4AA"/>
    <w:lvl w:ilvl="0">
      <w:start w:val="1"/>
      <w:numFmt w:val="upperRoman"/>
      <w:pStyle w:val="BTTitle1"/>
      <w:lvlText w:val="%1."/>
      <w:lvlJc w:val="left"/>
      <w:pPr>
        <w:ind w:left="360" w:hanging="360"/>
      </w:pPr>
      <w:rPr>
        <w:rFonts w:hint="default"/>
      </w:rPr>
    </w:lvl>
    <w:lvl w:ilvl="1">
      <w:start w:val="1"/>
      <w:numFmt w:val="decimal"/>
      <w:pStyle w:val="BTTitle2"/>
      <w:lvlText w:val="%1. %2."/>
      <w:lvlJc w:val="left"/>
      <w:pPr>
        <w:ind w:left="851" w:hanging="567"/>
      </w:pPr>
      <w:rPr>
        <w:rFonts w:hint="default"/>
      </w:rPr>
    </w:lvl>
    <w:lvl w:ilvl="2">
      <w:start w:val="1"/>
      <w:numFmt w:val="decimal"/>
      <w:pStyle w:val="BTTitle3"/>
      <w:lvlText w:val="%1. %2.%3."/>
      <w:lvlJc w:val="left"/>
      <w:pPr>
        <w:ind w:left="1418" w:hanging="698"/>
      </w:pPr>
      <w:rPr>
        <w:rFonts w:hint="default"/>
      </w:rPr>
    </w:lvl>
    <w:lvl w:ilvl="3">
      <w:start w:val="1"/>
      <w:numFmt w:val="decimal"/>
      <w:pStyle w:val="BTTitle4"/>
      <w:lvlText w:val="%1. %2.%3.%4"/>
      <w:lvlJc w:val="left"/>
      <w:pPr>
        <w:ind w:left="1871" w:hanging="791"/>
      </w:pPr>
      <w:rPr>
        <w:rFonts w:hint="default"/>
        <w:sz w:val="22"/>
      </w:rPr>
    </w:lvl>
    <w:lvl w:ilvl="4">
      <w:start w:val="1"/>
      <w:numFmt w:val="upperLetter"/>
      <w:lvlText w:val="%5"/>
      <w:lvlJc w:val="left"/>
      <w:pPr>
        <w:ind w:left="2232" w:hanging="644"/>
      </w:pPr>
      <w:rPr>
        <w:rFonts w:hint="default"/>
        <w:color w:val="auto"/>
      </w:rPr>
    </w:lvl>
    <w:lvl w:ilvl="5">
      <w:start w:val="1"/>
      <w:numFmt w:val="lowerLetter"/>
      <w:pStyle w:val="BTBullets"/>
      <w:lvlText w:val="%6)"/>
      <w:lvlJc w:val="left"/>
      <w:pPr>
        <w:ind w:left="2736" w:hanging="695"/>
      </w:pPr>
      <w:rPr>
        <w:rFonts w:hint="default"/>
        <w:color w:val="auto"/>
      </w:rPr>
    </w:lvl>
    <w:lvl w:ilvl="6">
      <w:start w:val="1"/>
      <w:numFmt w:val="bullet"/>
      <w:lvlText w:val="-"/>
      <w:lvlJc w:val="left"/>
      <w:pPr>
        <w:ind w:left="2778" w:hanging="453"/>
      </w:pPr>
      <w:rPr>
        <w:rFonts w:ascii="Arial" w:hAnsi="Arial" w:hint="default"/>
        <w:color w:val="auto"/>
      </w:rPr>
    </w:lvl>
    <w:lvl w:ilvl="7">
      <w:start w:val="1"/>
      <w:numFmt w:val="bullet"/>
      <w:lvlText w:val=""/>
      <w:lvlJc w:val="left"/>
      <w:pPr>
        <w:ind w:left="3345" w:hanging="567"/>
      </w:pPr>
      <w:rPr>
        <w:rFonts w:ascii="Symbol" w:hAnsi="Symbol" w:hint="default"/>
        <w:color w:val="auto"/>
      </w:rPr>
    </w:lvl>
    <w:lvl w:ilvl="8">
      <w:start w:val="1"/>
      <w:numFmt w:val="none"/>
      <w:lvlText w:val=""/>
      <w:lvlJc w:val="left"/>
      <w:pPr>
        <w:ind w:left="4320" w:hanging="1440"/>
      </w:pPr>
      <w:rPr>
        <w:rFonts w:hint="default"/>
      </w:rPr>
    </w:lvl>
  </w:abstractNum>
  <w:abstractNum w:abstractNumId="278" w15:restartNumberingAfterBreak="0">
    <w:nsid w:val="3496127E"/>
    <w:multiLevelType w:val="hybridMultilevel"/>
    <w:tmpl w:val="1A627F8A"/>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9" w15:restartNumberingAfterBreak="0">
    <w:nsid w:val="34E04265"/>
    <w:multiLevelType w:val="hybridMultilevel"/>
    <w:tmpl w:val="AA563040"/>
    <w:lvl w:ilvl="0" w:tplc="83AAB3F2">
      <w:start w:val="1"/>
      <w:numFmt w:val="bullet"/>
      <w:lvlText w:val="−"/>
      <w:lvlJc w:val="left"/>
      <w:pPr>
        <w:ind w:left="360" w:hanging="360"/>
      </w:pPr>
      <w:rPr>
        <w:rFonts w:ascii="Arial" w:hAnsi="Arial" w:hint="default"/>
      </w:rPr>
    </w:lvl>
    <w:lvl w:ilvl="1" w:tplc="04150005">
      <w:start w:val="1"/>
      <w:numFmt w:val="bullet"/>
      <w:lvlText w:val=""/>
      <w:lvlJc w:val="left"/>
      <w:pPr>
        <w:ind w:left="1080" w:hanging="360"/>
      </w:pPr>
      <w:rPr>
        <w:rFonts w:ascii="Wingdings" w:hAnsi="Wingdings"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0" w15:restartNumberingAfterBreak="0">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20"/>
        <w:u w:val="none"/>
        <w:effect w:val="none"/>
      </w:rPr>
    </w:lvl>
  </w:abstractNum>
  <w:abstractNum w:abstractNumId="281" w15:restartNumberingAfterBreak="0">
    <w:nsid w:val="35734E1F"/>
    <w:multiLevelType w:val="multilevel"/>
    <w:tmpl w:val="98323F6E"/>
    <w:styleLink w:val="WWNum6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82" w15:restartNumberingAfterBreak="0">
    <w:nsid w:val="359562EA"/>
    <w:multiLevelType w:val="hybridMultilevel"/>
    <w:tmpl w:val="D080390A"/>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3" w15:restartNumberingAfterBreak="0">
    <w:nsid w:val="35BC25E2"/>
    <w:multiLevelType w:val="multilevel"/>
    <w:tmpl w:val="EAD6D3C4"/>
    <w:lvl w:ilvl="0">
      <w:start w:val="1"/>
      <w:numFmt w:val="decimal"/>
      <w:lvlText w:val="%1."/>
      <w:lvlJc w:val="left"/>
      <w:pPr>
        <w:ind w:left="360" w:hanging="360"/>
      </w:pPr>
      <w:rPr>
        <w:rFonts w:hint="default"/>
        <w:b/>
        <w:i w:val="0"/>
        <w:sz w:val="20"/>
      </w:rPr>
    </w:lvl>
    <w:lvl w:ilvl="1">
      <w:start w:val="1"/>
      <w:numFmt w:val="decimal"/>
      <w:lvlText w:val="%1.%2."/>
      <w:lvlJc w:val="left"/>
      <w:pPr>
        <w:ind w:left="567" w:hanging="567"/>
      </w:pPr>
      <w:rPr>
        <w:rFonts w:hint="default"/>
      </w:rPr>
    </w:lvl>
    <w:lvl w:ilvl="2">
      <w:start w:val="1"/>
      <w:numFmt w:val="bullet"/>
      <w:lvlText w:val=""/>
      <w:lvlJc w:val="left"/>
      <w:rPr>
        <w:rFonts w:ascii="Symbol" w:hAnsi="Symbo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4" w15:restartNumberingAfterBreak="0">
    <w:nsid w:val="35E26A76"/>
    <w:multiLevelType w:val="multilevel"/>
    <w:tmpl w:val="FE860736"/>
    <w:styleLink w:val="WWNum6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5" w15:restartNumberingAfterBreak="0">
    <w:nsid w:val="36201939"/>
    <w:multiLevelType w:val="multilevel"/>
    <w:tmpl w:val="A6F46C38"/>
    <w:styleLink w:val="WWNum12"/>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86" w15:restartNumberingAfterBreak="0">
    <w:nsid w:val="362D1A8B"/>
    <w:multiLevelType w:val="hybridMultilevel"/>
    <w:tmpl w:val="FD0E8722"/>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87" w15:restartNumberingAfterBreak="0">
    <w:nsid w:val="36691C6E"/>
    <w:multiLevelType w:val="hybridMultilevel"/>
    <w:tmpl w:val="83A4C954"/>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88" w15:restartNumberingAfterBreak="0">
    <w:nsid w:val="37481404"/>
    <w:multiLevelType w:val="hybridMultilevel"/>
    <w:tmpl w:val="D870FFD8"/>
    <w:lvl w:ilvl="0" w:tplc="87622A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9" w15:restartNumberingAfterBreak="0">
    <w:nsid w:val="37991485"/>
    <w:multiLevelType w:val="multilevel"/>
    <w:tmpl w:val="A7F611E6"/>
    <w:styleLink w:val="WWNum5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90" w15:restartNumberingAfterBreak="0">
    <w:nsid w:val="37AE3D73"/>
    <w:multiLevelType w:val="singleLevel"/>
    <w:tmpl w:val="49FCB7F2"/>
    <w:lvl w:ilvl="0">
      <w:start w:val="3"/>
      <w:numFmt w:val="bullet"/>
      <w:lvlText w:val="-"/>
      <w:lvlJc w:val="left"/>
      <w:pPr>
        <w:tabs>
          <w:tab w:val="num" w:pos="360"/>
        </w:tabs>
        <w:ind w:left="360" w:hanging="360"/>
      </w:pPr>
      <w:rPr>
        <w:rFonts w:ascii="Times New Roman" w:hAnsi="Times New Roman" w:hint="default"/>
      </w:rPr>
    </w:lvl>
  </w:abstractNum>
  <w:abstractNum w:abstractNumId="291" w15:restartNumberingAfterBreak="0">
    <w:nsid w:val="385020B4"/>
    <w:multiLevelType w:val="multilevel"/>
    <w:tmpl w:val="B4661D54"/>
    <w:styleLink w:val="WWNum25"/>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92" w15:restartNumberingAfterBreak="0">
    <w:nsid w:val="38542EEF"/>
    <w:multiLevelType w:val="hybridMultilevel"/>
    <w:tmpl w:val="7C66B896"/>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3" w15:restartNumberingAfterBreak="0">
    <w:nsid w:val="38717B96"/>
    <w:multiLevelType w:val="hybridMultilevel"/>
    <w:tmpl w:val="DC6485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4" w15:restartNumberingAfterBreak="0">
    <w:nsid w:val="38820FB8"/>
    <w:multiLevelType w:val="hybridMultilevel"/>
    <w:tmpl w:val="930E05E2"/>
    <w:lvl w:ilvl="0" w:tplc="0415001B">
      <w:start w:val="1"/>
      <w:numFmt w:val="bullet"/>
      <w:lvlText w:val=""/>
      <w:lvlJc w:val="left"/>
      <w:pPr>
        <w:ind w:left="720" w:hanging="360"/>
      </w:pPr>
      <w:rPr>
        <w:rFonts w:ascii="Symbol" w:hAnsi="Symbol"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5" w15:restartNumberingAfterBreak="0">
    <w:nsid w:val="388F7AFF"/>
    <w:multiLevelType w:val="hybridMultilevel"/>
    <w:tmpl w:val="D37CBBF4"/>
    <w:lvl w:ilvl="0" w:tplc="95AC7D6E">
      <w:start w:val="1"/>
      <w:numFmt w:val="lowerLetter"/>
      <w:lvlText w:val="%1)"/>
      <w:lvlJc w:val="left"/>
      <w:pPr>
        <w:tabs>
          <w:tab w:val="num" w:pos="360"/>
        </w:tabs>
        <w:ind w:left="360" w:hanging="360"/>
      </w:pPr>
      <w:rPr>
        <w:b w:val="0"/>
        <w:i w:val="0"/>
      </w:r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296" w15:restartNumberingAfterBreak="0">
    <w:nsid w:val="38A13E89"/>
    <w:multiLevelType w:val="hybridMultilevel"/>
    <w:tmpl w:val="C23E71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7" w15:restartNumberingAfterBreak="0">
    <w:nsid w:val="38B53B39"/>
    <w:multiLevelType w:val="hybridMultilevel"/>
    <w:tmpl w:val="7E589B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8" w15:restartNumberingAfterBreak="0">
    <w:nsid w:val="391463B1"/>
    <w:multiLevelType w:val="hybridMultilevel"/>
    <w:tmpl w:val="694E2E20"/>
    <w:name w:val="WW8Num3222"/>
    <w:lvl w:ilvl="0" w:tplc="5AB4330A">
      <w:start w:val="1"/>
      <w:numFmt w:val="decimal"/>
      <w:lvlText w:val="%1)"/>
      <w:lvlJc w:val="left"/>
      <w:pPr>
        <w:tabs>
          <w:tab w:val="num" w:pos="360"/>
        </w:tabs>
        <w:ind w:left="360" w:hanging="360"/>
      </w:pPr>
    </w:lvl>
    <w:lvl w:ilvl="1" w:tplc="78500184">
      <w:numFmt w:val="none"/>
      <w:lvlText w:val=""/>
      <w:lvlJc w:val="left"/>
      <w:pPr>
        <w:tabs>
          <w:tab w:val="num" w:pos="-709"/>
        </w:tabs>
      </w:pPr>
    </w:lvl>
    <w:lvl w:ilvl="2" w:tplc="7D909066">
      <w:numFmt w:val="none"/>
      <w:lvlText w:val=""/>
      <w:lvlJc w:val="left"/>
      <w:pPr>
        <w:tabs>
          <w:tab w:val="num" w:pos="-709"/>
        </w:tabs>
      </w:pPr>
    </w:lvl>
    <w:lvl w:ilvl="3" w:tplc="1FB01FFC">
      <w:numFmt w:val="none"/>
      <w:lvlText w:val=""/>
      <w:lvlJc w:val="left"/>
      <w:pPr>
        <w:tabs>
          <w:tab w:val="num" w:pos="-709"/>
        </w:tabs>
      </w:pPr>
    </w:lvl>
    <w:lvl w:ilvl="4" w:tplc="5620A1A0">
      <w:numFmt w:val="none"/>
      <w:lvlText w:val=""/>
      <w:lvlJc w:val="left"/>
      <w:pPr>
        <w:tabs>
          <w:tab w:val="num" w:pos="-709"/>
        </w:tabs>
      </w:pPr>
    </w:lvl>
    <w:lvl w:ilvl="5" w:tplc="25463506">
      <w:numFmt w:val="none"/>
      <w:lvlText w:val=""/>
      <w:lvlJc w:val="left"/>
      <w:pPr>
        <w:tabs>
          <w:tab w:val="num" w:pos="-709"/>
        </w:tabs>
      </w:pPr>
    </w:lvl>
    <w:lvl w:ilvl="6" w:tplc="A7E8E732">
      <w:numFmt w:val="none"/>
      <w:lvlText w:val=""/>
      <w:lvlJc w:val="left"/>
      <w:pPr>
        <w:tabs>
          <w:tab w:val="num" w:pos="-709"/>
        </w:tabs>
      </w:pPr>
    </w:lvl>
    <w:lvl w:ilvl="7" w:tplc="162E37C0">
      <w:numFmt w:val="none"/>
      <w:lvlText w:val=""/>
      <w:lvlJc w:val="left"/>
      <w:pPr>
        <w:tabs>
          <w:tab w:val="num" w:pos="-709"/>
        </w:tabs>
      </w:pPr>
    </w:lvl>
    <w:lvl w:ilvl="8" w:tplc="16DA284A">
      <w:numFmt w:val="none"/>
      <w:lvlText w:val=""/>
      <w:lvlJc w:val="left"/>
      <w:pPr>
        <w:tabs>
          <w:tab w:val="num" w:pos="-709"/>
        </w:tabs>
      </w:pPr>
    </w:lvl>
  </w:abstractNum>
  <w:abstractNum w:abstractNumId="299" w15:restartNumberingAfterBreak="0">
    <w:nsid w:val="39180029"/>
    <w:multiLevelType w:val="hybridMultilevel"/>
    <w:tmpl w:val="9BE880D2"/>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00" w15:restartNumberingAfterBreak="0">
    <w:nsid w:val="39F05C4A"/>
    <w:multiLevelType w:val="hybridMultilevel"/>
    <w:tmpl w:val="A8CE7EA0"/>
    <w:lvl w:ilvl="0" w:tplc="F2F09DCA">
      <w:start w:val="2"/>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1" w15:restartNumberingAfterBreak="0">
    <w:nsid w:val="39FB1BDD"/>
    <w:multiLevelType w:val="hybridMultilevel"/>
    <w:tmpl w:val="660E95A6"/>
    <w:lvl w:ilvl="0" w:tplc="7D0A56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2" w15:restartNumberingAfterBreak="0">
    <w:nsid w:val="3A2F6775"/>
    <w:multiLevelType w:val="multilevel"/>
    <w:tmpl w:val="A6A221F0"/>
    <w:lvl w:ilvl="0">
      <w:start w:val="1"/>
      <w:numFmt w:val="decimal"/>
      <w:lvlText w:val="%1."/>
      <w:lvlJc w:val="left"/>
      <w:pPr>
        <w:ind w:left="360" w:hanging="360"/>
      </w:pPr>
    </w:lvl>
    <w:lvl w:ilvl="1">
      <w:start w:val="1"/>
      <w:numFmt w:val="bullet"/>
      <w:lvlText w:val=""/>
      <w:lvlJc w:val="left"/>
      <w:pPr>
        <w:ind w:left="144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3" w15:restartNumberingAfterBreak="0">
    <w:nsid w:val="3A396567"/>
    <w:multiLevelType w:val="multilevel"/>
    <w:tmpl w:val="C90C4B64"/>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hint="default"/>
      </w:rPr>
    </w:lvl>
    <w:lvl w:ilvl="2">
      <w:start w:val="1"/>
      <w:numFmt w:val="bullet"/>
      <w:lvlText w:val=""/>
      <w:lvlJc w:val="left"/>
      <w:pPr>
        <w:ind w:left="1146" w:hanging="720"/>
      </w:pPr>
      <w:rPr>
        <w:rFonts w:ascii="Symbol" w:hAnsi="Symbol" w:hint="default"/>
        <w:i w:val="0"/>
        <w:noProof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4" w15:restartNumberingAfterBreak="0">
    <w:nsid w:val="3A9A6645"/>
    <w:multiLevelType w:val="singleLevel"/>
    <w:tmpl w:val="671CF7CE"/>
    <w:lvl w:ilvl="0">
      <w:start w:val="25"/>
      <w:numFmt w:val="decimal"/>
      <w:lvlText w:val="%1."/>
      <w:legacy w:legacy="1" w:legacySpace="0" w:legacyIndent="340"/>
      <w:lvlJc w:val="right"/>
      <w:pPr>
        <w:ind w:left="340" w:hanging="340"/>
      </w:pPr>
    </w:lvl>
  </w:abstractNum>
  <w:abstractNum w:abstractNumId="305" w15:restartNumberingAfterBreak="0">
    <w:nsid w:val="3AA50907"/>
    <w:multiLevelType w:val="hybridMultilevel"/>
    <w:tmpl w:val="0EE8164C"/>
    <w:lvl w:ilvl="0" w:tplc="04150019">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06" w15:restartNumberingAfterBreak="0">
    <w:nsid w:val="3AB03769"/>
    <w:multiLevelType w:val="hybridMultilevel"/>
    <w:tmpl w:val="DECA80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7" w15:restartNumberingAfterBreak="0">
    <w:nsid w:val="3ABB608B"/>
    <w:multiLevelType w:val="multilevel"/>
    <w:tmpl w:val="906E79B4"/>
    <w:lvl w:ilvl="0">
      <w:start w:val="1"/>
      <w:numFmt w:val="decimal"/>
      <w:lvlText w:val="%1."/>
      <w:lvlJc w:val="left"/>
      <w:pPr>
        <w:tabs>
          <w:tab w:val="num" w:pos="0"/>
        </w:tabs>
        <w:ind w:left="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Zero"/>
      <w:isLgl/>
      <w:lvlText w:val="%1.%2.%3.%4."/>
      <w:lvlJc w:val="left"/>
      <w:pPr>
        <w:ind w:left="144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08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960" w:hanging="1440"/>
      </w:pPr>
      <w:rPr>
        <w:rFonts w:hint="default"/>
      </w:rPr>
    </w:lvl>
  </w:abstractNum>
  <w:abstractNum w:abstractNumId="308" w15:restartNumberingAfterBreak="0">
    <w:nsid w:val="3B0F7BB4"/>
    <w:multiLevelType w:val="multilevel"/>
    <w:tmpl w:val="0AFE1A2C"/>
    <w:lvl w:ilvl="0">
      <w:start w:val="1"/>
      <w:numFmt w:val="bullet"/>
      <w:lvlText w:val=""/>
      <w:lvlJc w:val="left"/>
      <w:pPr>
        <w:ind w:left="540" w:hanging="540"/>
      </w:pPr>
      <w:rPr>
        <w:rFonts w:ascii="Symbol" w:hAnsi="Symbol" w:hint="default"/>
      </w:rPr>
    </w:lvl>
    <w:lvl w:ilvl="1">
      <w:start w:val="2"/>
      <w:numFmt w:val="decimal"/>
      <w:lvlText w:val="%1.%2."/>
      <w:lvlJc w:val="left"/>
      <w:pPr>
        <w:ind w:left="1140" w:hanging="54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309" w15:restartNumberingAfterBreak="0">
    <w:nsid w:val="3BA9139B"/>
    <w:multiLevelType w:val="hybridMultilevel"/>
    <w:tmpl w:val="8A96054A"/>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0" w15:restartNumberingAfterBreak="0">
    <w:nsid w:val="3C153E8F"/>
    <w:multiLevelType w:val="hybridMultilevel"/>
    <w:tmpl w:val="6930DF16"/>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11" w15:restartNumberingAfterBreak="0">
    <w:nsid w:val="3C3B6925"/>
    <w:multiLevelType w:val="multilevel"/>
    <w:tmpl w:val="084EF264"/>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2" w15:restartNumberingAfterBreak="0">
    <w:nsid w:val="3C4449FA"/>
    <w:multiLevelType w:val="hybridMultilevel"/>
    <w:tmpl w:val="0EE8164C"/>
    <w:lvl w:ilvl="0" w:tplc="04150019">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13" w15:restartNumberingAfterBreak="0">
    <w:nsid w:val="3DBF1270"/>
    <w:multiLevelType w:val="hybridMultilevel"/>
    <w:tmpl w:val="E9EA4172"/>
    <w:lvl w:ilvl="0" w:tplc="334A1E28">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14" w15:restartNumberingAfterBreak="0">
    <w:nsid w:val="3DCB55DA"/>
    <w:multiLevelType w:val="singleLevel"/>
    <w:tmpl w:val="8B5AA714"/>
    <w:lvl w:ilvl="0">
      <w:start w:val="6"/>
      <w:numFmt w:val="bullet"/>
      <w:lvlText w:val="-"/>
      <w:lvlJc w:val="left"/>
      <w:pPr>
        <w:tabs>
          <w:tab w:val="num" w:pos="360"/>
        </w:tabs>
        <w:ind w:left="360" w:hanging="360"/>
      </w:pPr>
    </w:lvl>
  </w:abstractNum>
  <w:abstractNum w:abstractNumId="315" w15:restartNumberingAfterBreak="0">
    <w:nsid w:val="3DFA52D6"/>
    <w:multiLevelType w:val="hybridMultilevel"/>
    <w:tmpl w:val="665E83A4"/>
    <w:lvl w:ilvl="0" w:tplc="D35AB624">
      <w:start w:val="1"/>
      <w:numFmt w:val="bullet"/>
      <w:lvlText w:val="–"/>
      <w:lvlJc w:val="left"/>
      <w:pPr>
        <w:ind w:left="1428" w:hanging="360"/>
      </w:pPr>
      <w:rPr>
        <w:rFonts w:ascii="Times New Roman" w:hAnsi="Times New Roman" w:cs="Times New Roman" w:hint="default"/>
        <w:sz w:val="16"/>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316" w15:restartNumberingAfterBreak="0">
    <w:nsid w:val="3DFE082F"/>
    <w:multiLevelType w:val="hybridMultilevel"/>
    <w:tmpl w:val="2788D92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7" w15:restartNumberingAfterBreak="0">
    <w:nsid w:val="3E242FCC"/>
    <w:multiLevelType w:val="hybridMultilevel"/>
    <w:tmpl w:val="E5ACB50C"/>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8" w15:restartNumberingAfterBreak="0">
    <w:nsid w:val="3E737788"/>
    <w:multiLevelType w:val="hybridMultilevel"/>
    <w:tmpl w:val="C7104E8C"/>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19" w15:restartNumberingAfterBreak="0">
    <w:nsid w:val="3E7F48F6"/>
    <w:multiLevelType w:val="hybridMultilevel"/>
    <w:tmpl w:val="83AAA850"/>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F">
      <w:start w:val="1"/>
      <w:numFmt w:val="decimal"/>
      <w:lvlText w:val="%2."/>
      <w:lvlJc w:val="left"/>
      <w:pPr>
        <w:tabs>
          <w:tab w:val="num" w:pos="1440"/>
        </w:tabs>
        <w:ind w:left="1440" w:hanging="360"/>
      </w:p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20" w15:restartNumberingAfterBreak="0">
    <w:nsid w:val="3EC66F62"/>
    <w:multiLevelType w:val="hybridMultilevel"/>
    <w:tmpl w:val="C67E6D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1" w15:restartNumberingAfterBreak="0">
    <w:nsid w:val="3EC849ED"/>
    <w:multiLevelType w:val="singleLevel"/>
    <w:tmpl w:val="A0E638AC"/>
    <w:lvl w:ilvl="0">
      <w:start w:val="1"/>
      <w:numFmt w:val="lowerLetter"/>
      <w:lvlText w:val="%1)"/>
      <w:legacy w:legacy="1" w:legacySpace="0" w:legacyIndent="283"/>
      <w:lvlJc w:val="left"/>
      <w:pPr>
        <w:ind w:left="283" w:hanging="283"/>
      </w:pPr>
    </w:lvl>
  </w:abstractNum>
  <w:abstractNum w:abstractNumId="322" w15:restartNumberingAfterBreak="0">
    <w:nsid w:val="3EDD5EB5"/>
    <w:multiLevelType w:val="hybridMultilevel"/>
    <w:tmpl w:val="2A8ED572"/>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23" w15:restartNumberingAfterBreak="0">
    <w:nsid w:val="3F66740B"/>
    <w:multiLevelType w:val="hybridMultilevel"/>
    <w:tmpl w:val="42CC1C28"/>
    <w:lvl w:ilvl="0" w:tplc="30F6C0AE">
      <w:start w:val="1"/>
      <w:numFmt w:val="lowerLetter"/>
      <w:lvlText w:val="%1)"/>
      <w:lvlJc w:val="left"/>
      <w:pPr>
        <w:tabs>
          <w:tab w:val="num" w:pos="397"/>
        </w:tabs>
        <w:ind w:left="397" w:hanging="39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4" w15:restartNumberingAfterBreak="0">
    <w:nsid w:val="3F6C61D2"/>
    <w:multiLevelType w:val="hybridMultilevel"/>
    <w:tmpl w:val="F8B03BB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5" w15:restartNumberingAfterBreak="0">
    <w:nsid w:val="3FB71E43"/>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326" w15:restartNumberingAfterBreak="0">
    <w:nsid w:val="40291724"/>
    <w:multiLevelType w:val="hybridMultilevel"/>
    <w:tmpl w:val="D9BA3F6C"/>
    <w:lvl w:ilvl="0" w:tplc="F2F09DCA">
      <w:start w:val="2"/>
      <w:numFmt w:val="bullet"/>
      <w:lvlText w:val="−"/>
      <w:lvlJc w:val="left"/>
      <w:pPr>
        <w:ind w:left="720" w:hanging="360"/>
      </w:pPr>
      <w:rPr>
        <w:rFonts w:ascii="Times New Roman" w:eastAsia="Times New Roman" w:hAnsi="Times New Roman"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327" w15:restartNumberingAfterBreak="0">
    <w:nsid w:val="404F5C46"/>
    <w:multiLevelType w:val="hybridMultilevel"/>
    <w:tmpl w:val="D038B3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8" w15:restartNumberingAfterBreak="0">
    <w:nsid w:val="40970FDC"/>
    <w:multiLevelType w:val="multilevel"/>
    <w:tmpl w:val="4A702982"/>
    <w:styleLink w:val="WWNum5"/>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29" w15:restartNumberingAfterBreak="0">
    <w:nsid w:val="40A54365"/>
    <w:multiLevelType w:val="multilevel"/>
    <w:tmpl w:val="9C8087AC"/>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30" w15:restartNumberingAfterBreak="0">
    <w:nsid w:val="40B24098"/>
    <w:multiLevelType w:val="hybridMultilevel"/>
    <w:tmpl w:val="3FDA18A6"/>
    <w:lvl w:ilvl="0" w:tplc="6E0E95F4">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31" w15:restartNumberingAfterBreak="0">
    <w:nsid w:val="40C87E3B"/>
    <w:multiLevelType w:val="hybridMultilevel"/>
    <w:tmpl w:val="DDBAA9F2"/>
    <w:lvl w:ilvl="0" w:tplc="FDB22288">
      <w:start w:val="3"/>
      <w:numFmt w:val="bullet"/>
      <w:lvlText w:val="-"/>
      <w:lvlJc w:val="left"/>
      <w:pPr>
        <w:tabs>
          <w:tab w:val="num" w:pos="421"/>
        </w:tabs>
        <w:ind w:left="421" w:hanging="42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2" w15:restartNumberingAfterBreak="0">
    <w:nsid w:val="41273A60"/>
    <w:multiLevelType w:val="hybridMultilevel"/>
    <w:tmpl w:val="813A196A"/>
    <w:lvl w:ilvl="0" w:tplc="E9A4CC76">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33" w15:restartNumberingAfterBreak="0">
    <w:nsid w:val="412F6D46"/>
    <w:multiLevelType w:val="hybridMultilevel"/>
    <w:tmpl w:val="C916D00C"/>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34" w15:restartNumberingAfterBreak="0">
    <w:nsid w:val="416048AA"/>
    <w:multiLevelType w:val="multilevel"/>
    <w:tmpl w:val="C9E01970"/>
    <w:styleLink w:val="WWNum5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35" w15:restartNumberingAfterBreak="0">
    <w:nsid w:val="41A052D3"/>
    <w:multiLevelType w:val="hybridMultilevel"/>
    <w:tmpl w:val="8306FD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6" w15:restartNumberingAfterBreak="0">
    <w:nsid w:val="41B634FE"/>
    <w:multiLevelType w:val="hybridMultilevel"/>
    <w:tmpl w:val="8A28C7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7" w15:restartNumberingAfterBreak="0">
    <w:nsid w:val="41C02206"/>
    <w:multiLevelType w:val="hybridMultilevel"/>
    <w:tmpl w:val="F308173E"/>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38" w15:restartNumberingAfterBreak="0">
    <w:nsid w:val="42044A2F"/>
    <w:multiLevelType w:val="hybridMultilevel"/>
    <w:tmpl w:val="AA5E5774"/>
    <w:lvl w:ilvl="0" w:tplc="0B40E93A">
      <w:start w:val="1"/>
      <w:numFmt w:val="bullet"/>
      <w:lvlText w:val="–"/>
      <w:lvlJc w:val="left"/>
      <w:pPr>
        <w:ind w:left="1776" w:hanging="360"/>
      </w:pPr>
      <w:rPr>
        <w:rFonts w:ascii="Times New Roman" w:hAnsi="Times New Roman" w:cs="Times New Roman"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339" w15:restartNumberingAfterBreak="0">
    <w:nsid w:val="42171B9C"/>
    <w:multiLevelType w:val="multilevel"/>
    <w:tmpl w:val="C5329708"/>
    <w:lvl w:ilvl="0">
      <w:start w:val="1"/>
      <w:numFmt w:val="bullet"/>
      <w:lvlText w:val=""/>
      <w:lvlJc w:val="left"/>
      <w:pPr>
        <w:ind w:left="992" w:hanging="708"/>
      </w:pPr>
      <w:rPr>
        <w:rFonts w:ascii="Symbol" w:hAnsi="Symbol" w:hint="default"/>
      </w:rPr>
    </w:lvl>
    <w:lvl w:ilvl="1">
      <w:start w:val="1"/>
      <w:numFmt w:val="decimal"/>
      <w:isLgl/>
      <w:lvlText w:val="%1.%2."/>
      <w:lvlJc w:val="left"/>
      <w:pPr>
        <w:ind w:left="850" w:hanging="708"/>
      </w:pPr>
      <w:rPr>
        <w:rFonts w:hint="default"/>
      </w:rPr>
    </w:lvl>
    <w:lvl w:ilvl="2">
      <w:start w:val="1"/>
      <w:numFmt w:val="decimal"/>
      <w:isLgl/>
      <w:lvlText w:val="%1.%2.%3."/>
      <w:lvlJc w:val="left"/>
      <w:pPr>
        <w:ind w:left="1288" w:hanging="720"/>
      </w:pPr>
      <w:rPr>
        <w:rFonts w:ascii="Times New Roman" w:eastAsia="Calibri" w:hAnsi="Times New Roman" w:cs="Times New Roman" w:hint="default"/>
        <w:i w:val="0"/>
        <w:noProof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0" w15:restartNumberingAfterBreak="0">
    <w:nsid w:val="4229528E"/>
    <w:multiLevelType w:val="hybridMultilevel"/>
    <w:tmpl w:val="AF04BBC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1" w15:restartNumberingAfterBreak="0">
    <w:nsid w:val="422B1E38"/>
    <w:multiLevelType w:val="hybridMultilevel"/>
    <w:tmpl w:val="1CAEA306"/>
    <w:lvl w:ilvl="0" w:tplc="5C1889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2" w15:restartNumberingAfterBreak="0">
    <w:nsid w:val="426B5248"/>
    <w:multiLevelType w:val="singleLevel"/>
    <w:tmpl w:val="ABB82210"/>
    <w:lvl w:ilvl="0">
      <w:start w:val="1"/>
      <w:numFmt w:val="lowerLetter"/>
      <w:lvlText w:val="%1)"/>
      <w:legacy w:legacy="1" w:legacySpace="0" w:legacyIndent="283"/>
      <w:lvlJc w:val="left"/>
      <w:pPr>
        <w:ind w:left="283" w:hanging="283"/>
      </w:pPr>
    </w:lvl>
  </w:abstractNum>
  <w:abstractNum w:abstractNumId="343" w15:restartNumberingAfterBreak="0">
    <w:nsid w:val="42F27A86"/>
    <w:multiLevelType w:val="singleLevel"/>
    <w:tmpl w:val="F6641092"/>
    <w:lvl w:ilvl="0">
      <w:start w:val="1"/>
      <w:numFmt w:val="lowerLetter"/>
      <w:lvlText w:val="%1)"/>
      <w:legacy w:legacy="1" w:legacySpace="0" w:legacyIndent="283"/>
      <w:lvlJc w:val="left"/>
      <w:pPr>
        <w:ind w:left="283" w:hanging="283"/>
      </w:pPr>
      <w:rPr>
        <w:rFonts w:cs="Times New Roman"/>
      </w:rPr>
    </w:lvl>
  </w:abstractNum>
  <w:abstractNum w:abstractNumId="344" w15:restartNumberingAfterBreak="0">
    <w:nsid w:val="437B180E"/>
    <w:multiLevelType w:val="hybridMultilevel"/>
    <w:tmpl w:val="E872EF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5" w15:restartNumberingAfterBreak="0">
    <w:nsid w:val="437E742C"/>
    <w:multiLevelType w:val="hybridMultilevel"/>
    <w:tmpl w:val="04267F22"/>
    <w:lvl w:ilvl="0" w:tplc="7D0A56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6" w15:restartNumberingAfterBreak="0">
    <w:nsid w:val="43F96C2B"/>
    <w:multiLevelType w:val="hybridMultilevel"/>
    <w:tmpl w:val="C740802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7" w15:restartNumberingAfterBreak="0">
    <w:nsid w:val="4429258A"/>
    <w:multiLevelType w:val="hybridMultilevel"/>
    <w:tmpl w:val="91585DD2"/>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8" w15:restartNumberingAfterBreak="0">
    <w:nsid w:val="44717003"/>
    <w:multiLevelType w:val="hybridMultilevel"/>
    <w:tmpl w:val="27EC013C"/>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49" w15:restartNumberingAfterBreak="0">
    <w:nsid w:val="447B716A"/>
    <w:multiLevelType w:val="hybridMultilevel"/>
    <w:tmpl w:val="9E709CD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50" w15:restartNumberingAfterBreak="0">
    <w:nsid w:val="449A0383"/>
    <w:multiLevelType w:val="hybridMultilevel"/>
    <w:tmpl w:val="BDACEC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51" w15:restartNumberingAfterBreak="0">
    <w:nsid w:val="449B3D87"/>
    <w:multiLevelType w:val="hybridMultilevel"/>
    <w:tmpl w:val="6C00C4C2"/>
    <w:lvl w:ilvl="0" w:tplc="04150011">
      <w:start w:val="1"/>
      <w:numFmt w:val="decimal"/>
      <w:lvlText w:val="%1)"/>
      <w:lvlJc w:val="left"/>
      <w:pPr>
        <w:ind w:left="720" w:hanging="360"/>
      </w:pPr>
      <w:rPr>
        <w:rFonts w:hint="default"/>
      </w:rPr>
    </w:lvl>
    <w:lvl w:ilvl="1" w:tplc="CA9C383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2" w15:restartNumberingAfterBreak="0">
    <w:nsid w:val="450214E7"/>
    <w:multiLevelType w:val="hybridMultilevel"/>
    <w:tmpl w:val="4C5A8F6E"/>
    <w:lvl w:ilvl="0" w:tplc="4D62364C">
      <w:start w:val="1"/>
      <w:numFmt w:val="bullet"/>
      <w:lvlText w:val=""/>
      <w:legacy w:legacy="1" w:legacySpace="0" w:legacyIndent="283"/>
      <w:lvlJc w:val="left"/>
      <w:pPr>
        <w:ind w:left="283" w:hanging="283"/>
      </w:pPr>
      <w:rPr>
        <w:rFonts w:ascii="Symbol" w:hAnsi="Symbol" w:hint="default"/>
        <w:sz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53" w15:restartNumberingAfterBreak="0">
    <w:nsid w:val="45256A05"/>
    <w:multiLevelType w:val="hybridMultilevel"/>
    <w:tmpl w:val="0B68199A"/>
    <w:lvl w:ilvl="0" w:tplc="66AEA8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4" w15:restartNumberingAfterBreak="0">
    <w:nsid w:val="452D22DF"/>
    <w:multiLevelType w:val="singleLevel"/>
    <w:tmpl w:val="DE82C1FC"/>
    <w:lvl w:ilvl="0">
      <w:start w:val="1"/>
      <w:numFmt w:val="lowerLetter"/>
      <w:lvlText w:val="(%1)"/>
      <w:legacy w:legacy="1" w:legacySpace="0" w:legacyIndent="283"/>
      <w:lvlJc w:val="left"/>
      <w:pPr>
        <w:ind w:left="283" w:hanging="283"/>
      </w:pPr>
    </w:lvl>
  </w:abstractNum>
  <w:abstractNum w:abstractNumId="355" w15:restartNumberingAfterBreak="0">
    <w:nsid w:val="45F470B3"/>
    <w:multiLevelType w:val="hybridMultilevel"/>
    <w:tmpl w:val="9CA8854C"/>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56" w15:restartNumberingAfterBreak="0">
    <w:nsid w:val="460902E5"/>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357" w15:restartNumberingAfterBreak="0">
    <w:nsid w:val="46461D5E"/>
    <w:multiLevelType w:val="multilevel"/>
    <w:tmpl w:val="BD8ACF46"/>
    <w:styleLink w:val="WWNum27"/>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58" w15:restartNumberingAfterBreak="0">
    <w:nsid w:val="46975E68"/>
    <w:multiLevelType w:val="hybridMultilevel"/>
    <w:tmpl w:val="2CB80846"/>
    <w:lvl w:ilvl="0" w:tplc="FE1AC52A">
      <w:start w:val="1"/>
      <w:numFmt w:val="lowerLetter"/>
      <w:lvlText w:val="%1)"/>
      <w:lvlJc w:val="left"/>
      <w:pPr>
        <w:tabs>
          <w:tab w:val="num" w:pos="377"/>
        </w:tabs>
        <w:ind w:left="377" w:hanging="377"/>
      </w:pPr>
      <w:rPr>
        <w:rFonts w:cs="Times New Roman" w:hint="default"/>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59" w15:restartNumberingAfterBreak="0">
    <w:nsid w:val="46AA37DC"/>
    <w:multiLevelType w:val="hybridMultilevel"/>
    <w:tmpl w:val="4F20FF10"/>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0" w15:restartNumberingAfterBreak="0">
    <w:nsid w:val="46B724E1"/>
    <w:multiLevelType w:val="singleLevel"/>
    <w:tmpl w:val="DE82C1FC"/>
    <w:lvl w:ilvl="0">
      <w:start w:val="1"/>
      <w:numFmt w:val="lowerLetter"/>
      <w:lvlText w:val="(%1)"/>
      <w:legacy w:legacy="1" w:legacySpace="0" w:legacyIndent="283"/>
      <w:lvlJc w:val="left"/>
      <w:pPr>
        <w:ind w:left="283" w:hanging="283"/>
      </w:pPr>
    </w:lvl>
  </w:abstractNum>
  <w:abstractNum w:abstractNumId="361" w15:restartNumberingAfterBreak="0">
    <w:nsid w:val="47426617"/>
    <w:multiLevelType w:val="hybridMultilevel"/>
    <w:tmpl w:val="BDC48D10"/>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62" w15:restartNumberingAfterBreak="0">
    <w:nsid w:val="479A32E5"/>
    <w:multiLevelType w:val="hybridMultilevel"/>
    <w:tmpl w:val="96BE836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63" w15:restartNumberingAfterBreak="0">
    <w:nsid w:val="47C34357"/>
    <w:multiLevelType w:val="hybridMultilevel"/>
    <w:tmpl w:val="5D3C3ADE"/>
    <w:lvl w:ilvl="0" w:tplc="09544EDC">
      <w:start w:val="1"/>
      <w:numFmt w:val="decimal"/>
      <w:lvlText w:val="%1)"/>
      <w:lvlJc w:val="right"/>
      <w:pPr>
        <w:ind w:left="720" w:hanging="360"/>
      </w:pPr>
      <w:rPr>
        <w:rFonts w:ascii="Times New Roman" w:hAnsi="Times New Roman" w:cs="Times New Roman" w:hint="default"/>
        <w:b w:val="0"/>
        <w:i w:val="0"/>
        <w:strike w:val="0"/>
        <w:dstrike w:val="0"/>
        <w:sz w:val="20"/>
        <w:u w:val="none"/>
        <w:effect w:val="none"/>
      </w:rPr>
    </w:lvl>
    <w:lvl w:ilvl="1" w:tplc="04150011">
      <w:start w:val="1"/>
      <w:numFmt w:val="decimal"/>
      <w:lvlText w:val="%2)"/>
      <w:lvlJc w:val="left"/>
      <w:pPr>
        <w:ind w:left="1440" w:hanging="360"/>
      </w:pPr>
      <w:rPr>
        <w:b w:val="0"/>
        <w:i w:val="0"/>
        <w:strike w:val="0"/>
        <w:dstrike w:val="0"/>
        <w:sz w:val="20"/>
        <w:u w:val="none"/>
        <w:effect w:val="none"/>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4" w15:restartNumberingAfterBreak="0">
    <w:nsid w:val="47EA29C1"/>
    <w:multiLevelType w:val="hybridMultilevel"/>
    <w:tmpl w:val="026058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5" w15:restartNumberingAfterBreak="0">
    <w:nsid w:val="47F83173"/>
    <w:multiLevelType w:val="hybridMultilevel"/>
    <w:tmpl w:val="86EA2D04"/>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66" w15:restartNumberingAfterBreak="0">
    <w:nsid w:val="481634B6"/>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367" w15:restartNumberingAfterBreak="0">
    <w:nsid w:val="484B35FE"/>
    <w:multiLevelType w:val="hybridMultilevel"/>
    <w:tmpl w:val="168A2A44"/>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8" w15:restartNumberingAfterBreak="0">
    <w:nsid w:val="488302A9"/>
    <w:multiLevelType w:val="hybridMultilevel"/>
    <w:tmpl w:val="898A0E12"/>
    <w:lvl w:ilvl="0" w:tplc="0B40E93A">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69" w15:restartNumberingAfterBreak="0">
    <w:nsid w:val="488569A3"/>
    <w:multiLevelType w:val="hybridMultilevel"/>
    <w:tmpl w:val="C8C813C2"/>
    <w:lvl w:ilvl="0" w:tplc="A5649408">
      <w:start w:val="1"/>
      <w:numFmt w:val="bullet"/>
      <w:lvlText w:val="­"/>
      <w:lvlJc w:val="left"/>
      <w:pPr>
        <w:tabs>
          <w:tab w:val="num" w:pos="397"/>
        </w:tabs>
        <w:ind w:left="397" w:hanging="397"/>
      </w:pPr>
      <w:rPr>
        <w:rFonts w:ascii="Courier New" w:hAnsi="Courier New" w:cs="Courier New"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370" w15:restartNumberingAfterBreak="0">
    <w:nsid w:val="489C524C"/>
    <w:multiLevelType w:val="hybridMultilevel"/>
    <w:tmpl w:val="EE1E9CC6"/>
    <w:lvl w:ilvl="0" w:tplc="0B40E93A">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71" w15:restartNumberingAfterBreak="0">
    <w:nsid w:val="4992261C"/>
    <w:multiLevelType w:val="hybridMultilevel"/>
    <w:tmpl w:val="74F689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2" w15:restartNumberingAfterBreak="0">
    <w:nsid w:val="49DE082F"/>
    <w:multiLevelType w:val="hybridMultilevel"/>
    <w:tmpl w:val="2ABCBE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3" w15:restartNumberingAfterBreak="0">
    <w:nsid w:val="49E93910"/>
    <w:multiLevelType w:val="hybridMultilevel"/>
    <w:tmpl w:val="BCEEB0A4"/>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74" w15:restartNumberingAfterBreak="0">
    <w:nsid w:val="4A067C4B"/>
    <w:multiLevelType w:val="singleLevel"/>
    <w:tmpl w:val="49BC1EC6"/>
    <w:lvl w:ilvl="0">
      <w:start w:val="1"/>
      <w:numFmt w:val="lowerLetter"/>
      <w:lvlText w:val="%1) "/>
      <w:legacy w:legacy="1" w:legacySpace="0" w:legacyIndent="283"/>
      <w:lvlJc w:val="left"/>
      <w:pPr>
        <w:ind w:left="283" w:hanging="283"/>
      </w:pPr>
      <w:rPr>
        <w:b w:val="0"/>
        <w:i w:val="0"/>
        <w:sz w:val="20"/>
      </w:rPr>
    </w:lvl>
  </w:abstractNum>
  <w:abstractNum w:abstractNumId="375" w15:restartNumberingAfterBreak="0">
    <w:nsid w:val="4A141630"/>
    <w:multiLevelType w:val="hybridMultilevel"/>
    <w:tmpl w:val="A330D230"/>
    <w:lvl w:ilvl="0" w:tplc="04150001">
      <w:start w:val="1"/>
      <w:numFmt w:val="bullet"/>
      <w:lvlText w:val=""/>
      <w:lvlJc w:val="left"/>
      <w:pPr>
        <w:ind w:left="1428" w:hanging="360"/>
      </w:pPr>
      <w:rPr>
        <w:rFonts w:ascii="Symbol" w:hAnsi="Symbol" w:hint="default"/>
      </w:rPr>
    </w:lvl>
    <w:lvl w:ilvl="1" w:tplc="04150017">
      <w:start w:val="1"/>
      <w:numFmt w:val="lowerLetter"/>
      <w:lvlText w:val="%2)"/>
      <w:lvlJc w:val="left"/>
      <w:pPr>
        <w:ind w:left="2148" w:hanging="360"/>
      </w:pPr>
      <w:rPr>
        <w:rFonts w:hint="default"/>
      </w:rPr>
    </w:lvl>
    <w:lvl w:ilvl="2" w:tplc="1CFC6064">
      <w:start w:val="1"/>
      <w:numFmt w:val="decimal"/>
      <w:lvlText w:val="%3)"/>
      <w:lvlJc w:val="left"/>
      <w:pPr>
        <w:ind w:left="2868" w:hanging="360"/>
      </w:pPr>
      <w:rPr>
        <w:rFonts w:hint="default"/>
      </w:rPr>
    </w:lvl>
    <w:lvl w:ilvl="3" w:tplc="0415000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76" w15:restartNumberingAfterBreak="0">
    <w:nsid w:val="4A514479"/>
    <w:multiLevelType w:val="hybridMultilevel"/>
    <w:tmpl w:val="28329196"/>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7" w15:restartNumberingAfterBreak="0">
    <w:nsid w:val="4B2345DE"/>
    <w:multiLevelType w:val="singleLevel"/>
    <w:tmpl w:val="782A5878"/>
    <w:lvl w:ilvl="0">
      <w:start w:val="1"/>
      <w:numFmt w:val="bullet"/>
      <w:pStyle w:val="LISTAWYPUNKTOWANA"/>
      <w:lvlText w:val=""/>
      <w:lvlJc w:val="left"/>
      <w:pPr>
        <w:tabs>
          <w:tab w:val="num" w:pos="360"/>
        </w:tabs>
        <w:ind w:left="340" w:hanging="340"/>
      </w:pPr>
      <w:rPr>
        <w:rFonts w:ascii="Symbol" w:hAnsi="Symbol" w:hint="default"/>
      </w:rPr>
    </w:lvl>
  </w:abstractNum>
  <w:abstractNum w:abstractNumId="378" w15:restartNumberingAfterBreak="0">
    <w:nsid w:val="4B832D54"/>
    <w:multiLevelType w:val="hybridMultilevel"/>
    <w:tmpl w:val="3FF61264"/>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79" w15:restartNumberingAfterBreak="0">
    <w:nsid w:val="4BC86C4F"/>
    <w:multiLevelType w:val="hybridMultilevel"/>
    <w:tmpl w:val="B860D9CE"/>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0" w15:restartNumberingAfterBreak="0">
    <w:nsid w:val="4BCA5AE5"/>
    <w:multiLevelType w:val="hybridMultilevel"/>
    <w:tmpl w:val="8CECB8EA"/>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81" w15:restartNumberingAfterBreak="0">
    <w:nsid w:val="4BE97D0B"/>
    <w:multiLevelType w:val="multilevel"/>
    <w:tmpl w:val="B7DAC6A4"/>
    <w:styleLink w:val="WWNum3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82" w15:restartNumberingAfterBreak="0">
    <w:nsid w:val="4C312DA5"/>
    <w:multiLevelType w:val="singleLevel"/>
    <w:tmpl w:val="04150017"/>
    <w:lvl w:ilvl="0">
      <w:start w:val="1"/>
      <w:numFmt w:val="lowerLetter"/>
      <w:lvlText w:val="%1)"/>
      <w:lvlJc w:val="left"/>
      <w:pPr>
        <w:tabs>
          <w:tab w:val="num" w:pos="360"/>
        </w:tabs>
        <w:ind w:left="360" w:hanging="360"/>
      </w:pPr>
    </w:lvl>
  </w:abstractNum>
  <w:abstractNum w:abstractNumId="383" w15:restartNumberingAfterBreak="0">
    <w:nsid w:val="4C6C7DF3"/>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384" w15:restartNumberingAfterBreak="0">
    <w:nsid w:val="4CDA0DF0"/>
    <w:multiLevelType w:val="hybridMultilevel"/>
    <w:tmpl w:val="CEB20C6E"/>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85" w15:restartNumberingAfterBreak="0">
    <w:nsid w:val="4D087E30"/>
    <w:multiLevelType w:val="hybridMultilevel"/>
    <w:tmpl w:val="B9822D32"/>
    <w:lvl w:ilvl="0" w:tplc="FFFFFFFF">
      <w:start w:val="1"/>
      <w:numFmt w:val="bullet"/>
      <w:lvlText w:val=""/>
      <w:lvlJc w:val="left"/>
      <w:pPr>
        <w:tabs>
          <w:tab w:val="num" w:pos="1276"/>
        </w:tabs>
        <w:ind w:left="1276" w:hanging="426"/>
      </w:pPr>
      <w:rPr>
        <w:rFonts w:ascii="Symbol" w:hAnsi="Symbol" w:hint="default"/>
        <w:sz w:val="16"/>
      </w:rPr>
    </w:lvl>
    <w:lvl w:ilvl="1" w:tplc="FFFFFFFF" w:tentative="1">
      <w:start w:val="1"/>
      <w:numFmt w:val="bullet"/>
      <w:lvlText w:val="o"/>
      <w:lvlJc w:val="left"/>
      <w:pPr>
        <w:tabs>
          <w:tab w:val="num" w:pos="1865"/>
        </w:tabs>
        <w:ind w:left="1865" w:hanging="360"/>
      </w:pPr>
      <w:rPr>
        <w:rFonts w:ascii="Courier New" w:hAnsi="Courier New" w:hint="default"/>
      </w:rPr>
    </w:lvl>
    <w:lvl w:ilvl="2" w:tplc="FFFFFFFF" w:tentative="1">
      <w:start w:val="1"/>
      <w:numFmt w:val="bullet"/>
      <w:lvlText w:val=""/>
      <w:lvlJc w:val="left"/>
      <w:pPr>
        <w:tabs>
          <w:tab w:val="num" w:pos="2585"/>
        </w:tabs>
        <w:ind w:left="2585" w:hanging="360"/>
      </w:pPr>
      <w:rPr>
        <w:rFonts w:ascii="Wingdings" w:hAnsi="Wingdings" w:hint="default"/>
      </w:rPr>
    </w:lvl>
    <w:lvl w:ilvl="3" w:tplc="FFFFFFFF" w:tentative="1">
      <w:start w:val="1"/>
      <w:numFmt w:val="bullet"/>
      <w:lvlText w:val=""/>
      <w:lvlJc w:val="left"/>
      <w:pPr>
        <w:tabs>
          <w:tab w:val="num" w:pos="3305"/>
        </w:tabs>
        <w:ind w:left="3305" w:hanging="360"/>
      </w:pPr>
      <w:rPr>
        <w:rFonts w:ascii="Symbol" w:hAnsi="Symbol" w:hint="default"/>
      </w:rPr>
    </w:lvl>
    <w:lvl w:ilvl="4" w:tplc="FFFFFFFF" w:tentative="1">
      <w:start w:val="1"/>
      <w:numFmt w:val="bullet"/>
      <w:lvlText w:val="o"/>
      <w:lvlJc w:val="left"/>
      <w:pPr>
        <w:tabs>
          <w:tab w:val="num" w:pos="4025"/>
        </w:tabs>
        <w:ind w:left="4025" w:hanging="360"/>
      </w:pPr>
      <w:rPr>
        <w:rFonts w:ascii="Courier New" w:hAnsi="Courier New" w:hint="default"/>
      </w:rPr>
    </w:lvl>
    <w:lvl w:ilvl="5" w:tplc="FFFFFFFF" w:tentative="1">
      <w:start w:val="1"/>
      <w:numFmt w:val="bullet"/>
      <w:lvlText w:val=""/>
      <w:lvlJc w:val="left"/>
      <w:pPr>
        <w:tabs>
          <w:tab w:val="num" w:pos="4745"/>
        </w:tabs>
        <w:ind w:left="4745" w:hanging="360"/>
      </w:pPr>
      <w:rPr>
        <w:rFonts w:ascii="Wingdings" w:hAnsi="Wingdings" w:hint="default"/>
      </w:rPr>
    </w:lvl>
    <w:lvl w:ilvl="6" w:tplc="FFFFFFFF" w:tentative="1">
      <w:start w:val="1"/>
      <w:numFmt w:val="bullet"/>
      <w:lvlText w:val=""/>
      <w:lvlJc w:val="left"/>
      <w:pPr>
        <w:tabs>
          <w:tab w:val="num" w:pos="5465"/>
        </w:tabs>
        <w:ind w:left="5465" w:hanging="360"/>
      </w:pPr>
      <w:rPr>
        <w:rFonts w:ascii="Symbol" w:hAnsi="Symbol" w:hint="default"/>
      </w:rPr>
    </w:lvl>
    <w:lvl w:ilvl="7" w:tplc="FFFFFFFF" w:tentative="1">
      <w:start w:val="1"/>
      <w:numFmt w:val="bullet"/>
      <w:lvlText w:val="o"/>
      <w:lvlJc w:val="left"/>
      <w:pPr>
        <w:tabs>
          <w:tab w:val="num" w:pos="6185"/>
        </w:tabs>
        <w:ind w:left="6185" w:hanging="360"/>
      </w:pPr>
      <w:rPr>
        <w:rFonts w:ascii="Courier New" w:hAnsi="Courier New" w:hint="default"/>
      </w:rPr>
    </w:lvl>
    <w:lvl w:ilvl="8" w:tplc="FFFFFFFF" w:tentative="1">
      <w:start w:val="1"/>
      <w:numFmt w:val="bullet"/>
      <w:lvlText w:val=""/>
      <w:lvlJc w:val="left"/>
      <w:pPr>
        <w:tabs>
          <w:tab w:val="num" w:pos="6905"/>
        </w:tabs>
        <w:ind w:left="6905" w:hanging="360"/>
      </w:pPr>
      <w:rPr>
        <w:rFonts w:ascii="Wingdings" w:hAnsi="Wingdings" w:hint="default"/>
      </w:rPr>
    </w:lvl>
  </w:abstractNum>
  <w:abstractNum w:abstractNumId="386" w15:restartNumberingAfterBreak="0">
    <w:nsid w:val="4D9041D0"/>
    <w:multiLevelType w:val="hybridMultilevel"/>
    <w:tmpl w:val="E86E4B2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7" w15:restartNumberingAfterBreak="0">
    <w:nsid w:val="4E2C35B8"/>
    <w:multiLevelType w:val="hybridMultilevel"/>
    <w:tmpl w:val="2390C522"/>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88" w15:restartNumberingAfterBreak="0">
    <w:nsid w:val="4E7E0C6A"/>
    <w:multiLevelType w:val="hybridMultilevel"/>
    <w:tmpl w:val="FADA151E"/>
    <w:lvl w:ilvl="0" w:tplc="DC5A0E1C">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9" w15:restartNumberingAfterBreak="0">
    <w:nsid w:val="4E9C6A84"/>
    <w:multiLevelType w:val="hybridMultilevel"/>
    <w:tmpl w:val="0D00173A"/>
    <w:lvl w:ilvl="0" w:tplc="04150017">
      <w:start w:val="1"/>
      <w:numFmt w:val="lowerLetter"/>
      <w:lvlText w:val="%1)"/>
      <w:lvlJc w:val="left"/>
      <w:pPr>
        <w:ind w:left="720" w:hanging="360"/>
      </w:pPr>
    </w:lvl>
    <w:lvl w:ilvl="1" w:tplc="9376BAFC">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0" w15:restartNumberingAfterBreak="0">
    <w:nsid w:val="4EA854A2"/>
    <w:multiLevelType w:val="hybridMultilevel"/>
    <w:tmpl w:val="200261A8"/>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91" w15:restartNumberingAfterBreak="0">
    <w:nsid w:val="4EB952F4"/>
    <w:multiLevelType w:val="singleLevel"/>
    <w:tmpl w:val="41826B92"/>
    <w:lvl w:ilvl="0">
      <w:start w:val="1"/>
      <w:numFmt w:val="lowerLetter"/>
      <w:pStyle w:val="Listanumerowana1"/>
      <w:lvlText w:val="%1)"/>
      <w:legacy w:legacy="1" w:legacySpace="0" w:legacyIndent="283"/>
      <w:lvlJc w:val="left"/>
      <w:pPr>
        <w:ind w:left="283" w:hanging="283"/>
      </w:pPr>
    </w:lvl>
  </w:abstractNum>
  <w:abstractNum w:abstractNumId="392" w15:restartNumberingAfterBreak="0">
    <w:nsid w:val="4F511573"/>
    <w:multiLevelType w:val="hybridMultilevel"/>
    <w:tmpl w:val="0EC27938"/>
    <w:lvl w:ilvl="0" w:tplc="FFFFFFFF">
      <w:start w:val="1"/>
      <w:numFmt w:val="bullet"/>
      <w:lvlText w:val=""/>
      <w:lvlJc w:val="left"/>
      <w:pPr>
        <w:tabs>
          <w:tab w:val="num" w:pos="1276"/>
        </w:tabs>
        <w:ind w:left="1276" w:hanging="426"/>
      </w:pPr>
      <w:rPr>
        <w:rFonts w:ascii="Symbol" w:hAnsi="Symbol" w:hint="default"/>
        <w:sz w:val="16"/>
      </w:rPr>
    </w:lvl>
    <w:lvl w:ilvl="1" w:tplc="FFFFFFFF" w:tentative="1">
      <w:start w:val="1"/>
      <w:numFmt w:val="bullet"/>
      <w:lvlText w:val="o"/>
      <w:lvlJc w:val="left"/>
      <w:pPr>
        <w:tabs>
          <w:tab w:val="num" w:pos="1865"/>
        </w:tabs>
        <w:ind w:left="1865" w:hanging="360"/>
      </w:pPr>
      <w:rPr>
        <w:rFonts w:ascii="Courier New" w:hAnsi="Courier New" w:hint="default"/>
      </w:rPr>
    </w:lvl>
    <w:lvl w:ilvl="2" w:tplc="FFFFFFFF" w:tentative="1">
      <w:start w:val="1"/>
      <w:numFmt w:val="bullet"/>
      <w:lvlText w:val=""/>
      <w:lvlJc w:val="left"/>
      <w:pPr>
        <w:tabs>
          <w:tab w:val="num" w:pos="2585"/>
        </w:tabs>
        <w:ind w:left="2585" w:hanging="360"/>
      </w:pPr>
      <w:rPr>
        <w:rFonts w:ascii="Wingdings" w:hAnsi="Wingdings" w:hint="default"/>
      </w:rPr>
    </w:lvl>
    <w:lvl w:ilvl="3" w:tplc="FFFFFFFF" w:tentative="1">
      <w:start w:val="1"/>
      <w:numFmt w:val="bullet"/>
      <w:lvlText w:val=""/>
      <w:lvlJc w:val="left"/>
      <w:pPr>
        <w:tabs>
          <w:tab w:val="num" w:pos="3305"/>
        </w:tabs>
        <w:ind w:left="3305" w:hanging="360"/>
      </w:pPr>
      <w:rPr>
        <w:rFonts w:ascii="Symbol" w:hAnsi="Symbol" w:hint="default"/>
      </w:rPr>
    </w:lvl>
    <w:lvl w:ilvl="4" w:tplc="FFFFFFFF" w:tentative="1">
      <w:start w:val="1"/>
      <w:numFmt w:val="bullet"/>
      <w:lvlText w:val="o"/>
      <w:lvlJc w:val="left"/>
      <w:pPr>
        <w:tabs>
          <w:tab w:val="num" w:pos="4025"/>
        </w:tabs>
        <w:ind w:left="4025" w:hanging="360"/>
      </w:pPr>
      <w:rPr>
        <w:rFonts w:ascii="Courier New" w:hAnsi="Courier New" w:hint="default"/>
      </w:rPr>
    </w:lvl>
    <w:lvl w:ilvl="5" w:tplc="FFFFFFFF" w:tentative="1">
      <w:start w:val="1"/>
      <w:numFmt w:val="bullet"/>
      <w:lvlText w:val=""/>
      <w:lvlJc w:val="left"/>
      <w:pPr>
        <w:tabs>
          <w:tab w:val="num" w:pos="4745"/>
        </w:tabs>
        <w:ind w:left="4745" w:hanging="360"/>
      </w:pPr>
      <w:rPr>
        <w:rFonts w:ascii="Wingdings" w:hAnsi="Wingdings" w:hint="default"/>
      </w:rPr>
    </w:lvl>
    <w:lvl w:ilvl="6" w:tplc="FFFFFFFF" w:tentative="1">
      <w:start w:val="1"/>
      <w:numFmt w:val="bullet"/>
      <w:lvlText w:val=""/>
      <w:lvlJc w:val="left"/>
      <w:pPr>
        <w:tabs>
          <w:tab w:val="num" w:pos="5465"/>
        </w:tabs>
        <w:ind w:left="5465" w:hanging="360"/>
      </w:pPr>
      <w:rPr>
        <w:rFonts w:ascii="Symbol" w:hAnsi="Symbol" w:hint="default"/>
      </w:rPr>
    </w:lvl>
    <w:lvl w:ilvl="7" w:tplc="FFFFFFFF" w:tentative="1">
      <w:start w:val="1"/>
      <w:numFmt w:val="bullet"/>
      <w:lvlText w:val="o"/>
      <w:lvlJc w:val="left"/>
      <w:pPr>
        <w:tabs>
          <w:tab w:val="num" w:pos="6185"/>
        </w:tabs>
        <w:ind w:left="6185" w:hanging="360"/>
      </w:pPr>
      <w:rPr>
        <w:rFonts w:ascii="Courier New" w:hAnsi="Courier New" w:hint="default"/>
      </w:rPr>
    </w:lvl>
    <w:lvl w:ilvl="8" w:tplc="FFFFFFFF" w:tentative="1">
      <w:start w:val="1"/>
      <w:numFmt w:val="bullet"/>
      <w:lvlText w:val=""/>
      <w:lvlJc w:val="left"/>
      <w:pPr>
        <w:tabs>
          <w:tab w:val="num" w:pos="6905"/>
        </w:tabs>
        <w:ind w:left="6905" w:hanging="360"/>
      </w:pPr>
      <w:rPr>
        <w:rFonts w:ascii="Wingdings" w:hAnsi="Wingdings" w:hint="default"/>
      </w:rPr>
    </w:lvl>
  </w:abstractNum>
  <w:abstractNum w:abstractNumId="393" w15:restartNumberingAfterBreak="0">
    <w:nsid w:val="4F92669E"/>
    <w:multiLevelType w:val="multilevel"/>
    <w:tmpl w:val="2B4C71F0"/>
    <w:styleLink w:val="WWNum26"/>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4" w15:restartNumberingAfterBreak="0">
    <w:nsid w:val="4F954494"/>
    <w:multiLevelType w:val="singleLevel"/>
    <w:tmpl w:val="60308624"/>
    <w:lvl w:ilvl="0">
      <w:start w:val="1"/>
      <w:numFmt w:val="lowerLetter"/>
      <w:lvlText w:val="%1)"/>
      <w:legacy w:legacy="1" w:legacySpace="0" w:legacyIndent="283"/>
      <w:lvlJc w:val="left"/>
      <w:pPr>
        <w:ind w:left="283" w:hanging="283"/>
      </w:pPr>
    </w:lvl>
  </w:abstractNum>
  <w:abstractNum w:abstractNumId="395" w15:restartNumberingAfterBreak="0">
    <w:nsid w:val="4FF371F2"/>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396" w15:restartNumberingAfterBreak="0">
    <w:nsid w:val="5008796C"/>
    <w:multiLevelType w:val="hybridMultilevel"/>
    <w:tmpl w:val="0352DC32"/>
    <w:lvl w:ilvl="0" w:tplc="F2F09DCA">
      <w:start w:val="2"/>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7" w15:restartNumberingAfterBreak="0">
    <w:nsid w:val="503A0AD0"/>
    <w:multiLevelType w:val="singleLevel"/>
    <w:tmpl w:val="F12A86FA"/>
    <w:lvl w:ilvl="0">
      <w:start w:val="36"/>
      <w:numFmt w:val="decimal"/>
      <w:lvlText w:val="%1."/>
      <w:legacy w:legacy="1" w:legacySpace="0" w:legacyIndent="340"/>
      <w:lvlJc w:val="left"/>
      <w:pPr>
        <w:ind w:left="453" w:hanging="340"/>
      </w:pPr>
    </w:lvl>
  </w:abstractNum>
  <w:abstractNum w:abstractNumId="398" w15:restartNumberingAfterBreak="0">
    <w:nsid w:val="508700CB"/>
    <w:multiLevelType w:val="singleLevel"/>
    <w:tmpl w:val="D6D8BB3A"/>
    <w:lvl w:ilvl="0">
      <w:start w:val="1"/>
      <w:numFmt w:val="lowerLetter"/>
      <w:lvlText w:val="%1)"/>
      <w:legacy w:legacy="1" w:legacySpace="0" w:legacyIndent="283"/>
      <w:lvlJc w:val="left"/>
      <w:pPr>
        <w:ind w:left="283" w:hanging="283"/>
      </w:pPr>
    </w:lvl>
  </w:abstractNum>
  <w:abstractNum w:abstractNumId="399" w15:restartNumberingAfterBreak="0">
    <w:nsid w:val="50870D2D"/>
    <w:multiLevelType w:val="multilevel"/>
    <w:tmpl w:val="5C6C0376"/>
    <w:styleLink w:val="WWNum2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00" w15:restartNumberingAfterBreak="0">
    <w:nsid w:val="50C67AC6"/>
    <w:multiLevelType w:val="hybridMultilevel"/>
    <w:tmpl w:val="E72C2D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1" w15:restartNumberingAfterBreak="0">
    <w:nsid w:val="50CF6212"/>
    <w:multiLevelType w:val="hybridMultilevel"/>
    <w:tmpl w:val="54FEFAF6"/>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402" w15:restartNumberingAfterBreak="0">
    <w:nsid w:val="50EF2778"/>
    <w:multiLevelType w:val="hybridMultilevel"/>
    <w:tmpl w:val="CE761630"/>
    <w:lvl w:ilvl="0" w:tplc="7D0A56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3" w15:restartNumberingAfterBreak="0">
    <w:nsid w:val="50F21AB9"/>
    <w:multiLevelType w:val="hybridMultilevel"/>
    <w:tmpl w:val="B478FE5E"/>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04" w15:restartNumberingAfterBreak="0">
    <w:nsid w:val="510026D1"/>
    <w:multiLevelType w:val="singleLevel"/>
    <w:tmpl w:val="A0E638AC"/>
    <w:lvl w:ilvl="0">
      <w:start w:val="1"/>
      <w:numFmt w:val="lowerLetter"/>
      <w:lvlText w:val="%1)"/>
      <w:legacy w:legacy="1" w:legacySpace="0" w:legacyIndent="283"/>
      <w:lvlJc w:val="left"/>
      <w:pPr>
        <w:ind w:left="283" w:hanging="283"/>
      </w:pPr>
    </w:lvl>
  </w:abstractNum>
  <w:abstractNum w:abstractNumId="405" w15:restartNumberingAfterBreak="0">
    <w:nsid w:val="511F678B"/>
    <w:multiLevelType w:val="multilevel"/>
    <w:tmpl w:val="34B8D968"/>
    <w:styleLink w:val="WW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06" w15:restartNumberingAfterBreak="0">
    <w:nsid w:val="514F7990"/>
    <w:multiLevelType w:val="hybridMultilevel"/>
    <w:tmpl w:val="D5AEEA60"/>
    <w:lvl w:ilvl="0" w:tplc="AEFCA5DA">
      <w:start w:val="1"/>
      <w:numFmt w:val="lowerLetter"/>
      <w:lvlText w:val="%1)"/>
      <w:lvlJc w:val="left"/>
      <w:pPr>
        <w:tabs>
          <w:tab w:val="num" w:pos="720"/>
        </w:tabs>
        <w:ind w:left="720" w:hanging="360"/>
      </w:pPr>
    </w:lvl>
    <w:lvl w:ilvl="1" w:tplc="04150019">
      <w:start w:val="1"/>
      <w:numFmt w:val="bullet"/>
      <w:lvlText w:val="o"/>
      <w:lvlJc w:val="left"/>
      <w:pPr>
        <w:tabs>
          <w:tab w:val="num" w:pos="1440"/>
        </w:tabs>
        <w:ind w:left="1440" w:hanging="360"/>
      </w:pPr>
      <w:rPr>
        <w:rFonts w:ascii="Courier New" w:hAnsi="Courier New" w:cs="Courier New" w:hint="default"/>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cs="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cs="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407" w15:restartNumberingAfterBreak="0">
    <w:nsid w:val="51655175"/>
    <w:multiLevelType w:val="hybridMultilevel"/>
    <w:tmpl w:val="5A503A6C"/>
    <w:lvl w:ilvl="0" w:tplc="D35AB624">
      <w:start w:val="1"/>
      <w:numFmt w:val="bullet"/>
      <w:lvlText w:val="–"/>
      <w:lvlJc w:val="left"/>
      <w:pPr>
        <w:ind w:left="1004" w:hanging="360"/>
      </w:pPr>
      <w:rPr>
        <w:rFonts w:ascii="Times New Roman" w:hAnsi="Times New Roman" w:cs="Times New Roman" w:hint="default"/>
        <w:sz w:val="16"/>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408" w15:restartNumberingAfterBreak="0">
    <w:nsid w:val="51B963E2"/>
    <w:multiLevelType w:val="hybridMultilevel"/>
    <w:tmpl w:val="53D21BB8"/>
    <w:lvl w:ilvl="0" w:tplc="04150011">
      <w:start w:val="1"/>
      <w:numFmt w:val="lowerLetter"/>
      <w:lvlText w:val="%1)"/>
      <w:lvlJc w:val="left"/>
      <w:pPr>
        <w:tabs>
          <w:tab w:val="num" w:pos="720"/>
        </w:tabs>
        <w:ind w:left="720" w:hanging="360"/>
      </w:pPr>
    </w:lvl>
    <w:lvl w:ilvl="1" w:tplc="D35AB624">
      <w:start w:val="1"/>
      <w:numFmt w:val="bullet"/>
      <w:lvlText w:val="–"/>
      <w:lvlJc w:val="left"/>
      <w:pPr>
        <w:tabs>
          <w:tab w:val="num" w:pos="1440"/>
        </w:tabs>
        <w:ind w:left="1440" w:hanging="360"/>
      </w:pPr>
      <w:rPr>
        <w:rFonts w:ascii="Times New Roman" w:hAnsi="Times New Roman" w:cs="Times New Roman" w:hint="default"/>
        <w:sz w:val="16"/>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09" w15:restartNumberingAfterBreak="0">
    <w:nsid w:val="521D6516"/>
    <w:multiLevelType w:val="multilevel"/>
    <w:tmpl w:val="B6AEDFC8"/>
    <w:styleLink w:val="WWNum3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10" w15:restartNumberingAfterBreak="0">
    <w:nsid w:val="521F3EAD"/>
    <w:multiLevelType w:val="multilevel"/>
    <w:tmpl w:val="D7628CE2"/>
    <w:lvl w:ilvl="0">
      <w:start w:val="1"/>
      <w:numFmt w:val="decimal"/>
      <w:lvlText w:val="%1"/>
      <w:lvlJc w:val="left"/>
      <w:pPr>
        <w:ind w:left="707" w:hanging="478"/>
      </w:pPr>
      <w:rPr>
        <w:rFonts w:hint="default"/>
      </w:rPr>
    </w:lvl>
    <w:lvl w:ilvl="1">
      <w:start w:val="4"/>
      <w:numFmt w:val="decimal"/>
      <w:lvlText w:val="%1.%2"/>
      <w:lvlJc w:val="left"/>
      <w:pPr>
        <w:ind w:left="707" w:hanging="478"/>
      </w:pPr>
      <w:rPr>
        <w:rFonts w:hint="default"/>
      </w:rPr>
    </w:lvl>
    <w:lvl w:ilvl="2">
      <w:start w:val="1"/>
      <w:numFmt w:val="decimal"/>
      <w:lvlText w:val="%1.%2.%3."/>
      <w:lvlJc w:val="left"/>
      <w:pPr>
        <w:ind w:left="707" w:hanging="478"/>
      </w:pPr>
      <w:rPr>
        <w:rFonts w:ascii="Times New Roman" w:eastAsia="Times New Roman" w:hAnsi="Times New Roman" w:cs="Times New Roman" w:hint="default"/>
        <w:spacing w:val="0"/>
        <w:w w:val="99"/>
        <w:sz w:val="18"/>
        <w:szCs w:val="18"/>
      </w:rPr>
    </w:lvl>
    <w:lvl w:ilvl="3">
      <w:numFmt w:val="bullet"/>
      <w:lvlText w:val="•"/>
      <w:lvlJc w:val="left"/>
      <w:pPr>
        <w:ind w:left="3304" w:hanging="478"/>
      </w:pPr>
      <w:rPr>
        <w:rFonts w:hint="default"/>
      </w:rPr>
    </w:lvl>
    <w:lvl w:ilvl="4">
      <w:numFmt w:val="bullet"/>
      <w:lvlText w:val="•"/>
      <w:lvlJc w:val="left"/>
      <w:pPr>
        <w:ind w:left="4172" w:hanging="478"/>
      </w:pPr>
      <w:rPr>
        <w:rFonts w:hint="default"/>
      </w:rPr>
    </w:lvl>
    <w:lvl w:ilvl="5">
      <w:numFmt w:val="bullet"/>
      <w:lvlText w:val="•"/>
      <w:lvlJc w:val="left"/>
      <w:pPr>
        <w:ind w:left="5040" w:hanging="478"/>
      </w:pPr>
      <w:rPr>
        <w:rFonts w:hint="default"/>
      </w:rPr>
    </w:lvl>
    <w:lvl w:ilvl="6">
      <w:numFmt w:val="bullet"/>
      <w:lvlText w:val="•"/>
      <w:lvlJc w:val="left"/>
      <w:pPr>
        <w:ind w:left="5908" w:hanging="478"/>
      </w:pPr>
      <w:rPr>
        <w:rFonts w:hint="default"/>
      </w:rPr>
    </w:lvl>
    <w:lvl w:ilvl="7">
      <w:numFmt w:val="bullet"/>
      <w:lvlText w:val="•"/>
      <w:lvlJc w:val="left"/>
      <w:pPr>
        <w:ind w:left="6776" w:hanging="478"/>
      </w:pPr>
      <w:rPr>
        <w:rFonts w:hint="default"/>
      </w:rPr>
    </w:lvl>
    <w:lvl w:ilvl="8">
      <w:numFmt w:val="bullet"/>
      <w:lvlText w:val="•"/>
      <w:lvlJc w:val="left"/>
      <w:pPr>
        <w:ind w:left="7644" w:hanging="478"/>
      </w:pPr>
      <w:rPr>
        <w:rFonts w:hint="default"/>
      </w:rPr>
    </w:lvl>
  </w:abstractNum>
  <w:abstractNum w:abstractNumId="411" w15:restartNumberingAfterBreak="0">
    <w:nsid w:val="52CD4BE8"/>
    <w:multiLevelType w:val="hybridMultilevel"/>
    <w:tmpl w:val="8C2288F2"/>
    <w:lvl w:ilvl="0" w:tplc="869EC7DA">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412" w15:restartNumberingAfterBreak="0">
    <w:nsid w:val="52EC0046"/>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413" w15:restartNumberingAfterBreak="0">
    <w:nsid w:val="533028E6"/>
    <w:multiLevelType w:val="hybridMultilevel"/>
    <w:tmpl w:val="ADCE2AC4"/>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14" w15:restartNumberingAfterBreak="0">
    <w:nsid w:val="535E0845"/>
    <w:multiLevelType w:val="hybridMultilevel"/>
    <w:tmpl w:val="EBFA92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5" w15:restartNumberingAfterBreak="0">
    <w:nsid w:val="53C31E8F"/>
    <w:multiLevelType w:val="multilevel"/>
    <w:tmpl w:val="35E4C440"/>
    <w:styleLink w:val="WWNum1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16" w15:restartNumberingAfterBreak="0">
    <w:nsid w:val="541438BD"/>
    <w:multiLevelType w:val="hybridMultilevel"/>
    <w:tmpl w:val="EF4E4CC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7" w15:restartNumberingAfterBreak="0">
    <w:nsid w:val="54307F5A"/>
    <w:multiLevelType w:val="hybridMultilevel"/>
    <w:tmpl w:val="09BCC51A"/>
    <w:lvl w:ilvl="0" w:tplc="075CCAA2">
      <w:start w:val="1"/>
      <w:numFmt w:val="decimal"/>
      <w:lvlText w:val="%1."/>
      <w:lvlJc w:val="left"/>
      <w:pPr>
        <w:ind w:left="504" w:hanging="183"/>
      </w:pPr>
      <w:rPr>
        <w:rFonts w:ascii="Times New Roman" w:eastAsia="Times New Roman" w:hAnsi="Times New Roman" w:cs="Times New Roman" w:hint="default"/>
        <w:spacing w:val="0"/>
        <w:w w:val="99"/>
        <w:sz w:val="18"/>
        <w:szCs w:val="18"/>
      </w:rPr>
    </w:lvl>
    <w:lvl w:ilvl="1" w:tplc="44AE4E64">
      <w:numFmt w:val="bullet"/>
      <w:lvlText w:val="−"/>
      <w:lvlJc w:val="left"/>
      <w:pPr>
        <w:ind w:left="787" w:hanging="164"/>
      </w:pPr>
      <w:rPr>
        <w:rFonts w:ascii="Times New Roman" w:eastAsia="Times New Roman" w:hAnsi="Times New Roman" w:cs="Times New Roman" w:hint="default"/>
        <w:w w:val="99"/>
        <w:sz w:val="18"/>
        <w:szCs w:val="18"/>
      </w:rPr>
    </w:lvl>
    <w:lvl w:ilvl="2" w:tplc="AD2AC64C">
      <w:numFmt w:val="bullet"/>
      <w:lvlText w:val="•"/>
      <w:lvlJc w:val="left"/>
      <w:pPr>
        <w:ind w:left="1744" w:hanging="164"/>
      </w:pPr>
      <w:rPr>
        <w:rFonts w:hint="default"/>
      </w:rPr>
    </w:lvl>
    <w:lvl w:ilvl="3" w:tplc="E236B290">
      <w:numFmt w:val="bullet"/>
      <w:lvlText w:val="•"/>
      <w:lvlJc w:val="left"/>
      <w:pPr>
        <w:ind w:left="2708" w:hanging="164"/>
      </w:pPr>
      <w:rPr>
        <w:rFonts w:hint="default"/>
      </w:rPr>
    </w:lvl>
    <w:lvl w:ilvl="4" w:tplc="DDD86076">
      <w:numFmt w:val="bullet"/>
      <w:lvlText w:val="•"/>
      <w:lvlJc w:val="left"/>
      <w:pPr>
        <w:ind w:left="3673" w:hanging="164"/>
      </w:pPr>
      <w:rPr>
        <w:rFonts w:hint="default"/>
      </w:rPr>
    </w:lvl>
    <w:lvl w:ilvl="5" w:tplc="2D6CE988">
      <w:numFmt w:val="bullet"/>
      <w:lvlText w:val="•"/>
      <w:lvlJc w:val="left"/>
      <w:pPr>
        <w:ind w:left="4637" w:hanging="164"/>
      </w:pPr>
      <w:rPr>
        <w:rFonts w:hint="default"/>
      </w:rPr>
    </w:lvl>
    <w:lvl w:ilvl="6" w:tplc="B6009F06">
      <w:numFmt w:val="bullet"/>
      <w:lvlText w:val="•"/>
      <w:lvlJc w:val="left"/>
      <w:pPr>
        <w:ind w:left="5602" w:hanging="164"/>
      </w:pPr>
      <w:rPr>
        <w:rFonts w:hint="default"/>
      </w:rPr>
    </w:lvl>
    <w:lvl w:ilvl="7" w:tplc="3D380CAC">
      <w:numFmt w:val="bullet"/>
      <w:lvlText w:val="•"/>
      <w:lvlJc w:val="left"/>
      <w:pPr>
        <w:ind w:left="6566" w:hanging="164"/>
      </w:pPr>
      <w:rPr>
        <w:rFonts w:hint="default"/>
      </w:rPr>
    </w:lvl>
    <w:lvl w:ilvl="8" w:tplc="A338059A">
      <w:numFmt w:val="bullet"/>
      <w:lvlText w:val="•"/>
      <w:lvlJc w:val="left"/>
      <w:pPr>
        <w:ind w:left="7531" w:hanging="164"/>
      </w:pPr>
      <w:rPr>
        <w:rFonts w:hint="default"/>
      </w:rPr>
    </w:lvl>
  </w:abstractNum>
  <w:abstractNum w:abstractNumId="418" w15:restartNumberingAfterBreak="0">
    <w:nsid w:val="54325BC1"/>
    <w:multiLevelType w:val="multilevel"/>
    <w:tmpl w:val="A11EA8F2"/>
    <w:styleLink w:val="WWNum8"/>
    <w:lvl w:ilvl="0">
      <w:numFmt w:val="bullet"/>
      <w:lvlText w:val="o"/>
      <w:lvlJc w:val="left"/>
      <w:rPr>
        <w:rFonts w:ascii="Courier New" w:hAnsi="Courier New"/>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19" w15:restartNumberingAfterBreak="0">
    <w:nsid w:val="543672E6"/>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420" w15:restartNumberingAfterBreak="0">
    <w:nsid w:val="54451049"/>
    <w:multiLevelType w:val="hybridMultilevel"/>
    <w:tmpl w:val="F236B1CC"/>
    <w:lvl w:ilvl="0" w:tplc="A194231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21" w15:restartNumberingAfterBreak="0">
    <w:nsid w:val="5462791C"/>
    <w:multiLevelType w:val="hybridMultilevel"/>
    <w:tmpl w:val="E40C2C50"/>
    <w:lvl w:ilvl="0" w:tplc="334A1E28">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22" w15:restartNumberingAfterBreak="0">
    <w:nsid w:val="5473751D"/>
    <w:multiLevelType w:val="hybridMultilevel"/>
    <w:tmpl w:val="6720A2A0"/>
    <w:lvl w:ilvl="0" w:tplc="61B00CDC">
      <w:start w:val="1"/>
      <w:numFmt w:val="decimal"/>
      <w:pStyle w:val="1"/>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23" w15:restartNumberingAfterBreak="0">
    <w:nsid w:val="54E527A7"/>
    <w:multiLevelType w:val="hybridMultilevel"/>
    <w:tmpl w:val="F06608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4" w15:restartNumberingAfterBreak="0">
    <w:nsid w:val="55637823"/>
    <w:multiLevelType w:val="hybridMultilevel"/>
    <w:tmpl w:val="5858975C"/>
    <w:lvl w:ilvl="0" w:tplc="7D0A56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5" w15:restartNumberingAfterBreak="0">
    <w:nsid w:val="556542D6"/>
    <w:multiLevelType w:val="hybridMultilevel"/>
    <w:tmpl w:val="19FC5CCE"/>
    <w:lvl w:ilvl="0" w:tplc="FFFFFFFF">
      <w:numFmt w:val="bullet"/>
      <w:lvlText w:val="–"/>
      <w:lvlJc w:val="left"/>
      <w:pPr>
        <w:tabs>
          <w:tab w:val="num" w:pos="1441"/>
        </w:tabs>
        <w:ind w:left="1441"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6" w15:restartNumberingAfterBreak="0">
    <w:nsid w:val="558B7E70"/>
    <w:multiLevelType w:val="hybridMultilevel"/>
    <w:tmpl w:val="B510A3D8"/>
    <w:lvl w:ilvl="0" w:tplc="8162ED48">
      <w:start w:val="1"/>
      <w:numFmt w:val="bullet"/>
      <w:lvlText w:val="–"/>
      <w:lvlJc w:val="left"/>
      <w:pPr>
        <w:tabs>
          <w:tab w:val="num" w:pos="624"/>
        </w:tabs>
        <w:ind w:left="624" w:hanging="340"/>
      </w:pPr>
      <w:rPr>
        <w:rFonts w:ascii="Times New Roman" w:hAnsi="Times New Roman" w:cs="Times New Roman" w:hint="default"/>
      </w:rPr>
    </w:lvl>
    <w:lvl w:ilvl="1" w:tplc="04150003">
      <w:start w:val="1"/>
      <w:numFmt w:val="bullet"/>
      <w:lvlText w:val="o"/>
      <w:lvlJc w:val="left"/>
      <w:pPr>
        <w:tabs>
          <w:tab w:val="num" w:pos="1724"/>
        </w:tabs>
        <w:ind w:left="1724" w:hanging="360"/>
      </w:pPr>
      <w:rPr>
        <w:rFonts w:ascii="Courier New" w:hAnsi="Courier New" w:cs="Courier New" w:hint="default"/>
      </w:rPr>
    </w:lvl>
    <w:lvl w:ilvl="2" w:tplc="04150005">
      <w:start w:val="1"/>
      <w:numFmt w:val="bullet"/>
      <w:lvlText w:val=""/>
      <w:lvlJc w:val="left"/>
      <w:pPr>
        <w:tabs>
          <w:tab w:val="num" w:pos="2444"/>
        </w:tabs>
        <w:ind w:left="2444" w:hanging="360"/>
      </w:pPr>
      <w:rPr>
        <w:rFonts w:ascii="Wingdings" w:hAnsi="Wingdings" w:hint="default"/>
      </w:rPr>
    </w:lvl>
    <w:lvl w:ilvl="3" w:tplc="04150001">
      <w:start w:val="1"/>
      <w:numFmt w:val="bullet"/>
      <w:lvlText w:val=""/>
      <w:lvlJc w:val="left"/>
      <w:pPr>
        <w:tabs>
          <w:tab w:val="num" w:pos="3164"/>
        </w:tabs>
        <w:ind w:left="3164" w:hanging="360"/>
      </w:pPr>
      <w:rPr>
        <w:rFonts w:ascii="Symbol" w:hAnsi="Symbol" w:hint="default"/>
      </w:rPr>
    </w:lvl>
    <w:lvl w:ilvl="4" w:tplc="04150003">
      <w:start w:val="1"/>
      <w:numFmt w:val="bullet"/>
      <w:lvlText w:val="o"/>
      <w:lvlJc w:val="left"/>
      <w:pPr>
        <w:tabs>
          <w:tab w:val="num" w:pos="3884"/>
        </w:tabs>
        <w:ind w:left="3884" w:hanging="360"/>
      </w:pPr>
      <w:rPr>
        <w:rFonts w:ascii="Courier New" w:hAnsi="Courier New" w:cs="Courier New" w:hint="default"/>
      </w:rPr>
    </w:lvl>
    <w:lvl w:ilvl="5" w:tplc="04150005">
      <w:start w:val="1"/>
      <w:numFmt w:val="bullet"/>
      <w:lvlText w:val=""/>
      <w:lvlJc w:val="left"/>
      <w:pPr>
        <w:tabs>
          <w:tab w:val="num" w:pos="4604"/>
        </w:tabs>
        <w:ind w:left="4604" w:hanging="360"/>
      </w:pPr>
      <w:rPr>
        <w:rFonts w:ascii="Wingdings" w:hAnsi="Wingdings" w:hint="default"/>
      </w:rPr>
    </w:lvl>
    <w:lvl w:ilvl="6" w:tplc="04150001">
      <w:start w:val="1"/>
      <w:numFmt w:val="bullet"/>
      <w:lvlText w:val=""/>
      <w:lvlJc w:val="left"/>
      <w:pPr>
        <w:tabs>
          <w:tab w:val="num" w:pos="5324"/>
        </w:tabs>
        <w:ind w:left="5324" w:hanging="360"/>
      </w:pPr>
      <w:rPr>
        <w:rFonts w:ascii="Symbol" w:hAnsi="Symbol" w:hint="default"/>
      </w:rPr>
    </w:lvl>
    <w:lvl w:ilvl="7" w:tplc="04150003">
      <w:start w:val="1"/>
      <w:numFmt w:val="bullet"/>
      <w:lvlText w:val="o"/>
      <w:lvlJc w:val="left"/>
      <w:pPr>
        <w:tabs>
          <w:tab w:val="num" w:pos="6044"/>
        </w:tabs>
        <w:ind w:left="6044" w:hanging="360"/>
      </w:pPr>
      <w:rPr>
        <w:rFonts w:ascii="Courier New" w:hAnsi="Courier New" w:cs="Courier New" w:hint="default"/>
      </w:rPr>
    </w:lvl>
    <w:lvl w:ilvl="8" w:tplc="04150005">
      <w:start w:val="1"/>
      <w:numFmt w:val="bullet"/>
      <w:lvlText w:val=""/>
      <w:lvlJc w:val="left"/>
      <w:pPr>
        <w:tabs>
          <w:tab w:val="num" w:pos="6764"/>
        </w:tabs>
        <w:ind w:left="6764" w:hanging="360"/>
      </w:pPr>
      <w:rPr>
        <w:rFonts w:ascii="Wingdings" w:hAnsi="Wingdings" w:hint="default"/>
      </w:rPr>
    </w:lvl>
  </w:abstractNum>
  <w:abstractNum w:abstractNumId="427" w15:restartNumberingAfterBreak="0">
    <w:nsid w:val="55A96E10"/>
    <w:multiLevelType w:val="hybridMultilevel"/>
    <w:tmpl w:val="74822A10"/>
    <w:lvl w:ilvl="0" w:tplc="F2F09DCA">
      <w:start w:val="2"/>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8" w15:restartNumberingAfterBreak="0">
    <w:nsid w:val="55AE4D13"/>
    <w:multiLevelType w:val="hybridMultilevel"/>
    <w:tmpl w:val="619CFE3C"/>
    <w:lvl w:ilvl="0" w:tplc="34F647C2">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9" w15:restartNumberingAfterBreak="0">
    <w:nsid w:val="560A00BE"/>
    <w:multiLevelType w:val="hybridMultilevel"/>
    <w:tmpl w:val="67D0F100"/>
    <w:lvl w:ilvl="0" w:tplc="0B761AF2">
      <w:start w:val="1"/>
      <w:numFmt w:val="bullet"/>
      <w:lvlText w:val="–"/>
      <w:lvlJc w:val="left"/>
      <w:pPr>
        <w:tabs>
          <w:tab w:val="num" w:pos="700"/>
        </w:tabs>
        <w:ind w:left="700" w:hanging="340"/>
      </w:pPr>
      <w:rPr>
        <w:rFonts w:ascii="Times New Roman" w:hAnsi="Times New Roman" w:cs="Times New Roman"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1">
      <w:start w:val="1"/>
      <w:numFmt w:val="bullet"/>
      <w:lvlText w:val=""/>
      <w:lvlJc w:val="left"/>
      <w:pPr>
        <w:tabs>
          <w:tab w:val="num" w:pos="5400"/>
        </w:tabs>
        <w:ind w:left="5400" w:hanging="360"/>
      </w:pPr>
      <w:rPr>
        <w:rFonts w:ascii="Symbol" w:hAnsi="Symbol"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430" w15:restartNumberingAfterBreak="0">
    <w:nsid w:val="568D2C0D"/>
    <w:multiLevelType w:val="singleLevel"/>
    <w:tmpl w:val="C8C26120"/>
    <w:lvl w:ilvl="0">
      <w:start w:val="1"/>
      <w:numFmt w:val="decimal"/>
      <w:lvlText w:val="%1."/>
      <w:legacy w:legacy="1" w:legacySpace="0" w:legacyIndent="288"/>
      <w:lvlJc w:val="left"/>
      <w:pPr>
        <w:ind w:left="288" w:hanging="288"/>
      </w:pPr>
    </w:lvl>
  </w:abstractNum>
  <w:abstractNum w:abstractNumId="431" w15:restartNumberingAfterBreak="0">
    <w:nsid w:val="56927600"/>
    <w:multiLevelType w:val="hybridMultilevel"/>
    <w:tmpl w:val="7F5443AC"/>
    <w:lvl w:ilvl="0" w:tplc="FFFFFFFF">
      <w:start w:val="1"/>
      <w:numFmt w:val="decimal"/>
      <w:lvlText w:val="%1)"/>
      <w:lvlJc w:val="left"/>
      <w:pPr>
        <w:tabs>
          <w:tab w:val="num" w:pos="720"/>
        </w:tabs>
        <w:ind w:left="720" w:hanging="360"/>
      </w:p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432" w15:restartNumberingAfterBreak="0">
    <w:nsid w:val="56BA5415"/>
    <w:multiLevelType w:val="multilevel"/>
    <w:tmpl w:val="EAD6D3C4"/>
    <w:lvl w:ilvl="0">
      <w:start w:val="1"/>
      <w:numFmt w:val="decimal"/>
      <w:lvlText w:val="%1."/>
      <w:lvlJc w:val="left"/>
      <w:pPr>
        <w:ind w:left="360" w:hanging="360"/>
      </w:pPr>
      <w:rPr>
        <w:rFonts w:hint="default"/>
        <w:b/>
        <w:i w:val="0"/>
        <w:sz w:val="20"/>
      </w:rPr>
    </w:lvl>
    <w:lvl w:ilvl="1">
      <w:start w:val="1"/>
      <w:numFmt w:val="decimal"/>
      <w:lvlText w:val="%1.%2."/>
      <w:lvlJc w:val="left"/>
      <w:pPr>
        <w:ind w:left="567" w:hanging="567"/>
      </w:pPr>
      <w:rPr>
        <w:rFonts w:hint="default"/>
      </w:rPr>
    </w:lvl>
    <w:lvl w:ilvl="2">
      <w:start w:val="1"/>
      <w:numFmt w:val="bullet"/>
      <w:lvlText w:val=""/>
      <w:lvlJc w:val="left"/>
      <w:rPr>
        <w:rFonts w:ascii="Symbol" w:hAnsi="Symbo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3" w15:restartNumberingAfterBreak="0">
    <w:nsid w:val="56EB3FCF"/>
    <w:multiLevelType w:val="hybridMultilevel"/>
    <w:tmpl w:val="A3B27986"/>
    <w:lvl w:ilvl="0" w:tplc="04150019">
      <w:start w:val="1"/>
      <w:numFmt w:val="lowerLetter"/>
      <w:lvlText w:val="%1."/>
      <w:lvlJc w:val="left"/>
      <w:pPr>
        <w:ind w:left="720" w:hanging="360"/>
      </w:pPr>
    </w:lvl>
    <w:lvl w:ilvl="1" w:tplc="7A0809D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4" w15:restartNumberingAfterBreak="0">
    <w:nsid w:val="571176C8"/>
    <w:multiLevelType w:val="hybridMultilevel"/>
    <w:tmpl w:val="91B07EC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5" w15:restartNumberingAfterBreak="0">
    <w:nsid w:val="577907AE"/>
    <w:multiLevelType w:val="hybridMultilevel"/>
    <w:tmpl w:val="A1E68A90"/>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36" w15:restartNumberingAfterBreak="0">
    <w:nsid w:val="57E531C2"/>
    <w:multiLevelType w:val="singleLevel"/>
    <w:tmpl w:val="21C028C0"/>
    <w:lvl w:ilvl="0">
      <w:start w:val="2"/>
      <w:numFmt w:val="decimal"/>
      <w:lvlText w:val="6.3.%1. "/>
      <w:legacy w:legacy="1" w:legacySpace="0" w:legacyIndent="283"/>
      <w:lvlJc w:val="left"/>
      <w:pPr>
        <w:ind w:left="283" w:hanging="283"/>
      </w:pPr>
      <w:rPr>
        <w:b/>
        <w:i w:val="0"/>
        <w:sz w:val="20"/>
      </w:rPr>
    </w:lvl>
  </w:abstractNum>
  <w:abstractNum w:abstractNumId="437" w15:restartNumberingAfterBreak="0">
    <w:nsid w:val="57F3526E"/>
    <w:multiLevelType w:val="hybridMultilevel"/>
    <w:tmpl w:val="65B0B130"/>
    <w:lvl w:ilvl="0" w:tplc="FFFFFFFF">
      <w:start w:val="1"/>
      <w:numFmt w:val="lowerLetter"/>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8" w15:restartNumberingAfterBreak="0">
    <w:nsid w:val="57F77A34"/>
    <w:multiLevelType w:val="hybridMultilevel"/>
    <w:tmpl w:val="049C0CE0"/>
    <w:lvl w:ilvl="0" w:tplc="334A1E28">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39" w15:restartNumberingAfterBreak="0">
    <w:nsid w:val="58404BE4"/>
    <w:multiLevelType w:val="hybridMultilevel"/>
    <w:tmpl w:val="1BC81E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0" w15:restartNumberingAfterBreak="0">
    <w:nsid w:val="586149F2"/>
    <w:multiLevelType w:val="hybridMultilevel"/>
    <w:tmpl w:val="6C00C4C2"/>
    <w:lvl w:ilvl="0" w:tplc="04150011">
      <w:start w:val="1"/>
      <w:numFmt w:val="decimal"/>
      <w:lvlText w:val="%1)"/>
      <w:lvlJc w:val="left"/>
      <w:pPr>
        <w:ind w:left="720" w:hanging="360"/>
      </w:pPr>
      <w:rPr>
        <w:rFonts w:hint="default"/>
      </w:rPr>
    </w:lvl>
    <w:lvl w:ilvl="1" w:tplc="CA9C383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1" w15:restartNumberingAfterBreak="0">
    <w:nsid w:val="59222E4A"/>
    <w:multiLevelType w:val="multilevel"/>
    <w:tmpl w:val="D4C4E78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2" w15:restartNumberingAfterBreak="0">
    <w:nsid w:val="59711904"/>
    <w:multiLevelType w:val="hybridMultilevel"/>
    <w:tmpl w:val="E86E4B2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3" w15:restartNumberingAfterBreak="0">
    <w:nsid w:val="5AB0485F"/>
    <w:multiLevelType w:val="hybridMultilevel"/>
    <w:tmpl w:val="E6D4E816"/>
    <w:lvl w:ilvl="0" w:tplc="53D0AD82">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4" w15:restartNumberingAfterBreak="0">
    <w:nsid w:val="5AC616BA"/>
    <w:multiLevelType w:val="multilevel"/>
    <w:tmpl w:val="1184782C"/>
    <w:lvl w:ilvl="0">
      <w:start w:val="1"/>
      <w:numFmt w:val="lowerLetter"/>
      <w:lvlText w:val="%1)"/>
      <w:legacy w:legacy="1" w:legacySpace="120" w:legacyIndent="360"/>
      <w:lvlJc w:val="left"/>
      <w:pPr>
        <w:ind w:left="1068" w:hanging="360"/>
      </w:pPr>
    </w:lvl>
    <w:lvl w:ilvl="1">
      <w:start w:val="1"/>
      <w:numFmt w:val="lowerLetter"/>
      <w:lvlText w:val="%2."/>
      <w:legacy w:legacy="1" w:legacySpace="120" w:legacyIndent="360"/>
      <w:lvlJc w:val="left"/>
      <w:pPr>
        <w:ind w:left="1428" w:hanging="360"/>
      </w:pPr>
    </w:lvl>
    <w:lvl w:ilvl="2">
      <w:start w:val="1"/>
      <w:numFmt w:val="lowerRoman"/>
      <w:lvlText w:val="%3."/>
      <w:legacy w:legacy="1" w:legacySpace="120" w:legacyIndent="180"/>
      <w:lvlJc w:val="left"/>
      <w:pPr>
        <w:ind w:left="1608" w:hanging="180"/>
      </w:pPr>
    </w:lvl>
    <w:lvl w:ilvl="3">
      <w:start w:val="1"/>
      <w:numFmt w:val="decimal"/>
      <w:lvlText w:val="%4."/>
      <w:legacy w:legacy="1" w:legacySpace="120" w:legacyIndent="360"/>
      <w:lvlJc w:val="left"/>
      <w:pPr>
        <w:ind w:left="1968" w:hanging="360"/>
      </w:pPr>
    </w:lvl>
    <w:lvl w:ilvl="4">
      <w:start w:val="1"/>
      <w:numFmt w:val="lowerLetter"/>
      <w:lvlText w:val="%5."/>
      <w:legacy w:legacy="1" w:legacySpace="120" w:legacyIndent="360"/>
      <w:lvlJc w:val="left"/>
      <w:pPr>
        <w:ind w:left="2328" w:hanging="360"/>
      </w:pPr>
    </w:lvl>
    <w:lvl w:ilvl="5">
      <w:start w:val="1"/>
      <w:numFmt w:val="lowerRoman"/>
      <w:lvlText w:val="%6."/>
      <w:legacy w:legacy="1" w:legacySpace="120" w:legacyIndent="180"/>
      <w:lvlJc w:val="left"/>
      <w:pPr>
        <w:ind w:left="2508" w:hanging="180"/>
      </w:pPr>
    </w:lvl>
    <w:lvl w:ilvl="6">
      <w:start w:val="1"/>
      <w:numFmt w:val="decimal"/>
      <w:lvlText w:val="%7."/>
      <w:legacy w:legacy="1" w:legacySpace="120" w:legacyIndent="360"/>
      <w:lvlJc w:val="left"/>
      <w:pPr>
        <w:ind w:left="2868" w:hanging="360"/>
      </w:pPr>
    </w:lvl>
    <w:lvl w:ilvl="7">
      <w:start w:val="1"/>
      <w:numFmt w:val="lowerLetter"/>
      <w:lvlText w:val="%8."/>
      <w:legacy w:legacy="1" w:legacySpace="120" w:legacyIndent="360"/>
      <w:lvlJc w:val="left"/>
      <w:pPr>
        <w:ind w:left="3228" w:hanging="360"/>
      </w:pPr>
    </w:lvl>
    <w:lvl w:ilvl="8">
      <w:start w:val="1"/>
      <w:numFmt w:val="lowerRoman"/>
      <w:lvlText w:val="%9."/>
      <w:legacy w:legacy="1" w:legacySpace="120" w:legacyIndent="180"/>
      <w:lvlJc w:val="left"/>
      <w:pPr>
        <w:ind w:left="3408" w:hanging="180"/>
      </w:pPr>
    </w:lvl>
  </w:abstractNum>
  <w:abstractNum w:abstractNumId="445" w15:restartNumberingAfterBreak="0">
    <w:nsid w:val="5ACE625A"/>
    <w:multiLevelType w:val="multilevel"/>
    <w:tmpl w:val="CC22C6FA"/>
    <w:styleLink w:val="WWNum66"/>
    <w:lvl w:ilvl="0">
      <w:numFmt w:val="bullet"/>
      <w:lvlText w:val=""/>
      <w:lvlJc w:val="left"/>
      <w:rPr>
        <w:rFonts w:ascii="Wingdings" w:hAnsi="Wingdings"/>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46" w15:restartNumberingAfterBreak="0">
    <w:nsid w:val="5AD444B7"/>
    <w:multiLevelType w:val="hybridMultilevel"/>
    <w:tmpl w:val="79B22690"/>
    <w:lvl w:ilvl="0" w:tplc="CB3C6C2A">
      <w:start w:val="1"/>
      <w:numFmt w:val="lowerLetter"/>
      <w:pStyle w:val="a0"/>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7" w15:restartNumberingAfterBreak="0">
    <w:nsid w:val="5AD44DA7"/>
    <w:multiLevelType w:val="hybridMultilevel"/>
    <w:tmpl w:val="8806E7CE"/>
    <w:lvl w:ilvl="0" w:tplc="042EC6F0">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48" w15:restartNumberingAfterBreak="0">
    <w:nsid w:val="5AFE0C81"/>
    <w:multiLevelType w:val="hybridMultilevel"/>
    <w:tmpl w:val="BF28F0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9" w15:restartNumberingAfterBreak="0">
    <w:nsid w:val="5B103887"/>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450" w15:restartNumberingAfterBreak="0">
    <w:nsid w:val="5B4105E5"/>
    <w:multiLevelType w:val="hybridMultilevel"/>
    <w:tmpl w:val="BD1205A6"/>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1" w15:restartNumberingAfterBreak="0">
    <w:nsid w:val="5B6B55D7"/>
    <w:multiLevelType w:val="multilevel"/>
    <w:tmpl w:val="D98EC728"/>
    <w:styleLink w:val="WWNum4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52" w15:restartNumberingAfterBreak="0">
    <w:nsid w:val="5BAA460E"/>
    <w:multiLevelType w:val="hybridMultilevel"/>
    <w:tmpl w:val="830AA8BC"/>
    <w:lvl w:ilvl="0" w:tplc="3E5480C8">
      <w:start w:val="1"/>
      <w:numFmt w:val="bullet"/>
      <w:lvlText w:val=""/>
      <w:lvlJc w:val="left"/>
      <w:rPr>
        <w:rFonts w:ascii="Symbol" w:hAnsi="Symbol" w:hint="default"/>
      </w:rPr>
    </w:lvl>
    <w:lvl w:ilvl="1" w:tplc="206E6E94">
      <w:numFmt w:val="decimal"/>
      <w:lvlText w:val=""/>
      <w:lvlJc w:val="left"/>
    </w:lvl>
    <w:lvl w:ilvl="2" w:tplc="04150005">
      <w:numFmt w:val="decimal"/>
      <w:lvlText w:val=""/>
      <w:lvlJc w:val="left"/>
    </w:lvl>
    <w:lvl w:ilvl="3" w:tplc="04150001">
      <w:numFmt w:val="decimal"/>
      <w:lvlText w:val=""/>
      <w:lvlJc w:val="left"/>
    </w:lvl>
    <w:lvl w:ilvl="4" w:tplc="04150003">
      <w:numFmt w:val="decimal"/>
      <w:lvlText w:val=""/>
      <w:lvlJc w:val="left"/>
    </w:lvl>
    <w:lvl w:ilvl="5" w:tplc="04150005">
      <w:numFmt w:val="decimal"/>
      <w:lvlText w:val=""/>
      <w:lvlJc w:val="left"/>
    </w:lvl>
    <w:lvl w:ilvl="6" w:tplc="04150001">
      <w:numFmt w:val="decimal"/>
      <w:lvlText w:val=""/>
      <w:lvlJc w:val="left"/>
    </w:lvl>
    <w:lvl w:ilvl="7" w:tplc="04150003">
      <w:numFmt w:val="decimal"/>
      <w:lvlText w:val=""/>
      <w:lvlJc w:val="left"/>
    </w:lvl>
    <w:lvl w:ilvl="8" w:tplc="04150005">
      <w:numFmt w:val="decimal"/>
      <w:lvlText w:val=""/>
      <w:lvlJc w:val="left"/>
    </w:lvl>
  </w:abstractNum>
  <w:abstractNum w:abstractNumId="453" w15:restartNumberingAfterBreak="0">
    <w:nsid w:val="5C0A432C"/>
    <w:multiLevelType w:val="hybridMultilevel"/>
    <w:tmpl w:val="4CBA0BE0"/>
    <w:lvl w:ilvl="0" w:tplc="66AEA8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4" w15:restartNumberingAfterBreak="0">
    <w:nsid w:val="5C38161C"/>
    <w:multiLevelType w:val="hybridMultilevel"/>
    <w:tmpl w:val="C2C4510C"/>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55" w15:restartNumberingAfterBreak="0">
    <w:nsid w:val="5CA32313"/>
    <w:multiLevelType w:val="hybridMultilevel"/>
    <w:tmpl w:val="9DDECBA0"/>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56" w15:restartNumberingAfterBreak="0">
    <w:nsid w:val="5D223769"/>
    <w:multiLevelType w:val="hybridMultilevel"/>
    <w:tmpl w:val="F7BC985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57" w15:restartNumberingAfterBreak="0">
    <w:nsid w:val="5D543A90"/>
    <w:multiLevelType w:val="singleLevel"/>
    <w:tmpl w:val="D6D8BB3A"/>
    <w:lvl w:ilvl="0">
      <w:start w:val="1"/>
      <w:numFmt w:val="lowerLetter"/>
      <w:lvlText w:val="%1)"/>
      <w:legacy w:legacy="1" w:legacySpace="0" w:legacyIndent="283"/>
      <w:lvlJc w:val="left"/>
      <w:pPr>
        <w:ind w:left="283" w:hanging="283"/>
      </w:pPr>
    </w:lvl>
  </w:abstractNum>
  <w:abstractNum w:abstractNumId="458" w15:restartNumberingAfterBreak="0">
    <w:nsid w:val="5DBE0873"/>
    <w:multiLevelType w:val="hybridMultilevel"/>
    <w:tmpl w:val="87CE8DD4"/>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59" w15:restartNumberingAfterBreak="0">
    <w:nsid w:val="5DF0050F"/>
    <w:multiLevelType w:val="hybridMultilevel"/>
    <w:tmpl w:val="AF44328E"/>
    <w:lvl w:ilvl="0" w:tplc="0B40E93A">
      <w:start w:val="1"/>
      <w:numFmt w:val="bullet"/>
      <w:lvlText w:val="–"/>
      <w:lvlJc w:val="left"/>
      <w:pPr>
        <w:tabs>
          <w:tab w:val="num" w:pos="624"/>
        </w:tabs>
        <w:ind w:left="624" w:hanging="340"/>
      </w:pPr>
      <w:rPr>
        <w:rFonts w:ascii="Times New Roman" w:hAnsi="Times New Roman" w:cs="Times New Roman" w:hint="default"/>
      </w:rPr>
    </w:lvl>
    <w:lvl w:ilvl="1" w:tplc="04150003">
      <w:start w:val="1"/>
      <w:numFmt w:val="bullet"/>
      <w:lvlText w:val="o"/>
      <w:lvlJc w:val="left"/>
      <w:pPr>
        <w:tabs>
          <w:tab w:val="num" w:pos="1724"/>
        </w:tabs>
        <w:ind w:left="1724" w:hanging="360"/>
      </w:pPr>
      <w:rPr>
        <w:rFonts w:ascii="Courier New" w:hAnsi="Courier New" w:cs="Courier New" w:hint="default"/>
      </w:rPr>
    </w:lvl>
    <w:lvl w:ilvl="2" w:tplc="04150005">
      <w:start w:val="1"/>
      <w:numFmt w:val="bullet"/>
      <w:lvlText w:val=""/>
      <w:lvlJc w:val="left"/>
      <w:pPr>
        <w:tabs>
          <w:tab w:val="num" w:pos="2444"/>
        </w:tabs>
        <w:ind w:left="2444" w:hanging="360"/>
      </w:pPr>
      <w:rPr>
        <w:rFonts w:ascii="Wingdings" w:hAnsi="Wingdings" w:hint="default"/>
      </w:rPr>
    </w:lvl>
    <w:lvl w:ilvl="3" w:tplc="04150001">
      <w:start w:val="1"/>
      <w:numFmt w:val="bullet"/>
      <w:lvlText w:val=""/>
      <w:lvlJc w:val="left"/>
      <w:pPr>
        <w:tabs>
          <w:tab w:val="num" w:pos="3164"/>
        </w:tabs>
        <w:ind w:left="3164" w:hanging="360"/>
      </w:pPr>
      <w:rPr>
        <w:rFonts w:ascii="Symbol" w:hAnsi="Symbol" w:hint="default"/>
      </w:rPr>
    </w:lvl>
    <w:lvl w:ilvl="4" w:tplc="04150003">
      <w:start w:val="1"/>
      <w:numFmt w:val="bullet"/>
      <w:lvlText w:val="o"/>
      <w:lvlJc w:val="left"/>
      <w:pPr>
        <w:tabs>
          <w:tab w:val="num" w:pos="3884"/>
        </w:tabs>
        <w:ind w:left="3884" w:hanging="360"/>
      </w:pPr>
      <w:rPr>
        <w:rFonts w:ascii="Courier New" w:hAnsi="Courier New" w:cs="Courier New" w:hint="default"/>
      </w:rPr>
    </w:lvl>
    <w:lvl w:ilvl="5" w:tplc="04150005">
      <w:start w:val="1"/>
      <w:numFmt w:val="bullet"/>
      <w:lvlText w:val=""/>
      <w:lvlJc w:val="left"/>
      <w:pPr>
        <w:tabs>
          <w:tab w:val="num" w:pos="4604"/>
        </w:tabs>
        <w:ind w:left="4604" w:hanging="360"/>
      </w:pPr>
      <w:rPr>
        <w:rFonts w:ascii="Wingdings" w:hAnsi="Wingdings" w:hint="default"/>
      </w:rPr>
    </w:lvl>
    <w:lvl w:ilvl="6" w:tplc="04150001">
      <w:start w:val="1"/>
      <w:numFmt w:val="bullet"/>
      <w:lvlText w:val=""/>
      <w:lvlJc w:val="left"/>
      <w:pPr>
        <w:tabs>
          <w:tab w:val="num" w:pos="5324"/>
        </w:tabs>
        <w:ind w:left="5324" w:hanging="360"/>
      </w:pPr>
      <w:rPr>
        <w:rFonts w:ascii="Symbol" w:hAnsi="Symbol" w:hint="default"/>
      </w:rPr>
    </w:lvl>
    <w:lvl w:ilvl="7" w:tplc="04150003">
      <w:start w:val="1"/>
      <w:numFmt w:val="bullet"/>
      <w:lvlText w:val="o"/>
      <w:lvlJc w:val="left"/>
      <w:pPr>
        <w:tabs>
          <w:tab w:val="num" w:pos="6044"/>
        </w:tabs>
        <w:ind w:left="6044" w:hanging="360"/>
      </w:pPr>
      <w:rPr>
        <w:rFonts w:ascii="Courier New" w:hAnsi="Courier New" w:cs="Courier New" w:hint="default"/>
      </w:rPr>
    </w:lvl>
    <w:lvl w:ilvl="8" w:tplc="04150005">
      <w:start w:val="1"/>
      <w:numFmt w:val="bullet"/>
      <w:lvlText w:val=""/>
      <w:lvlJc w:val="left"/>
      <w:pPr>
        <w:tabs>
          <w:tab w:val="num" w:pos="6764"/>
        </w:tabs>
        <w:ind w:left="6764" w:hanging="360"/>
      </w:pPr>
      <w:rPr>
        <w:rFonts w:ascii="Wingdings" w:hAnsi="Wingdings" w:hint="default"/>
      </w:rPr>
    </w:lvl>
  </w:abstractNum>
  <w:abstractNum w:abstractNumId="460" w15:restartNumberingAfterBreak="0">
    <w:nsid w:val="5DF8375E"/>
    <w:multiLevelType w:val="hybridMultilevel"/>
    <w:tmpl w:val="C744354E"/>
    <w:lvl w:ilvl="0" w:tplc="04150001">
      <w:start w:val="1"/>
      <w:numFmt w:val="bullet"/>
      <w:lvlText w:val=""/>
      <w:lvlJc w:val="left"/>
      <w:pPr>
        <w:ind w:left="720" w:hanging="360"/>
      </w:pPr>
      <w:rPr>
        <w:rFonts w:ascii="Symbol" w:hAnsi="Symbol" w:hint="default"/>
      </w:rPr>
    </w:lvl>
    <w:lvl w:ilvl="1" w:tplc="B4C0C9A8">
      <w:numFmt w:val="bullet"/>
      <w:lvlText w:val=""/>
      <w:lvlJc w:val="left"/>
      <w:pPr>
        <w:ind w:left="1440" w:hanging="360"/>
      </w:pPr>
      <w:rPr>
        <w:rFonts w:ascii="Symbol" w:eastAsia="Times New Roman" w:hAnsi="Symbol" w:cs="Times New Roman" w:hint="default"/>
        <w:sz w:val="20"/>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1" w15:restartNumberingAfterBreak="0">
    <w:nsid w:val="5DFA0029"/>
    <w:multiLevelType w:val="hybridMultilevel"/>
    <w:tmpl w:val="9A8EC8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2" w15:restartNumberingAfterBreak="0">
    <w:nsid w:val="5E0D623B"/>
    <w:multiLevelType w:val="hybridMultilevel"/>
    <w:tmpl w:val="09E4BCAE"/>
    <w:lvl w:ilvl="0" w:tplc="0B40E93A">
      <w:start w:val="1"/>
      <w:numFmt w:val="decimal"/>
      <w:isLgl/>
      <w:lvlText w:val="7.%1."/>
      <w:lvlJc w:val="left"/>
      <w:pPr>
        <w:tabs>
          <w:tab w:val="num" w:pos="1785"/>
        </w:tabs>
        <w:ind w:left="1785" w:hanging="705"/>
      </w:pPr>
      <w:rPr>
        <w:b/>
        <w:i w:val="0"/>
      </w:rPr>
    </w:lvl>
    <w:lvl w:ilvl="1" w:tplc="04150003">
      <w:start w:val="1"/>
      <w:numFmt w:val="lowerLetter"/>
      <w:lvlText w:val="%2)"/>
      <w:lvlJc w:val="left"/>
      <w:pPr>
        <w:tabs>
          <w:tab w:val="num" w:pos="1440"/>
        </w:tabs>
        <w:ind w:left="1440" w:hanging="360"/>
      </w:pPr>
      <w:rPr>
        <w:b w:val="0"/>
        <w:i w:val="0"/>
      </w:r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463" w15:restartNumberingAfterBreak="0">
    <w:nsid w:val="5E263293"/>
    <w:multiLevelType w:val="hybridMultilevel"/>
    <w:tmpl w:val="D1148E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4" w15:restartNumberingAfterBreak="0">
    <w:nsid w:val="5E315183"/>
    <w:multiLevelType w:val="hybridMultilevel"/>
    <w:tmpl w:val="8DB860C6"/>
    <w:lvl w:ilvl="0" w:tplc="07B61BB2">
      <w:start w:val="1"/>
      <w:numFmt w:val="bullet"/>
      <w:lvlText w:val=""/>
      <w:lvlJc w:val="left"/>
      <w:pPr>
        <w:tabs>
          <w:tab w:val="num" w:pos="567"/>
        </w:tabs>
        <w:ind w:left="567" w:hanging="567"/>
      </w:pPr>
      <w:rPr>
        <w:rFonts w:ascii="Symbol" w:hAnsi="Symbol" w:hint="default"/>
      </w:rPr>
    </w:lvl>
    <w:lvl w:ilvl="1" w:tplc="10969CB2">
      <w:start w:val="1"/>
      <w:numFmt w:val="bullet"/>
      <w:lvlText w:val="o"/>
      <w:lvlJc w:val="left"/>
      <w:pPr>
        <w:tabs>
          <w:tab w:val="num" w:pos="1440"/>
        </w:tabs>
        <w:ind w:left="1440" w:hanging="360"/>
      </w:pPr>
      <w:rPr>
        <w:rFonts w:ascii="Courier New" w:hAnsi="Courier New" w:cs="Courier New" w:hint="default"/>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cs="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cs="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465" w15:restartNumberingAfterBreak="0">
    <w:nsid w:val="5E35628E"/>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466" w15:restartNumberingAfterBreak="0">
    <w:nsid w:val="5E5815FE"/>
    <w:multiLevelType w:val="singleLevel"/>
    <w:tmpl w:val="AE8C9CA0"/>
    <w:lvl w:ilvl="0">
      <w:start w:val="1"/>
      <w:numFmt w:val="decimal"/>
      <w:lvlText w:val="1.4.%1. "/>
      <w:legacy w:legacy="1" w:legacySpace="0" w:legacyIndent="283"/>
      <w:lvlJc w:val="left"/>
      <w:pPr>
        <w:ind w:left="283" w:hanging="283"/>
      </w:pPr>
      <w:rPr>
        <w:b/>
        <w:i w:val="0"/>
        <w:sz w:val="20"/>
      </w:rPr>
    </w:lvl>
  </w:abstractNum>
  <w:abstractNum w:abstractNumId="467" w15:restartNumberingAfterBreak="0">
    <w:nsid w:val="5EB62CDA"/>
    <w:multiLevelType w:val="multilevel"/>
    <w:tmpl w:val="C2FCC2AC"/>
    <w:styleLink w:val="WWNum17"/>
    <w:lvl w:ilvl="0">
      <w:numFmt w:val="bullet"/>
      <w:lvlText w:val="­"/>
      <w:lvlJc w:val="left"/>
      <w:rPr>
        <w:rFonts w:ascii="Courier New" w:hAnsi="Courier New"/>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68" w15:restartNumberingAfterBreak="0">
    <w:nsid w:val="5F034E19"/>
    <w:multiLevelType w:val="hybridMultilevel"/>
    <w:tmpl w:val="C734B6A4"/>
    <w:lvl w:ilvl="0" w:tplc="511E5614">
      <w:start w:val="1"/>
      <w:numFmt w:val="bullet"/>
      <w:lvlText w:val=""/>
      <w:lvlJc w:val="left"/>
      <w:pPr>
        <w:ind w:left="442" w:hanging="284"/>
      </w:pPr>
      <w:rPr>
        <w:rFonts w:ascii="Symbol" w:eastAsia="Symbol" w:hAnsi="Symbol" w:hint="default"/>
        <w:w w:val="184"/>
        <w:sz w:val="24"/>
        <w:szCs w:val="24"/>
      </w:rPr>
    </w:lvl>
    <w:lvl w:ilvl="1" w:tplc="C2A6E45E">
      <w:start w:val="1"/>
      <w:numFmt w:val="bullet"/>
      <w:lvlText w:val="•"/>
      <w:lvlJc w:val="left"/>
      <w:pPr>
        <w:ind w:left="1334" w:hanging="284"/>
      </w:pPr>
      <w:rPr>
        <w:rFonts w:hint="default"/>
      </w:rPr>
    </w:lvl>
    <w:lvl w:ilvl="2" w:tplc="A28E9D7C">
      <w:start w:val="1"/>
      <w:numFmt w:val="bullet"/>
      <w:lvlText w:val="•"/>
      <w:lvlJc w:val="left"/>
      <w:pPr>
        <w:ind w:left="2227" w:hanging="284"/>
      </w:pPr>
      <w:rPr>
        <w:rFonts w:hint="default"/>
      </w:rPr>
    </w:lvl>
    <w:lvl w:ilvl="3" w:tplc="374CAED0">
      <w:start w:val="1"/>
      <w:numFmt w:val="bullet"/>
      <w:lvlText w:val="•"/>
      <w:lvlJc w:val="left"/>
      <w:pPr>
        <w:ind w:left="3120" w:hanging="284"/>
      </w:pPr>
      <w:rPr>
        <w:rFonts w:hint="default"/>
      </w:rPr>
    </w:lvl>
    <w:lvl w:ilvl="4" w:tplc="E7C2811C">
      <w:start w:val="1"/>
      <w:numFmt w:val="bullet"/>
      <w:lvlText w:val="•"/>
      <w:lvlJc w:val="left"/>
      <w:pPr>
        <w:ind w:left="4013" w:hanging="284"/>
      </w:pPr>
      <w:rPr>
        <w:rFonts w:hint="default"/>
      </w:rPr>
    </w:lvl>
    <w:lvl w:ilvl="5" w:tplc="AC0CCCFC">
      <w:start w:val="1"/>
      <w:numFmt w:val="bullet"/>
      <w:lvlText w:val="•"/>
      <w:lvlJc w:val="left"/>
      <w:pPr>
        <w:ind w:left="4906" w:hanging="284"/>
      </w:pPr>
      <w:rPr>
        <w:rFonts w:hint="default"/>
      </w:rPr>
    </w:lvl>
    <w:lvl w:ilvl="6" w:tplc="7F5C661A">
      <w:start w:val="1"/>
      <w:numFmt w:val="bullet"/>
      <w:lvlText w:val="•"/>
      <w:lvlJc w:val="left"/>
      <w:pPr>
        <w:ind w:left="5798" w:hanging="284"/>
      </w:pPr>
      <w:rPr>
        <w:rFonts w:hint="default"/>
      </w:rPr>
    </w:lvl>
    <w:lvl w:ilvl="7" w:tplc="483C7D80">
      <w:start w:val="1"/>
      <w:numFmt w:val="bullet"/>
      <w:lvlText w:val="•"/>
      <w:lvlJc w:val="left"/>
      <w:pPr>
        <w:ind w:left="6691" w:hanging="284"/>
      </w:pPr>
      <w:rPr>
        <w:rFonts w:hint="default"/>
      </w:rPr>
    </w:lvl>
    <w:lvl w:ilvl="8" w:tplc="FF42129C">
      <w:start w:val="1"/>
      <w:numFmt w:val="bullet"/>
      <w:lvlText w:val="•"/>
      <w:lvlJc w:val="left"/>
      <w:pPr>
        <w:ind w:left="7584" w:hanging="284"/>
      </w:pPr>
      <w:rPr>
        <w:rFonts w:hint="default"/>
      </w:rPr>
    </w:lvl>
  </w:abstractNum>
  <w:abstractNum w:abstractNumId="469" w15:restartNumberingAfterBreak="0">
    <w:nsid w:val="5F1447C0"/>
    <w:multiLevelType w:val="multilevel"/>
    <w:tmpl w:val="98B629E4"/>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0" w15:restartNumberingAfterBreak="0">
    <w:nsid w:val="5F441036"/>
    <w:multiLevelType w:val="hybridMultilevel"/>
    <w:tmpl w:val="31C49116"/>
    <w:lvl w:ilvl="0" w:tplc="7D0A56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1" w15:restartNumberingAfterBreak="0">
    <w:nsid w:val="5F453694"/>
    <w:multiLevelType w:val="hybridMultilevel"/>
    <w:tmpl w:val="1DB631D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72" w15:restartNumberingAfterBreak="0">
    <w:nsid w:val="60172A29"/>
    <w:multiLevelType w:val="hybridMultilevel"/>
    <w:tmpl w:val="69BCE0E4"/>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73" w15:restartNumberingAfterBreak="0">
    <w:nsid w:val="602F24ED"/>
    <w:multiLevelType w:val="hybridMultilevel"/>
    <w:tmpl w:val="BF603FF0"/>
    <w:lvl w:ilvl="0" w:tplc="03EE428C">
      <w:start w:val="39"/>
      <w:numFmt w:val="decimal"/>
      <w:lvlText w:val="%1."/>
      <w:lvlJc w:val="left"/>
      <w:pPr>
        <w:tabs>
          <w:tab w:val="num" w:pos="567"/>
        </w:tabs>
        <w:ind w:left="567" w:hanging="56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74" w15:restartNumberingAfterBreak="0">
    <w:nsid w:val="60FE2901"/>
    <w:multiLevelType w:val="hybridMultilevel"/>
    <w:tmpl w:val="8052407C"/>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5" w15:restartNumberingAfterBreak="0">
    <w:nsid w:val="613A2F09"/>
    <w:multiLevelType w:val="hybridMultilevel"/>
    <w:tmpl w:val="98C6876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6" w15:restartNumberingAfterBreak="0">
    <w:nsid w:val="6167702B"/>
    <w:multiLevelType w:val="hybridMultilevel"/>
    <w:tmpl w:val="EEE8FC3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77" w15:restartNumberingAfterBreak="0">
    <w:nsid w:val="619B420D"/>
    <w:multiLevelType w:val="hybridMultilevel"/>
    <w:tmpl w:val="C812098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8" w15:restartNumberingAfterBreak="0">
    <w:nsid w:val="61C34D49"/>
    <w:multiLevelType w:val="hybridMultilevel"/>
    <w:tmpl w:val="3DF2EAD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79" w15:restartNumberingAfterBreak="0">
    <w:nsid w:val="621F15E5"/>
    <w:multiLevelType w:val="hybridMultilevel"/>
    <w:tmpl w:val="60A04446"/>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sz w:val="20"/>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0" w15:restartNumberingAfterBreak="0">
    <w:nsid w:val="62453545"/>
    <w:multiLevelType w:val="hybridMultilevel"/>
    <w:tmpl w:val="923ED844"/>
    <w:lvl w:ilvl="0" w:tplc="04150017">
      <w:start w:val="1"/>
      <w:numFmt w:val="lowerLetter"/>
      <w:lvlText w:val="%1)"/>
      <w:lvlJc w:val="left"/>
      <w:pPr>
        <w:ind w:left="862" w:hanging="72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81" w15:restartNumberingAfterBreak="0">
    <w:nsid w:val="62866EDB"/>
    <w:multiLevelType w:val="hybridMultilevel"/>
    <w:tmpl w:val="51DCDB6C"/>
    <w:lvl w:ilvl="0" w:tplc="6A664736">
      <w:start w:val="1"/>
      <w:numFmt w:val="none"/>
      <w:lvlText w:val="f)"/>
      <w:lvlJc w:val="left"/>
      <w:pPr>
        <w:tabs>
          <w:tab w:val="num" w:pos="360"/>
        </w:tabs>
        <w:ind w:left="360"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82" w15:restartNumberingAfterBreak="0">
    <w:nsid w:val="62FB0D68"/>
    <w:multiLevelType w:val="multilevel"/>
    <w:tmpl w:val="12A49284"/>
    <w:styleLink w:val="WWNum6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83" w15:restartNumberingAfterBreak="0">
    <w:nsid w:val="62FE6729"/>
    <w:multiLevelType w:val="hybridMultilevel"/>
    <w:tmpl w:val="AD3A1C5C"/>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4" w15:restartNumberingAfterBreak="0">
    <w:nsid w:val="634C2529"/>
    <w:multiLevelType w:val="hybridMultilevel"/>
    <w:tmpl w:val="82D0FD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5" w15:restartNumberingAfterBreak="0">
    <w:nsid w:val="6372562C"/>
    <w:multiLevelType w:val="multilevel"/>
    <w:tmpl w:val="3F061F90"/>
    <w:styleLink w:val="WWNum30"/>
    <w:lvl w:ilvl="0">
      <w:numFmt w:val="bullet"/>
      <w:lvlText w:val=""/>
      <w:lvlJc w:val="left"/>
      <w:rPr>
        <w:rFonts w:ascii="Symbol" w:hAnsi="Symbol"/>
      </w:rPr>
    </w:lvl>
    <w:lvl w:ilvl="1">
      <w:numFmt w:val="bullet"/>
      <w:lvlText w:val=""/>
      <w:lvlJc w:val="left"/>
      <w:rPr>
        <w:rFonts w:ascii="Wingdings" w:hAnsi="Wingdings"/>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486" w15:restartNumberingAfterBreak="0">
    <w:nsid w:val="63852E31"/>
    <w:multiLevelType w:val="hybridMultilevel"/>
    <w:tmpl w:val="A67EB6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7" w15:restartNumberingAfterBreak="0">
    <w:nsid w:val="63951257"/>
    <w:multiLevelType w:val="hybridMultilevel"/>
    <w:tmpl w:val="6CA42D42"/>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88" w15:restartNumberingAfterBreak="0">
    <w:nsid w:val="63A04028"/>
    <w:multiLevelType w:val="hybridMultilevel"/>
    <w:tmpl w:val="EF341C4C"/>
    <w:lvl w:ilvl="0" w:tplc="F2F09DCA">
      <w:start w:val="2"/>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9" w15:restartNumberingAfterBreak="0">
    <w:nsid w:val="63E47E98"/>
    <w:multiLevelType w:val="multilevel"/>
    <w:tmpl w:val="B31833EA"/>
    <w:styleLink w:val="WWNum6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90" w15:restartNumberingAfterBreak="0">
    <w:nsid w:val="63E52577"/>
    <w:multiLevelType w:val="multilevel"/>
    <w:tmpl w:val="DCB01014"/>
    <w:styleLink w:val="WWNum4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91" w15:restartNumberingAfterBreak="0">
    <w:nsid w:val="63EC2775"/>
    <w:multiLevelType w:val="hybridMultilevel"/>
    <w:tmpl w:val="DEE82670"/>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92" w15:restartNumberingAfterBreak="0">
    <w:nsid w:val="64055A2E"/>
    <w:multiLevelType w:val="hybridMultilevel"/>
    <w:tmpl w:val="B4780EF8"/>
    <w:lvl w:ilvl="0" w:tplc="0B40E93A">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3" w15:restartNumberingAfterBreak="0">
    <w:nsid w:val="641E1D98"/>
    <w:multiLevelType w:val="hybridMultilevel"/>
    <w:tmpl w:val="2E48D41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94" w15:restartNumberingAfterBreak="0">
    <w:nsid w:val="64960F1C"/>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495" w15:restartNumberingAfterBreak="0">
    <w:nsid w:val="64FE2350"/>
    <w:multiLevelType w:val="multilevel"/>
    <w:tmpl w:val="B90C8736"/>
    <w:styleLink w:val="WWNum4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96" w15:restartNumberingAfterBreak="0">
    <w:nsid w:val="651C4148"/>
    <w:multiLevelType w:val="multilevel"/>
    <w:tmpl w:val="37FC0AFC"/>
    <w:styleLink w:val="WWNum16"/>
    <w:lvl w:ilvl="0">
      <w:numFmt w:val="bullet"/>
      <w:lvlText w:val=""/>
      <w:lvlJc w:val="left"/>
      <w:rPr>
        <w:rFonts w:ascii="Symbol" w:hAnsi="Symbol"/>
        <w:color w:val="00000A"/>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97" w15:restartNumberingAfterBreak="0">
    <w:nsid w:val="6542656D"/>
    <w:multiLevelType w:val="hybridMultilevel"/>
    <w:tmpl w:val="4DF29E8E"/>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8" w15:restartNumberingAfterBreak="0">
    <w:nsid w:val="65703CC4"/>
    <w:multiLevelType w:val="hybridMultilevel"/>
    <w:tmpl w:val="F64A1AEE"/>
    <w:lvl w:ilvl="0" w:tplc="6534E462">
      <w:numFmt w:val="bullet"/>
      <w:lvlText w:val="−"/>
      <w:lvlJc w:val="left"/>
      <w:pPr>
        <w:ind w:left="848" w:hanging="147"/>
      </w:pPr>
      <w:rPr>
        <w:rFonts w:ascii="Times New Roman" w:eastAsia="Times New Roman" w:hAnsi="Times New Roman" w:cs="Times New Roman" w:hint="default"/>
        <w:w w:val="99"/>
        <w:sz w:val="18"/>
        <w:szCs w:val="18"/>
      </w:rPr>
    </w:lvl>
    <w:lvl w:ilvl="1" w:tplc="06C2A36C">
      <w:numFmt w:val="bullet"/>
      <w:lvlText w:val="•"/>
      <w:lvlJc w:val="left"/>
      <w:pPr>
        <w:ind w:left="1692" w:hanging="147"/>
      </w:pPr>
      <w:rPr>
        <w:rFonts w:hint="default"/>
      </w:rPr>
    </w:lvl>
    <w:lvl w:ilvl="2" w:tplc="180A9D10">
      <w:numFmt w:val="bullet"/>
      <w:lvlText w:val="•"/>
      <w:lvlJc w:val="left"/>
      <w:pPr>
        <w:ind w:left="2544" w:hanging="147"/>
      </w:pPr>
      <w:rPr>
        <w:rFonts w:hint="default"/>
      </w:rPr>
    </w:lvl>
    <w:lvl w:ilvl="3" w:tplc="DF787ECC">
      <w:numFmt w:val="bullet"/>
      <w:lvlText w:val="•"/>
      <w:lvlJc w:val="left"/>
      <w:pPr>
        <w:ind w:left="3396" w:hanging="147"/>
      </w:pPr>
      <w:rPr>
        <w:rFonts w:hint="default"/>
      </w:rPr>
    </w:lvl>
    <w:lvl w:ilvl="4" w:tplc="D9D8D0D6">
      <w:numFmt w:val="bullet"/>
      <w:lvlText w:val="•"/>
      <w:lvlJc w:val="left"/>
      <w:pPr>
        <w:ind w:left="4248" w:hanging="147"/>
      </w:pPr>
      <w:rPr>
        <w:rFonts w:hint="default"/>
      </w:rPr>
    </w:lvl>
    <w:lvl w:ilvl="5" w:tplc="1F20659E">
      <w:numFmt w:val="bullet"/>
      <w:lvlText w:val="•"/>
      <w:lvlJc w:val="left"/>
      <w:pPr>
        <w:ind w:left="5100" w:hanging="147"/>
      </w:pPr>
      <w:rPr>
        <w:rFonts w:hint="default"/>
      </w:rPr>
    </w:lvl>
    <w:lvl w:ilvl="6" w:tplc="FF4001D0">
      <w:numFmt w:val="bullet"/>
      <w:lvlText w:val="•"/>
      <w:lvlJc w:val="left"/>
      <w:pPr>
        <w:ind w:left="5952" w:hanging="147"/>
      </w:pPr>
      <w:rPr>
        <w:rFonts w:hint="default"/>
      </w:rPr>
    </w:lvl>
    <w:lvl w:ilvl="7" w:tplc="EBF81854">
      <w:numFmt w:val="bullet"/>
      <w:lvlText w:val="•"/>
      <w:lvlJc w:val="left"/>
      <w:pPr>
        <w:ind w:left="6804" w:hanging="147"/>
      </w:pPr>
      <w:rPr>
        <w:rFonts w:hint="default"/>
      </w:rPr>
    </w:lvl>
    <w:lvl w:ilvl="8" w:tplc="AFA4CAB8">
      <w:numFmt w:val="bullet"/>
      <w:lvlText w:val="•"/>
      <w:lvlJc w:val="left"/>
      <w:pPr>
        <w:ind w:left="7656" w:hanging="147"/>
      </w:pPr>
      <w:rPr>
        <w:rFonts w:hint="default"/>
      </w:rPr>
    </w:lvl>
  </w:abstractNum>
  <w:abstractNum w:abstractNumId="499" w15:restartNumberingAfterBreak="0">
    <w:nsid w:val="66BC032F"/>
    <w:multiLevelType w:val="hybridMultilevel"/>
    <w:tmpl w:val="95B01088"/>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00" w15:restartNumberingAfterBreak="0">
    <w:nsid w:val="66D832FA"/>
    <w:multiLevelType w:val="hybridMultilevel"/>
    <w:tmpl w:val="D9D8BCA8"/>
    <w:lvl w:ilvl="0" w:tplc="EDB02634">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01" w15:restartNumberingAfterBreak="0">
    <w:nsid w:val="66FD4E4A"/>
    <w:multiLevelType w:val="hybridMultilevel"/>
    <w:tmpl w:val="48FC4AC6"/>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02" w15:restartNumberingAfterBreak="0">
    <w:nsid w:val="67003C55"/>
    <w:multiLevelType w:val="hybridMultilevel"/>
    <w:tmpl w:val="75164940"/>
    <w:lvl w:ilvl="0" w:tplc="0B40E93A">
      <w:start w:val="1"/>
      <w:numFmt w:val="bullet"/>
      <w:lvlText w:val="–"/>
      <w:lvlJc w:val="left"/>
      <w:pPr>
        <w:ind w:left="1068" w:hanging="360"/>
      </w:pPr>
      <w:rPr>
        <w:rFonts w:ascii="Times New Roman" w:hAnsi="Times New Roman" w:cs="Times New Roman"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03" w15:restartNumberingAfterBreak="0">
    <w:nsid w:val="673C2C92"/>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504" w15:restartNumberingAfterBreak="0">
    <w:nsid w:val="6775409C"/>
    <w:multiLevelType w:val="singleLevel"/>
    <w:tmpl w:val="DE82C1FC"/>
    <w:lvl w:ilvl="0">
      <w:start w:val="1"/>
      <w:numFmt w:val="lowerLetter"/>
      <w:lvlText w:val="(%1)"/>
      <w:legacy w:legacy="1" w:legacySpace="0" w:legacyIndent="283"/>
      <w:lvlJc w:val="left"/>
      <w:pPr>
        <w:ind w:left="283" w:hanging="283"/>
      </w:pPr>
    </w:lvl>
  </w:abstractNum>
  <w:abstractNum w:abstractNumId="505" w15:restartNumberingAfterBreak="0">
    <w:nsid w:val="679F057D"/>
    <w:multiLevelType w:val="multilevel"/>
    <w:tmpl w:val="7A98BADA"/>
    <w:styleLink w:val="WWNum4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06" w15:restartNumberingAfterBreak="0">
    <w:nsid w:val="67AB691B"/>
    <w:multiLevelType w:val="hybridMultilevel"/>
    <w:tmpl w:val="DA6CFBA4"/>
    <w:lvl w:ilvl="0" w:tplc="0B40E93A">
      <w:start w:val="1"/>
      <w:numFmt w:val="bullet"/>
      <w:lvlText w:val="–"/>
      <w:lvlJc w:val="left"/>
      <w:pPr>
        <w:ind w:left="1211" w:hanging="360"/>
      </w:pPr>
      <w:rPr>
        <w:rFonts w:ascii="Times New Roman" w:hAnsi="Times New Roman" w:cs="Times New Roman"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507" w15:restartNumberingAfterBreak="0">
    <w:nsid w:val="685B47CE"/>
    <w:multiLevelType w:val="hybridMultilevel"/>
    <w:tmpl w:val="BEE60A3A"/>
    <w:lvl w:ilvl="0" w:tplc="FFFFFFFF">
      <w:start w:val="1"/>
      <w:numFmt w:val="bullet"/>
      <w:lvlText w:val=""/>
      <w:lvlJc w:val="left"/>
      <w:pPr>
        <w:tabs>
          <w:tab w:val="num" w:pos="425"/>
        </w:tabs>
        <w:ind w:left="425" w:hanging="425"/>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08" w15:restartNumberingAfterBreak="0">
    <w:nsid w:val="68A724AB"/>
    <w:multiLevelType w:val="multilevel"/>
    <w:tmpl w:val="EF16AF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9" w15:restartNumberingAfterBreak="0">
    <w:nsid w:val="68DE68B3"/>
    <w:multiLevelType w:val="hybridMultilevel"/>
    <w:tmpl w:val="B2F29A30"/>
    <w:lvl w:ilvl="0" w:tplc="8162ED48">
      <w:start w:val="1"/>
      <w:numFmt w:val="bullet"/>
      <w:lvlText w:val="–"/>
      <w:lvlJc w:val="left"/>
      <w:pPr>
        <w:tabs>
          <w:tab w:val="num" w:pos="624"/>
        </w:tabs>
        <w:ind w:left="624" w:hanging="340"/>
      </w:pPr>
      <w:rPr>
        <w:rFonts w:ascii="Times New Roman" w:hAnsi="Times New Roman" w:cs="Times New Roman" w:hint="default"/>
      </w:rPr>
    </w:lvl>
    <w:lvl w:ilvl="1" w:tplc="BE1AA0D0">
      <w:start w:val="3"/>
      <w:numFmt w:val="lowerLetter"/>
      <w:lvlText w:val="%2)"/>
      <w:lvlJc w:val="left"/>
      <w:pPr>
        <w:tabs>
          <w:tab w:val="num" w:pos="1761"/>
        </w:tabs>
        <w:ind w:left="1761" w:hanging="397"/>
      </w:pPr>
    </w:lvl>
    <w:lvl w:ilvl="2" w:tplc="04150005">
      <w:start w:val="1"/>
      <w:numFmt w:val="bullet"/>
      <w:lvlText w:val=""/>
      <w:lvlJc w:val="left"/>
      <w:pPr>
        <w:tabs>
          <w:tab w:val="num" w:pos="2444"/>
        </w:tabs>
        <w:ind w:left="2444" w:hanging="360"/>
      </w:pPr>
      <w:rPr>
        <w:rFonts w:ascii="Wingdings" w:hAnsi="Wingdings" w:hint="default"/>
      </w:rPr>
    </w:lvl>
    <w:lvl w:ilvl="3" w:tplc="04150001">
      <w:start w:val="1"/>
      <w:numFmt w:val="bullet"/>
      <w:lvlText w:val=""/>
      <w:lvlJc w:val="left"/>
      <w:pPr>
        <w:tabs>
          <w:tab w:val="num" w:pos="3164"/>
        </w:tabs>
        <w:ind w:left="3164" w:hanging="360"/>
      </w:pPr>
      <w:rPr>
        <w:rFonts w:ascii="Symbol" w:hAnsi="Symbol" w:hint="default"/>
      </w:rPr>
    </w:lvl>
    <w:lvl w:ilvl="4" w:tplc="04150003">
      <w:start w:val="1"/>
      <w:numFmt w:val="bullet"/>
      <w:lvlText w:val="o"/>
      <w:lvlJc w:val="left"/>
      <w:pPr>
        <w:tabs>
          <w:tab w:val="num" w:pos="3884"/>
        </w:tabs>
        <w:ind w:left="3884" w:hanging="360"/>
      </w:pPr>
      <w:rPr>
        <w:rFonts w:ascii="Courier New" w:hAnsi="Courier New" w:cs="Courier New" w:hint="default"/>
      </w:rPr>
    </w:lvl>
    <w:lvl w:ilvl="5" w:tplc="04150005">
      <w:start w:val="1"/>
      <w:numFmt w:val="bullet"/>
      <w:lvlText w:val=""/>
      <w:lvlJc w:val="left"/>
      <w:pPr>
        <w:tabs>
          <w:tab w:val="num" w:pos="4604"/>
        </w:tabs>
        <w:ind w:left="4604" w:hanging="360"/>
      </w:pPr>
      <w:rPr>
        <w:rFonts w:ascii="Wingdings" w:hAnsi="Wingdings" w:hint="default"/>
      </w:rPr>
    </w:lvl>
    <w:lvl w:ilvl="6" w:tplc="04150001">
      <w:start w:val="1"/>
      <w:numFmt w:val="bullet"/>
      <w:lvlText w:val=""/>
      <w:lvlJc w:val="left"/>
      <w:pPr>
        <w:tabs>
          <w:tab w:val="num" w:pos="5324"/>
        </w:tabs>
        <w:ind w:left="5324" w:hanging="360"/>
      </w:pPr>
      <w:rPr>
        <w:rFonts w:ascii="Symbol" w:hAnsi="Symbol" w:hint="default"/>
      </w:rPr>
    </w:lvl>
    <w:lvl w:ilvl="7" w:tplc="04150003">
      <w:start w:val="1"/>
      <w:numFmt w:val="bullet"/>
      <w:lvlText w:val="o"/>
      <w:lvlJc w:val="left"/>
      <w:pPr>
        <w:tabs>
          <w:tab w:val="num" w:pos="6044"/>
        </w:tabs>
        <w:ind w:left="6044" w:hanging="360"/>
      </w:pPr>
      <w:rPr>
        <w:rFonts w:ascii="Courier New" w:hAnsi="Courier New" w:cs="Courier New" w:hint="default"/>
      </w:rPr>
    </w:lvl>
    <w:lvl w:ilvl="8" w:tplc="04150005">
      <w:start w:val="1"/>
      <w:numFmt w:val="bullet"/>
      <w:lvlText w:val=""/>
      <w:lvlJc w:val="left"/>
      <w:pPr>
        <w:tabs>
          <w:tab w:val="num" w:pos="6764"/>
        </w:tabs>
        <w:ind w:left="6764" w:hanging="360"/>
      </w:pPr>
      <w:rPr>
        <w:rFonts w:ascii="Wingdings" w:hAnsi="Wingdings" w:hint="default"/>
      </w:rPr>
    </w:lvl>
  </w:abstractNum>
  <w:abstractNum w:abstractNumId="510" w15:restartNumberingAfterBreak="0">
    <w:nsid w:val="68EB5590"/>
    <w:multiLevelType w:val="hybridMultilevel"/>
    <w:tmpl w:val="91BE9FE6"/>
    <w:lvl w:ilvl="0" w:tplc="55B2277E">
      <w:start w:val="1"/>
      <w:numFmt w:val="lowerLetter"/>
      <w:lvlText w:val="%1)"/>
      <w:lvlJc w:val="left"/>
      <w:pPr>
        <w:tabs>
          <w:tab w:val="num" w:pos="1211"/>
        </w:tabs>
        <w:ind w:left="1211" w:hanging="360"/>
      </w:pPr>
    </w:lvl>
    <w:lvl w:ilvl="1" w:tplc="04150019">
      <w:start w:val="1"/>
      <w:numFmt w:val="lowerLetter"/>
      <w:lvlText w:val="%2."/>
      <w:lvlJc w:val="left"/>
      <w:pPr>
        <w:tabs>
          <w:tab w:val="num" w:pos="1931"/>
        </w:tabs>
        <w:ind w:left="1931" w:hanging="360"/>
      </w:pPr>
    </w:lvl>
    <w:lvl w:ilvl="2" w:tplc="0415001B">
      <w:start w:val="1"/>
      <w:numFmt w:val="lowerRoman"/>
      <w:lvlText w:val="%3."/>
      <w:lvlJc w:val="right"/>
      <w:pPr>
        <w:tabs>
          <w:tab w:val="num" w:pos="2651"/>
        </w:tabs>
        <w:ind w:left="2651" w:hanging="180"/>
      </w:pPr>
    </w:lvl>
    <w:lvl w:ilvl="3" w:tplc="0415000F">
      <w:start w:val="1"/>
      <w:numFmt w:val="decimal"/>
      <w:lvlText w:val="%4."/>
      <w:lvlJc w:val="left"/>
      <w:pPr>
        <w:tabs>
          <w:tab w:val="num" w:pos="3371"/>
        </w:tabs>
        <w:ind w:left="3371" w:hanging="360"/>
      </w:pPr>
    </w:lvl>
    <w:lvl w:ilvl="4" w:tplc="04150019">
      <w:start w:val="1"/>
      <w:numFmt w:val="lowerLetter"/>
      <w:lvlText w:val="%5."/>
      <w:lvlJc w:val="left"/>
      <w:pPr>
        <w:tabs>
          <w:tab w:val="num" w:pos="4091"/>
        </w:tabs>
        <w:ind w:left="4091" w:hanging="360"/>
      </w:pPr>
    </w:lvl>
    <w:lvl w:ilvl="5" w:tplc="0415001B">
      <w:start w:val="1"/>
      <w:numFmt w:val="lowerRoman"/>
      <w:lvlText w:val="%6."/>
      <w:lvlJc w:val="right"/>
      <w:pPr>
        <w:tabs>
          <w:tab w:val="num" w:pos="4811"/>
        </w:tabs>
        <w:ind w:left="4811" w:hanging="180"/>
      </w:pPr>
    </w:lvl>
    <w:lvl w:ilvl="6" w:tplc="0415000F">
      <w:start w:val="1"/>
      <w:numFmt w:val="decimal"/>
      <w:lvlText w:val="%7."/>
      <w:lvlJc w:val="left"/>
      <w:pPr>
        <w:tabs>
          <w:tab w:val="num" w:pos="5531"/>
        </w:tabs>
        <w:ind w:left="5531" w:hanging="360"/>
      </w:pPr>
    </w:lvl>
    <w:lvl w:ilvl="7" w:tplc="04150019">
      <w:start w:val="1"/>
      <w:numFmt w:val="lowerLetter"/>
      <w:lvlText w:val="%8."/>
      <w:lvlJc w:val="left"/>
      <w:pPr>
        <w:tabs>
          <w:tab w:val="num" w:pos="6251"/>
        </w:tabs>
        <w:ind w:left="6251" w:hanging="360"/>
      </w:pPr>
    </w:lvl>
    <w:lvl w:ilvl="8" w:tplc="0415001B">
      <w:start w:val="1"/>
      <w:numFmt w:val="lowerRoman"/>
      <w:lvlText w:val="%9."/>
      <w:lvlJc w:val="right"/>
      <w:pPr>
        <w:tabs>
          <w:tab w:val="num" w:pos="6971"/>
        </w:tabs>
        <w:ind w:left="6971" w:hanging="180"/>
      </w:pPr>
    </w:lvl>
  </w:abstractNum>
  <w:abstractNum w:abstractNumId="511" w15:restartNumberingAfterBreak="0">
    <w:nsid w:val="690E1266"/>
    <w:multiLevelType w:val="hybridMultilevel"/>
    <w:tmpl w:val="E80A65CA"/>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12" w15:restartNumberingAfterBreak="0">
    <w:nsid w:val="691E72BD"/>
    <w:multiLevelType w:val="hybridMultilevel"/>
    <w:tmpl w:val="B9D81A6A"/>
    <w:lvl w:ilvl="0" w:tplc="AC06E5E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3" w15:restartNumberingAfterBreak="0">
    <w:nsid w:val="69220CB2"/>
    <w:multiLevelType w:val="hybridMultilevel"/>
    <w:tmpl w:val="6A3AB092"/>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14" w15:restartNumberingAfterBreak="0">
    <w:nsid w:val="692B60C1"/>
    <w:multiLevelType w:val="hybridMultilevel"/>
    <w:tmpl w:val="328EE02A"/>
    <w:lvl w:ilvl="0" w:tplc="B994D754">
      <w:start w:val="1"/>
      <w:numFmt w:val="bullet"/>
      <w:lvlText w:val="-"/>
      <w:lvlJc w:val="left"/>
      <w:pPr>
        <w:ind w:left="720" w:hanging="360"/>
      </w:pPr>
      <w:rPr>
        <w:rFonts w:ascii="Verdana" w:hAnsi="Verdana"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15" w15:restartNumberingAfterBreak="0">
    <w:nsid w:val="69A104FC"/>
    <w:multiLevelType w:val="singleLevel"/>
    <w:tmpl w:val="ABB82210"/>
    <w:lvl w:ilvl="0">
      <w:start w:val="1"/>
      <w:numFmt w:val="lowerLetter"/>
      <w:lvlText w:val="%1)"/>
      <w:legacy w:legacy="1" w:legacySpace="0" w:legacyIndent="283"/>
      <w:lvlJc w:val="left"/>
      <w:pPr>
        <w:ind w:left="991" w:hanging="283"/>
      </w:pPr>
    </w:lvl>
  </w:abstractNum>
  <w:abstractNum w:abstractNumId="516" w15:restartNumberingAfterBreak="0">
    <w:nsid w:val="69B7696E"/>
    <w:multiLevelType w:val="multilevel"/>
    <w:tmpl w:val="E06C2506"/>
    <w:styleLink w:val="WWNum4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17" w15:restartNumberingAfterBreak="0">
    <w:nsid w:val="69F64A9D"/>
    <w:multiLevelType w:val="hybridMultilevel"/>
    <w:tmpl w:val="4274EB4C"/>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18" w15:restartNumberingAfterBreak="0">
    <w:nsid w:val="69FE11A7"/>
    <w:multiLevelType w:val="hybridMultilevel"/>
    <w:tmpl w:val="E76A7DA4"/>
    <w:lvl w:ilvl="0" w:tplc="A8A2EAFA">
      <w:start w:val="2"/>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9" w15:restartNumberingAfterBreak="0">
    <w:nsid w:val="6A4F1805"/>
    <w:multiLevelType w:val="hybridMultilevel"/>
    <w:tmpl w:val="6C4C22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0" w15:restartNumberingAfterBreak="0">
    <w:nsid w:val="6A587879"/>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521" w15:restartNumberingAfterBreak="0">
    <w:nsid w:val="6A6A295E"/>
    <w:multiLevelType w:val="hybridMultilevel"/>
    <w:tmpl w:val="6908B7E4"/>
    <w:lvl w:ilvl="0" w:tplc="266C469C">
      <w:start w:val="1"/>
      <w:numFmt w:val="bullet"/>
      <w:lvlText w:val="–"/>
      <w:lvlJc w:val="left"/>
      <w:pPr>
        <w:ind w:left="516" w:hanging="360"/>
      </w:pPr>
      <w:rPr>
        <w:rFonts w:ascii="Times New Roman" w:eastAsia="Times New Roman" w:hAnsi="Times New Roman" w:cs="Times New Roman" w:hint="default"/>
        <w:sz w:val="16"/>
        <w:szCs w:val="16"/>
      </w:rPr>
    </w:lvl>
    <w:lvl w:ilvl="1" w:tplc="1CDC66B8">
      <w:start w:val="1"/>
      <w:numFmt w:val="bullet"/>
      <w:lvlText w:val="•"/>
      <w:lvlJc w:val="left"/>
      <w:pPr>
        <w:ind w:left="1403" w:hanging="360"/>
      </w:pPr>
    </w:lvl>
    <w:lvl w:ilvl="2" w:tplc="3D426520">
      <w:start w:val="1"/>
      <w:numFmt w:val="bullet"/>
      <w:lvlText w:val="•"/>
      <w:lvlJc w:val="left"/>
      <w:pPr>
        <w:ind w:left="2290" w:hanging="360"/>
      </w:pPr>
    </w:lvl>
    <w:lvl w:ilvl="3" w:tplc="0FBA9C7A">
      <w:start w:val="1"/>
      <w:numFmt w:val="bullet"/>
      <w:lvlText w:val="•"/>
      <w:lvlJc w:val="left"/>
      <w:pPr>
        <w:ind w:left="3177" w:hanging="360"/>
      </w:pPr>
    </w:lvl>
    <w:lvl w:ilvl="4" w:tplc="5DC0E638">
      <w:start w:val="1"/>
      <w:numFmt w:val="bullet"/>
      <w:lvlText w:val="•"/>
      <w:lvlJc w:val="left"/>
      <w:pPr>
        <w:ind w:left="4064" w:hanging="360"/>
      </w:pPr>
    </w:lvl>
    <w:lvl w:ilvl="5" w:tplc="A11C48CE">
      <w:start w:val="1"/>
      <w:numFmt w:val="bullet"/>
      <w:lvlText w:val="•"/>
      <w:lvlJc w:val="left"/>
      <w:pPr>
        <w:ind w:left="4951" w:hanging="360"/>
      </w:pPr>
    </w:lvl>
    <w:lvl w:ilvl="6" w:tplc="6CFED6DE">
      <w:start w:val="1"/>
      <w:numFmt w:val="bullet"/>
      <w:lvlText w:val="•"/>
      <w:lvlJc w:val="left"/>
      <w:pPr>
        <w:ind w:left="5838" w:hanging="360"/>
      </w:pPr>
    </w:lvl>
    <w:lvl w:ilvl="7" w:tplc="AB0C66AE">
      <w:start w:val="1"/>
      <w:numFmt w:val="bullet"/>
      <w:lvlText w:val="•"/>
      <w:lvlJc w:val="left"/>
      <w:pPr>
        <w:ind w:left="6725" w:hanging="360"/>
      </w:pPr>
    </w:lvl>
    <w:lvl w:ilvl="8" w:tplc="9A0AE496">
      <w:start w:val="1"/>
      <w:numFmt w:val="bullet"/>
      <w:lvlText w:val="•"/>
      <w:lvlJc w:val="left"/>
      <w:pPr>
        <w:ind w:left="7612" w:hanging="360"/>
      </w:pPr>
    </w:lvl>
  </w:abstractNum>
  <w:abstractNum w:abstractNumId="522" w15:restartNumberingAfterBreak="0">
    <w:nsid w:val="6A6B4E39"/>
    <w:multiLevelType w:val="hybridMultilevel"/>
    <w:tmpl w:val="7BD2C776"/>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523" w15:restartNumberingAfterBreak="0">
    <w:nsid w:val="6A8C536F"/>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524" w15:restartNumberingAfterBreak="0">
    <w:nsid w:val="6AA75806"/>
    <w:multiLevelType w:val="hybridMultilevel"/>
    <w:tmpl w:val="319A6C98"/>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25" w15:restartNumberingAfterBreak="0">
    <w:nsid w:val="6B3E6B4C"/>
    <w:multiLevelType w:val="hybridMultilevel"/>
    <w:tmpl w:val="6158DE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6" w15:restartNumberingAfterBreak="0">
    <w:nsid w:val="6B4343C1"/>
    <w:multiLevelType w:val="hybridMultilevel"/>
    <w:tmpl w:val="EBAA8F9A"/>
    <w:lvl w:ilvl="0" w:tplc="869EC7DA">
      <w:start w:val="1"/>
      <w:numFmt w:val="bullet"/>
      <w:lvlText w:val=""/>
      <w:lvlJc w:val="left"/>
      <w:pPr>
        <w:ind w:left="357" w:hanging="360"/>
      </w:pPr>
      <w:rPr>
        <w:rFonts w:ascii="Symbol" w:hAnsi="Symbol" w:hint="default"/>
      </w:rPr>
    </w:lvl>
    <w:lvl w:ilvl="1" w:tplc="04150003" w:tentative="1">
      <w:start w:val="1"/>
      <w:numFmt w:val="bullet"/>
      <w:lvlText w:val="o"/>
      <w:lvlJc w:val="left"/>
      <w:pPr>
        <w:ind w:left="1077" w:hanging="360"/>
      </w:pPr>
      <w:rPr>
        <w:rFonts w:ascii="Courier New" w:hAnsi="Courier New" w:cs="Courier New" w:hint="default"/>
      </w:rPr>
    </w:lvl>
    <w:lvl w:ilvl="2" w:tplc="04150005" w:tentative="1">
      <w:start w:val="1"/>
      <w:numFmt w:val="bullet"/>
      <w:lvlText w:val=""/>
      <w:lvlJc w:val="left"/>
      <w:pPr>
        <w:ind w:left="1797" w:hanging="360"/>
      </w:pPr>
      <w:rPr>
        <w:rFonts w:ascii="Wingdings" w:hAnsi="Wingdings" w:hint="default"/>
      </w:rPr>
    </w:lvl>
    <w:lvl w:ilvl="3" w:tplc="04150001" w:tentative="1">
      <w:start w:val="1"/>
      <w:numFmt w:val="bullet"/>
      <w:lvlText w:val=""/>
      <w:lvlJc w:val="left"/>
      <w:pPr>
        <w:ind w:left="2517" w:hanging="360"/>
      </w:pPr>
      <w:rPr>
        <w:rFonts w:ascii="Symbol" w:hAnsi="Symbol" w:hint="default"/>
      </w:rPr>
    </w:lvl>
    <w:lvl w:ilvl="4" w:tplc="04150003" w:tentative="1">
      <w:start w:val="1"/>
      <w:numFmt w:val="bullet"/>
      <w:lvlText w:val="o"/>
      <w:lvlJc w:val="left"/>
      <w:pPr>
        <w:ind w:left="3237" w:hanging="360"/>
      </w:pPr>
      <w:rPr>
        <w:rFonts w:ascii="Courier New" w:hAnsi="Courier New" w:cs="Courier New" w:hint="default"/>
      </w:rPr>
    </w:lvl>
    <w:lvl w:ilvl="5" w:tplc="04150005" w:tentative="1">
      <w:start w:val="1"/>
      <w:numFmt w:val="bullet"/>
      <w:lvlText w:val=""/>
      <w:lvlJc w:val="left"/>
      <w:pPr>
        <w:ind w:left="3957" w:hanging="360"/>
      </w:pPr>
      <w:rPr>
        <w:rFonts w:ascii="Wingdings" w:hAnsi="Wingdings" w:hint="default"/>
      </w:rPr>
    </w:lvl>
    <w:lvl w:ilvl="6" w:tplc="04150001" w:tentative="1">
      <w:start w:val="1"/>
      <w:numFmt w:val="bullet"/>
      <w:lvlText w:val=""/>
      <w:lvlJc w:val="left"/>
      <w:pPr>
        <w:ind w:left="4677" w:hanging="360"/>
      </w:pPr>
      <w:rPr>
        <w:rFonts w:ascii="Symbol" w:hAnsi="Symbol" w:hint="default"/>
      </w:rPr>
    </w:lvl>
    <w:lvl w:ilvl="7" w:tplc="04150003" w:tentative="1">
      <w:start w:val="1"/>
      <w:numFmt w:val="bullet"/>
      <w:lvlText w:val="o"/>
      <w:lvlJc w:val="left"/>
      <w:pPr>
        <w:ind w:left="5397" w:hanging="360"/>
      </w:pPr>
      <w:rPr>
        <w:rFonts w:ascii="Courier New" w:hAnsi="Courier New" w:cs="Courier New" w:hint="default"/>
      </w:rPr>
    </w:lvl>
    <w:lvl w:ilvl="8" w:tplc="04150005" w:tentative="1">
      <w:start w:val="1"/>
      <w:numFmt w:val="bullet"/>
      <w:lvlText w:val=""/>
      <w:lvlJc w:val="left"/>
      <w:pPr>
        <w:ind w:left="6117" w:hanging="360"/>
      </w:pPr>
      <w:rPr>
        <w:rFonts w:ascii="Wingdings" w:hAnsi="Wingdings" w:hint="default"/>
      </w:rPr>
    </w:lvl>
  </w:abstractNum>
  <w:abstractNum w:abstractNumId="527" w15:restartNumberingAfterBreak="0">
    <w:nsid w:val="6B51532C"/>
    <w:multiLevelType w:val="hybridMultilevel"/>
    <w:tmpl w:val="9796E47C"/>
    <w:lvl w:ilvl="0" w:tplc="04150017">
      <w:start w:val="1"/>
      <w:numFmt w:val="lowerLetter"/>
      <w:lvlText w:val="%1)"/>
      <w:lvlJc w:val="left"/>
      <w:pPr>
        <w:ind w:left="720" w:hanging="360"/>
      </w:pPr>
    </w:lvl>
    <w:lvl w:ilvl="1" w:tplc="334A1E28">
      <w:start w:val="1"/>
      <w:numFmt w:val="bullet"/>
      <w:lvlText w:val="–"/>
      <w:lvlJc w:val="left"/>
      <w:pPr>
        <w:tabs>
          <w:tab w:val="num" w:pos="1364"/>
        </w:tabs>
        <w:ind w:left="1364" w:hanging="284"/>
      </w:pPr>
      <w:rPr>
        <w:rFonts w:ascii="Times New Roman" w:hAnsi="Times New Roman" w:cs="Times New Roman"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8" w15:restartNumberingAfterBreak="0">
    <w:nsid w:val="6B7D6A77"/>
    <w:multiLevelType w:val="hybridMultilevel"/>
    <w:tmpl w:val="5EFC427A"/>
    <w:lvl w:ilvl="0" w:tplc="C3CE6338">
      <w:start w:val="1"/>
      <w:numFmt w:val="decimal"/>
      <w:lvlText w:val="%1)"/>
      <w:lvlJc w:val="left"/>
      <w:pPr>
        <w:ind w:left="491" w:hanging="353"/>
      </w:pPr>
      <w:rPr>
        <w:rFonts w:ascii="Times New Roman" w:eastAsia="Times New Roman" w:hAnsi="Times New Roman" w:hint="default"/>
        <w:sz w:val="24"/>
        <w:szCs w:val="24"/>
      </w:rPr>
    </w:lvl>
    <w:lvl w:ilvl="1" w:tplc="E20C76D8">
      <w:start w:val="1"/>
      <w:numFmt w:val="bullet"/>
      <w:lvlText w:val="•"/>
      <w:lvlJc w:val="left"/>
      <w:pPr>
        <w:ind w:left="1377" w:hanging="353"/>
      </w:pPr>
      <w:rPr>
        <w:rFonts w:hint="default"/>
      </w:rPr>
    </w:lvl>
    <w:lvl w:ilvl="2" w:tplc="97D8D7E8">
      <w:start w:val="1"/>
      <w:numFmt w:val="bullet"/>
      <w:lvlText w:val="•"/>
      <w:lvlJc w:val="left"/>
      <w:pPr>
        <w:ind w:left="2263" w:hanging="353"/>
      </w:pPr>
      <w:rPr>
        <w:rFonts w:hint="default"/>
      </w:rPr>
    </w:lvl>
    <w:lvl w:ilvl="3" w:tplc="6552927A">
      <w:start w:val="1"/>
      <w:numFmt w:val="bullet"/>
      <w:lvlText w:val="•"/>
      <w:lvlJc w:val="left"/>
      <w:pPr>
        <w:ind w:left="3149" w:hanging="353"/>
      </w:pPr>
      <w:rPr>
        <w:rFonts w:hint="default"/>
      </w:rPr>
    </w:lvl>
    <w:lvl w:ilvl="4" w:tplc="EAE63524">
      <w:start w:val="1"/>
      <w:numFmt w:val="bullet"/>
      <w:lvlText w:val="•"/>
      <w:lvlJc w:val="left"/>
      <w:pPr>
        <w:ind w:left="4035" w:hanging="353"/>
      </w:pPr>
      <w:rPr>
        <w:rFonts w:hint="default"/>
      </w:rPr>
    </w:lvl>
    <w:lvl w:ilvl="5" w:tplc="1AA209FA">
      <w:start w:val="1"/>
      <w:numFmt w:val="bullet"/>
      <w:lvlText w:val="•"/>
      <w:lvlJc w:val="left"/>
      <w:pPr>
        <w:ind w:left="4920" w:hanging="353"/>
      </w:pPr>
      <w:rPr>
        <w:rFonts w:hint="default"/>
      </w:rPr>
    </w:lvl>
    <w:lvl w:ilvl="6" w:tplc="107CB4A6">
      <w:start w:val="1"/>
      <w:numFmt w:val="bullet"/>
      <w:lvlText w:val="•"/>
      <w:lvlJc w:val="left"/>
      <w:pPr>
        <w:ind w:left="5806" w:hanging="353"/>
      </w:pPr>
      <w:rPr>
        <w:rFonts w:hint="default"/>
      </w:rPr>
    </w:lvl>
    <w:lvl w:ilvl="7" w:tplc="FC782A1E">
      <w:start w:val="1"/>
      <w:numFmt w:val="bullet"/>
      <w:lvlText w:val="•"/>
      <w:lvlJc w:val="left"/>
      <w:pPr>
        <w:ind w:left="6692" w:hanging="353"/>
      </w:pPr>
      <w:rPr>
        <w:rFonts w:hint="default"/>
      </w:rPr>
    </w:lvl>
    <w:lvl w:ilvl="8" w:tplc="0E4E3DBC">
      <w:start w:val="1"/>
      <w:numFmt w:val="bullet"/>
      <w:lvlText w:val="•"/>
      <w:lvlJc w:val="left"/>
      <w:pPr>
        <w:ind w:left="7578" w:hanging="353"/>
      </w:pPr>
      <w:rPr>
        <w:rFonts w:hint="default"/>
      </w:rPr>
    </w:lvl>
  </w:abstractNum>
  <w:abstractNum w:abstractNumId="529" w15:restartNumberingAfterBreak="0">
    <w:nsid w:val="6BD64625"/>
    <w:multiLevelType w:val="hybridMultilevel"/>
    <w:tmpl w:val="7D9C4FAA"/>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30" w15:restartNumberingAfterBreak="0">
    <w:nsid w:val="6C3746A3"/>
    <w:multiLevelType w:val="hybridMultilevel"/>
    <w:tmpl w:val="506A41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1" w15:restartNumberingAfterBreak="0">
    <w:nsid w:val="6C3F6E49"/>
    <w:multiLevelType w:val="hybridMultilevel"/>
    <w:tmpl w:val="4E36D014"/>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532" w15:restartNumberingAfterBreak="0">
    <w:nsid w:val="6CB52939"/>
    <w:multiLevelType w:val="hybridMultilevel"/>
    <w:tmpl w:val="7AB87DE0"/>
    <w:lvl w:ilvl="0" w:tplc="F2F09DCA">
      <w:start w:val="2"/>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3" w15:restartNumberingAfterBreak="0">
    <w:nsid w:val="6CD27CC2"/>
    <w:multiLevelType w:val="multilevel"/>
    <w:tmpl w:val="CE9605AC"/>
    <w:styleLink w:val="WWNum14"/>
    <w:lvl w:ilvl="0">
      <w:numFmt w:val="bullet"/>
      <w:lvlText w:val=""/>
      <w:lvlJc w:val="left"/>
      <w:rPr>
        <w:rFonts w:ascii="Symbol" w:hAnsi="Symbol"/>
        <w:color w:val="00000A"/>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4" w15:restartNumberingAfterBreak="0">
    <w:nsid w:val="6D0354B4"/>
    <w:multiLevelType w:val="multilevel"/>
    <w:tmpl w:val="854E98A6"/>
    <w:styleLink w:val="WWNum2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5" w15:restartNumberingAfterBreak="0">
    <w:nsid w:val="6D4D76AA"/>
    <w:multiLevelType w:val="hybridMultilevel"/>
    <w:tmpl w:val="371A5D5C"/>
    <w:lvl w:ilvl="0" w:tplc="8F6EEDC4">
      <w:start w:val="1"/>
      <w:numFmt w:val="lowerLetter"/>
      <w:lvlText w:val="%1)"/>
      <w:lvlJc w:val="left"/>
      <w:pPr>
        <w:ind w:left="1065" w:hanging="360"/>
      </w:p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536" w15:restartNumberingAfterBreak="0">
    <w:nsid w:val="6D4F40A7"/>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537" w15:restartNumberingAfterBreak="0">
    <w:nsid w:val="6D83003F"/>
    <w:multiLevelType w:val="multilevel"/>
    <w:tmpl w:val="607A7F46"/>
    <w:lvl w:ilvl="0">
      <w:start w:val="1"/>
      <w:numFmt w:val="decimal"/>
      <w:lvlText w:val="%1."/>
      <w:lvlJc w:val="left"/>
      <w:pPr>
        <w:ind w:left="708" w:hanging="708"/>
      </w:pPr>
      <w:rPr>
        <w:rFonts w:ascii="Times New Roman" w:eastAsia="Times New Roman" w:hAnsi="Times New Roman" w:cs="Times New Roman" w:hint="default"/>
        <w:b/>
        <w:bCs/>
        <w:spacing w:val="0"/>
        <w:w w:val="99"/>
        <w:sz w:val="18"/>
        <w:szCs w:val="18"/>
      </w:rPr>
    </w:lvl>
    <w:lvl w:ilvl="1">
      <w:start w:val="1"/>
      <w:numFmt w:val="decimal"/>
      <w:lvlText w:val="%1.%2."/>
      <w:lvlJc w:val="left"/>
      <w:pPr>
        <w:ind w:left="708" w:hanging="708"/>
      </w:pPr>
      <w:rPr>
        <w:rFonts w:ascii="Times New Roman" w:eastAsia="Times New Roman" w:hAnsi="Times New Roman" w:cs="Times New Roman" w:hint="default"/>
        <w:spacing w:val="0"/>
        <w:w w:val="99"/>
        <w:sz w:val="18"/>
        <w:szCs w:val="18"/>
      </w:rPr>
    </w:lvl>
    <w:lvl w:ilvl="2">
      <w:numFmt w:val="bullet"/>
      <w:lvlText w:val="-"/>
      <w:lvlJc w:val="left"/>
      <w:pPr>
        <w:ind w:left="533" w:hanging="106"/>
      </w:pPr>
      <w:rPr>
        <w:rFonts w:ascii="Times New Roman" w:eastAsia="Times New Roman" w:hAnsi="Times New Roman" w:cs="Times New Roman" w:hint="default"/>
        <w:w w:val="99"/>
        <w:sz w:val="18"/>
        <w:szCs w:val="18"/>
      </w:rPr>
    </w:lvl>
    <w:lvl w:ilvl="3">
      <w:numFmt w:val="bullet"/>
      <w:lvlText w:val="•"/>
      <w:lvlJc w:val="left"/>
      <w:pPr>
        <w:ind w:left="699" w:hanging="106"/>
      </w:pPr>
      <w:rPr>
        <w:rFonts w:hint="default"/>
      </w:rPr>
    </w:lvl>
    <w:lvl w:ilvl="4">
      <w:numFmt w:val="bullet"/>
      <w:lvlText w:val="•"/>
      <w:lvlJc w:val="left"/>
      <w:pPr>
        <w:ind w:left="1836" w:hanging="106"/>
      </w:pPr>
      <w:rPr>
        <w:rFonts w:hint="default"/>
      </w:rPr>
    </w:lvl>
    <w:lvl w:ilvl="5">
      <w:numFmt w:val="bullet"/>
      <w:lvlText w:val="•"/>
      <w:lvlJc w:val="left"/>
      <w:pPr>
        <w:ind w:left="2973" w:hanging="106"/>
      </w:pPr>
      <w:rPr>
        <w:rFonts w:hint="default"/>
      </w:rPr>
    </w:lvl>
    <w:lvl w:ilvl="6">
      <w:numFmt w:val="bullet"/>
      <w:lvlText w:val="•"/>
      <w:lvlJc w:val="left"/>
      <w:pPr>
        <w:ind w:left="4110" w:hanging="106"/>
      </w:pPr>
      <w:rPr>
        <w:rFonts w:hint="default"/>
      </w:rPr>
    </w:lvl>
    <w:lvl w:ilvl="7">
      <w:numFmt w:val="bullet"/>
      <w:lvlText w:val="•"/>
      <w:lvlJc w:val="left"/>
      <w:pPr>
        <w:ind w:left="5247" w:hanging="106"/>
      </w:pPr>
      <w:rPr>
        <w:rFonts w:hint="default"/>
      </w:rPr>
    </w:lvl>
    <w:lvl w:ilvl="8">
      <w:numFmt w:val="bullet"/>
      <w:lvlText w:val="•"/>
      <w:lvlJc w:val="left"/>
      <w:pPr>
        <w:ind w:left="6384" w:hanging="106"/>
      </w:pPr>
      <w:rPr>
        <w:rFonts w:hint="default"/>
      </w:rPr>
    </w:lvl>
  </w:abstractNum>
  <w:abstractNum w:abstractNumId="538" w15:restartNumberingAfterBreak="0">
    <w:nsid w:val="6DB057C8"/>
    <w:multiLevelType w:val="hybridMultilevel"/>
    <w:tmpl w:val="BC5EF7FE"/>
    <w:lvl w:ilvl="0" w:tplc="FDB22288">
      <w:start w:val="3"/>
      <w:numFmt w:val="bullet"/>
      <w:lvlText w:val="-"/>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39" w15:restartNumberingAfterBreak="0">
    <w:nsid w:val="6E226746"/>
    <w:multiLevelType w:val="hybridMultilevel"/>
    <w:tmpl w:val="5A2CDC40"/>
    <w:lvl w:ilvl="0" w:tplc="03427E72">
      <w:start w:val="1"/>
      <w:numFmt w:val="bullet"/>
      <w:lvlText w:val=""/>
      <w:lvlJc w:val="left"/>
      <w:pPr>
        <w:ind w:left="516" w:hanging="360"/>
      </w:pPr>
      <w:rPr>
        <w:rFonts w:ascii="Symbol" w:eastAsia="Symbol" w:hAnsi="Symbol" w:hint="default"/>
        <w:w w:val="99"/>
        <w:position w:val="1"/>
        <w:sz w:val="20"/>
        <w:szCs w:val="20"/>
      </w:rPr>
    </w:lvl>
    <w:lvl w:ilvl="1" w:tplc="47C01C18">
      <w:start w:val="1"/>
      <w:numFmt w:val="bullet"/>
      <w:lvlText w:val="•"/>
      <w:lvlJc w:val="left"/>
      <w:pPr>
        <w:ind w:left="1403" w:hanging="360"/>
      </w:pPr>
    </w:lvl>
    <w:lvl w:ilvl="2" w:tplc="34C853E4">
      <w:start w:val="1"/>
      <w:numFmt w:val="bullet"/>
      <w:lvlText w:val="•"/>
      <w:lvlJc w:val="left"/>
      <w:pPr>
        <w:ind w:left="2290" w:hanging="360"/>
      </w:pPr>
    </w:lvl>
    <w:lvl w:ilvl="3" w:tplc="D3C0E89A">
      <w:start w:val="1"/>
      <w:numFmt w:val="bullet"/>
      <w:lvlText w:val="•"/>
      <w:lvlJc w:val="left"/>
      <w:pPr>
        <w:ind w:left="3177" w:hanging="360"/>
      </w:pPr>
    </w:lvl>
    <w:lvl w:ilvl="4" w:tplc="DF765FA8">
      <w:start w:val="1"/>
      <w:numFmt w:val="bullet"/>
      <w:lvlText w:val="•"/>
      <w:lvlJc w:val="left"/>
      <w:pPr>
        <w:ind w:left="4064" w:hanging="360"/>
      </w:pPr>
    </w:lvl>
    <w:lvl w:ilvl="5" w:tplc="0F08FE20">
      <w:start w:val="1"/>
      <w:numFmt w:val="bullet"/>
      <w:lvlText w:val="•"/>
      <w:lvlJc w:val="left"/>
      <w:pPr>
        <w:ind w:left="4951" w:hanging="360"/>
      </w:pPr>
    </w:lvl>
    <w:lvl w:ilvl="6" w:tplc="CEBA4DD2">
      <w:start w:val="1"/>
      <w:numFmt w:val="bullet"/>
      <w:lvlText w:val="•"/>
      <w:lvlJc w:val="left"/>
      <w:pPr>
        <w:ind w:left="5838" w:hanging="360"/>
      </w:pPr>
    </w:lvl>
    <w:lvl w:ilvl="7" w:tplc="CA628C7A">
      <w:start w:val="1"/>
      <w:numFmt w:val="bullet"/>
      <w:lvlText w:val="•"/>
      <w:lvlJc w:val="left"/>
      <w:pPr>
        <w:ind w:left="6725" w:hanging="360"/>
      </w:pPr>
    </w:lvl>
    <w:lvl w:ilvl="8" w:tplc="90B61578">
      <w:start w:val="1"/>
      <w:numFmt w:val="bullet"/>
      <w:lvlText w:val="•"/>
      <w:lvlJc w:val="left"/>
      <w:pPr>
        <w:ind w:left="7612" w:hanging="360"/>
      </w:pPr>
    </w:lvl>
  </w:abstractNum>
  <w:abstractNum w:abstractNumId="540" w15:restartNumberingAfterBreak="0">
    <w:nsid w:val="6EC014E1"/>
    <w:multiLevelType w:val="hybridMultilevel"/>
    <w:tmpl w:val="41ACC156"/>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41" w15:restartNumberingAfterBreak="0">
    <w:nsid w:val="6EC25245"/>
    <w:multiLevelType w:val="multilevel"/>
    <w:tmpl w:val="AF4A2BE2"/>
    <w:styleLink w:val="WWNum1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42" w15:restartNumberingAfterBreak="0">
    <w:nsid w:val="6F124754"/>
    <w:multiLevelType w:val="hybridMultilevel"/>
    <w:tmpl w:val="500EBC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3" w15:restartNumberingAfterBreak="0">
    <w:nsid w:val="6F1412AA"/>
    <w:multiLevelType w:val="hybridMultilevel"/>
    <w:tmpl w:val="886E6B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4" w15:restartNumberingAfterBreak="0">
    <w:nsid w:val="6F24168A"/>
    <w:multiLevelType w:val="singleLevel"/>
    <w:tmpl w:val="49BC1EC6"/>
    <w:lvl w:ilvl="0">
      <w:start w:val="1"/>
      <w:numFmt w:val="lowerLetter"/>
      <w:lvlText w:val="%1) "/>
      <w:legacy w:legacy="1" w:legacySpace="0" w:legacyIndent="283"/>
      <w:lvlJc w:val="left"/>
      <w:pPr>
        <w:ind w:left="283" w:hanging="283"/>
      </w:pPr>
      <w:rPr>
        <w:b w:val="0"/>
        <w:i w:val="0"/>
        <w:sz w:val="20"/>
      </w:rPr>
    </w:lvl>
  </w:abstractNum>
  <w:abstractNum w:abstractNumId="545" w15:restartNumberingAfterBreak="0">
    <w:nsid w:val="6F6128DF"/>
    <w:multiLevelType w:val="singleLevel"/>
    <w:tmpl w:val="74F2E6C2"/>
    <w:lvl w:ilvl="0">
      <w:start w:val="1"/>
      <w:numFmt w:val="lowerLetter"/>
      <w:lvlText w:val="%1)"/>
      <w:legacy w:legacy="1" w:legacySpace="0" w:legacyIndent="360"/>
      <w:lvlJc w:val="left"/>
      <w:pPr>
        <w:ind w:left="360" w:hanging="360"/>
      </w:pPr>
    </w:lvl>
  </w:abstractNum>
  <w:abstractNum w:abstractNumId="546" w15:restartNumberingAfterBreak="0">
    <w:nsid w:val="6F7D4D9A"/>
    <w:multiLevelType w:val="hybridMultilevel"/>
    <w:tmpl w:val="B686E732"/>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47" w15:restartNumberingAfterBreak="0">
    <w:nsid w:val="6FD63731"/>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548" w15:restartNumberingAfterBreak="0">
    <w:nsid w:val="6FE5658B"/>
    <w:multiLevelType w:val="multilevel"/>
    <w:tmpl w:val="5CD81E1A"/>
    <w:lvl w:ilvl="0">
      <w:start w:val="1"/>
      <w:numFmt w:val="decimal"/>
      <w:pStyle w:val="czech4"/>
      <w:lvlText w:val="%1."/>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pStyle w:val="czech5"/>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pStyle w:val="Tytu"/>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549" w15:restartNumberingAfterBreak="0">
    <w:nsid w:val="7021799F"/>
    <w:multiLevelType w:val="hybridMultilevel"/>
    <w:tmpl w:val="E3D28CC6"/>
    <w:lvl w:ilvl="0" w:tplc="7D0A56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0" w15:restartNumberingAfterBreak="0">
    <w:nsid w:val="702B6AFF"/>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551" w15:restartNumberingAfterBreak="0">
    <w:nsid w:val="7066580E"/>
    <w:multiLevelType w:val="singleLevel"/>
    <w:tmpl w:val="97343302"/>
    <w:lvl w:ilvl="0">
      <w:start w:val="4"/>
      <w:numFmt w:val="decimal"/>
      <w:lvlText w:val="6.3.%1. "/>
      <w:legacy w:legacy="1" w:legacySpace="0" w:legacyIndent="283"/>
      <w:lvlJc w:val="left"/>
      <w:pPr>
        <w:ind w:left="283" w:hanging="283"/>
      </w:pPr>
      <w:rPr>
        <w:b/>
        <w:i w:val="0"/>
        <w:sz w:val="20"/>
      </w:rPr>
    </w:lvl>
  </w:abstractNum>
  <w:abstractNum w:abstractNumId="552" w15:restartNumberingAfterBreak="0">
    <w:nsid w:val="70956427"/>
    <w:multiLevelType w:val="hybridMultilevel"/>
    <w:tmpl w:val="15B8B090"/>
    <w:lvl w:ilvl="0" w:tplc="28D6E1A6">
      <w:numFmt w:val="bullet"/>
      <w:lvlText w:val="-"/>
      <w:lvlJc w:val="left"/>
      <w:pPr>
        <w:ind w:left="1035" w:hanging="106"/>
      </w:pPr>
      <w:rPr>
        <w:rFonts w:ascii="Times New Roman" w:eastAsia="Times New Roman" w:hAnsi="Times New Roman" w:cs="Times New Roman" w:hint="default"/>
        <w:w w:val="99"/>
        <w:sz w:val="18"/>
        <w:szCs w:val="18"/>
      </w:rPr>
    </w:lvl>
    <w:lvl w:ilvl="1" w:tplc="460EEC64">
      <w:numFmt w:val="bullet"/>
      <w:lvlText w:val="•"/>
      <w:lvlJc w:val="left"/>
      <w:pPr>
        <w:ind w:left="1882" w:hanging="106"/>
      </w:pPr>
      <w:rPr>
        <w:rFonts w:hint="default"/>
      </w:rPr>
    </w:lvl>
    <w:lvl w:ilvl="2" w:tplc="7A0C8EA2">
      <w:numFmt w:val="bullet"/>
      <w:lvlText w:val="•"/>
      <w:lvlJc w:val="left"/>
      <w:pPr>
        <w:ind w:left="2724" w:hanging="106"/>
      </w:pPr>
      <w:rPr>
        <w:rFonts w:hint="default"/>
      </w:rPr>
    </w:lvl>
    <w:lvl w:ilvl="3" w:tplc="7FA67EF2">
      <w:numFmt w:val="bullet"/>
      <w:lvlText w:val="•"/>
      <w:lvlJc w:val="left"/>
      <w:pPr>
        <w:ind w:left="3566" w:hanging="106"/>
      </w:pPr>
      <w:rPr>
        <w:rFonts w:hint="default"/>
      </w:rPr>
    </w:lvl>
    <w:lvl w:ilvl="4" w:tplc="AB766C6A">
      <w:numFmt w:val="bullet"/>
      <w:lvlText w:val="•"/>
      <w:lvlJc w:val="left"/>
      <w:pPr>
        <w:ind w:left="4408" w:hanging="106"/>
      </w:pPr>
      <w:rPr>
        <w:rFonts w:hint="default"/>
      </w:rPr>
    </w:lvl>
    <w:lvl w:ilvl="5" w:tplc="7CDC7D38">
      <w:numFmt w:val="bullet"/>
      <w:lvlText w:val="•"/>
      <w:lvlJc w:val="left"/>
      <w:pPr>
        <w:ind w:left="5250" w:hanging="106"/>
      </w:pPr>
      <w:rPr>
        <w:rFonts w:hint="default"/>
      </w:rPr>
    </w:lvl>
    <w:lvl w:ilvl="6" w:tplc="6EB8F1E0">
      <w:numFmt w:val="bullet"/>
      <w:lvlText w:val="•"/>
      <w:lvlJc w:val="left"/>
      <w:pPr>
        <w:ind w:left="6092" w:hanging="106"/>
      </w:pPr>
      <w:rPr>
        <w:rFonts w:hint="default"/>
      </w:rPr>
    </w:lvl>
    <w:lvl w:ilvl="7" w:tplc="B0901C72">
      <w:numFmt w:val="bullet"/>
      <w:lvlText w:val="•"/>
      <w:lvlJc w:val="left"/>
      <w:pPr>
        <w:ind w:left="6934" w:hanging="106"/>
      </w:pPr>
      <w:rPr>
        <w:rFonts w:hint="default"/>
      </w:rPr>
    </w:lvl>
    <w:lvl w:ilvl="8" w:tplc="88E09D68">
      <w:numFmt w:val="bullet"/>
      <w:lvlText w:val="•"/>
      <w:lvlJc w:val="left"/>
      <w:pPr>
        <w:ind w:left="7776" w:hanging="106"/>
      </w:pPr>
      <w:rPr>
        <w:rFonts w:hint="default"/>
      </w:rPr>
    </w:lvl>
  </w:abstractNum>
  <w:abstractNum w:abstractNumId="553" w15:restartNumberingAfterBreak="0">
    <w:nsid w:val="711B6A06"/>
    <w:multiLevelType w:val="hybridMultilevel"/>
    <w:tmpl w:val="7A7EC7F8"/>
    <w:lvl w:ilvl="0" w:tplc="FFFFFFFF">
      <w:start w:val="1"/>
      <w:numFmt w:val="bullet"/>
      <w:lvlText w:val="–"/>
      <w:lvlJc w:val="left"/>
      <w:pPr>
        <w:tabs>
          <w:tab w:val="num" w:pos="453"/>
        </w:tabs>
        <w:ind w:left="453" w:hanging="170"/>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54" w15:restartNumberingAfterBreak="0">
    <w:nsid w:val="71272ECB"/>
    <w:multiLevelType w:val="multilevel"/>
    <w:tmpl w:val="D6A4DC4C"/>
    <w:styleLink w:val="WW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55" w15:restartNumberingAfterBreak="0">
    <w:nsid w:val="71341EAC"/>
    <w:multiLevelType w:val="hybridMultilevel"/>
    <w:tmpl w:val="A846272E"/>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56" w15:restartNumberingAfterBreak="0">
    <w:nsid w:val="71396D22"/>
    <w:multiLevelType w:val="hybridMultilevel"/>
    <w:tmpl w:val="6B7A96F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7" w15:restartNumberingAfterBreak="0">
    <w:nsid w:val="716E553D"/>
    <w:multiLevelType w:val="hybridMultilevel"/>
    <w:tmpl w:val="75B04104"/>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58" w15:restartNumberingAfterBreak="0">
    <w:nsid w:val="71A76DE0"/>
    <w:multiLevelType w:val="multilevel"/>
    <w:tmpl w:val="DE4CA6CA"/>
    <w:styleLink w:val="WWNum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59" w15:restartNumberingAfterBreak="0">
    <w:nsid w:val="725E4B4A"/>
    <w:multiLevelType w:val="hybridMultilevel"/>
    <w:tmpl w:val="34BEEB04"/>
    <w:lvl w:ilvl="0" w:tplc="D35AB624">
      <w:start w:val="1"/>
      <w:numFmt w:val="bullet"/>
      <w:lvlText w:val="–"/>
      <w:lvlJc w:val="left"/>
      <w:pPr>
        <w:ind w:left="699" w:hanging="360"/>
      </w:pPr>
      <w:rPr>
        <w:rFonts w:ascii="Times New Roman" w:hAnsi="Times New Roman" w:cs="Times New Roman" w:hint="default"/>
        <w:sz w:val="16"/>
      </w:rPr>
    </w:lvl>
    <w:lvl w:ilvl="1" w:tplc="04150003">
      <w:start w:val="1"/>
      <w:numFmt w:val="bullet"/>
      <w:lvlText w:val="o"/>
      <w:lvlJc w:val="left"/>
      <w:pPr>
        <w:ind w:left="1419" w:hanging="360"/>
      </w:pPr>
      <w:rPr>
        <w:rFonts w:ascii="Courier New" w:hAnsi="Courier New" w:cs="Courier New" w:hint="default"/>
      </w:rPr>
    </w:lvl>
    <w:lvl w:ilvl="2" w:tplc="04150005">
      <w:start w:val="1"/>
      <w:numFmt w:val="bullet"/>
      <w:lvlText w:val=""/>
      <w:lvlJc w:val="left"/>
      <w:pPr>
        <w:ind w:left="2139" w:hanging="360"/>
      </w:pPr>
      <w:rPr>
        <w:rFonts w:ascii="Wingdings" w:hAnsi="Wingdings" w:hint="default"/>
      </w:rPr>
    </w:lvl>
    <w:lvl w:ilvl="3" w:tplc="04150001">
      <w:start w:val="1"/>
      <w:numFmt w:val="bullet"/>
      <w:lvlText w:val=""/>
      <w:lvlJc w:val="left"/>
      <w:pPr>
        <w:ind w:left="2859" w:hanging="360"/>
      </w:pPr>
      <w:rPr>
        <w:rFonts w:ascii="Symbol" w:hAnsi="Symbol" w:hint="default"/>
      </w:rPr>
    </w:lvl>
    <w:lvl w:ilvl="4" w:tplc="04150003">
      <w:start w:val="1"/>
      <w:numFmt w:val="bullet"/>
      <w:lvlText w:val="o"/>
      <w:lvlJc w:val="left"/>
      <w:pPr>
        <w:ind w:left="3579" w:hanging="360"/>
      </w:pPr>
      <w:rPr>
        <w:rFonts w:ascii="Courier New" w:hAnsi="Courier New" w:cs="Courier New" w:hint="default"/>
      </w:rPr>
    </w:lvl>
    <w:lvl w:ilvl="5" w:tplc="04150005">
      <w:start w:val="1"/>
      <w:numFmt w:val="bullet"/>
      <w:lvlText w:val=""/>
      <w:lvlJc w:val="left"/>
      <w:pPr>
        <w:ind w:left="4299" w:hanging="360"/>
      </w:pPr>
      <w:rPr>
        <w:rFonts w:ascii="Wingdings" w:hAnsi="Wingdings" w:hint="default"/>
      </w:rPr>
    </w:lvl>
    <w:lvl w:ilvl="6" w:tplc="04150001">
      <w:start w:val="1"/>
      <w:numFmt w:val="bullet"/>
      <w:lvlText w:val=""/>
      <w:lvlJc w:val="left"/>
      <w:pPr>
        <w:ind w:left="5019" w:hanging="360"/>
      </w:pPr>
      <w:rPr>
        <w:rFonts w:ascii="Symbol" w:hAnsi="Symbol" w:hint="default"/>
      </w:rPr>
    </w:lvl>
    <w:lvl w:ilvl="7" w:tplc="04150003">
      <w:start w:val="1"/>
      <w:numFmt w:val="bullet"/>
      <w:lvlText w:val="o"/>
      <w:lvlJc w:val="left"/>
      <w:pPr>
        <w:ind w:left="5739" w:hanging="360"/>
      </w:pPr>
      <w:rPr>
        <w:rFonts w:ascii="Courier New" w:hAnsi="Courier New" w:cs="Courier New" w:hint="default"/>
      </w:rPr>
    </w:lvl>
    <w:lvl w:ilvl="8" w:tplc="04150005">
      <w:start w:val="1"/>
      <w:numFmt w:val="bullet"/>
      <w:lvlText w:val=""/>
      <w:lvlJc w:val="left"/>
      <w:pPr>
        <w:ind w:left="6459" w:hanging="360"/>
      </w:pPr>
      <w:rPr>
        <w:rFonts w:ascii="Wingdings" w:hAnsi="Wingdings" w:hint="default"/>
      </w:rPr>
    </w:lvl>
  </w:abstractNum>
  <w:abstractNum w:abstractNumId="560" w15:restartNumberingAfterBreak="0">
    <w:nsid w:val="72A32E29"/>
    <w:multiLevelType w:val="hybridMultilevel"/>
    <w:tmpl w:val="A6B27D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1" w15:restartNumberingAfterBreak="0">
    <w:nsid w:val="72AC7642"/>
    <w:multiLevelType w:val="hybridMultilevel"/>
    <w:tmpl w:val="3CBEA836"/>
    <w:lvl w:ilvl="0" w:tplc="04150001">
      <w:start w:val="1"/>
      <w:numFmt w:val="bullet"/>
      <w:lvlText w:val=""/>
      <w:lvlJc w:val="left"/>
      <w:pPr>
        <w:ind w:left="720" w:hanging="360"/>
      </w:pPr>
      <w:rPr>
        <w:rFonts w:ascii="Symbol" w:hAnsi="Symbol" w:hint="default"/>
      </w:r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2" w15:restartNumberingAfterBreak="0">
    <w:nsid w:val="72E461B0"/>
    <w:multiLevelType w:val="hybridMultilevel"/>
    <w:tmpl w:val="EF3ED4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3" w15:restartNumberingAfterBreak="0">
    <w:nsid w:val="73067C70"/>
    <w:multiLevelType w:val="hybridMultilevel"/>
    <w:tmpl w:val="42AADFE6"/>
    <w:lvl w:ilvl="0" w:tplc="005AC5B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64" w15:restartNumberingAfterBreak="0">
    <w:nsid w:val="73491776"/>
    <w:multiLevelType w:val="hybridMultilevel"/>
    <w:tmpl w:val="2584B22A"/>
    <w:lvl w:ilvl="0" w:tplc="FFFFFFFF">
      <w:start w:val="1"/>
      <w:numFmt w:val="decimal"/>
      <w:isLgl/>
      <w:lvlText w:val="%1.2."/>
      <w:lvlJc w:val="left"/>
      <w:pPr>
        <w:tabs>
          <w:tab w:val="num" w:pos="1785"/>
        </w:tabs>
        <w:ind w:left="1785" w:hanging="705"/>
      </w:pPr>
      <w:rPr>
        <w:b/>
        <w:i w:val="0"/>
      </w:rPr>
    </w:lvl>
    <w:lvl w:ilvl="1" w:tplc="FFFFFFFF">
      <w:start w:val="1"/>
      <w:numFmt w:val="decimal"/>
      <w:isLgl/>
      <w:lvlText w:val="1.%2."/>
      <w:lvlJc w:val="left"/>
      <w:pPr>
        <w:tabs>
          <w:tab w:val="num" w:pos="1785"/>
        </w:tabs>
        <w:ind w:left="1785" w:hanging="705"/>
      </w:pPr>
      <w:rPr>
        <w:b/>
        <w:i w:val="0"/>
      </w:rPr>
    </w:lvl>
    <w:lvl w:ilvl="2" w:tplc="FFFFFFFF">
      <w:start w:val="1"/>
      <w:numFmt w:val="bullet"/>
      <w:lvlText w:val=""/>
      <w:lvlJc w:val="left"/>
      <w:pPr>
        <w:tabs>
          <w:tab w:val="num" w:pos="2405"/>
        </w:tabs>
        <w:ind w:left="2405" w:hanging="425"/>
      </w:pPr>
      <w:rPr>
        <w:rFonts w:ascii="Symbol" w:hAnsi="Symbol" w:hint="default"/>
        <w:b/>
        <w:i w:val="0"/>
      </w:rPr>
    </w:lvl>
    <w:lvl w:ilvl="3" w:tplc="FFFFFFFF">
      <w:start w:val="1"/>
      <w:numFmt w:val="lowerLetter"/>
      <w:lvlText w:val="%4)"/>
      <w:lvlJc w:val="left"/>
      <w:pPr>
        <w:tabs>
          <w:tab w:val="num" w:pos="2880"/>
        </w:tabs>
        <w:ind w:left="2880" w:hanging="360"/>
      </w:pPr>
      <w:rPr>
        <w:b w:val="0"/>
        <w:i w:val="0"/>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65" w15:restartNumberingAfterBreak="0">
    <w:nsid w:val="734A258F"/>
    <w:multiLevelType w:val="hybridMultilevel"/>
    <w:tmpl w:val="4D44A970"/>
    <w:lvl w:ilvl="0" w:tplc="EAE0284A">
      <w:start w:val="1"/>
      <w:numFmt w:val="decimal"/>
      <w:pStyle w:val="specyfikacje"/>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6" w15:restartNumberingAfterBreak="0">
    <w:nsid w:val="73B7749F"/>
    <w:multiLevelType w:val="hybridMultilevel"/>
    <w:tmpl w:val="788CF47C"/>
    <w:lvl w:ilvl="0" w:tplc="DC0EB93A">
      <w:numFmt w:val="bullet"/>
      <w:lvlText w:val="−"/>
      <w:lvlJc w:val="left"/>
      <w:pPr>
        <w:ind w:left="281" w:hanging="147"/>
      </w:pPr>
      <w:rPr>
        <w:rFonts w:ascii="Times New Roman" w:eastAsia="Times New Roman" w:hAnsi="Times New Roman" w:cs="Times New Roman" w:hint="default"/>
        <w:w w:val="99"/>
        <w:sz w:val="18"/>
        <w:szCs w:val="18"/>
      </w:rPr>
    </w:lvl>
    <w:lvl w:ilvl="1" w:tplc="6B10BC94">
      <w:numFmt w:val="bullet"/>
      <w:lvlText w:val="•"/>
      <w:lvlJc w:val="left"/>
      <w:pPr>
        <w:ind w:left="1188" w:hanging="147"/>
      </w:pPr>
      <w:rPr>
        <w:rFonts w:hint="default"/>
      </w:rPr>
    </w:lvl>
    <w:lvl w:ilvl="2" w:tplc="FF422D2E">
      <w:numFmt w:val="bullet"/>
      <w:lvlText w:val="•"/>
      <w:lvlJc w:val="left"/>
      <w:pPr>
        <w:ind w:left="2096" w:hanging="147"/>
      </w:pPr>
      <w:rPr>
        <w:rFonts w:hint="default"/>
      </w:rPr>
    </w:lvl>
    <w:lvl w:ilvl="3" w:tplc="89088A58">
      <w:numFmt w:val="bullet"/>
      <w:lvlText w:val="•"/>
      <w:lvlJc w:val="left"/>
      <w:pPr>
        <w:ind w:left="3004" w:hanging="147"/>
      </w:pPr>
      <w:rPr>
        <w:rFonts w:hint="default"/>
      </w:rPr>
    </w:lvl>
    <w:lvl w:ilvl="4" w:tplc="E69C770C">
      <w:numFmt w:val="bullet"/>
      <w:lvlText w:val="•"/>
      <w:lvlJc w:val="left"/>
      <w:pPr>
        <w:ind w:left="3912" w:hanging="147"/>
      </w:pPr>
      <w:rPr>
        <w:rFonts w:hint="default"/>
      </w:rPr>
    </w:lvl>
    <w:lvl w:ilvl="5" w:tplc="76701648">
      <w:numFmt w:val="bullet"/>
      <w:lvlText w:val="•"/>
      <w:lvlJc w:val="left"/>
      <w:pPr>
        <w:ind w:left="4820" w:hanging="147"/>
      </w:pPr>
      <w:rPr>
        <w:rFonts w:hint="default"/>
      </w:rPr>
    </w:lvl>
    <w:lvl w:ilvl="6" w:tplc="2F0658CE">
      <w:numFmt w:val="bullet"/>
      <w:lvlText w:val="•"/>
      <w:lvlJc w:val="left"/>
      <w:pPr>
        <w:ind w:left="5728" w:hanging="147"/>
      </w:pPr>
      <w:rPr>
        <w:rFonts w:hint="default"/>
      </w:rPr>
    </w:lvl>
    <w:lvl w:ilvl="7" w:tplc="47B2FA8C">
      <w:numFmt w:val="bullet"/>
      <w:lvlText w:val="•"/>
      <w:lvlJc w:val="left"/>
      <w:pPr>
        <w:ind w:left="6636" w:hanging="147"/>
      </w:pPr>
      <w:rPr>
        <w:rFonts w:hint="default"/>
      </w:rPr>
    </w:lvl>
    <w:lvl w:ilvl="8" w:tplc="5D167B4E">
      <w:numFmt w:val="bullet"/>
      <w:lvlText w:val="•"/>
      <w:lvlJc w:val="left"/>
      <w:pPr>
        <w:ind w:left="7544" w:hanging="147"/>
      </w:pPr>
      <w:rPr>
        <w:rFonts w:hint="default"/>
      </w:rPr>
    </w:lvl>
  </w:abstractNum>
  <w:abstractNum w:abstractNumId="567" w15:restartNumberingAfterBreak="0">
    <w:nsid w:val="73C93D60"/>
    <w:multiLevelType w:val="hybridMultilevel"/>
    <w:tmpl w:val="73727A36"/>
    <w:lvl w:ilvl="0" w:tplc="0B40E93A">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68" w15:restartNumberingAfterBreak="0">
    <w:nsid w:val="73CC38CD"/>
    <w:multiLevelType w:val="hybridMultilevel"/>
    <w:tmpl w:val="BE986A6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9" w15:restartNumberingAfterBreak="0">
    <w:nsid w:val="73EF684B"/>
    <w:multiLevelType w:val="hybridMultilevel"/>
    <w:tmpl w:val="8138A1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0" w15:restartNumberingAfterBreak="0">
    <w:nsid w:val="73FB34A0"/>
    <w:multiLevelType w:val="singleLevel"/>
    <w:tmpl w:val="04150017"/>
    <w:lvl w:ilvl="0">
      <w:start w:val="1"/>
      <w:numFmt w:val="lowerLetter"/>
      <w:lvlText w:val="%1)"/>
      <w:lvlJc w:val="left"/>
      <w:pPr>
        <w:tabs>
          <w:tab w:val="num" w:pos="360"/>
        </w:tabs>
        <w:ind w:left="360" w:hanging="360"/>
      </w:pPr>
    </w:lvl>
  </w:abstractNum>
  <w:abstractNum w:abstractNumId="571" w15:restartNumberingAfterBreak="0">
    <w:nsid w:val="73FC69EA"/>
    <w:multiLevelType w:val="hybridMultilevel"/>
    <w:tmpl w:val="1D84CC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2" w15:restartNumberingAfterBreak="0">
    <w:nsid w:val="73FE2345"/>
    <w:multiLevelType w:val="hybridMultilevel"/>
    <w:tmpl w:val="ACB07A24"/>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73" w15:restartNumberingAfterBreak="0">
    <w:nsid w:val="747F0248"/>
    <w:multiLevelType w:val="hybridMultilevel"/>
    <w:tmpl w:val="73424FB2"/>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4" w15:restartNumberingAfterBreak="0">
    <w:nsid w:val="74A775BA"/>
    <w:multiLevelType w:val="multilevel"/>
    <w:tmpl w:val="76F40ED8"/>
    <w:styleLink w:val="WWNum6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75" w15:restartNumberingAfterBreak="0">
    <w:nsid w:val="752014D4"/>
    <w:multiLevelType w:val="hybridMultilevel"/>
    <w:tmpl w:val="71A8A1EE"/>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76" w15:restartNumberingAfterBreak="0">
    <w:nsid w:val="756D2D8C"/>
    <w:multiLevelType w:val="hybridMultilevel"/>
    <w:tmpl w:val="3E78E9B6"/>
    <w:lvl w:ilvl="0" w:tplc="D4C4FF32">
      <w:start w:val="1"/>
      <w:numFmt w:val="bullet"/>
      <w:lvlText w:val="­"/>
      <w:lvlJc w:val="left"/>
      <w:pPr>
        <w:ind w:left="720" w:hanging="360"/>
      </w:pPr>
      <w:rPr>
        <w:rFonts w:ascii="Courier New" w:hAnsi="Courier New"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7" w15:restartNumberingAfterBreak="0">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78" w15:restartNumberingAfterBreak="0">
    <w:nsid w:val="75CC6D7B"/>
    <w:multiLevelType w:val="hybridMultilevel"/>
    <w:tmpl w:val="C20E06A6"/>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79" w15:restartNumberingAfterBreak="0">
    <w:nsid w:val="75EE6F41"/>
    <w:multiLevelType w:val="hybridMultilevel"/>
    <w:tmpl w:val="D91CBC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0" w15:restartNumberingAfterBreak="0">
    <w:nsid w:val="761C641E"/>
    <w:multiLevelType w:val="hybridMultilevel"/>
    <w:tmpl w:val="6D90963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81" w15:restartNumberingAfterBreak="0">
    <w:nsid w:val="766F5938"/>
    <w:multiLevelType w:val="hybridMultilevel"/>
    <w:tmpl w:val="FE6E565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82" w15:restartNumberingAfterBreak="0">
    <w:nsid w:val="768402B8"/>
    <w:multiLevelType w:val="hybridMultilevel"/>
    <w:tmpl w:val="8B2A2F56"/>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83" w15:restartNumberingAfterBreak="0">
    <w:nsid w:val="76A86AFA"/>
    <w:multiLevelType w:val="singleLevel"/>
    <w:tmpl w:val="359E7B10"/>
    <w:lvl w:ilvl="0">
      <w:start w:val="43"/>
      <w:numFmt w:val="decimal"/>
      <w:lvlText w:val="%1."/>
      <w:legacy w:legacy="1" w:legacySpace="0" w:legacyIndent="283"/>
      <w:lvlJc w:val="left"/>
      <w:pPr>
        <w:ind w:left="283" w:hanging="283"/>
      </w:pPr>
    </w:lvl>
  </w:abstractNum>
  <w:abstractNum w:abstractNumId="584" w15:restartNumberingAfterBreak="0">
    <w:nsid w:val="76CF40FF"/>
    <w:multiLevelType w:val="hybridMultilevel"/>
    <w:tmpl w:val="0D8277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5" w15:restartNumberingAfterBreak="0">
    <w:nsid w:val="76E63541"/>
    <w:multiLevelType w:val="singleLevel"/>
    <w:tmpl w:val="547813BE"/>
    <w:lvl w:ilvl="0">
      <w:start w:val="1"/>
      <w:numFmt w:val="decimal"/>
      <w:lvlText w:val="1.4.%1. "/>
      <w:legacy w:legacy="1" w:legacySpace="0" w:legacyIndent="283"/>
      <w:lvlJc w:val="left"/>
      <w:pPr>
        <w:ind w:left="283" w:hanging="283"/>
      </w:pPr>
      <w:rPr>
        <w:b/>
        <w:i w:val="0"/>
        <w:sz w:val="20"/>
      </w:rPr>
    </w:lvl>
  </w:abstractNum>
  <w:abstractNum w:abstractNumId="586" w15:restartNumberingAfterBreak="0">
    <w:nsid w:val="7704255E"/>
    <w:multiLevelType w:val="multilevel"/>
    <w:tmpl w:val="7A58FD1E"/>
    <w:styleLink w:val="WWNum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87" w15:restartNumberingAfterBreak="0">
    <w:nsid w:val="771F38FC"/>
    <w:multiLevelType w:val="hybridMultilevel"/>
    <w:tmpl w:val="CAEEA1B8"/>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88" w15:restartNumberingAfterBreak="0">
    <w:nsid w:val="775B3E5A"/>
    <w:multiLevelType w:val="multilevel"/>
    <w:tmpl w:val="68445436"/>
    <w:lvl w:ilvl="0">
      <w:start w:val="4"/>
      <w:numFmt w:val="decimal"/>
      <w:lvlText w:val="%1."/>
      <w:lvlJc w:val="left"/>
      <w:pPr>
        <w:ind w:left="630" w:hanging="630"/>
      </w:pPr>
      <w:rPr>
        <w:rFonts w:hint="default"/>
      </w:rPr>
    </w:lvl>
    <w:lvl w:ilvl="1">
      <w:start w:val="3"/>
      <w:numFmt w:val="decimal"/>
      <w:lvlText w:val="%1.%2."/>
      <w:lvlJc w:val="left"/>
      <w:pPr>
        <w:ind w:left="730" w:hanging="720"/>
      </w:pPr>
      <w:rPr>
        <w:rFonts w:hint="default"/>
      </w:rPr>
    </w:lvl>
    <w:lvl w:ilvl="2">
      <w:start w:val="2"/>
      <w:numFmt w:val="decimal"/>
      <w:lvlText w:val="%1.%2.%3."/>
      <w:lvlJc w:val="left"/>
      <w:pPr>
        <w:ind w:left="1100" w:hanging="1080"/>
      </w:pPr>
      <w:rPr>
        <w:rFonts w:hint="default"/>
      </w:rPr>
    </w:lvl>
    <w:lvl w:ilvl="3">
      <w:start w:val="1"/>
      <w:numFmt w:val="decimal"/>
      <w:lvlText w:val="%1.%2.%3.%4."/>
      <w:lvlJc w:val="left"/>
      <w:pPr>
        <w:ind w:left="1110" w:hanging="1080"/>
      </w:pPr>
      <w:rPr>
        <w:rFonts w:hint="default"/>
      </w:rPr>
    </w:lvl>
    <w:lvl w:ilvl="4">
      <w:start w:val="1"/>
      <w:numFmt w:val="decimal"/>
      <w:lvlText w:val="%1.%2.%3.%4.%5."/>
      <w:lvlJc w:val="left"/>
      <w:pPr>
        <w:ind w:left="1480" w:hanging="1440"/>
      </w:pPr>
      <w:rPr>
        <w:rFonts w:hint="default"/>
      </w:rPr>
    </w:lvl>
    <w:lvl w:ilvl="5">
      <w:start w:val="1"/>
      <w:numFmt w:val="decimal"/>
      <w:lvlText w:val="%1.%2.%3.%4.%5.%6."/>
      <w:lvlJc w:val="left"/>
      <w:pPr>
        <w:ind w:left="1850" w:hanging="1800"/>
      </w:pPr>
      <w:rPr>
        <w:rFonts w:hint="default"/>
      </w:rPr>
    </w:lvl>
    <w:lvl w:ilvl="6">
      <w:start w:val="1"/>
      <w:numFmt w:val="decimal"/>
      <w:lvlText w:val="%1.%2.%3.%4.%5.%6.%7."/>
      <w:lvlJc w:val="left"/>
      <w:pPr>
        <w:ind w:left="1860" w:hanging="1800"/>
      </w:pPr>
      <w:rPr>
        <w:rFonts w:hint="default"/>
      </w:rPr>
    </w:lvl>
    <w:lvl w:ilvl="7">
      <w:start w:val="1"/>
      <w:numFmt w:val="decimal"/>
      <w:lvlText w:val="%1.%2.%3.%4.%5.%6.%7.%8."/>
      <w:lvlJc w:val="left"/>
      <w:pPr>
        <w:ind w:left="2230" w:hanging="2160"/>
      </w:pPr>
      <w:rPr>
        <w:rFonts w:hint="default"/>
      </w:rPr>
    </w:lvl>
    <w:lvl w:ilvl="8">
      <w:start w:val="1"/>
      <w:numFmt w:val="decimal"/>
      <w:lvlText w:val="%1.%2.%3.%4.%5.%6.%7.%8.%9."/>
      <w:lvlJc w:val="left"/>
      <w:pPr>
        <w:ind w:left="2600" w:hanging="2520"/>
      </w:pPr>
      <w:rPr>
        <w:rFonts w:hint="default"/>
      </w:rPr>
    </w:lvl>
  </w:abstractNum>
  <w:abstractNum w:abstractNumId="589" w15:restartNumberingAfterBreak="0">
    <w:nsid w:val="77635559"/>
    <w:multiLevelType w:val="hybridMultilevel"/>
    <w:tmpl w:val="E1EA6C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0" w15:restartNumberingAfterBreak="0">
    <w:nsid w:val="776946F2"/>
    <w:multiLevelType w:val="multilevel"/>
    <w:tmpl w:val="C7A803EE"/>
    <w:styleLink w:val="WWNum3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91" w15:restartNumberingAfterBreak="0">
    <w:nsid w:val="778617C6"/>
    <w:multiLevelType w:val="hybridMultilevel"/>
    <w:tmpl w:val="7294FCD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92" w15:restartNumberingAfterBreak="0">
    <w:nsid w:val="778A2CF9"/>
    <w:multiLevelType w:val="hybridMultilevel"/>
    <w:tmpl w:val="F9E46070"/>
    <w:lvl w:ilvl="0" w:tplc="869EC7DA">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93" w15:restartNumberingAfterBreak="0">
    <w:nsid w:val="779D0BAA"/>
    <w:multiLevelType w:val="multilevel"/>
    <w:tmpl w:val="29C2759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Zero"/>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080" w:hanging="108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594" w15:restartNumberingAfterBreak="0">
    <w:nsid w:val="77A255EE"/>
    <w:multiLevelType w:val="hybridMultilevel"/>
    <w:tmpl w:val="CA48D48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5" w15:restartNumberingAfterBreak="0">
    <w:nsid w:val="77C05DE1"/>
    <w:multiLevelType w:val="hybridMultilevel"/>
    <w:tmpl w:val="98C6876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6" w15:restartNumberingAfterBreak="0">
    <w:nsid w:val="780C46E0"/>
    <w:multiLevelType w:val="hybridMultilevel"/>
    <w:tmpl w:val="7AFC949C"/>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97" w15:restartNumberingAfterBreak="0">
    <w:nsid w:val="78D14809"/>
    <w:multiLevelType w:val="hybridMultilevel"/>
    <w:tmpl w:val="9D5C803C"/>
    <w:lvl w:ilvl="0" w:tplc="86165F32">
      <w:start w:val="1"/>
      <w:numFmt w:val="bullet"/>
      <w:lvlText w:val=""/>
      <w:lvlJc w:val="left"/>
      <w:pPr>
        <w:tabs>
          <w:tab w:val="num" w:pos="1004"/>
        </w:tabs>
        <w:ind w:left="1004" w:hanging="360"/>
      </w:pPr>
      <w:rPr>
        <w:rFonts w:ascii="Symbol" w:hAnsi="Symbol" w:hint="default"/>
      </w:rPr>
    </w:lvl>
    <w:lvl w:ilvl="1" w:tplc="04150003">
      <w:start w:val="1"/>
      <w:numFmt w:val="bullet"/>
      <w:lvlText w:val="o"/>
      <w:lvlJc w:val="left"/>
      <w:pPr>
        <w:tabs>
          <w:tab w:val="num" w:pos="1724"/>
        </w:tabs>
        <w:ind w:left="1724" w:hanging="360"/>
      </w:pPr>
      <w:rPr>
        <w:rFonts w:ascii="Courier New" w:hAnsi="Courier New" w:cs="Courier New" w:hint="default"/>
      </w:rPr>
    </w:lvl>
    <w:lvl w:ilvl="2" w:tplc="04150005">
      <w:start w:val="1"/>
      <w:numFmt w:val="bullet"/>
      <w:lvlText w:val=""/>
      <w:lvlJc w:val="left"/>
      <w:pPr>
        <w:tabs>
          <w:tab w:val="num" w:pos="2444"/>
        </w:tabs>
        <w:ind w:left="2444" w:hanging="360"/>
      </w:pPr>
      <w:rPr>
        <w:rFonts w:ascii="Wingdings" w:hAnsi="Wingdings" w:hint="default"/>
      </w:rPr>
    </w:lvl>
    <w:lvl w:ilvl="3" w:tplc="04150001">
      <w:start w:val="1"/>
      <w:numFmt w:val="bullet"/>
      <w:lvlText w:val=""/>
      <w:lvlJc w:val="left"/>
      <w:pPr>
        <w:tabs>
          <w:tab w:val="num" w:pos="3164"/>
        </w:tabs>
        <w:ind w:left="3164" w:hanging="360"/>
      </w:pPr>
      <w:rPr>
        <w:rFonts w:ascii="Symbol" w:hAnsi="Symbol" w:hint="default"/>
      </w:rPr>
    </w:lvl>
    <w:lvl w:ilvl="4" w:tplc="04150003">
      <w:start w:val="1"/>
      <w:numFmt w:val="bullet"/>
      <w:lvlText w:val="o"/>
      <w:lvlJc w:val="left"/>
      <w:pPr>
        <w:tabs>
          <w:tab w:val="num" w:pos="3884"/>
        </w:tabs>
        <w:ind w:left="3884" w:hanging="360"/>
      </w:pPr>
      <w:rPr>
        <w:rFonts w:ascii="Courier New" w:hAnsi="Courier New" w:cs="Courier New" w:hint="default"/>
      </w:rPr>
    </w:lvl>
    <w:lvl w:ilvl="5" w:tplc="04150005">
      <w:start w:val="1"/>
      <w:numFmt w:val="bullet"/>
      <w:lvlText w:val=""/>
      <w:lvlJc w:val="left"/>
      <w:pPr>
        <w:tabs>
          <w:tab w:val="num" w:pos="4604"/>
        </w:tabs>
        <w:ind w:left="4604" w:hanging="360"/>
      </w:pPr>
      <w:rPr>
        <w:rFonts w:ascii="Wingdings" w:hAnsi="Wingdings" w:hint="default"/>
      </w:rPr>
    </w:lvl>
    <w:lvl w:ilvl="6" w:tplc="04150001">
      <w:start w:val="1"/>
      <w:numFmt w:val="bullet"/>
      <w:lvlText w:val=""/>
      <w:lvlJc w:val="left"/>
      <w:pPr>
        <w:tabs>
          <w:tab w:val="num" w:pos="5324"/>
        </w:tabs>
        <w:ind w:left="5324" w:hanging="360"/>
      </w:pPr>
      <w:rPr>
        <w:rFonts w:ascii="Symbol" w:hAnsi="Symbol" w:hint="default"/>
      </w:rPr>
    </w:lvl>
    <w:lvl w:ilvl="7" w:tplc="04150003">
      <w:start w:val="1"/>
      <w:numFmt w:val="bullet"/>
      <w:lvlText w:val="o"/>
      <w:lvlJc w:val="left"/>
      <w:pPr>
        <w:tabs>
          <w:tab w:val="num" w:pos="6044"/>
        </w:tabs>
        <w:ind w:left="6044" w:hanging="360"/>
      </w:pPr>
      <w:rPr>
        <w:rFonts w:ascii="Courier New" w:hAnsi="Courier New" w:cs="Courier New" w:hint="default"/>
      </w:rPr>
    </w:lvl>
    <w:lvl w:ilvl="8" w:tplc="04150005">
      <w:start w:val="1"/>
      <w:numFmt w:val="bullet"/>
      <w:lvlText w:val=""/>
      <w:lvlJc w:val="left"/>
      <w:pPr>
        <w:tabs>
          <w:tab w:val="num" w:pos="6764"/>
        </w:tabs>
        <w:ind w:left="6764" w:hanging="360"/>
      </w:pPr>
      <w:rPr>
        <w:rFonts w:ascii="Wingdings" w:hAnsi="Wingdings" w:hint="default"/>
      </w:rPr>
    </w:lvl>
  </w:abstractNum>
  <w:abstractNum w:abstractNumId="598" w15:restartNumberingAfterBreak="0">
    <w:nsid w:val="78EA0882"/>
    <w:multiLevelType w:val="multilevel"/>
    <w:tmpl w:val="329E6628"/>
    <w:styleLink w:val="WWNum20"/>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99" w15:restartNumberingAfterBreak="0">
    <w:nsid w:val="78F055F9"/>
    <w:multiLevelType w:val="hybridMultilevel"/>
    <w:tmpl w:val="D47E5C32"/>
    <w:lvl w:ilvl="0" w:tplc="6DAE2168">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0" w15:restartNumberingAfterBreak="0">
    <w:nsid w:val="79447EFF"/>
    <w:multiLevelType w:val="singleLevel"/>
    <w:tmpl w:val="AD645008"/>
    <w:lvl w:ilvl="0">
      <w:numFmt w:val="bullet"/>
      <w:lvlText w:val="-"/>
      <w:lvlJc w:val="left"/>
      <w:pPr>
        <w:tabs>
          <w:tab w:val="num" w:pos="360"/>
        </w:tabs>
        <w:ind w:left="360" w:hanging="360"/>
      </w:pPr>
    </w:lvl>
  </w:abstractNum>
  <w:abstractNum w:abstractNumId="601" w15:restartNumberingAfterBreak="0">
    <w:nsid w:val="79904B91"/>
    <w:multiLevelType w:val="hybridMultilevel"/>
    <w:tmpl w:val="71CAF3A4"/>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2" w15:restartNumberingAfterBreak="0">
    <w:nsid w:val="79A2161F"/>
    <w:multiLevelType w:val="hybridMultilevel"/>
    <w:tmpl w:val="A8BCD2EE"/>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03" w15:restartNumberingAfterBreak="0">
    <w:nsid w:val="7A6134B2"/>
    <w:multiLevelType w:val="hybridMultilevel"/>
    <w:tmpl w:val="85080BBE"/>
    <w:lvl w:ilvl="0" w:tplc="0415000F">
      <w:start w:val="1"/>
      <w:numFmt w:val="decimal"/>
      <w:lvlText w:val="%1."/>
      <w:lvlJc w:val="left"/>
      <w:pPr>
        <w:ind w:left="720" w:hanging="360"/>
      </w:pPr>
    </w:lvl>
    <w:lvl w:ilvl="1" w:tplc="F05C902C">
      <w:start w:val="1"/>
      <w:numFmt w:val="upp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4" w15:restartNumberingAfterBreak="0">
    <w:nsid w:val="7A986D90"/>
    <w:multiLevelType w:val="hybridMultilevel"/>
    <w:tmpl w:val="DD3034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5" w15:restartNumberingAfterBreak="0">
    <w:nsid w:val="7AE74710"/>
    <w:multiLevelType w:val="hybridMultilevel"/>
    <w:tmpl w:val="3CC4BB3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6" w15:restartNumberingAfterBreak="0">
    <w:nsid w:val="7B302774"/>
    <w:multiLevelType w:val="hybridMultilevel"/>
    <w:tmpl w:val="9E4082B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7" w15:restartNumberingAfterBreak="0">
    <w:nsid w:val="7B9C5B13"/>
    <w:multiLevelType w:val="hybridMultilevel"/>
    <w:tmpl w:val="4B98967E"/>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08" w15:restartNumberingAfterBreak="0">
    <w:nsid w:val="7C1C07F6"/>
    <w:multiLevelType w:val="singleLevel"/>
    <w:tmpl w:val="37C62814"/>
    <w:lvl w:ilvl="0">
      <w:start w:val="2"/>
      <w:numFmt w:val="decimal"/>
      <w:lvlText w:val="2.3.%1. "/>
      <w:legacy w:legacy="1" w:legacySpace="0" w:legacyIndent="283"/>
      <w:lvlJc w:val="left"/>
      <w:pPr>
        <w:ind w:left="283" w:hanging="283"/>
      </w:pPr>
      <w:rPr>
        <w:b/>
        <w:i w:val="0"/>
        <w:sz w:val="20"/>
      </w:rPr>
    </w:lvl>
  </w:abstractNum>
  <w:abstractNum w:abstractNumId="609" w15:restartNumberingAfterBreak="0">
    <w:nsid w:val="7C203C5B"/>
    <w:multiLevelType w:val="hybridMultilevel"/>
    <w:tmpl w:val="273212C4"/>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0" w15:restartNumberingAfterBreak="0">
    <w:nsid w:val="7C424F03"/>
    <w:multiLevelType w:val="hybridMultilevel"/>
    <w:tmpl w:val="E306DD42"/>
    <w:lvl w:ilvl="0" w:tplc="648CB558">
      <w:start w:val="1"/>
      <w:numFmt w:val="lowerLetter"/>
      <w:lvlText w:val="%1)"/>
      <w:lvlJc w:val="left"/>
      <w:pPr>
        <w:tabs>
          <w:tab w:val="num" w:pos="397"/>
        </w:tabs>
        <w:ind w:left="397" w:hanging="39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11" w15:restartNumberingAfterBreak="0">
    <w:nsid w:val="7C5528CA"/>
    <w:multiLevelType w:val="singleLevel"/>
    <w:tmpl w:val="EEE68A9C"/>
    <w:lvl w:ilvl="0">
      <w:start w:val="4"/>
      <w:numFmt w:val="decimal"/>
      <w:lvlText w:val="2.3.%1. "/>
      <w:legacy w:legacy="1" w:legacySpace="0" w:legacyIndent="283"/>
      <w:lvlJc w:val="left"/>
      <w:pPr>
        <w:ind w:left="283" w:hanging="283"/>
      </w:pPr>
      <w:rPr>
        <w:b/>
        <w:i w:val="0"/>
        <w:sz w:val="20"/>
      </w:rPr>
    </w:lvl>
  </w:abstractNum>
  <w:abstractNum w:abstractNumId="612" w15:restartNumberingAfterBreak="0">
    <w:nsid w:val="7C8E2803"/>
    <w:multiLevelType w:val="singleLevel"/>
    <w:tmpl w:val="C576DBD4"/>
    <w:lvl w:ilvl="0">
      <w:start w:val="1"/>
      <w:numFmt w:val="bullet"/>
      <w:lvlText w:val="-"/>
      <w:lvlJc w:val="left"/>
      <w:pPr>
        <w:tabs>
          <w:tab w:val="num" w:pos="360"/>
        </w:tabs>
        <w:ind w:left="360" w:hanging="360"/>
      </w:pPr>
    </w:lvl>
  </w:abstractNum>
  <w:abstractNum w:abstractNumId="613" w15:restartNumberingAfterBreak="0">
    <w:nsid w:val="7C981BAE"/>
    <w:multiLevelType w:val="hybridMultilevel"/>
    <w:tmpl w:val="5388DE5C"/>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14" w15:restartNumberingAfterBreak="0">
    <w:nsid w:val="7CAB0F8C"/>
    <w:multiLevelType w:val="multilevel"/>
    <w:tmpl w:val="4C3054C6"/>
    <w:styleLink w:val="WWNum5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15" w15:restartNumberingAfterBreak="0">
    <w:nsid w:val="7D1847CB"/>
    <w:multiLevelType w:val="hybridMultilevel"/>
    <w:tmpl w:val="F4AAAE2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16" w15:restartNumberingAfterBreak="0">
    <w:nsid w:val="7D672AED"/>
    <w:multiLevelType w:val="multilevel"/>
    <w:tmpl w:val="220A3662"/>
    <w:styleLink w:val="WWNum18"/>
    <w:lvl w:ilvl="0">
      <w:numFmt w:val="bullet"/>
      <w:lvlText w:val=""/>
      <w:lvlJc w:val="left"/>
      <w:rPr>
        <w:rFonts w:ascii="Symbol" w:hAnsi="Symbol"/>
        <w:color w:val="00000A"/>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17" w15:restartNumberingAfterBreak="0">
    <w:nsid w:val="7D8D5D57"/>
    <w:multiLevelType w:val="multilevel"/>
    <w:tmpl w:val="4A04F784"/>
    <w:styleLink w:val="WWNum5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18" w15:restartNumberingAfterBreak="0">
    <w:nsid w:val="7D9C1E61"/>
    <w:multiLevelType w:val="hybridMultilevel"/>
    <w:tmpl w:val="4984BB28"/>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619" w15:restartNumberingAfterBreak="0">
    <w:nsid w:val="7DAE450D"/>
    <w:multiLevelType w:val="multilevel"/>
    <w:tmpl w:val="A0345C94"/>
    <w:styleLink w:val="WWNum32"/>
    <w:lvl w:ilvl="0">
      <w:numFmt w:val="bullet"/>
      <w:lvlText w:val=""/>
      <w:lvlJc w:val="left"/>
      <w:rPr>
        <w:rFonts w:ascii="Symbol" w:hAnsi="Symbol"/>
        <w:sz w:val="20"/>
      </w:rPr>
    </w:lvl>
    <w:lvl w:ilvl="1">
      <w:numFmt w:val="bullet"/>
      <w:lvlText w:val="o"/>
      <w:lvlJc w:val="left"/>
      <w:rPr>
        <w:rFonts w:ascii="Courier New" w:hAnsi="Courier New"/>
      </w:rPr>
    </w:lvl>
    <w:lvl w:ilvl="2">
      <w:numFmt w:val="bullet"/>
      <w:lvlText w:val=""/>
      <w:lvlJc w:val="left"/>
      <w:rPr>
        <w:rFonts w:ascii="Symbol" w:hAnsi="Symbol"/>
        <w:sz w:val="20"/>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20" w15:restartNumberingAfterBreak="0">
    <w:nsid w:val="7DFA230B"/>
    <w:multiLevelType w:val="hybridMultilevel"/>
    <w:tmpl w:val="1BFC016A"/>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1" w15:restartNumberingAfterBreak="0">
    <w:nsid w:val="7E427201"/>
    <w:multiLevelType w:val="hybridMultilevel"/>
    <w:tmpl w:val="CEB826CC"/>
    <w:lvl w:ilvl="0" w:tplc="869EC7D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22" w15:restartNumberingAfterBreak="0">
    <w:nsid w:val="7EB9577B"/>
    <w:multiLevelType w:val="hybridMultilevel"/>
    <w:tmpl w:val="AB78C478"/>
    <w:lvl w:ilvl="0" w:tplc="04150001">
      <w:start w:val="1"/>
      <w:numFmt w:val="bullet"/>
      <w:lvlText w:val="–"/>
      <w:lvlJc w:val="left"/>
      <w:pPr>
        <w:tabs>
          <w:tab w:val="num" w:pos="453"/>
        </w:tabs>
        <w:ind w:left="453" w:hanging="170"/>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23" w15:restartNumberingAfterBreak="0">
    <w:nsid w:val="7EDE6B73"/>
    <w:multiLevelType w:val="hybridMultilevel"/>
    <w:tmpl w:val="849CC9B6"/>
    <w:lvl w:ilvl="0" w:tplc="FB92B688">
      <w:start w:val="1"/>
      <w:numFmt w:val="bullet"/>
      <w:lvlText w:val=""/>
      <w:lvlJc w:val="left"/>
      <w:pPr>
        <w:tabs>
          <w:tab w:val="num" w:pos="1276"/>
        </w:tabs>
        <w:ind w:left="1276" w:hanging="426"/>
      </w:pPr>
      <w:rPr>
        <w:rFonts w:ascii="Symbol" w:hAnsi="Symbol" w:hint="default"/>
        <w:sz w:val="16"/>
      </w:rPr>
    </w:lvl>
    <w:lvl w:ilvl="1" w:tplc="04150003" w:tentative="1">
      <w:start w:val="1"/>
      <w:numFmt w:val="bullet"/>
      <w:lvlText w:val="o"/>
      <w:lvlJc w:val="left"/>
      <w:pPr>
        <w:tabs>
          <w:tab w:val="num" w:pos="1609"/>
        </w:tabs>
        <w:ind w:left="1609" w:hanging="360"/>
      </w:pPr>
      <w:rPr>
        <w:rFonts w:ascii="Courier New" w:hAnsi="Courier New" w:hint="default"/>
      </w:rPr>
    </w:lvl>
    <w:lvl w:ilvl="2" w:tplc="04150005" w:tentative="1">
      <w:start w:val="1"/>
      <w:numFmt w:val="bullet"/>
      <w:lvlText w:val=""/>
      <w:lvlJc w:val="left"/>
      <w:pPr>
        <w:tabs>
          <w:tab w:val="num" w:pos="2329"/>
        </w:tabs>
        <w:ind w:left="2329" w:hanging="360"/>
      </w:pPr>
      <w:rPr>
        <w:rFonts w:ascii="Wingdings" w:hAnsi="Wingdings" w:hint="default"/>
      </w:rPr>
    </w:lvl>
    <w:lvl w:ilvl="3" w:tplc="04150001" w:tentative="1">
      <w:start w:val="1"/>
      <w:numFmt w:val="bullet"/>
      <w:lvlText w:val=""/>
      <w:lvlJc w:val="left"/>
      <w:pPr>
        <w:tabs>
          <w:tab w:val="num" w:pos="3049"/>
        </w:tabs>
        <w:ind w:left="3049" w:hanging="360"/>
      </w:pPr>
      <w:rPr>
        <w:rFonts w:ascii="Symbol" w:hAnsi="Symbol" w:hint="default"/>
      </w:rPr>
    </w:lvl>
    <w:lvl w:ilvl="4" w:tplc="04150003" w:tentative="1">
      <w:start w:val="1"/>
      <w:numFmt w:val="bullet"/>
      <w:lvlText w:val="o"/>
      <w:lvlJc w:val="left"/>
      <w:pPr>
        <w:tabs>
          <w:tab w:val="num" w:pos="3769"/>
        </w:tabs>
        <w:ind w:left="3769" w:hanging="360"/>
      </w:pPr>
      <w:rPr>
        <w:rFonts w:ascii="Courier New" w:hAnsi="Courier New" w:hint="default"/>
      </w:rPr>
    </w:lvl>
    <w:lvl w:ilvl="5" w:tplc="04150005" w:tentative="1">
      <w:start w:val="1"/>
      <w:numFmt w:val="bullet"/>
      <w:lvlText w:val=""/>
      <w:lvlJc w:val="left"/>
      <w:pPr>
        <w:tabs>
          <w:tab w:val="num" w:pos="4489"/>
        </w:tabs>
        <w:ind w:left="4489" w:hanging="360"/>
      </w:pPr>
      <w:rPr>
        <w:rFonts w:ascii="Wingdings" w:hAnsi="Wingdings" w:hint="default"/>
      </w:rPr>
    </w:lvl>
    <w:lvl w:ilvl="6" w:tplc="04150001" w:tentative="1">
      <w:start w:val="1"/>
      <w:numFmt w:val="bullet"/>
      <w:lvlText w:val=""/>
      <w:lvlJc w:val="left"/>
      <w:pPr>
        <w:tabs>
          <w:tab w:val="num" w:pos="5209"/>
        </w:tabs>
        <w:ind w:left="5209" w:hanging="360"/>
      </w:pPr>
      <w:rPr>
        <w:rFonts w:ascii="Symbol" w:hAnsi="Symbol" w:hint="default"/>
      </w:rPr>
    </w:lvl>
    <w:lvl w:ilvl="7" w:tplc="04150003" w:tentative="1">
      <w:start w:val="1"/>
      <w:numFmt w:val="bullet"/>
      <w:lvlText w:val="o"/>
      <w:lvlJc w:val="left"/>
      <w:pPr>
        <w:tabs>
          <w:tab w:val="num" w:pos="5929"/>
        </w:tabs>
        <w:ind w:left="5929" w:hanging="360"/>
      </w:pPr>
      <w:rPr>
        <w:rFonts w:ascii="Courier New" w:hAnsi="Courier New" w:hint="default"/>
      </w:rPr>
    </w:lvl>
    <w:lvl w:ilvl="8" w:tplc="04150005" w:tentative="1">
      <w:start w:val="1"/>
      <w:numFmt w:val="bullet"/>
      <w:lvlText w:val=""/>
      <w:lvlJc w:val="left"/>
      <w:pPr>
        <w:tabs>
          <w:tab w:val="num" w:pos="6649"/>
        </w:tabs>
        <w:ind w:left="6649" w:hanging="360"/>
      </w:pPr>
      <w:rPr>
        <w:rFonts w:ascii="Wingdings" w:hAnsi="Wingdings" w:hint="default"/>
      </w:rPr>
    </w:lvl>
  </w:abstractNum>
  <w:abstractNum w:abstractNumId="624" w15:restartNumberingAfterBreak="0">
    <w:nsid w:val="7F330E44"/>
    <w:multiLevelType w:val="singleLevel"/>
    <w:tmpl w:val="C3C4CFF2"/>
    <w:lvl w:ilvl="0">
      <w:start w:val="3"/>
      <w:numFmt w:val="bullet"/>
      <w:lvlText w:val="-"/>
      <w:lvlJc w:val="left"/>
      <w:pPr>
        <w:tabs>
          <w:tab w:val="num" w:pos="360"/>
        </w:tabs>
        <w:ind w:left="360" w:hanging="360"/>
      </w:pPr>
      <w:rPr>
        <w:rFonts w:hint="default"/>
      </w:rPr>
    </w:lvl>
  </w:abstractNum>
  <w:abstractNum w:abstractNumId="625" w15:restartNumberingAfterBreak="0">
    <w:nsid w:val="7F4D07DA"/>
    <w:multiLevelType w:val="hybridMultilevel"/>
    <w:tmpl w:val="BF3AB016"/>
    <w:lvl w:ilvl="0" w:tplc="8456718E">
      <w:start w:val="1"/>
      <w:numFmt w:val="bullet"/>
      <w:lvlText w:val=""/>
      <w:lvlJc w:val="left"/>
      <w:pPr>
        <w:tabs>
          <w:tab w:val="num" w:pos="814"/>
        </w:tabs>
        <w:ind w:left="814" w:hanging="360"/>
      </w:pPr>
      <w:rPr>
        <w:rFonts w:ascii="Symbol" w:hAnsi="Symbol" w:hint="default"/>
        <w:spacing w:val="0"/>
        <w:position w:val="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26" w15:restartNumberingAfterBreak="0">
    <w:nsid w:val="7F5D761C"/>
    <w:multiLevelType w:val="hybridMultilevel"/>
    <w:tmpl w:val="DAD81E58"/>
    <w:lvl w:ilvl="0" w:tplc="24563AB8">
      <w:start w:val="1"/>
      <w:numFmt w:val="bullet"/>
      <w:lvlText w:val="-"/>
      <w:lvlJc w:val="left"/>
      <w:pPr>
        <w:ind w:left="720" w:hanging="360"/>
      </w:pPr>
      <w:rPr>
        <w:rFonts w:ascii="Times New Roman" w:hAnsi="Times New Roman" w:cs="Times New Roman"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7" w15:restartNumberingAfterBreak="0">
    <w:nsid w:val="7F7C7D0E"/>
    <w:multiLevelType w:val="hybridMultilevel"/>
    <w:tmpl w:val="B24809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8" w15:restartNumberingAfterBreak="0">
    <w:nsid w:val="7FD43CA7"/>
    <w:multiLevelType w:val="hybridMultilevel"/>
    <w:tmpl w:val="2D5CB0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9" w15:restartNumberingAfterBreak="0">
    <w:nsid w:val="7FD96F99"/>
    <w:multiLevelType w:val="hybridMultilevel"/>
    <w:tmpl w:val="42EE1D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173256191">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390740342">
    <w:abstractNumId w:val="1"/>
  </w:num>
  <w:num w:numId="3" w16cid:durableId="1685548232">
    <w:abstractNumId w:val="548"/>
  </w:num>
  <w:num w:numId="4" w16cid:durableId="245652391">
    <w:abstractNumId w:val="2"/>
  </w:num>
  <w:num w:numId="5" w16cid:durableId="1248078243">
    <w:abstractNumId w:val="391"/>
    <w:lvlOverride w:ilvl="0">
      <w:startOverride w:val="1"/>
    </w:lvlOverride>
  </w:num>
  <w:num w:numId="6" w16cid:durableId="623541217">
    <w:abstractNumId w:val="377"/>
  </w:num>
  <w:num w:numId="7" w16cid:durableId="2021085599">
    <w:abstractNumId w:val="3"/>
  </w:num>
  <w:num w:numId="8" w16cid:durableId="907108831">
    <w:abstractNumId w:val="288"/>
  </w:num>
  <w:num w:numId="9" w16cid:durableId="2106144495">
    <w:abstractNumId w:val="108"/>
  </w:num>
  <w:num w:numId="10" w16cid:durableId="1728608139">
    <w:abstractNumId w:val="563"/>
  </w:num>
  <w:num w:numId="11" w16cid:durableId="1306928635">
    <w:abstractNumId w:val="331"/>
  </w:num>
  <w:num w:numId="12" w16cid:durableId="1662730314">
    <w:abstractNumId w:val="508"/>
  </w:num>
  <w:num w:numId="13" w16cid:durableId="1605113650">
    <w:abstractNumId w:val="441"/>
  </w:num>
  <w:num w:numId="14" w16cid:durableId="1248615477">
    <w:abstractNumId w:val="52"/>
  </w:num>
  <w:num w:numId="15" w16cid:durableId="325985301">
    <w:abstractNumId w:val="140"/>
  </w:num>
  <w:num w:numId="16" w16cid:durableId="1434591624">
    <w:abstractNumId w:val="294"/>
  </w:num>
  <w:num w:numId="17" w16cid:durableId="133721047">
    <w:abstractNumId w:val="423"/>
  </w:num>
  <w:num w:numId="18" w16cid:durableId="682633021">
    <w:abstractNumId w:val="558"/>
  </w:num>
  <w:num w:numId="19" w16cid:durableId="1023364979">
    <w:abstractNumId w:val="71"/>
  </w:num>
  <w:num w:numId="20" w16cid:durableId="1358190263">
    <w:abstractNumId w:val="227"/>
  </w:num>
  <w:num w:numId="21" w16cid:durableId="1247377198">
    <w:abstractNumId w:val="55"/>
  </w:num>
  <w:num w:numId="22" w16cid:durableId="264272670">
    <w:abstractNumId w:val="328"/>
  </w:num>
  <w:num w:numId="23" w16cid:durableId="1855610963">
    <w:abstractNumId w:val="554"/>
  </w:num>
  <w:num w:numId="24" w16cid:durableId="1166166182">
    <w:abstractNumId w:val="29"/>
  </w:num>
  <w:num w:numId="25" w16cid:durableId="1750537540">
    <w:abstractNumId w:val="418"/>
  </w:num>
  <w:num w:numId="26" w16cid:durableId="1575623271">
    <w:abstractNumId w:val="586"/>
  </w:num>
  <w:num w:numId="27" w16cid:durableId="2041006569">
    <w:abstractNumId w:val="133"/>
  </w:num>
  <w:num w:numId="28" w16cid:durableId="1661538240">
    <w:abstractNumId w:val="415"/>
  </w:num>
  <w:num w:numId="29" w16cid:durableId="1120225162">
    <w:abstractNumId w:val="285"/>
  </w:num>
  <w:num w:numId="30" w16cid:durableId="1836072659">
    <w:abstractNumId w:val="127"/>
  </w:num>
  <w:num w:numId="31" w16cid:durableId="1645624999">
    <w:abstractNumId w:val="533"/>
  </w:num>
  <w:num w:numId="32" w16cid:durableId="1673409097">
    <w:abstractNumId w:val="43"/>
  </w:num>
  <w:num w:numId="33" w16cid:durableId="741293041">
    <w:abstractNumId w:val="496"/>
  </w:num>
  <w:num w:numId="34" w16cid:durableId="76446292">
    <w:abstractNumId w:val="467"/>
  </w:num>
  <w:num w:numId="35" w16cid:durableId="401366466">
    <w:abstractNumId w:val="616"/>
  </w:num>
  <w:num w:numId="36" w16cid:durableId="1661619849">
    <w:abstractNumId w:val="541"/>
  </w:num>
  <w:num w:numId="37" w16cid:durableId="1911111194">
    <w:abstractNumId w:val="598"/>
  </w:num>
  <w:num w:numId="38" w16cid:durableId="1048381544">
    <w:abstractNumId w:val="399"/>
  </w:num>
  <w:num w:numId="39" w16cid:durableId="1039627224">
    <w:abstractNumId w:val="93"/>
  </w:num>
  <w:num w:numId="40" w16cid:durableId="1155754719">
    <w:abstractNumId w:val="194"/>
  </w:num>
  <w:num w:numId="41" w16cid:durableId="1402412291">
    <w:abstractNumId w:val="161"/>
  </w:num>
  <w:num w:numId="42" w16cid:durableId="1064640248">
    <w:abstractNumId w:val="291"/>
  </w:num>
  <w:num w:numId="43" w16cid:durableId="1566185901">
    <w:abstractNumId w:val="393"/>
  </w:num>
  <w:num w:numId="44" w16cid:durableId="824669446">
    <w:abstractNumId w:val="357"/>
  </w:num>
  <w:num w:numId="45" w16cid:durableId="360783711">
    <w:abstractNumId w:val="241"/>
  </w:num>
  <w:num w:numId="46" w16cid:durableId="442193070">
    <w:abstractNumId w:val="534"/>
  </w:num>
  <w:num w:numId="47" w16cid:durableId="468281856">
    <w:abstractNumId w:val="485"/>
  </w:num>
  <w:num w:numId="48" w16cid:durableId="1763381347">
    <w:abstractNumId w:val="199"/>
  </w:num>
  <w:num w:numId="49" w16cid:durableId="973481318">
    <w:abstractNumId w:val="619"/>
  </w:num>
  <w:num w:numId="50" w16cid:durableId="1195120268">
    <w:abstractNumId w:val="590"/>
  </w:num>
  <w:num w:numId="51" w16cid:durableId="1997344419">
    <w:abstractNumId w:val="185"/>
  </w:num>
  <w:num w:numId="52" w16cid:durableId="61366776">
    <w:abstractNumId w:val="118"/>
  </w:num>
  <w:num w:numId="53" w16cid:durableId="981890750">
    <w:abstractNumId w:val="76"/>
  </w:num>
  <w:num w:numId="54" w16cid:durableId="796802863">
    <w:abstractNumId w:val="136"/>
  </w:num>
  <w:num w:numId="55" w16cid:durableId="994605335">
    <w:abstractNumId w:val="409"/>
  </w:num>
  <w:num w:numId="56" w16cid:durableId="1271625814">
    <w:abstractNumId w:val="381"/>
  </w:num>
  <w:num w:numId="57" w16cid:durableId="1812557358">
    <w:abstractNumId w:val="61"/>
  </w:num>
  <w:num w:numId="58" w16cid:durableId="1519274320">
    <w:abstractNumId w:val="260"/>
  </w:num>
  <w:num w:numId="59" w16cid:durableId="232351397">
    <w:abstractNumId w:val="235"/>
  </w:num>
  <w:num w:numId="60" w16cid:durableId="573973424">
    <w:abstractNumId w:val="516"/>
  </w:num>
  <w:num w:numId="61" w16cid:durableId="1117523806">
    <w:abstractNumId w:val="505"/>
  </w:num>
  <w:num w:numId="62" w16cid:durableId="1163087875">
    <w:abstractNumId w:val="495"/>
  </w:num>
  <w:num w:numId="63" w16cid:durableId="1047337900">
    <w:abstractNumId w:val="451"/>
  </w:num>
  <w:num w:numId="64" w16cid:durableId="1983195796">
    <w:abstractNumId w:val="490"/>
  </w:num>
  <w:num w:numId="65" w16cid:durableId="316148030">
    <w:abstractNumId w:val="128"/>
  </w:num>
  <w:num w:numId="66" w16cid:durableId="852913375">
    <w:abstractNumId w:val="85"/>
  </w:num>
  <w:num w:numId="67" w16cid:durableId="1245262692">
    <w:abstractNumId w:val="617"/>
  </w:num>
  <w:num w:numId="68" w16cid:durableId="1502041264">
    <w:abstractNumId w:val="75"/>
  </w:num>
  <w:num w:numId="69" w16cid:durableId="236323304">
    <w:abstractNumId w:val="405"/>
  </w:num>
  <w:num w:numId="70" w16cid:durableId="1065296038">
    <w:abstractNumId w:val="103"/>
  </w:num>
  <w:num w:numId="71" w16cid:durableId="185564700">
    <w:abstractNumId w:val="614"/>
  </w:num>
  <w:num w:numId="72" w16cid:durableId="466243660">
    <w:abstractNumId w:val="334"/>
  </w:num>
  <w:num w:numId="73" w16cid:durableId="585962192">
    <w:abstractNumId w:val="212"/>
  </w:num>
  <w:num w:numId="74" w16cid:durableId="1985308367">
    <w:abstractNumId w:val="206"/>
  </w:num>
  <w:num w:numId="75" w16cid:durableId="2092772454">
    <w:abstractNumId w:val="289"/>
  </w:num>
  <w:num w:numId="76" w16cid:durableId="1164979602">
    <w:abstractNumId w:val="31"/>
  </w:num>
  <w:num w:numId="77" w16cid:durableId="1377780979">
    <w:abstractNumId w:val="155"/>
  </w:num>
  <w:num w:numId="78" w16cid:durableId="1162508406">
    <w:abstractNumId w:val="284"/>
  </w:num>
  <w:num w:numId="79" w16cid:durableId="460608970">
    <w:abstractNumId w:val="574"/>
  </w:num>
  <w:num w:numId="80" w16cid:durableId="1650592454">
    <w:abstractNumId w:val="489"/>
  </w:num>
  <w:num w:numId="81" w16cid:durableId="1339845451">
    <w:abstractNumId w:val="84"/>
  </w:num>
  <w:num w:numId="82" w16cid:durableId="112479982">
    <w:abstractNumId w:val="205"/>
  </w:num>
  <w:num w:numId="83" w16cid:durableId="415589659">
    <w:abstractNumId w:val="445"/>
  </w:num>
  <w:num w:numId="84" w16cid:durableId="1973123724">
    <w:abstractNumId w:val="95"/>
  </w:num>
  <w:num w:numId="85" w16cid:durableId="1411582612">
    <w:abstractNumId w:val="281"/>
  </w:num>
  <w:num w:numId="86" w16cid:durableId="561791906">
    <w:abstractNumId w:val="482"/>
  </w:num>
  <w:num w:numId="87" w16cid:durableId="736900436">
    <w:abstractNumId w:val="158"/>
  </w:num>
  <w:num w:numId="88" w16cid:durableId="1971595237">
    <w:abstractNumId w:val="478"/>
  </w:num>
  <w:num w:numId="89" w16cid:durableId="1222326181">
    <w:abstractNumId w:val="375"/>
  </w:num>
  <w:num w:numId="90" w16cid:durableId="1330408461">
    <w:abstractNumId w:val="156"/>
  </w:num>
  <w:num w:numId="91" w16cid:durableId="1611472699">
    <w:abstractNumId w:val="242"/>
  </w:num>
  <w:num w:numId="92" w16cid:durableId="629436940">
    <w:abstractNumId w:val="556"/>
  </w:num>
  <w:num w:numId="93" w16cid:durableId="86391679">
    <w:abstractNumId w:val="506"/>
  </w:num>
  <w:num w:numId="94" w16cid:durableId="983126656">
    <w:abstractNumId w:val="502"/>
  </w:num>
  <w:num w:numId="95" w16cid:durableId="393117031">
    <w:abstractNumId w:val="428"/>
  </w:num>
  <w:num w:numId="96" w16cid:durableId="1474519191">
    <w:abstractNumId w:val="411"/>
  </w:num>
  <w:num w:numId="97" w16cid:durableId="829909326">
    <w:abstractNumId w:val="557"/>
  </w:num>
  <w:num w:numId="98" w16cid:durableId="1401095656">
    <w:abstractNumId w:val="592"/>
  </w:num>
  <w:num w:numId="99" w16cid:durableId="690570383">
    <w:abstractNumId w:val="492"/>
  </w:num>
  <w:num w:numId="100" w16cid:durableId="1848212218">
    <w:abstractNumId w:val="526"/>
  </w:num>
  <w:num w:numId="101" w16cid:durableId="65154825">
    <w:abstractNumId w:val="179"/>
  </w:num>
  <w:num w:numId="102" w16cid:durableId="890190834">
    <w:abstractNumId w:val="621"/>
  </w:num>
  <w:num w:numId="103" w16cid:durableId="1847162345">
    <w:abstractNumId w:val="307"/>
  </w:num>
  <w:num w:numId="104" w16cid:durableId="240649712">
    <w:abstractNumId w:val="593"/>
  </w:num>
  <w:num w:numId="105" w16cid:durableId="1497065253">
    <w:abstractNumId w:val="77"/>
  </w:num>
  <w:num w:numId="106" w16cid:durableId="179729117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45502742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91477608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76672863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43408974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629704515">
    <w:abstractNumId w:val="139"/>
  </w:num>
  <w:num w:numId="112" w16cid:durableId="1415394304">
    <w:abstractNumId w:val="265"/>
  </w:num>
  <w:num w:numId="113" w16cid:durableId="138772460">
    <w:abstractNumId w:val="178"/>
  </w:num>
  <w:num w:numId="114" w16cid:durableId="1012299343">
    <w:abstractNumId w:val="333"/>
  </w:num>
  <w:num w:numId="115" w16cid:durableId="1439987093">
    <w:abstractNumId w:val="134"/>
  </w:num>
  <w:num w:numId="116" w16cid:durableId="1504010923">
    <w:abstractNumId w:val="469"/>
  </w:num>
  <w:num w:numId="117" w16cid:durableId="1222524343">
    <w:abstractNumId w:val="312"/>
  </w:num>
  <w:num w:numId="118" w16cid:durableId="1170752991">
    <w:abstractNumId w:val="305"/>
  </w:num>
  <w:num w:numId="119" w16cid:durableId="114212042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230657576">
    <w:abstractNumId w:val="376"/>
  </w:num>
  <w:num w:numId="121" w16cid:durableId="1778330188">
    <w:abstractNumId w:val="48"/>
  </w:num>
  <w:num w:numId="122" w16cid:durableId="1881236453">
    <w:abstractNumId w:val="49"/>
  </w:num>
  <w:num w:numId="123" w16cid:durableId="284044645">
    <w:abstractNumId w:val="447"/>
  </w:num>
  <w:num w:numId="124" w16cid:durableId="2052918924">
    <w:abstractNumId w:val="514"/>
  </w:num>
  <w:num w:numId="125" w16cid:durableId="859009562">
    <w:abstractNumId w:val="197"/>
  </w:num>
  <w:num w:numId="126" w16cid:durableId="641274377">
    <w:abstractNumId w:val="338"/>
  </w:num>
  <w:num w:numId="127" w16cid:durableId="82216366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613785027">
    <w:abstractNumId w:val="226"/>
  </w:num>
  <w:num w:numId="129" w16cid:durableId="1782803710">
    <w:abstractNumId w:val="615"/>
  </w:num>
  <w:num w:numId="130" w16cid:durableId="473841601">
    <w:abstractNumId w:val="303"/>
  </w:num>
  <w:num w:numId="131" w16cid:durableId="364404851">
    <w:abstractNumId w:val="308"/>
  </w:num>
  <w:num w:numId="132" w16cid:durableId="1881866392">
    <w:abstractNumId w:val="240"/>
  </w:num>
  <w:num w:numId="133" w16cid:durableId="1856964384">
    <w:abstractNumId w:val="259"/>
  </w:num>
  <w:num w:numId="134" w16cid:durableId="940450633">
    <w:abstractNumId w:val="114"/>
  </w:num>
  <w:num w:numId="135" w16cid:durableId="598370895">
    <w:abstractNumId w:val="460"/>
  </w:num>
  <w:num w:numId="136" w16cid:durableId="1404986801">
    <w:abstractNumId w:val="479"/>
  </w:num>
  <w:num w:numId="137" w16cid:durableId="289672327">
    <w:abstractNumId w:val="339"/>
  </w:num>
  <w:num w:numId="138" w16cid:durableId="1279410082">
    <w:abstractNumId w:val="571"/>
  </w:num>
  <w:num w:numId="139" w16cid:durableId="1326979062">
    <w:abstractNumId w:val="39"/>
  </w:num>
  <w:num w:numId="140" w16cid:durableId="1412971416">
    <w:abstractNumId w:val="531"/>
  </w:num>
  <w:num w:numId="141" w16cid:durableId="1465851929">
    <w:abstractNumId w:val="160"/>
  </w:num>
  <w:num w:numId="142" w16cid:durableId="1180586541">
    <w:abstractNumId w:val="311"/>
  </w:num>
  <w:num w:numId="143" w16cid:durableId="226574009">
    <w:abstractNumId w:val="588"/>
  </w:num>
  <w:num w:numId="144" w16cid:durableId="131169307">
    <w:abstractNumId w:val="170"/>
  </w:num>
  <w:num w:numId="145" w16cid:durableId="157162049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19453571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112745464">
    <w:abstractNumId w:val="110"/>
  </w:num>
  <w:num w:numId="148" w16cid:durableId="1194802618">
    <w:abstractNumId w:val="433"/>
  </w:num>
  <w:num w:numId="149" w16cid:durableId="1449471313">
    <w:abstractNumId w:val="626"/>
  </w:num>
  <w:num w:numId="150" w16cid:durableId="1260524241">
    <w:abstractNumId w:val="269"/>
  </w:num>
  <w:num w:numId="151" w16cid:durableId="620459053">
    <w:abstractNumId w:val="40"/>
  </w:num>
  <w:num w:numId="152" w16cid:durableId="604775056">
    <w:abstractNumId w:val="153"/>
  </w:num>
  <w:num w:numId="153" w16cid:durableId="1828546601">
    <w:abstractNumId w:val="480"/>
  </w:num>
  <w:num w:numId="154" w16cid:durableId="1784769158">
    <w:abstractNumId w:val="560"/>
  </w:num>
  <w:num w:numId="155" w16cid:durableId="163402361">
    <w:abstractNumId w:val="274"/>
  </w:num>
  <w:num w:numId="156" w16cid:durableId="846404309">
    <w:abstractNumId w:val="131"/>
  </w:num>
  <w:num w:numId="157" w16cid:durableId="1864243194">
    <w:abstractNumId w:val="400"/>
  </w:num>
  <w:num w:numId="158" w16cid:durableId="933170737">
    <w:abstractNumId w:val="126"/>
  </w:num>
  <w:num w:numId="159" w16cid:durableId="279528440">
    <w:abstractNumId w:val="120"/>
  </w:num>
  <w:num w:numId="160" w16cid:durableId="949047628">
    <w:abstractNumId w:val="414"/>
  </w:num>
  <w:num w:numId="161" w16cid:durableId="1359625412">
    <w:abstractNumId w:val="519"/>
  </w:num>
  <w:num w:numId="162" w16cid:durableId="45883370">
    <w:abstractNumId w:val="512"/>
  </w:num>
  <w:num w:numId="163" w16cid:durableId="1528568470">
    <w:abstractNumId w:val="430"/>
  </w:num>
  <w:num w:numId="164" w16cid:durableId="1156992130">
    <w:abstractNumId w:val="430"/>
    <w:lvlOverride w:ilvl="0">
      <w:lvl w:ilvl="0">
        <w:start w:val="1"/>
        <w:numFmt w:val="decimal"/>
        <w:lvlText w:val="%1."/>
        <w:legacy w:legacy="1" w:legacySpace="0" w:legacyIndent="288"/>
        <w:lvlJc w:val="left"/>
        <w:pPr>
          <w:ind w:left="288" w:hanging="288"/>
        </w:pPr>
      </w:lvl>
    </w:lvlOverride>
  </w:num>
  <w:num w:numId="165" w16cid:durableId="731999699">
    <w:abstractNumId w:val="430"/>
    <w:lvlOverride w:ilvl="0">
      <w:lvl w:ilvl="0">
        <w:start w:val="1"/>
        <w:numFmt w:val="decimal"/>
        <w:lvlText w:val="%1."/>
        <w:legacy w:legacy="1" w:legacySpace="0" w:legacyIndent="288"/>
        <w:lvlJc w:val="left"/>
        <w:pPr>
          <w:ind w:left="288" w:hanging="288"/>
        </w:pPr>
      </w:lvl>
    </w:lvlOverride>
  </w:num>
  <w:num w:numId="166" w16cid:durableId="868034187">
    <w:abstractNumId w:val="430"/>
    <w:lvlOverride w:ilvl="0">
      <w:lvl w:ilvl="0">
        <w:start w:val="1"/>
        <w:numFmt w:val="decimal"/>
        <w:lvlText w:val="%1."/>
        <w:legacy w:legacy="1" w:legacySpace="0" w:legacyIndent="288"/>
        <w:lvlJc w:val="left"/>
        <w:pPr>
          <w:ind w:left="288" w:hanging="288"/>
        </w:pPr>
      </w:lvl>
    </w:lvlOverride>
  </w:num>
  <w:num w:numId="167" w16cid:durableId="1830321946">
    <w:abstractNumId w:val="151"/>
  </w:num>
  <w:num w:numId="168" w16cid:durableId="1002657930">
    <w:abstractNumId w:val="504"/>
  </w:num>
  <w:num w:numId="169" w16cid:durableId="414203261">
    <w:abstractNumId w:val="354"/>
  </w:num>
  <w:num w:numId="170" w16cid:durableId="581331055">
    <w:abstractNumId w:val="360"/>
  </w:num>
  <w:num w:numId="171" w16cid:durableId="683286952">
    <w:abstractNumId w:val="220"/>
  </w:num>
  <w:num w:numId="172" w16cid:durableId="2131849898">
    <w:abstractNumId w:val="35"/>
  </w:num>
  <w:num w:numId="173" w16cid:durableId="442920068">
    <w:abstractNumId w:val="474"/>
  </w:num>
  <w:num w:numId="174" w16cid:durableId="2020111565">
    <w:abstractNumId w:val="584"/>
  </w:num>
  <w:num w:numId="175" w16cid:durableId="270600120">
    <w:abstractNumId w:val="255"/>
  </w:num>
  <w:num w:numId="176" w16cid:durableId="1909803567">
    <w:abstractNumId w:val="107"/>
  </w:num>
  <w:num w:numId="177" w16cid:durableId="1032609120">
    <w:abstractNumId w:val="601"/>
  </w:num>
  <w:num w:numId="178" w16cid:durableId="641734635">
    <w:abstractNumId w:val="99"/>
  </w:num>
  <w:num w:numId="179" w16cid:durableId="904417655">
    <w:abstractNumId w:val="278"/>
  </w:num>
  <w:num w:numId="180" w16cid:durableId="1960212779">
    <w:abstractNumId w:val="359"/>
  </w:num>
  <w:num w:numId="181" w16cid:durableId="2100056632">
    <w:abstractNumId w:val="620"/>
  </w:num>
  <w:num w:numId="182" w16cid:durableId="1531869823">
    <w:abstractNumId w:val="609"/>
  </w:num>
  <w:num w:numId="183" w16cid:durableId="1791242110">
    <w:abstractNumId w:val="346"/>
  </w:num>
  <w:num w:numId="184" w16cid:durableId="2142770081">
    <w:abstractNumId w:val="130"/>
  </w:num>
  <w:num w:numId="185" w16cid:durableId="1578511226">
    <w:abstractNumId w:val="210"/>
  </w:num>
  <w:num w:numId="186" w16cid:durableId="1083651460">
    <w:abstractNumId w:val="309"/>
  </w:num>
  <w:num w:numId="187" w16cid:durableId="669137002">
    <w:abstractNumId w:val="483"/>
  </w:num>
  <w:num w:numId="188" w16cid:durableId="885796052">
    <w:abstractNumId w:val="340"/>
  </w:num>
  <w:num w:numId="189" w16cid:durableId="1030305901">
    <w:abstractNumId w:val="172"/>
  </w:num>
  <w:num w:numId="190" w16cid:durableId="833033348">
    <w:abstractNumId w:val="50"/>
  </w:num>
  <w:num w:numId="191" w16cid:durableId="1364787613">
    <w:abstractNumId w:val="606"/>
  </w:num>
  <w:num w:numId="192" w16cid:durableId="1886484947">
    <w:abstractNumId w:val="576"/>
  </w:num>
  <w:num w:numId="193" w16cid:durableId="6974149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208156305">
    <w:abstractNumId w:val="497"/>
  </w:num>
  <w:num w:numId="195" w16cid:durableId="1794472709">
    <w:abstractNumId w:val="164"/>
  </w:num>
  <w:num w:numId="196" w16cid:durableId="1079257361">
    <w:abstractNumId w:val="150"/>
  </w:num>
  <w:num w:numId="197" w16cid:durableId="102625025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16cid:durableId="1055080409">
    <w:abstractNumId w:val="369"/>
  </w:num>
  <w:num w:numId="199" w16cid:durableId="1347824544">
    <w:abstractNumId w:val="262"/>
  </w:num>
  <w:num w:numId="200" w16cid:durableId="1125806575">
    <w:abstractNumId w:val="67"/>
  </w:num>
  <w:num w:numId="201" w16cid:durableId="103090992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16cid:durableId="56815321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16cid:durableId="817183323">
    <w:abstractNumId w:val="522"/>
  </w:num>
  <w:num w:numId="204" w16cid:durableId="112901141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16cid:durableId="108740498">
    <w:abstractNumId w:val="4"/>
    <w:lvlOverride w:ilvl="0">
      <w:lvl w:ilvl="0">
        <w:start w:val="1"/>
        <w:numFmt w:val="bullet"/>
        <w:lvlText w:val=""/>
        <w:legacy w:legacy="1" w:legacySpace="0" w:legacyIndent="283"/>
        <w:lvlJc w:val="left"/>
        <w:pPr>
          <w:ind w:left="283" w:hanging="283"/>
        </w:pPr>
        <w:rPr>
          <w:rFonts w:ascii="Symbol" w:hAnsi="Symbol" w:hint="default"/>
          <w:sz w:val="24"/>
        </w:rPr>
      </w:lvl>
    </w:lvlOverride>
  </w:num>
  <w:num w:numId="206" w16cid:durableId="291835576">
    <w:abstractNumId w:val="6"/>
  </w:num>
  <w:num w:numId="207" w16cid:durableId="1066303230">
    <w:abstractNumId w:val="7"/>
  </w:num>
  <w:num w:numId="208" w16cid:durableId="1087923480">
    <w:abstractNumId w:val="167"/>
  </w:num>
  <w:num w:numId="209" w16cid:durableId="164990124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39470056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16cid:durableId="717630835">
    <w:abstractNumId w:val="11"/>
  </w:num>
  <w:num w:numId="212" w16cid:durableId="2123920342">
    <w:abstractNumId w:val="14"/>
  </w:num>
  <w:num w:numId="213" w16cid:durableId="1595480493">
    <w:abstractNumId w:val="15"/>
  </w:num>
  <w:num w:numId="214" w16cid:durableId="120273969">
    <w:abstractNumId w:val="20"/>
  </w:num>
  <w:num w:numId="215" w16cid:durableId="1450706260">
    <w:abstractNumId w:val="21"/>
  </w:num>
  <w:num w:numId="216" w16cid:durableId="25047907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183502827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16cid:durableId="107820911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16cid:durableId="46951781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16cid:durableId="625625008">
    <w:abstractNumId w:val="203"/>
  </w:num>
  <w:num w:numId="221" w16cid:durableId="1892770637">
    <w:abstractNumId w:val="372"/>
  </w:num>
  <w:num w:numId="222" w16cid:durableId="123705946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156310185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360282387">
    <w:abstractNumId w:val="290"/>
  </w:num>
  <w:num w:numId="225" w16cid:durableId="177892878">
    <w:abstractNumId w:val="404"/>
  </w:num>
  <w:num w:numId="226" w16cid:durableId="1738933866">
    <w:abstractNumId w:val="321"/>
  </w:num>
  <w:num w:numId="227" w16cid:durableId="171353121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134520762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16cid:durableId="204166515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53693907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76102591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576090191">
    <w:abstractNumId w:val="6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122541136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1583415936">
    <w:abstractNumId w:val="5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89924305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16cid:durableId="184072986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16cid:durableId="1295984032">
    <w:abstractNumId w:val="228"/>
  </w:num>
  <w:num w:numId="238" w16cid:durableId="1926039052">
    <w:abstractNumId w:val="246"/>
  </w:num>
  <w:num w:numId="239" w16cid:durableId="939217564">
    <w:abstractNumId w:val="528"/>
  </w:num>
  <w:num w:numId="240" w16cid:durableId="137842627">
    <w:abstractNumId w:val="468"/>
  </w:num>
  <w:num w:numId="241" w16cid:durableId="122810286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16cid:durableId="1698458007">
    <w:abstractNumId w:val="97"/>
  </w:num>
  <w:num w:numId="243" w16cid:durableId="1289118215">
    <w:abstractNumId w:val="0"/>
    <w:lvlOverride w:ilvl="0">
      <w:startOverride w:val="1"/>
    </w:lvlOverride>
  </w:num>
  <w:num w:numId="244" w16cid:durableId="1690452933">
    <w:abstractNumId w:val="457"/>
    <w:lvlOverride w:ilvl="0">
      <w:startOverride w:val="1"/>
    </w:lvlOverride>
  </w:num>
  <w:num w:numId="245" w16cid:durableId="1544636879">
    <w:abstractNumId w:val="157"/>
    <w:lvlOverride w:ilvl="0">
      <w:startOverride w:val="1"/>
    </w:lvlOverride>
  </w:num>
  <w:num w:numId="246" w16cid:durableId="494682912">
    <w:abstractNumId w:val="4"/>
    <w:lvlOverride w:ilvl="0">
      <w:lvl w:ilvl="0">
        <w:numFmt w:val="bullet"/>
        <w:lvlText w:val=""/>
        <w:legacy w:legacy="1" w:legacySpace="0" w:legacyIndent="284"/>
        <w:lvlJc w:val="left"/>
        <w:pPr>
          <w:ind w:left="284" w:hanging="284"/>
        </w:pPr>
        <w:rPr>
          <w:rFonts w:ascii="Symbol" w:hAnsi="Symbol" w:hint="default"/>
          <w:sz w:val="20"/>
        </w:rPr>
      </w:lvl>
    </w:lvlOverride>
  </w:num>
  <w:num w:numId="247" w16cid:durableId="754475417">
    <w:abstractNumId w:val="398"/>
    <w:lvlOverride w:ilvl="0">
      <w:startOverride w:val="1"/>
    </w:lvlOverride>
  </w:num>
  <w:num w:numId="248" w16cid:durableId="422264084">
    <w:abstractNumId w:val="304"/>
    <w:lvlOverride w:ilvl="0">
      <w:startOverride w:val="25"/>
    </w:lvlOverride>
  </w:num>
  <w:num w:numId="249" w16cid:durableId="1574899768">
    <w:abstractNumId w:val="217"/>
    <w:lvlOverride w:ilvl="0">
      <w:startOverride w:val="1"/>
    </w:lvlOverride>
  </w:num>
  <w:num w:numId="250" w16cid:durableId="1162818039">
    <w:abstractNumId w:val="435"/>
  </w:num>
  <w:num w:numId="251" w16cid:durableId="532427617">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10022644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16cid:durableId="1899168826">
    <w:abstractNumId w:val="5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16cid:durableId="2106532518">
    <w:abstractNumId w:val="387"/>
  </w:num>
  <w:num w:numId="255" w16cid:durableId="815029471">
    <w:abstractNumId w:val="540"/>
  </w:num>
  <w:num w:numId="256" w16cid:durableId="1845514059">
    <w:abstractNumId w:val="501"/>
  </w:num>
  <w:num w:numId="257" w16cid:durableId="25371022">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8" w16cid:durableId="354502834">
    <w:abstractNumId w:val="37"/>
  </w:num>
  <w:num w:numId="259" w16cid:durableId="2071534941">
    <w:abstractNumId w:val="578"/>
  </w:num>
  <w:num w:numId="260" w16cid:durableId="1166289938">
    <w:abstractNumId w:val="499"/>
  </w:num>
  <w:num w:numId="261" w16cid:durableId="1120146631">
    <w:abstractNumId w:val="517"/>
  </w:num>
  <w:num w:numId="262" w16cid:durableId="1254631151">
    <w:abstractNumId w:val="184"/>
  </w:num>
  <w:num w:numId="263" w16cid:durableId="674847333">
    <w:abstractNumId w:val="365"/>
  </w:num>
  <w:num w:numId="264" w16cid:durableId="276496671">
    <w:abstractNumId w:val="373"/>
  </w:num>
  <w:num w:numId="265" w16cid:durableId="138812300">
    <w:abstractNumId w:val="256"/>
  </w:num>
  <w:num w:numId="266" w16cid:durableId="1669748086">
    <w:abstractNumId w:val="596"/>
  </w:num>
  <w:num w:numId="267" w16cid:durableId="2080327501">
    <w:abstractNumId w:val="317"/>
  </w:num>
  <w:num w:numId="268" w16cid:durableId="1682853329">
    <w:abstractNumId w:val="275"/>
  </w:num>
  <w:num w:numId="269" w16cid:durableId="73625388">
    <w:abstractNumId w:val="236"/>
  </w:num>
  <w:num w:numId="270" w16cid:durableId="1549681105">
    <w:abstractNumId w:val="202"/>
  </w:num>
  <w:num w:numId="271" w16cid:durableId="487088068">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16cid:durableId="2092004619">
    <w:abstractNumId w:val="342"/>
    <w:lvlOverride w:ilvl="0">
      <w:startOverride w:val="1"/>
    </w:lvlOverride>
  </w:num>
  <w:num w:numId="273" w16cid:durableId="766274716">
    <w:abstractNumId w:val="162"/>
    <w:lvlOverride w:ilvl="0">
      <w:startOverride w:val="1"/>
    </w:lvlOverride>
  </w:num>
  <w:num w:numId="274" w16cid:durableId="175462641">
    <w:abstractNumId w:val="44"/>
    <w:lvlOverride w:ilvl="0">
      <w:startOverride w:val="1"/>
    </w:lvlOverride>
  </w:num>
  <w:num w:numId="275" w16cid:durableId="740445268">
    <w:abstractNumId w:val="253"/>
    <w:lvlOverride w:ilvl="0">
      <w:startOverride w:val="4"/>
    </w:lvlOverride>
  </w:num>
  <w:num w:numId="276" w16cid:durableId="835147629">
    <w:abstractNumId w:val="515"/>
    <w:lvlOverride w:ilvl="0">
      <w:startOverride w:val="1"/>
    </w:lvlOverride>
  </w:num>
  <w:num w:numId="277" w16cid:durableId="779422936">
    <w:abstractNumId w:val="583"/>
    <w:lvlOverride w:ilvl="0">
      <w:startOverride w:val="43"/>
    </w:lvlOverride>
  </w:num>
  <w:num w:numId="278" w16cid:durableId="1531801872">
    <w:abstractNumId w:val="132"/>
  </w:num>
  <w:num w:numId="279" w16cid:durableId="253902230">
    <w:abstractNumId w:val="406"/>
    <w:lvlOverride w:ilvl="0">
      <w:startOverride w:val="1"/>
    </w:lvlOverride>
    <w:lvlOverride w:ilvl="1"/>
    <w:lvlOverride w:ilvl="2"/>
    <w:lvlOverride w:ilvl="3"/>
    <w:lvlOverride w:ilvl="4"/>
    <w:lvlOverride w:ilvl="5"/>
    <w:lvlOverride w:ilvl="6"/>
    <w:lvlOverride w:ilvl="7"/>
    <w:lvlOverride w:ilvl="8"/>
  </w:num>
  <w:num w:numId="280" w16cid:durableId="1062143286">
    <w:abstractNumId w:val="56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16cid:durableId="353578988">
    <w:abstractNumId w:val="209"/>
  </w:num>
  <w:num w:numId="282" w16cid:durableId="110226635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16cid:durableId="428741800">
    <w:abstractNumId w:val="600"/>
  </w:num>
  <w:num w:numId="284" w16cid:durableId="1302072656">
    <w:abstractNumId w:val="570"/>
    <w:lvlOverride w:ilvl="0">
      <w:startOverride w:val="1"/>
    </w:lvlOverride>
  </w:num>
  <w:num w:numId="285" w16cid:durableId="2092770424">
    <w:abstractNumId w:val="4"/>
    <w:lvlOverride w:ilvl="0">
      <w:lvl w:ilvl="0">
        <w:numFmt w:val="bullet"/>
        <w:lvlText w:val=""/>
        <w:legacy w:legacy="1" w:legacySpace="0" w:legacyIndent="360"/>
        <w:lvlJc w:val="left"/>
        <w:pPr>
          <w:ind w:left="360" w:hanging="360"/>
        </w:pPr>
        <w:rPr>
          <w:rFonts w:ascii="Symbol" w:hAnsi="Symbol" w:hint="default"/>
        </w:rPr>
      </w:lvl>
    </w:lvlOverride>
  </w:num>
  <w:num w:numId="286" w16cid:durableId="1288850731">
    <w:abstractNumId w:val="476"/>
  </w:num>
  <w:num w:numId="287" w16cid:durableId="376129627">
    <w:abstractNumId w:val="545"/>
    <w:lvlOverride w:ilvl="0">
      <w:startOverride w:val="1"/>
    </w:lvlOverride>
  </w:num>
  <w:num w:numId="288" w16cid:durableId="1544442333">
    <w:abstractNumId w:val="129"/>
  </w:num>
  <w:num w:numId="289" w16cid:durableId="362286325">
    <w:abstractNumId w:val="350"/>
  </w:num>
  <w:num w:numId="290" w16cid:durableId="302657508">
    <w:abstractNumId w:val="464"/>
  </w:num>
  <w:num w:numId="291" w16cid:durableId="1275793488">
    <w:abstractNumId w:val="201"/>
  </w:num>
  <w:num w:numId="292" w16cid:durableId="1943411456">
    <w:abstractNumId w:val="3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16cid:durableId="1394818240">
    <w:abstractNumId w:val="2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16cid:durableId="1848788131">
    <w:abstractNumId w:val="4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5" w16cid:durableId="1306853468">
    <w:abstractNumId w:val="4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16cid:durableId="1705010644">
    <w:abstractNumId w:val="16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7" w16cid:durableId="181170272">
    <w:abstractNumId w:val="40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8" w16cid:durableId="886456119">
    <w:abstractNumId w:val="3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16cid:durableId="1579241727">
    <w:abstractNumId w:val="1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0" w16cid:durableId="1785266585">
    <w:abstractNumId w:val="612"/>
  </w:num>
  <w:num w:numId="301" w16cid:durableId="357049496">
    <w:abstractNumId w:val="198"/>
  </w:num>
  <w:num w:numId="302" w16cid:durableId="1351882319">
    <w:abstractNumId w:val="141"/>
  </w:num>
  <w:num w:numId="303" w16cid:durableId="1593539375">
    <w:abstractNumId w:val="602"/>
  </w:num>
  <w:num w:numId="304" w16cid:durableId="1216814955">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16cid:durableId="944771754">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16cid:durableId="1525361214">
    <w:abstractNumId w:val="3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16cid:durableId="527720524">
    <w:abstractNumId w:val="3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1412387198">
    <w:abstractNumId w:val="472"/>
  </w:num>
  <w:num w:numId="309" w16cid:durableId="2085450425">
    <w:abstractNumId w:val="559"/>
  </w:num>
  <w:num w:numId="310" w16cid:durableId="824054987">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16cid:durableId="1522667839">
    <w:abstractNumId w:val="407"/>
  </w:num>
  <w:num w:numId="312" w16cid:durableId="717554053">
    <w:abstractNumId w:val="195"/>
  </w:num>
  <w:num w:numId="313" w16cid:durableId="895897531">
    <w:abstractNumId w:val="42"/>
  </w:num>
  <w:num w:numId="314" w16cid:durableId="1433546951">
    <w:abstractNumId w:val="315"/>
  </w:num>
  <w:num w:numId="315" w16cid:durableId="793720566">
    <w:abstractNumId w:val="5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16cid:durableId="753939458">
    <w:abstractNumId w:val="6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16cid:durableId="1274752704">
    <w:abstractNumId w:val="111"/>
  </w:num>
  <w:num w:numId="318" w16cid:durableId="1998000568">
    <w:abstractNumId w:val="4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16cid:durableId="1481263933">
    <w:abstractNumId w:val="148"/>
  </w:num>
  <w:num w:numId="320" w16cid:durableId="942417896">
    <w:abstractNumId w:val="4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1" w16cid:durableId="1662151830">
    <w:abstractNumId w:val="188"/>
  </w:num>
  <w:num w:numId="322" w16cid:durableId="1460610752">
    <w:abstractNumId w:val="89"/>
  </w:num>
  <w:num w:numId="323" w16cid:durableId="641545871">
    <w:abstractNumId w:val="106"/>
  </w:num>
  <w:num w:numId="324" w16cid:durableId="1357729997">
    <w:abstractNumId w:val="425"/>
  </w:num>
  <w:num w:numId="325" w16cid:durableId="1481966300">
    <w:abstractNumId w:val="458"/>
  </w:num>
  <w:num w:numId="326" w16cid:durableId="634063632">
    <w:abstractNumId w:val="56"/>
  </w:num>
  <w:num w:numId="327" w16cid:durableId="122772511">
    <w:abstractNumId w:val="245"/>
    <w:lvlOverride w:ilvl="0">
      <w:startOverride w:val="1"/>
    </w:lvlOverride>
  </w:num>
  <w:num w:numId="328" w16cid:durableId="1878279709">
    <w:abstractNumId w:val="587"/>
  </w:num>
  <w:num w:numId="329" w16cid:durableId="1560676294">
    <w:abstractNumId w:val="4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0" w16cid:durableId="305822936">
    <w:abstractNumId w:val="78"/>
  </w:num>
  <w:num w:numId="331" w16cid:durableId="1952854263">
    <w:abstractNumId w:val="607"/>
  </w:num>
  <w:num w:numId="332" w16cid:durableId="962422411">
    <w:abstractNumId w:val="352"/>
  </w:num>
  <w:num w:numId="333" w16cid:durableId="226965859">
    <w:abstractNumId w:val="382"/>
    <w:lvlOverride w:ilvl="0">
      <w:startOverride w:val="1"/>
    </w:lvlOverride>
  </w:num>
  <w:num w:numId="334" w16cid:durableId="845361664">
    <w:abstractNumId w:val="459"/>
  </w:num>
  <w:num w:numId="335" w16cid:durableId="824052407">
    <w:abstractNumId w:val="524"/>
  </w:num>
  <w:num w:numId="336" w16cid:durableId="1048917883">
    <w:abstractNumId w:val="310"/>
  </w:num>
  <w:num w:numId="337" w16cid:durableId="780804542">
    <w:abstractNumId w:val="68"/>
  </w:num>
  <w:num w:numId="338" w16cid:durableId="1929656650">
    <w:abstractNumId w:val="513"/>
  </w:num>
  <w:num w:numId="339" w16cid:durableId="310641764">
    <w:abstractNumId w:val="239"/>
  </w:num>
  <w:num w:numId="340" w16cid:durableId="562448478">
    <w:abstractNumId w:val="182"/>
  </w:num>
  <w:num w:numId="341" w16cid:durableId="1621451579">
    <w:abstractNumId w:val="64"/>
  </w:num>
  <w:num w:numId="342" w16cid:durableId="293490730">
    <w:abstractNumId w:val="348"/>
  </w:num>
  <w:num w:numId="343" w16cid:durableId="31349254">
    <w:abstractNumId w:val="455"/>
  </w:num>
  <w:num w:numId="344" w16cid:durableId="109400485">
    <w:abstractNumId w:val="5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16cid:durableId="504517201">
    <w:abstractNumId w:val="79"/>
  </w:num>
  <w:num w:numId="346" w16cid:durableId="2060010806">
    <w:abstractNumId w:val="177"/>
  </w:num>
  <w:num w:numId="347" w16cid:durableId="1351224233">
    <w:abstractNumId w:val="487"/>
  </w:num>
  <w:num w:numId="348" w16cid:durableId="1635212977">
    <w:abstractNumId w:val="413"/>
  </w:num>
  <w:num w:numId="349" w16cid:durableId="996373135">
    <w:abstractNumId w:val="222"/>
  </w:num>
  <w:num w:numId="350" w16cid:durableId="1044600832">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1" w16cid:durableId="1268272525">
    <w:abstractNumId w:val="575"/>
  </w:num>
  <w:num w:numId="352" w16cid:durableId="297490767">
    <w:abstractNumId w:val="286"/>
  </w:num>
  <w:num w:numId="353" w16cid:durableId="1971550060">
    <w:abstractNumId w:val="378"/>
  </w:num>
  <w:num w:numId="354" w16cid:durableId="1820882050">
    <w:abstractNumId w:val="493"/>
  </w:num>
  <w:num w:numId="355" w16cid:durableId="293416484">
    <w:abstractNumId w:val="173"/>
  </w:num>
  <w:num w:numId="356" w16cid:durableId="1832209166">
    <w:abstractNumId w:val="266"/>
  </w:num>
  <w:num w:numId="357" w16cid:durableId="762801857">
    <w:abstractNumId w:val="355"/>
  </w:num>
  <w:num w:numId="358" w16cid:durableId="2012830999">
    <w:abstractNumId w:val="181"/>
  </w:num>
  <w:num w:numId="359" w16cid:durableId="532117596">
    <w:abstractNumId w:val="219"/>
  </w:num>
  <w:num w:numId="360" w16cid:durableId="1183472640">
    <w:abstractNumId w:val="272"/>
  </w:num>
  <w:num w:numId="361" w16cid:durableId="3180560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16cid:durableId="758987909">
    <w:abstractNumId w:val="394"/>
    <w:lvlOverride w:ilvl="0">
      <w:startOverride w:val="1"/>
    </w:lvlOverride>
  </w:num>
  <w:num w:numId="363" w16cid:durableId="613755187">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4" w16cid:durableId="9794278">
    <w:abstractNumId w:val="237"/>
    <w:lvlOverride w:ilvl="0"/>
    <w:lvlOverride w:ilvl="1">
      <w:startOverride w:val="1"/>
    </w:lvlOverride>
    <w:lvlOverride w:ilvl="2"/>
    <w:lvlOverride w:ilvl="3"/>
    <w:lvlOverride w:ilvl="4"/>
    <w:lvlOverride w:ilvl="5"/>
    <w:lvlOverride w:ilvl="6"/>
    <w:lvlOverride w:ilvl="7"/>
    <w:lvlOverride w:ilvl="8"/>
  </w:num>
  <w:num w:numId="365" w16cid:durableId="1164511757">
    <w:abstractNumId w:val="98"/>
  </w:num>
  <w:num w:numId="366" w16cid:durableId="465127776">
    <w:abstractNumId w:val="5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16cid:durableId="298613383">
    <w:abstractNumId w:val="567"/>
  </w:num>
  <w:num w:numId="368" w16cid:durableId="2000963374">
    <w:abstractNumId w:val="368"/>
  </w:num>
  <w:num w:numId="369" w16cid:durableId="1815366958">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16cid:durableId="1322153140">
    <w:abstractNumId w:val="370"/>
  </w:num>
  <w:num w:numId="371" w16cid:durableId="174460176">
    <w:abstractNumId w:val="187"/>
    <w:lvlOverride w:ilvl="0"/>
    <w:lvlOverride w:ilvl="1">
      <w:startOverride w:val="1"/>
    </w:lvlOverride>
    <w:lvlOverride w:ilvl="2"/>
    <w:lvlOverride w:ilvl="3"/>
    <w:lvlOverride w:ilvl="4"/>
    <w:lvlOverride w:ilvl="5"/>
    <w:lvlOverride w:ilvl="6"/>
    <w:lvlOverride w:ilvl="7"/>
    <w:lvlOverride w:ilvl="8"/>
  </w:num>
  <w:num w:numId="372" w16cid:durableId="1349984495">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16cid:durableId="175537575">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4" w16cid:durableId="739596958">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5" w16cid:durableId="320697114">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6" w16cid:durableId="174536483">
    <w:abstractNumId w:val="529"/>
  </w:num>
  <w:num w:numId="377" w16cid:durableId="797798019">
    <w:abstractNumId w:val="149"/>
  </w:num>
  <w:num w:numId="378" w16cid:durableId="1532955472">
    <w:abstractNumId w:val="314"/>
  </w:num>
  <w:num w:numId="379" w16cid:durableId="1191796269">
    <w:abstractNumId w:val="231"/>
  </w:num>
  <w:num w:numId="380" w16cid:durableId="1552185560">
    <w:abstractNumId w:val="299"/>
  </w:num>
  <w:num w:numId="381" w16cid:durableId="1682929850">
    <w:abstractNumId w:val="247"/>
  </w:num>
  <w:num w:numId="382" w16cid:durableId="1690334469">
    <w:abstractNumId w:val="88"/>
  </w:num>
  <w:num w:numId="383" w16cid:durableId="251160875">
    <w:abstractNumId w:val="2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4" w16cid:durableId="1724865397">
    <w:abstractNumId w:val="3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5" w16cid:durableId="1115638154">
    <w:abstractNumId w:val="421"/>
  </w:num>
  <w:num w:numId="386" w16cid:durableId="1956522043">
    <w:abstractNumId w:val="175"/>
  </w:num>
  <w:num w:numId="387" w16cid:durableId="787437033">
    <w:abstractNumId w:val="313"/>
  </w:num>
  <w:num w:numId="388" w16cid:durableId="1181892422">
    <w:abstractNumId w:val="125"/>
  </w:num>
  <w:num w:numId="389" w16cid:durableId="1492024964">
    <w:abstractNumId w:val="138"/>
  </w:num>
  <w:num w:numId="390" w16cid:durableId="647445377">
    <w:abstractNumId w:val="438"/>
  </w:num>
  <w:num w:numId="391" w16cid:durableId="1376589020">
    <w:abstractNumId w:val="257"/>
  </w:num>
  <w:num w:numId="392" w16cid:durableId="895818742">
    <w:abstractNumId w:val="216"/>
  </w:num>
  <w:num w:numId="393" w16cid:durableId="934509142">
    <w:abstractNumId w:val="420"/>
  </w:num>
  <w:num w:numId="394" w16cid:durableId="154303932">
    <w:abstractNumId w:val="511"/>
  </w:num>
  <w:num w:numId="395" w16cid:durableId="531648671">
    <w:abstractNumId w:val="190"/>
  </w:num>
  <w:num w:numId="396" w16cid:durableId="1179658053">
    <w:abstractNumId w:val="5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7" w16cid:durableId="1274628070">
    <w:abstractNumId w:val="102"/>
  </w:num>
  <w:num w:numId="398" w16cid:durableId="1009915458">
    <w:abstractNumId w:val="597"/>
  </w:num>
  <w:num w:numId="399" w16cid:durableId="542056448">
    <w:abstractNumId w:val="349"/>
  </w:num>
  <w:num w:numId="400" w16cid:durableId="1097562748">
    <w:abstractNumId w:val="473"/>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1" w16cid:durableId="1485660816">
    <w:abstractNumId w:val="3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2" w16cid:durableId="377976061">
    <w:abstractNumId w:val="243"/>
  </w:num>
  <w:num w:numId="403" w16cid:durableId="446003345">
    <w:abstractNumId w:val="429"/>
  </w:num>
  <w:num w:numId="404" w16cid:durableId="1468283670">
    <w:abstractNumId w:val="491"/>
  </w:num>
  <w:num w:numId="405" w16cid:durableId="1674643063">
    <w:abstractNumId w:val="507"/>
  </w:num>
  <w:num w:numId="406" w16cid:durableId="932664547">
    <w:abstractNumId w:val="94"/>
  </w:num>
  <w:num w:numId="407" w16cid:durableId="934360876">
    <w:abstractNumId w:val="362"/>
  </w:num>
  <w:num w:numId="408" w16cid:durableId="1258714403">
    <w:abstractNumId w:val="580"/>
  </w:num>
  <w:num w:numId="409" w16cid:durableId="1073159318">
    <w:abstractNumId w:val="319"/>
    <w:lvlOverride w:ilvl="0"/>
    <w:lvlOverride w:ilvl="1">
      <w:startOverride w:val="1"/>
    </w:lvlOverride>
    <w:lvlOverride w:ilvl="2"/>
    <w:lvlOverride w:ilvl="3"/>
    <w:lvlOverride w:ilvl="4"/>
    <w:lvlOverride w:ilvl="5"/>
    <w:lvlOverride w:ilvl="6"/>
    <w:lvlOverride w:ilvl="7"/>
    <w:lvlOverride w:ilvl="8"/>
  </w:num>
  <w:num w:numId="410" w16cid:durableId="873347237">
    <w:abstractNumId w:val="6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1" w16cid:durableId="375853500">
    <w:abstractNumId w:val="582"/>
  </w:num>
  <w:num w:numId="412" w16cid:durableId="319770498">
    <w:abstractNumId w:val="287"/>
  </w:num>
  <w:num w:numId="413" w16cid:durableId="1793789669">
    <w:abstractNumId w:val="384"/>
  </w:num>
  <w:num w:numId="414" w16cid:durableId="371536612">
    <w:abstractNumId w:val="248"/>
  </w:num>
  <w:num w:numId="415" w16cid:durableId="660234714">
    <w:abstractNumId w:val="165"/>
  </w:num>
  <w:num w:numId="416" w16cid:durableId="752167205">
    <w:abstractNumId w:val="454"/>
  </w:num>
  <w:num w:numId="417" w16cid:durableId="449593505">
    <w:abstractNumId w:val="234"/>
  </w:num>
  <w:num w:numId="418" w16cid:durableId="1130901716">
    <w:abstractNumId w:val="62"/>
  </w:num>
  <w:num w:numId="419" w16cid:durableId="1421831865">
    <w:abstractNumId w:val="456"/>
  </w:num>
  <w:num w:numId="420" w16cid:durableId="1394742358">
    <w:abstractNumId w:val="270"/>
  </w:num>
  <w:num w:numId="421" w16cid:durableId="1057892950">
    <w:abstractNumId w:val="585"/>
    <w:lvlOverride w:ilvl="0">
      <w:startOverride w:val="1"/>
    </w:lvlOverride>
  </w:num>
  <w:num w:numId="422" w16cid:durableId="1780567247">
    <w:abstractNumId w:val="585"/>
    <w:lvlOverride w:ilvl="0">
      <w:lvl w:ilvl="0">
        <w:start w:val="1"/>
        <w:numFmt w:val="decimal"/>
        <w:lvlText w:val="1.4.%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lvlOverride>
  </w:num>
  <w:num w:numId="423" w16cid:durableId="1082411452">
    <w:abstractNumId w:val="361"/>
  </w:num>
  <w:num w:numId="424" w16cid:durableId="996107043">
    <w:abstractNumId w:val="337"/>
  </w:num>
  <w:num w:numId="425" w16cid:durableId="2130932455">
    <w:abstractNumId w:val="555"/>
  </w:num>
  <w:num w:numId="426" w16cid:durableId="614556059">
    <w:abstractNumId w:val="318"/>
  </w:num>
  <w:num w:numId="427" w16cid:durableId="183445733">
    <w:abstractNumId w:val="144"/>
  </w:num>
  <w:num w:numId="428" w16cid:durableId="1357465386">
    <w:abstractNumId w:val="322"/>
  </w:num>
  <w:num w:numId="429" w16cid:durableId="960309127">
    <w:abstractNumId w:val="613"/>
  </w:num>
  <w:num w:numId="430" w16cid:durableId="1189761456">
    <w:abstractNumId w:val="403"/>
  </w:num>
  <w:num w:numId="431" w16cid:durableId="997031424">
    <w:abstractNumId w:val="109"/>
  </w:num>
  <w:num w:numId="432" w16cid:durableId="1854102989">
    <w:abstractNumId w:val="426"/>
  </w:num>
  <w:num w:numId="433" w16cid:durableId="1726102247">
    <w:abstractNumId w:val="509"/>
    <w:lvlOverride w:ilvl="0"/>
    <w:lvlOverride w:ilvl="1">
      <w:startOverride w:val="3"/>
    </w:lvlOverride>
    <w:lvlOverride w:ilvl="2"/>
    <w:lvlOverride w:ilvl="3"/>
    <w:lvlOverride w:ilvl="4"/>
    <w:lvlOverride w:ilvl="5"/>
    <w:lvlOverride w:ilvl="6"/>
    <w:lvlOverride w:ilvl="7"/>
    <w:lvlOverride w:ilvl="8"/>
  </w:num>
  <w:num w:numId="434" w16cid:durableId="1081177245">
    <w:abstractNumId w:val="280"/>
    <w:lvlOverride w:ilvl="0">
      <w:startOverride w:val="1"/>
    </w:lvlOverride>
  </w:num>
  <w:num w:numId="435" w16cid:durableId="826366058">
    <w:abstractNumId w:val="577"/>
  </w:num>
  <w:num w:numId="436" w16cid:durableId="310136986">
    <w:abstractNumId w:val="572"/>
  </w:num>
  <w:num w:numId="437" w16cid:durableId="563178822">
    <w:abstractNumId w:val="115"/>
  </w:num>
  <w:num w:numId="438" w16cid:durableId="713504815">
    <w:abstractNumId w:val="380"/>
  </w:num>
  <w:num w:numId="439" w16cid:durableId="1417438943">
    <w:abstractNumId w:val="53"/>
  </w:num>
  <w:num w:numId="440" w16cid:durableId="752623550">
    <w:abstractNumId w:val="546"/>
  </w:num>
  <w:num w:numId="441" w16cid:durableId="1024751896">
    <w:abstractNumId w:val="581"/>
  </w:num>
  <w:num w:numId="442" w16cid:durableId="833647719">
    <w:abstractNumId w:val="238"/>
  </w:num>
  <w:num w:numId="443" w16cid:durableId="701170497">
    <w:abstractNumId w:val="189"/>
  </w:num>
  <w:num w:numId="444" w16cid:durableId="758722198">
    <w:abstractNumId w:val="3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5" w16cid:durableId="402993289">
    <w:abstractNumId w:val="390"/>
  </w:num>
  <w:num w:numId="446" w16cid:durableId="1618680711">
    <w:abstractNumId w:val="51"/>
  </w:num>
  <w:num w:numId="447" w16cid:durableId="1764717890">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8" w16cid:durableId="177486160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9" w16cid:durableId="1595433398">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0" w16cid:durableId="1186405901">
    <w:abstractNumId w:val="5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1" w16cid:durableId="1878545859">
    <w:abstractNumId w:val="5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2" w16cid:durableId="1814982533">
    <w:abstractNumId w:val="624"/>
  </w:num>
  <w:num w:numId="453" w16cid:durableId="1118718601">
    <w:abstractNumId w:val="316"/>
  </w:num>
  <w:num w:numId="454" w16cid:durableId="515728326">
    <w:abstractNumId w:val="174"/>
  </w:num>
  <w:num w:numId="455" w16cid:durableId="1572500061">
    <w:abstractNumId w:val="385"/>
  </w:num>
  <w:num w:numId="456" w16cid:durableId="2129815696">
    <w:abstractNumId w:val="623"/>
  </w:num>
  <w:num w:numId="457" w16cid:durableId="856504588">
    <w:abstractNumId w:val="392"/>
  </w:num>
  <w:num w:numId="458" w16cid:durableId="118650252">
    <w:abstractNumId w:val="537"/>
  </w:num>
  <w:num w:numId="459" w16cid:durableId="1654673850">
    <w:abstractNumId w:val="471"/>
  </w:num>
  <w:num w:numId="460" w16cid:durableId="1652445491">
    <w:abstractNumId w:val="410"/>
  </w:num>
  <w:num w:numId="461" w16cid:durableId="1113093633">
    <w:abstractNumId w:val="123"/>
  </w:num>
  <w:num w:numId="462" w16cid:durableId="611477979">
    <w:abstractNumId w:val="566"/>
  </w:num>
  <w:num w:numId="463" w16cid:durableId="796290556">
    <w:abstractNumId w:val="498"/>
  </w:num>
  <w:num w:numId="464" w16cid:durableId="1237940234">
    <w:abstractNumId w:val="552"/>
  </w:num>
  <w:num w:numId="465" w16cid:durableId="895163912">
    <w:abstractNumId w:val="72"/>
  </w:num>
  <w:num w:numId="466" w16cid:durableId="1150290981">
    <w:abstractNumId w:val="417"/>
  </w:num>
  <w:num w:numId="467" w16cid:durableId="1333727069">
    <w:abstractNumId w:val="233"/>
  </w:num>
  <w:num w:numId="468" w16cid:durableId="799766822">
    <w:abstractNumId w:val="249"/>
  </w:num>
  <w:num w:numId="469" w16cid:durableId="1741979536">
    <w:abstractNumId w:val="4"/>
    <w:lvlOverride w:ilvl="0">
      <w:lvl w:ilvl="0">
        <w:numFmt w:val="bullet"/>
        <w:lvlText w:val="-"/>
        <w:legacy w:legacy="1" w:legacySpace="0" w:legacyIndent="360"/>
        <w:lvlJc w:val="left"/>
        <w:pPr>
          <w:ind w:left="360" w:hanging="360"/>
        </w:pPr>
      </w:lvl>
    </w:lvlOverride>
  </w:num>
  <w:num w:numId="470" w16cid:durableId="600184818">
    <w:abstractNumId w:val="388"/>
  </w:num>
  <w:num w:numId="471" w16cid:durableId="1843885256">
    <w:abstractNumId w:val="119"/>
  </w:num>
  <w:num w:numId="472" w16cid:durableId="782067390">
    <w:abstractNumId w:val="279"/>
  </w:num>
  <w:num w:numId="473" w16cid:durableId="138799577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4" w16cid:durableId="128098881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5" w16cid:durableId="852457976">
    <w:abstractNumId w:val="163"/>
  </w:num>
  <w:num w:numId="476" w16cid:durableId="167950663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7" w16cid:durableId="1217816047">
    <w:abstractNumId w:val="466"/>
  </w:num>
  <w:num w:numId="478" w16cid:durableId="77097424">
    <w:abstractNumId w:val="70"/>
  </w:num>
  <w:num w:numId="479" w16cid:durableId="1189876644">
    <w:abstractNumId w:val="608"/>
  </w:num>
  <w:num w:numId="480" w16cid:durableId="1778208000">
    <w:abstractNumId w:val="611"/>
  </w:num>
  <w:num w:numId="481" w16cid:durableId="738941456">
    <w:abstractNumId w:val="105"/>
  </w:num>
  <w:num w:numId="482" w16cid:durableId="2031299691">
    <w:abstractNumId w:val="374"/>
  </w:num>
  <w:num w:numId="483" w16cid:durableId="1595747476">
    <w:abstractNumId w:val="544"/>
  </w:num>
  <w:num w:numId="484" w16cid:durableId="1295674925">
    <w:abstractNumId w:val="86"/>
  </w:num>
  <w:num w:numId="485" w16cid:durableId="2038699980">
    <w:abstractNumId w:val="395"/>
  </w:num>
  <w:num w:numId="486" w16cid:durableId="751510273">
    <w:abstractNumId w:val="90"/>
  </w:num>
  <w:num w:numId="487" w16cid:durableId="2080668716">
    <w:abstractNumId w:val="419"/>
  </w:num>
  <w:num w:numId="488" w16cid:durableId="484510976">
    <w:abstractNumId w:val="520"/>
  </w:num>
  <w:num w:numId="489" w16cid:durableId="707602694">
    <w:abstractNumId w:val="273"/>
  </w:num>
  <w:num w:numId="490" w16cid:durableId="231695080">
    <w:abstractNumId w:val="229"/>
  </w:num>
  <w:num w:numId="491" w16cid:durableId="1152915625">
    <w:abstractNumId w:val="41"/>
  </w:num>
  <w:num w:numId="492" w16cid:durableId="20133041">
    <w:abstractNumId w:val="366"/>
  </w:num>
  <w:num w:numId="493" w16cid:durableId="1342270969">
    <w:abstractNumId w:val="547"/>
  </w:num>
  <w:num w:numId="494" w16cid:durableId="1910573079">
    <w:abstractNumId w:val="494"/>
  </w:num>
  <w:num w:numId="495" w16cid:durableId="798843843">
    <w:abstractNumId w:val="465"/>
  </w:num>
  <w:num w:numId="496" w16cid:durableId="1551572919">
    <w:abstractNumId w:val="207"/>
  </w:num>
  <w:num w:numId="497" w16cid:durableId="889341500">
    <w:abstractNumId w:val="536"/>
  </w:num>
  <w:num w:numId="498" w16cid:durableId="1447625951">
    <w:abstractNumId w:val="523"/>
  </w:num>
  <w:num w:numId="499" w16cid:durableId="187380256">
    <w:abstractNumId w:val="230"/>
  </w:num>
  <w:num w:numId="500" w16cid:durableId="1742675783">
    <w:abstractNumId w:val="436"/>
  </w:num>
  <w:num w:numId="501" w16cid:durableId="254100048">
    <w:abstractNumId w:val="551"/>
  </w:num>
  <w:num w:numId="502" w16cid:durableId="1828017046">
    <w:abstractNumId w:val="104"/>
  </w:num>
  <w:num w:numId="503" w16cid:durableId="1921328760">
    <w:abstractNumId w:val="550"/>
  </w:num>
  <w:num w:numId="504" w16cid:durableId="717751029">
    <w:abstractNumId w:val="80"/>
  </w:num>
  <w:num w:numId="505" w16cid:durableId="943852095">
    <w:abstractNumId w:val="503"/>
  </w:num>
  <w:num w:numId="506" w16cid:durableId="396324011">
    <w:abstractNumId w:val="112"/>
  </w:num>
  <w:num w:numId="507" w16cid:durableId="1887721240">
    <w:abstractNumId w:val="122"/>
  </w:num>
  <w:num w:numId="508" w16cid:durableId="1360819097">
    <w:abstractNumId w:val="264"/>
  </w:num>
  <w:num w:numId="509" w16cid:durableId="1155801581">
    <w:abstractNumId w:val="449"/>
  </w:num>
  <w:num w:numId="510" w16cid:durableId="1545871105">
    <w:abstractNumId w:val="325"/>
  </w:num>
  <w:num w:numId="511" w16cid:durableId="1849909788">
    <w:abstractNumId w:val="383"/>
  </w:num>
  <w:num w:numId="512" w16cid:durableId="1272400725">
    <w:abstractNumId w:val="152"/>
  </w:num>
  <w:num w:numId="513" w16cid:durableId="1391265568">
    <w:abstractNumId w:val="412"/>
  </w:num>
  <w:num w:numId="514" w16cid:durableId="1692024703">
    <w:abstractNumId w:val="221"/>
  </w:num>
  <w:num w:numId="515" w16cid:durableId="1888375680">
    <w:abstractNumId w:val="87"/>
  </w:num>
  <w:num w:numId="516" w16cid:durableId="1081833988">
    <w:abstractNumId w:val="263"/>
  </w:num>
  <w:num w:numId="517" w16cid:durableId="1756200541">
    <w:abstractNumId w:val="356"/>
  </w:num>
  <w:num w:numId="518" w16cid:durableId="1330789812">
    <w:abstractNumId w:val="213"/>
  </w:num>
  <w:num w:numId="519" w16cid:durableId="253629588">
    <w:abstractNumId w:val="69"/>
  </w:num>
  <w:num w:numId="520" w16cid:durableId="1536962261">
    <w:abstractNumId w:val="397"/>
  </w:num>
  <w:num w:numId="521" w16cid:durableId="1728800236">
    <w:abstractNumId w:val="444"/>
  </w:num>
  <w:num w:numId="522" w16cid:durableId="101326112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3" w16cid:durableId="452940308">
    <w:abstractNumId w:val="9"/>
  </w:num>
  <w:num w:numId="524" w16cid:durableId="906652567">
    <w:abstractNumId w:val="12"/>
  </w:num>
  <w:num w:numId="525" w16cid:durableId="1327898199">
    <w:abstractNumId w:val="18"/>
  </w:num>
  <w:num w:numId="526" w16cid:durableId="1254556363">
    <w:abstractNumId w:val="23"/>
  </w:num>
  <w:num w:numId="527" w16cid:durableId="573390783">
    <w:abstractNumId w:val="24"/>
  </w:num>
  <w:num w:numId="528" w16cid:durableId="1991204806">
    <w:abstractNumId w:val="25"/>
  </w:num>
  <w:num w:numId="529" w16cid:durableId="73789836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0" w16cid:durableId="1316228905">
    <w:abstractNumId w:val="261"/>
  </w:num>
  <w:num w:numId="531" w16cid:durableId="995454447">
    <w:abstractNumId w:val="573"/>
  </w:num>
  <w:num w:numId="532" w16cid:durableId="243536851">
    <w:abstractNumId w:val="254"/>
  </w:num>
  <w:num w:numId="533" w16cid:durableId="1707946703">
    <w:abstractNumId w:val="341"/>
  </w:num>
  <w:num w:numId="534" w16cid:durableId="1962833918">
    <w:abstractNumId w:val="579"/>
  </w:num>
  <w:num w:numId="535" w16cid:durableId="283509132">
    <w:abstractNumId w:val="327"/>
  </w:num>
  <w:num w:numId="536" w16cid:durableId="1872452243">
    <w:abstractNumId w:val="191"/>
  </w:num>
  <w:num w:numId="537" w16cid:durableId="1887066165">
    <w:abstractNumId w:val="440"/>
  </w:num>
  <w:num w:numId="538" w16cid:durableId="80883366">
    <w:abstractNumId w:val="117"/>
  </w:num>
  <w:num w:numId="539" w16cid:durableId="50614718">
    <w:abstractNumId w:val="351"/>
  </w:num>
  <w:num w:numId="540" w16cid:durableId="851333446">
    <w:abstractNumId w:val="176"/>
  </w:num>
  <w:num w:numId="541" w16cid:durableId="814108625">
    <w:abstractNumId w:val="268"/>
  </w:num>
  <w:num w:numId="542" w16cid:durableId="359668566">
    <w:abstractNumId w:val="371"/>
  </w:num>
  <w:num w:numId="543" w16cid:durableId="871846915">
    <w:abstractNumId w:val="208"/>
  </w:num>
  <w:num w:numId="544" w16cid:durableId="1981305231">
    <w:abstractNumId w:val="595"/>
  </w:num>
  <w:num w:numId="545" w16cid:durableId="556815407">
    <w:abstractNumId w:val="475"/>
  </w:num>
  <w:num w:numId="546" w16cid:durableId="1589195399">
    <w:abstractNumId w:val="65"/>
  </w:num>
  <w:num w:numId="547" w16cid:durableId="1374889626">
    <w:abstractNumId w:val="168"/>
  </w:num>
  <w:num w:numId="548" w16cid:durableId="1390307087">
    <w:abstractNumId w:val="461"/>
  </w:num>
  <w:num w:numId="549" w16cid:durableId="592013352">
    <w:abstractNumId w:val="142"/>
  </w:num>
  <w:num w:numId="550" w16cid:durableId="18946465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1" w16cid:durableId="2056929619">
    <w:abstractNumId w:val="277"/>
  </w:num>
  <w:num w:numId="552" w16cid:durableId="59255786">
    <w:abstractNumId w:val="54"/>
  </w:num>
  <w:num w:numId="553" w16cid:durableId="1320966391">
    <w:abstractNumId w:val="463"/>
  </w:num>
  <w:num w:numId="554" w16cid:durableId="165941770">
    <w:abstractNumId w:val="34"/>
  </w:num>
  <w:num w:numId="555" w16cid:durableId="928394106">
    <w:abstractNumId w:val="113"/>
  </w:num>
  <w:num w:numId="556" w16cid:durableId="393233883">
    <w:abstractNumId w:val="628"/>
  </w:num>
  <w:num w:numId="557" w16cid:durableId="697048541">
    <w:abstractNumId w:val="589"/>
  </w:num>
  <w:num w:numId="558" w16cid:durableId="1765346988">
    <w:abstractNumId w:val="192"/>
  </w:num>
  <w:num w:numId="559" w16cid:durableId="650601161">
    <w:abstractNumId w:val="434"/>
  </w:num>
  <w:num w:numId="560" w16cid:durableId="31149421">
    <w:abstractNumId w:val="530"/>
  </w:num>
  <w:num w:numId="561" w16cid:durableId="1916893771">
    <w:abstractNumId w:val="33"/>
  </w:num>
  <w:num w:numId="562" w16cid:durableId="1332874843">
    <w:abstractNumId w:val="258"/>
  </w:num>
  <w:num w:numId="563" w16cid:durableId="1028870050">
    <w:abstractNumId w:val="353"/>
  </w:num>
  <w:num w:numId="564" w16cid:durableId="248541701">
    <w:abstractNumId w:val="453"/>
  </w:num>
  <w:num w:numId="565" w16cid:durableId="1414661910">
    <w:abstractNumId w:val="448"/>
  </w:num>
  <w:num w:numId="566" w16cid:durableId="445078952">
    <w:abstractNumId w:val="604"/>
  </w:num>
  <w:num w:numId="567" w16cid:durableId="51927279">
    <w:abstractNumId w:val="629"/>
  </w:num>
  <w:num w:numId="568" w16cid:durableId="1714304783">
    <w:abstractNumId w:val="542"/>
  </w:num>
  <w:num w:numId="569" w16cid:durableId="526872716">
    <w:abstractNumId w:val="306"/>
  </w:num>
  <w:num w:numId="570" w16cid:durableId="1396659334">
    <w:abstractNumId w:val="180"/>
  </w:num>
  <w:num w:numId="571" w16cid:durableId="1792627697">
    <w:abstractNumId w:val="439"/>
  </w:num>
  <w:num w:numId="572" w16cid:durableId="1645313726">
    <w:abstractNumId w:val="569"/>
  </w:num>
  <w:num w:numId="573" w16cid:durableId="864825778">
    <w:abstractNumId w:val="320"/>
  </w:num>
  <w:num w:numId="574" w16cid:durableId="1045831979">
    <w:abstractNumId w:val="543"/>
  </w:num>
  <w:num w:numId="575" w16cid:durableId="53549413">
    <w:abstractNumId w:val="484"/>
  </w:num>
  <w:num w:numId="576" w16cid:durableId="1340739889">
    <w:abstractNumId w:val="335"/>
  </w:num>
  <w:num w:numId="577" w16cid:durableId="3752338">
    <w:abstractNumId w:val="562"/>
  </w:num>
  <w:num w:numId="578" w16cid:durableId="893085449">
    <w:abstractNumId w:val="297"/>
  </w:num>
  <w:num w:numId="579" w16cid:durableId="1558668940">
    <w:abstractNumId w:val="486"/>
  </w:num>
  <w:num w:numId="580" w16cid:durableId="656959377">
    <w:abstractNumId w:val="594"/>
  </w:num>
  <w:num w:numId="581" w16cid:durableId="533615316">
    <w:abstractNumId w:val="146"/>
  </w:num>
  <w:num w:numId="582" w16cid:durableId="1261372574">
    <w:abstractNumId w:val="296"/>
  </w:num>
  <w:num w:numId="583" w16cid:durableId="106898572">
    <w:abstractNumId w:val="627"/>
  </w:num>
  <w:num w:numId="584" w16cid:durableId="295572836">
    <w:abstractNumId w:val="452"/>
  </w:num>
  <w:num w:numId="585" w16cid:durableId="1939018705">
    <w:abstractNumId w:val="565"/>
  </w:num>
  <w:num w:numId="586" w16cid:durableId="1724406958">
    <w:abstractNumId w:val="267"/>
  </w:num>
  <w:num w:numId="587" w16cid:durableId="1336151209">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8" w16cid:durableId="1509172898">
    <w:abstractNumId w:val="561"/>
  </w:num>
  <w:num w:numId="589" w16cid:durableId="1708330900">
    <w:abstractNumId w:val="293"/>
  </w:num>
  <w:num w:numId="590" w16cid:durableId="1110586341">
    <w:abstractNumId w:val="91"/>
  </w:num>
  <w:num w:numId="591" w16cid:durableId="253169199">
    <w:abstractNumId w:val="625"/>
  </w:num>
  <w:num w:numId="592" w16cid:durableId="378825355">
    <w:abstractNumId w:val="143"/>
  </w:num>
  <w:num w:numId="593" w16cid:durableId="1486163916">
    <w:abstractNumId w:val="336"/>
  </w:num>
  <w:num w:numId="594" w16cid:durableId="232857819">
    <w:abstractNumId w:val="250"/>
  </w:num>
  <w:num w:numId="595" w16cid:durableId="1010369775">
    <w:abstractNumId w:val="215"/>
  </w:num>
  <w:num w:numId="596" w16cid:durableId="828011535">
    <w:abstractNumId w:val="45"/>
  </w:num>
  <w:num w:numId="597" w16cid:durableId="1354188451">
    <w:abstractNumId w:val="477"/>
  </w:num>
  <w:num w:numId="598" w16cid:durableId="2117365023">
    <w:abstractNumId w:val="6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9" w16cid:durableId="1134519746">
    <w:abstractNumId w:val="401"/>
  </w:num>
  <w:num w:numId="600" w16cid:durableId="1998878264">
    <w:abstractNumId w:val="57"/>
  </w:num>
  <w:num w:numId="601" w16cid:durableId="1996907238">
    <w:abstractNumId w:val="364"/>
  </w:num>
  <w:num w:numId="602" w16cid:durableId="1709333588">
    <w:abstractNumId w:val="416"/>
  </w:num>
  <w:num w:numId="603" w16cid:durableId="335504439">
    <w:abstractNumId w:val="450"/>
  </w:num>
  <w:num w:numId="604" w16cid:durableId="1632441033">
    <w:abstractNumId w:val="32"/>
  </w:num>
  <w:num w:numId="605" w16cid:durableId="152379718">
    <w:abstractNumId w:val="66"/>
  </w:num>
  <w:num w:numId="606" w16cid:durableId="966546550">
    <w:abstractNumId w:val="344"/>
  </w:num>
  <w:num w:numId="607" w16cid:durableId="1463231232">
    <w:abstractNumId w:val="432"/>
  </w:num>
  <w:num w:numId="608" w16cid:durableId="1019623737">
    <w:abstractNumId w:val="283"/>
  </w:num>
  <w:num w:numId="609" w16cid:durableId="843473041">
    <w:abstractNumId w:val="538"/>
  </w:num>
  <w:num w:numId="610" w16cid:durableId="751045798">
    <w:abstractNumId w:val="446"/>
  </w:num>
  <w:num w:numId="611" w16cid:durableId="1959949379">
    <w:abstractNumId w:val="442"/>
  </w:num>
  <w:num w:numId="612" w16cid:durableId="844125414">
    <w:abstractNumId w:val="386"/>
  </w:num>
  <w:num w:numId="613" w16cid:durableId="1748533096">
    <w:abstractNumId w:val="63"/>
  </w:num>
  <w:num w:numId="614" w16cid:durableId="253903177">
    <w:abstractNumId w:val="225"/>
  </w:num>
  <w:num w:numId="615" w16cid:durableId="1887326950">
    <w:abstractNumId w:val="159"/>
  </w:num>
  <w:num w:numId="616" w16cid:durableId="1022705461">
    <w:abstractNumId w:val="47"/>
  </w:num>
  <w:num w:numId="617" w16cid:durableId="170990929">
    <w:abstractNumId w:val="446"/>
    <w:lvlOverride w:ilvl="0">
      <w:startOverride w:val="1"/>
    </w:lvlOverride>
  </w:num>
  <w:num w:numId="618" w16cid:durableId="208692339">
    <w:abstractNumId w:val="77"/>
    <w:lvlOverride w:ilvl="0">
      <w:lvl w:ilvl="0">
        <w:start w:val="1"/>
        <w:numFmt w:val="decimal"/>
        <w:pStyle w:val="WD2"/>
        <w:lvlText w:val="%1."/>
        <w:lvlJc w:val="left"/>
        <w:pPr>
          <w:ind w:left="360" w:hanging="360"/>
        </w:pPr>
        <w:rPr>
          <w:rFonts w:hint="default"/>
          <w:b/>
          <w:i w:val="0"/>
          <w:sz w:val="20"/>
        </w:rPr>
      </w:lvl>
    </w:lvlOverride>
    <w:lvlOverride w:ilvl="1">
      <w:lvl w:ilvl="1">
        <w:start w:val="1"/>
        <w:numFmt w:val="decimal"/>
        <w:pStyle w:val="WD3"/>
        <w:lvlText w:val="%1.%2."/>
        <w:lvlJc w:val="left"/>
        <w:pPr>
          <w:ind w:left="567" w:hanging="567"/>
        </w:pPr>
        <w:rPr>
          <w:rFonts w:hint="default"/>
        </w:rPr>
      </w:lvl>
    </w:lvlOverride>
    <w:lvlOverride w:ilvl="2">
      <w:lvl w:ilvl="2">
        <w:start w:val="1"/>
        <w:numFmt w:val="decimal"/>
        <w:pStyle w:val="WD4"/>
        <w:lvlText w:val="%1.%2.%3."/>
        <w:lvlJc w:val="left"/>
        <w:pPr>
          <w:ind w:left="0" w:firstLine="0"/>
        </w:pPr>
        <w:rPr>
          <w:rFonts w:hint="default"/>
          <w:color w:val="auto"/>
        </w:rPr>
      </w:lvl>
    </w:lvlOverride>
    <w:lvlOverride w:ilvl="3">
      <w:lvl w:ilvl="3">
        <w:start w:val="1"/>
        <w:numFmt w:val="decimal"/>
        <w:pStyle w:val="WD5"/>
        <w:lvlText w:val="%1.%2.%3.%4."/>
        <w:lvlJc w:val="left"/>
        <w:pPr>
          <w:ind w:left="0" w:firstLine="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19" w16cid:durableId="1572764167">
    <w:abstractNumId w:val="422"/>
  </w:num>
  <w:num w:numId="620" w16cid:durableId="258369599">
    <w:abstractNumId w:val="121"/>
  </w:num>
  <w:num w:numId="621" w16cid:durableId="372968123">
    <w:abstractNumId w:val="38"/>
  </w:num>
  <w:num w:numId="622" w16cid:durableId="1755778221">
    <w:abstractNumId w:val="200"/>
  </w:num>
  <w:num w:numId="623" w16cid:durableId="1940480791">
    <w:abstractNumId w:val="422"/>
    <w:lvlOverride w:ilvl="0">
      <w:startOverride w:val="1"/>
    </w:lvlOverride>
  </w:num>
  <w:num w:numId="624" w16cid:durableId="814371144">
    <w:abstractNumId w:val="200"/>
    <w:lvlOverride w:ilvl="0">
      <w:startOverride w:val="1"/>
    </w:lvlOverride>
  </w:num>
  <w:num w:numId="625" w16cid:durableId="1423531304">
    <w:abstractNumId w:val="251"/>
  </w:num>
  <w:num w:numId="626" w16cid:durableId="1897810231">
    <w:abstractNumId w:val="603"/>
  </w:num>
  <w:num w:numId="627" w16cid:durableId="1413043871">
    <w:abstractNumId w:val="539"/>
  </w:num>
  <w:num w:numId="628" w16cid:durableId="1481388628">
    <w:abstractNumId w:val="302"/>
  </w:num>
  <w:num w:numId="629" w16cid:durableId="506747824">
    <w:abstractNumId w:val="521"/>
  </w:num>
  <w:num w:numId="630" w16cid:durableId="1258292441">
    <w:abstractNumId w:val="36"/>
  </w:num>
  <w:num w:numId="631" w16cid:durableId="969163077">
    <w:abstractNumId w:val="345"/>
  </w:num>
  <w:num w:numId="632" w16cid:durableId="281301755">
    <w:abstractNumId w:val="83"/>
  </w:num>
  <w:num w:numId="633" w16cid:durableId="250504299">
    <w:abstractNumId w:val="470"/>
  </w:num>
  <w:num w:numId="634" w16cid:durableId="1501848831">
    <w:abstractNumId w:val="532"/>
  </w:num>
  <w:num w:numId="635" w16cid:durableId="674770054">
    <w:abstractNumId w:val="326"/>
  </w:num>
  <w:num w:numId="636" w16cid:durableId="1941179387">
    <w:abstractNumId w:val="396"/>
  </w:num>
  <w:num w:numId="637" w16cid:durableId="2014530489">
    <w:abstractNumId w:val="300"/>
  </w:num>
  <w:num w:numId="638" w16cid:durableId="38672829">
    <w:abstractNumId w:val="58"/>
  </w:num>
  <w:num w:numId="639" w16cid:durableId="1042367725">
    <w:abstractNumId w:val="549"/>
  </w:num>
  <w:num w:numId="640" w16cid:durableId="844050421">
    <w:abstractNumId w:val="301"/>
  </w:num>
  <w:num w:numId="641" w16cid:durableId="538978577">
    <w:abstractNumId w:val="424"/>
  </w:num>
  <w:num w:numId="642" w16cid:durableId="230388847">
    <w:abstractNumId w:val="218"/>
  </w:num>
  <w:num w:numId="643" w16cid:durableId="2125229252">
    <w:abstractNumId w:val="183"/>
  </w:num>
  <w:num w:numId="644" w16cid:durableId="1053623057">
    <w:abstractNumId w:val="402"/>
  </w:num>
  <w:num w:numId="645" w16cid:durableId="898982660">
    <w:abstractNumId w:val="276"/>
  </w:num>
  <w:num w:numId="646" w16cid:durableId="817842204">
    <w:abstractNumId w:val="59"/>
  </w:num>
  <w:num w:numId="647" w16cid:durableId="1426414666">
    <w:abstractNumId w:val="74"/>
  </w:num>
  <w:num w:numId="648" w16cid:durableId="1528104732">
    <w:abstractNumId w:val="591"/>
  </w:num>
  <w:num w:numId="649" w16cid:durableId="715155464">
    <w:abstractNumId w:val="427"/>
  </w:num>
  <w:num w:numId="650" w16cid:durableId="1079836704">
    <w:abstractNumId w:val="292"/>
  </w:num>
  <w:num w:numId="651" w16cid:durableId="1500539489">
    <w:abstractNumId w:val="367"/>
  </w:num>
  <w:num w:numId="652" w16cid:durableId="2138835676">
    <w:abstractNumId w:val="324"/>
  </w:num>
  <w:num w:numId="653" w16cid:durableId="467091255">
    <w:abstractNumId w:val="193"/>
  </w:num>
  <w:num w:numId="654" w16cid:durableId="1971979373">
    <w:abstractNumId w:val="488"/>
  </w:num>
  <w:num w:numId="655" w16cid:durableId="1987977224">
    <w:abstractNumId w:val="271"/>
  </w:num>
  <w:num w:numId="656" w16cid:durableId="867641721">
    <w:abstractNumId w:val="244"/>
  </w:num>
  <w:num w:numId="657" w16cid:durableId="268393278">
    <w:abstractNumId w:val="145"/>
  </w:num>
  <w:num w:numId="658" w16cid:durableId="1271622780">
    <w:abstractNumId w:val="282"/>
  </w:num>
  <w:num w:numId="659" w16cid:durableId="766122387">
    <w:abstractNumId w:val="116"/>
  </w:num>
  <w:num w:numId="660" w16cid:durableId="1906792519">
    <w:abstractNumId w:val="347"/>
  </w:num>
  <w:num w:numId="661" w16cid:durableId="1539509469">
    <w:abstractNumId w:val="46"/>
  </w:num>
  <w:num w:numId="662" w16cid:durableId="762993983">
    <w:abstractNumId w:val="223"/>
  </w:num>
  <w:num w:numId="663" w16cid:durableId="1854758519">
    <w:abstractNumId w:val="60"/>
  </w:num>
  <w:num w:numId="664" w16cid:durableId="1636057031">
    <w:abstractNumId w:val="358"/>
  </w:num>
  <w:num w:numId="665" w16cid:durableId="2008169785">
    <w:abstractNumId w:val="343"/>
  </w:num>
  <w:num w:numId="666" w16cid:durableId="654459541">
    <w:abstractNumId w:val="4"/>
    <w:lvlOverride w:ilvl="0">
      <w:lvl w:ilvl="0">
        <w:start w:val="1"/>
        <w:numFmt w:val="bullet"/>
        <w:lvlText w:val=""/>
        <w:legacy w:legacy="1" w:legacySpace="0" w:legacyIndent="283"/>
        <w:lvlJc w:val="left"/>
        <w:pPr>
          <w:ind w:left="619" w:hanging="283"/>
        </w:pPr>
        <w:rPr>
          <w:rFonts w:ascii="Symbol" w:hAnsi="Symbol" w:hint="default"/>
        </w:rPr>
      </w:lvl>
    </w:lvlOverride>
  </w:num>
  <w:num w:numId="667" w16cid:durableId="70753317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8" w16cid:durableId="493224346">
    <w:abstractNumId w:val="525"/>
  </w:num>
  <w:num w:numId="669" w16cid:durableId="857695862">
    <w:abstractNumId w:val="171"/>
  </w:num>
  <w:num w:numId="670" w16cid:durableId="159169313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1" w16cid:durableId="11032053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2" w16cid:durableId="188039017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3" w16cid:durableId="161424666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4" w16cid:durableId="127948292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5" w16cid:durableId="186551340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6" w16cid:durableId="46527164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7" w16cid:durableId="119211140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8" w16cid:durableId="95571594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9" w16cid:durableId="33746939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0" w16cid:durableId="194288274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1" w16cid:durableId="65268053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2" w16cid:durableId="22807786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3" w16cid:durableId="168316806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4" w16cid:durableId="137222414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5" w16cid:durableId="20441180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6" w16cid:durableId="14308901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7" w16cid:durableId="37161250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hideSpellingErrors/>
  <w:hideGrammaticalErrors/>
  <w:proofState w:spelling="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08"/>
  <w:hyphenationZone w:val="425"/>
  <w:evenAndOddHeaders/>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6AD6"/>
    <w:rsid w:val="00000A35"/>
    <w:rsid w:val="00002478"/>
    <w:rsid w:val="00003E05"/>
    <w:rsid w:val="00005523"/>
    <w:rsid w:val="000103FC"/>
    <w:rsid w:val="0001103E"/>
    <w:rsid w:val="00012141"/>
    <w:rsid w:val="00014D13"/>
    <w:rsid w:val="00015739"/>
    <w:rsid w:val="00016081"/>
    <w:rsid w:val="000227F5"/>
    <w:rsid w:val="00023E79"/>
    <w:rsid w:val="000246D8"/>
    <w:rsid w:val="00025805"/>
    <w:rsid w:val="00025DAB"/>
    <w:rsid w:val="00027947"/>
    <w:rsid w:val="00032627"/>
    <w:rsid w:val="00032A5D"/>
    <w:rsid w:val="00033267"/>
    <w:rsid w:val="000339BC"/>
    <w:rsid w:val="0003480C"/>
    <w:rsid w:val="00034A60"/>
    <w:rsid w:val="00035558"/>
    <w:rsid w:val="00036E0B"/>
    <w:rsid w:val="00036FDD"/>
    <w:rsid w:val="00037892"/>
    <w:rsid w:val="00037BD8"/>
    <w:rsid w:val="00041806"/>
    <w:rsid w:val="000433CB"/>
    <w:rsid w:val="000468D6"/>
    <w:rsid w:val="00047B74"/>
    <w:rsid w:val="00050015"/>
    <w:rsid w:val="00051EF2"/>
    <w:rsid w:val="0005238D"/>
    <w:rsid w:val="00052645"/>
    <w:rsid w:val="00052749"/>
    <w:rsid w:val="00052A96"/>
    <w:rsid w:val="0005331C"/>
    <w:rsid w:val="000548E3"/>
    <w:rsid w:val="0005494D"/>
    <w:rsid w:val="00061070"/>
    <w:rsid w:val="00061660"/>
    <w:rsid w:val="00062325"/>
    <w:rsid w:val="0006445B"/>
    <w:rsid w:val="00065498"/>
    <w:rsid w:val="00070595"/>
    <w:rsid w:val="00071243"/>
    <w:rsid w:val="00072240"/>
    <w:rsid w:val="0007493A"/>
    <w:rsid w:val="00074E75"/>
    <w:rsid w:val="0007687D"/>
    <w:rsid w:val="0007793B"/>
    <w:rsid w:val="000801DA"/>
    <w:rsid w:val="00085232"/>
    <w:rsid w:val="0008569F"/>
    <w:rsid w:val="000857D4"/>
    <w:rsid w:val="00085E8C"/>
    <w:rsid w:val="00091F64"/>
    <w:rsid w:val="000920F6"/>
    <w:rsid w:val="00093476"/>
    <w:rsid w:val="00093D43"/>
    <w:rsid w:val="00095533"/>
    <w:rsid w:val="000A0030"/>
    <w:rsid w:val="000A042C"/>
    <w:rsid w:val="000A0C65"/>
    <w:rsid w:val="000A0EFE"/>
    <w:rsid w:val="000A16F3"/>
    <w:rsid w:val="000A2710"/>
    <w:rsid w:val="000A43A8"/>
    <w:rsid w:val="000A509E"/>
    <w:rsid w:val="000A655A"/>
    <w:rsid w:val="000B2336"/>
    <w:rsid w:val="000B2664"/>
    <w:rsid w:val="000B2B8C"/>
    <w:rsid w:val="000B4267"/>
    <w:rsid w:val="000B4CB5"/>
    <w:rsid w:val="000B5C73"/>
    <w:rsid w:val="000B5E2F"/>
    <w:rsid w:val="000C00E9"/>
    <w:rsid w:val="000C23A8"/>
    <w:rsid w:val="000C316B"/>
    <w:rsid w:val="000C591E"/>
    <w:rsid w:val="000C5944"/>
    <w:rsid w:val="000C5E31"/>
    <w:rsid w:val="000C6576"/>
    <w:rsid w:val="000C793C"/>
    <w:rsid w:val="000C7C35"/>
    <w:rsid w:val="000D0BAF"/>
    <w:rsid w:val="000D0F39"/>
    <w:rsid w:val="000D16D0"/>
    <w:rsid w:val="000D1D79"/>
    <w:rsid w:val="000D2D7E"/>
    <w:rsid w:val="000D325E"/>
    <w:rsid w:val="000D4393"/>
    <w:rsid w:val="000D4744"/>
    <w:rsid w:val="000D4B0E"/>
    <w:rsid w:val="000D4D4C"/>
    <w:rsid w:val="000D5613"/>
    <w:rsid w:val="000D728A"/>
    <w:rsid w:val="000E0C98"/>
    <w:rsid w:val="000E12AC"/>
    <w:rsid w:val="000E16FD"/>
    <w:rsid w:val="000E25A3"/>
    <w:rsid w:val="000E56A0"/>
    <w:rsid w:val="000E625F"/>
    <w:rsid w:val="000E6278"/>
    <w:rsid w:val="000E6ADF"/>
    <w:rsid w:val="000E6BF8"/>
    <w:rsid w:val="000E7AB2"/>
    <w:rsid w:val="000E7AB3"/>
    <w:rsid w:val="000E7C49"/>
    <w:rsid w:val="000E7FF2"/>
    <w:rsid w:val="000F1DF7"/>
    <w:rsid w:val="000F257F"/>
    <w:rsid w:val="000F2FFC"/>
    <w:rsid w:val="000F3BAB"/>
    <w:rsid w:val="000F4CA9"/>
    <w:rsid w:val="000F5F6F"/>
    <w:rsid w:val="0010131C"/>
    <w:rsid w:val="00102851"/>
    <w:rsid w:val="001029AC"/>
    <w:rsid w:val="00103DA1"/>
    <w:rsid w:val="0010480D"/>
    <w:rsid w:val="00107F5A"/>
    <w:rsid w:val="00112EF3"/>
    <w:rsid w:val="00113796"/>
    <w:rsid w:val="00113847"/>
    <w:rsid w:val="00113EAC"/>
    <w:rsid w:val="00114027"/>
    <w:rsid w:val="00114061"/>
    <w:rsid w:val="001152EC"/>
    <w:rsid w:val="0011546E"/>
    <w:rsid w:val="0011562B"/>
    <w:rsid w:val="001159BF"/>
    <w:rsid w:val="00115A6E"/>
    <w:rsid w:val="001163C9"/>
    <w:rsid w:val="001165CE"/>
    <w:rsid w:val="001168C2"/>
    <w:rsid w:val="00117B1F"/>
    <w:rsid w:val="00120844"/>
    <w:rsid w:val="001218A9"/>
    <w:rsid w:val="001234A2"/>
    <w:rsid w:val="00125B03"/>
    <w:rsid w:val="00126559"/>
    <w:rsid w:val="00127703"/>
    <w:rsid w:val="00127B72"/>
    <w:rsid w:val="00134EFD"/>
    <w:rsid w:val="0013558D"/>
    <w:rsid w:val="00136E35"/>
    <w:rsid w:val="001421E6"/>
    <w:rsid w:val="00142D9A"/>
    <w:rsid w:val="0014744E"/>
    <w:rsid w:val="00152043"/>
    <w:rsid w:val="00152481"/>
    <w:rsid w:val="00153E19"/>
    <w:rsid w:val="00155D4E"/>
    <w:rsid w:val="00156083"/>
    <w:rsid w:val="001577FA"/>
    <w:rsid w:val="00157C63"/>
    <w:rsid w:val="00160F9B"/>
    <w:rsid w:val="001611EE"/>
    <w:rsid w:val="0016290F"/>
    <w:rsid w:val="00164797"/>
    <w:rsid w:val="001651D8"/>
    <w:rsid w:val="001675ED"/>
    <w:rsid w:val="00170522"/>
    <w:rsid w:val="001712B3"/>
    <w:rsid w:val="001714E1"/>
    <w:rsid w:val="0017194F"/>
    <w:rsid w:val="00171CAE"/>
    <w:rsid w:val="00172131"/>
    <w:rsid w:val="0017339C"/>
    <w:rsid w:val="00175941"/>
    <w:rsid w:val="00176EFA"/>
    <w:rsid w:val="0017774F"/>
    <w:rsid w:val="0018010B"/>
    <w:rsid w:val="00181AC9"/>
    <w:rsid w:val="00181D2B"/>
    <w:rsid w:val="00181F74"/>
    <w:rsid w:val="00182621"/>
    <w:rsid w:val="00182901"/>
    <w:rsid w:val="001841EB"/>
    <w:rsid w:val="001846D6"/>
    <w:rsid w:val="0018481D"/>
    <w:rsid w:val="00186140"/>
    <w:rsid w:val="0018761D"/>
    <w:rsid w:val="001933C3"/>
    <w:rsid w:val="001934F0"/>
    <w:rsid w:val="00196586"/>
    <w:rsid w:val="001967CE"/>
    <w:rsid w:val="001A5080"/>
    <w:rsid w:val="001A7BD4"/>
    <w:rsid w:val="001A7E57"/>
    <w:rsid w:val="001B02B7"/>
    <w:rsid w:val="001B2897"/>
    <w:rsid w:val="001B4DED"/>
    <w:rsid w:val="001B550E"/>
    <w:rsid w:val="001B741E"/>
    <w:rsid w:val="001B7C22"/>
    <w:rsid w:val="001C272F"/>
    <w:rsid w:val="001C35AB"/>
    <w:rsid w:val="001C391A"/>
    <w:rsid w:val="001C41EE"/>
    <w:rsid w:val="001C46BE"/>
    <w:rsid w:val="001C54A0"/>
    <w:rsid w:val="001C6378"/>
    <w:rsid w:val="001D15D6"/>
    <w:rsid w:val="001D3EF7"/>
    <w:rsid w:val="001D452C"/>
    <w:rsid w:val="001D466C"/>
    <w:rsid w:val="001D4DED"/>
    <w:rsid w:val="001D75AC"/>
    <w:rsid w:val="001E2BCC"/>
    <w:rsid w:val="001E3079"/>
    <w:rsid w:val="001E40C0"/>
    <w:rsid w:val="001E5577"/>
    <w:rsid w:val="001E7A10"/>
    <w:rsid w:val="001E7B93"/>
    <w:rsid w:val="001F06F9"/>
    <w:rsid w:val="001F1D8C"/>
    <w:rsid w:val="001F4425"/>
    <w:rsid w:val="001F48B3"/>
    <w:rsid w:val="001F5C5D"/>
    <w:rsid w:val="001F6227"/>
    <w:rsid w:val="001F7F09"/>
    <w:rsid w:val="002010DB"/>
    <w:rsid w:val="0020238D"/>
    <w:rsid w:val="002023A4"/>
    <w:rsid w:val="00202781"/>
    <w:rsid w:val="002036AF"/>
    <w:rsid w:val="00203CD0"/>
    <w:rsid w:val="00204933"/>
    <w:rsid w:val="002049A8"/>
    <w:rsid w:val="002064C0"/>
    <w:rsid w:val="002129CE"/>
    <w:rsid w:val="00214883"/>
    <w:rsid w:val="0021530A"/>
    <w:rsid w:val="00215995"/>
    <w:rsid w:val="00215D5F"/>
    <w:rsid w:val="00216E17"/>
    <w:rsid w:val="00216E7F"/>
    <w:rsid w:val="002172D1"/>
    <w:rsid w:val="00220D74"/>
    <w:rsid w:val="002213A2"/>
    <w:rsid w:val="00221A06"/>
    <w:rsid w:val="002220F8"/>
    <w:rsid w:val="00223DD8"/>
    <w:rsid w:val="0022634D"/>
    <w:rsid w:val="00231BC1"/>
    <w:rsid w:val="00233127"/>
    <w:rsid w:val="00234EAF"/>
    <w:rsid w:val="00235927"/>
    <w:rsid w:val="00237732"/>
    <w:rsid w:val="00240615"/>
    <w:rsid w:val="002424BD"/>
    <w:rsid w:val="00242B90"/>
    <w:rsid w:val="0024340F"/>
    <w:rsid w:val="00243527"/>
    <w:rsid w:val="0024774D"/>
    <w:rsid w:val="002477BD"/>
    <w:rsid w:val="00247CAF"/>
    <w:rsid w:val="0025010D"/>
    <w:rsid w:val="0025124A"/>
    <w:rsid w:val="0025216B"/>
    <w:rsid w:val="00252A9E"/>
    <w:rsid w:val="00253338"/>
    <w:rsid w:val="002557C1"/>
    <w:rsid w:val="00260C53"/>
    <w:rsid w:val="0026116A"/>
    <w:rsid w:val="0026121E"/>
    <w:rsid w:val="00262966"/>
    <w:rsid w:val="00262B17"/>
    <w:rsid w:val="00263DF5"/>
    <w:rsid w:val="00271FFC"/>
    <w:rsid w:val="0027383C"/>
    <w:rsid w:val="00273886"/>
    <w:rsid w:val="00274C5E"/>
    <w:rsid w:val="002751CD"/>
    <w:rsid w:val="00275235"/>
    <w:rsid w:val="00276318"/>
    <w:rsid w:val="00276F91"/>
    <w:rsid w:val="0027762A"/>
    <w:rsid w:val="00280E40"/>
    <w:rsid w:val="002821D5"/>
    <w:rsid w:val="00282A27"/>
    <w:rsid w:val="002862ED"/>
    <w:rsid w:val="0028639E"/>
    <w:rsid w:val="00286CDB"/>
    <w:rsid w:val="00290F7C"/>
    <w:rsid w:val="0029266D"/>
    <w:rsid w:val="002929C2"/>
    <w:rsid w:val="00293D75"/>
    <w:rsid w:val="00294B41"/>
    <w:rsid w:val="00294DE1"/>
    <w:rsid w:val="002958BC"/>
    <w:rsid w:val="00295969"/>
    <w:rsid w:val="00295B8F"/>
    <w:rsid w:val="00296019"/>
    <w:rsid w:val="00296E0A"/>
    <w:rsid w:val="00297B57"/>
    <w:rsid w:val="002A0269"/>
    <w:rsid w:val="002A2038"/>
    <w:rsid w:val="002A2F8D"/>
    <w:rsid w:val="002A33DE"/>
    <w:rsid w:val="002A6667"/>
    <w:rsid w:val="002B0037"/>
    <w:rsid w:val="002B6A00"/>
    <w:rsid w:val="002C09DA"/>
    <w:rsid w:val="002C16EF"/>
    <w:rsid w:val="002C30B2"/>
    <w:rsid w:val="002C3BEB"/>
    <w:rsid w:val="002C4111"/>
    <w:rsid w:val="002C71F8"/>
    <w:rsid w:val="002C76D3"/>
    <w:rsid w:val="002C779A"/>
    <w:rsid w:val="002C7812"/>
    <w:rsid w:val="002C7997"/>
    <w:rsid w:val="002D04AC"/>
    <w:rsid w:val="002D1DE1"/>
    <w:rsid w:val="002D23DB"/>
    <w:rsid w:val="002D360A"/>
    <w:rsid w:val="002D6245"/>
    <w:rsid w:val="002D6B82"/>
    <w:rsid w:val="002D6E24"/>
    <w:rsid w:val="002E012C"/>
    <w:rsid w:val="002E136B"/>
    <w:rsid w:val="002E1BFA"/>
    <w:rsid w:val="002E4A64"/>
    <w:rsid w:val="002E51E4"/>
    <w:rsid w:val="002E6CB3"/>
    <w:rsid w:val="002E6E4C"/>
    <w:rsid w:val="002E7730"/>
    <w:rsid w:val="002E77F6"/>
    <w:rsid w:val="002F15AA"/>
    <w:rsid w:val="002F1AF2"/>
    <w:rsid w:val="002F285F"/>
    <w:rsid w:val="002F29FB"/>
    <w:rsid w:val="002F3058"/>
    <w:rsid w:val="002F316E"/>
    <w:rsid w:val="002F4A2F"/>
    <w:rsid w:val="002F5767"/>
    <w:rsid w:val="002F57F4"/>
    <w:rsid w:val="002F6955"/>
    <w:rsid w:val="002F7504"/>
    <w:rsid w:val="002F754A"/>
    <w:rsid w:val="00301756"/>
    <w:rsid w:val="00302592"/>
    <w:rsid w:val="00303475"/>
    <w:rsid w:val="00304DF6"/>
    <w:rsid w:val="00306821"/>
    <w:rsid w:val="0030696F"/>
    <w:rsid w:val="00307447"/>
    <w:rsid w:val="00307FF4"/>
    <w:rsid w:val="00310D24"/>
    <w:rsid w:val="00311114"/>
    <w:rsid w:val="0031156F"/>
    <w:rsid w:val="00311716"/>
    <w:rsid w:val="0031237E"/>
    <w:rsid w:val="003147BF"/>
    <w:rsid w:val="0031483D"/>
    <w:rsid w:val="00314E38"/>
    <w:rsid w:val="0031630B"/>
    <w:rsid w:val="00316B3C"/>
    <w:rsid w:val="0032127B"/>
    <w:rsid w:val="00323782"/>
    <w:rsid w:val="003239E0"/>
    <w:rsid w:val="00324AA7"/>
    <w:rsid w:val="00324D32"/>
    <w:rsid w:val="00326E94"/>
    <w:rsid w:val="00327DF1"/>
    <w:rsid w:val="0033345A"/>
    <w:rsid w:val="00334BAF"/>
    <w:rsid w:val="00335110"/>
    <w:rsid w:val="00335607"/>
    <w:rsid w:val="00336638"/>
    <w:rsid w:val="00337A3F"/>
    <w:rsid w:val="00342E42"/>
    <w:rsid w:val="00343F89"/>
    <w:rsid w:val="00344C9E"/>
    <w:rsid w:val="00346290"/>
    <w:rsid w:val="003462A4"/>
    <w:rsid w:val="00346936"/>
    <w:rsid w:val="0035011E"/>
    <w:rsid w:val="00350600"/>
    <w:rsid w:val="00351B05"/>
    <w:rsid w:val="003544EF"/>
    <w:rsid w:val="003550B3"/>
    <w:rsid w:val="00355114"/>
    <w:rsid w:val="003569ED"/>
    <w:rsid w:val="00357220"/>
    <w:rsid w:val="0036151C"/>
    <w:rsid w:val="00361A35"/>
    <w:rsid w:val="00361E54"/>
    <w:rsid w:val="0036212C"/>
    <w:rsid w:val="00363A07"/>
    <w:rsid w:val="00371519"/>
    <w:rsid w:val="00372EF5"/>
    <w:rsid w:val="00374088"/>
    <w:rsid w:val="0037448C"/>
    <w:rsid w:val="003758E1"/>
    <w:rsid w:val="003763E8"/>
    <w:rsid w:val="00376558"/>
    <w:rsid w:val="003769B7"/>
    <w:rsid w:val="0038152E"/>
    <w:rsid w:val="00381576"/>
    <w:rsid w:val="0038297A"/>
    <w:rsid w:val="00382983"/>
    <w:rsid w:val="00382BF2"/>
    <w:rsid w:val="00383E95"/>
    <w:rsid w:val="00385A48"/>
    <w:rsid w:val="00386A93"/>
    <w:rsid w:val="00391E87"/>
    <w:rsid w:val="003957C4"/>
    <w:rsid w:val="003975C9"/>
    <w:rsid w:val="003A00DB"/>
    <w:rsid w:val="003A1119"/>
    <w:rsid w:val="003A22E4"/>
    <w:rsid w:val="003A2F7F"/>
    <w:rsid w:val="003A37CB"/>
    <w:rsid w:val="003A3C5B"/>
    <w:rsid w:val="003A43C1"/>
    <w:rsid w:val="003A4C71"/>
    <w:rsid w:val="003A66BF"/>
    <w:rsid w:val="003B145F"/>
    <w:rsid w:val="003B150E"/>
    <w:rsid w:val="003B1E8D"/>
    <w:rsid w:val="003B2BC9"/>
    <w:rsid w:val="003B3976"/>
    <w:rsid w:val="003B3BB6"/>
    <w:rsid w:val="003B53A9"/>
    <w:rsid w:val="003B6551"/>
    <w:rsid w:val="003B69B7"/>
    <w:rsid w:val="003B6AB1"/>
    <w:rsid w:val="003C0134"/>
    <w:rsid w:val="003C1983"/>
    <w:rsid w:val="003C1F19"/>
    <w:rsid w:val="003C3078"/>
    <w:rsid w:val="003C33A2"/>
    <w:rsid w:val="003C6CFC"/>
    <w:rsid w:val="003C72E8"/>
    <w:rsid w:val="003C7542"/>
    <w:rsid w:val="003C77F2"/>
    <w:rsid w:val="003D057C"/>
    <w:rsid w:val="003D0F96"/>
    <w:rsid w:val="003D1B04"/>
    <w:rsid w:val="003D2757"/>
    <w:rsid w:val="003D2C96"/>
    <w:rsid w:val="003D476C"/>
    <w:rsid w:val="003D588E"/>
    <w:rsid w:val="003D5B84"/>
    <w:rsid w:val="003E1484"/>
    <w:rsid w:val="003E2ACE"/>
    <w:rsid w:val="003E2F4A"/>
    <w:rsid w:val="003E304D"/>
    <w:rsid w:val="003E34C3"/>
    <w:rsid w:val="003E410D"/>
    <w:rsid w:val="003E4A20"/>
    <w:rsid w:val="003E4A80"/>
    <w:rsid w:val="003F02F5"/>
    <w:rsid w:val="003F188B"/>
    <w:rsid w:val="003F2F05"/>
    <w:rsid w:val="003F7609"/>
    <w:rsid w:val="003F78D5"/>
    <w:rsid w:val="004006EA"/>
    <w:rsid w:val="00402448"/>
    <w:rsid w:val="004032E0"/>
    <w:rsid w:val="00404321"/>
    <w:rsid w:val="00407145"/>
    <w:rsid w:val="00410EA7"/>
    <w:rsid w:val="004116C4"/>
    <w:rsid w:val="004142A8"/>
    <w:rsid w:val="004155A7"/>
    <w:rsid w:val="00416E02"/>
    <w:rsid w:val="00417251"/>
    <w:rsid w:val="004172F3"/>
    <w:rsid w:val="0042063B"/>
    <w:rsid w:val="00420F8E"/>
    <w:rsid w:val="00422478"/>
    <w:rsid w:val="00423BA4"/>
    <w:rsid w:val="00424E7A"/>
    <w:rsid w:val="00425190"/>
    <w:rsid w:val="00426708"/>
    <w:rsid w:val="00426887"/>
    <w:rsid w:val="0042694D"/>
    <w:rsid w:val="00427539"/>
    <w:rsid w:val="00427BD7"/>
    <w:rsid w:val="0043029A"/>
    <w:rsid w:val="004310F9"/>
    <w:rsid w:val="00431227"/>
    <w:rsid w:val="00433292"/>
    <w:rsid w:val="00433840"/>
    <w:rsid w:val="00437B56"/>
    <w:rsid w:val="0044134B"/>
    <w:rsid w:val="00443CC4"/>
    <w:rsid w:val="00444685"/>
    <w:rsid w:val="00444AE3"/>
    <w:rsid w:val="00444E10"/>
    <w:rsid w:val="00445596"/>
    <w:rsid w:val="00445D65"/>
    <w:rsid w:val="00447B9D"/>
    <w:rsid w:val="004504A3"/>
    <w:rsid w:val="00453475"/>
    <w:rsid w:val="00454069"/>
    <w:rsid w:val="004549D7"/>
    <w:rsid w:val="004551ED"/>
    <w:rsid w:val="004557EF"/>
    <w:rsid w:val="00455B8B"/>
    <w:rsid w:val="004603BD"/>
    <w:rsid w:val="0046088F"/>
    <w:rsid w:val="00461EEC"/>
    <w:rsid w:val="00462480"/>
    <w:rsid w:val="004628CA"/>
    <w:rsid w:val="00462DF4"/>
    <w:rsid w:val="004633BD"/>
    <w:rsid w:val="0046362A"/>
    <w:rsid w:val="0046448F"/>
    <w:rsid w:val="004645FE"/>
    <w:rsid w:val="004660B0"/>
    <w:rsid w:val="00466AD6"/>
    <w:rsid w:val="00467BEC"/>
    <w:rsid w:val="00467FC3"/>
    <w:rsid w:val="0047163D"/>
    <w:rsid w:val="00473386"/>
    <w:rsid w:val="00477F2D"/>
    <w:rsid w:val="00480960"/>
    <w:rsid w:val="00481ECC"/>
    <w:rsid w:val="00482FC6"/>
    <w:rsid w:val="0048540F"/>
    <w:rsid w:val="00485CD7"/>
    <w:rsid w:val="0048698E"/>
    <w:rsid w:val="004872F1"/>
    <w:rsid w:val="00493AF0"/>
    <w:rsid w:val="0049478D"/>
    <w:rsid w:val="004A0CAD"/>
    <w:rsid w:val="004A2B04"/>
    <w:rsid w:val="004A324B"/>
    <w:rsid w:val="004A4A45"/>
    <w:rsid w:val="004A6E54"/>
    <w:rsid w:val="004A711F"/>
    <w:rsid w:val="004A7455"/>
    <w:rsid w:val="004B057B"/>
    <w:rsid w:val="004B05CA"/>
    <w:rsid w:val="004B31ED"/>
    <w:rsid w:val="004B4167"/>
    <w:rsid w:val="004B4544"/>
    <w:rsid w:val="004B644D"/>
    <w:rsid w:val="004B7396"/>
    <w:rsid w:val="004C04D9"/>
    <w:rsid w:val="004C1C6C"/>
    <w:rsid w:val="004C48A0"/>
    <w:rsid w:val="004C69AE"/>
    <w:rsid w:val="004D15F5"/>
    <w:rsid w:val="004D27AA"/>
    <w:rsid w:val="004D2BF1"/>
    <w:rsid w:val="004D6796"/>
    <w:rsid w:val="004D7874"/>
    <w:rsid w:val="004D7D21"/>
    <w:rsid w:val="004E0F1A"/>
    <w:rsid w:val="004E189F"/>
    <w:rsid w:val="004E18D4"/>
    <w:rsid w:val="004E23D7"/>
    <w:rsid w:val="004E4DC5"/>
    <w:rsid w:val="004F0344"/>
    <w:rsid w:val="004F075D"/>
    <w:rsid w:val="004F0AD4"/>
    <w:rsid w:val="004F0FE5"/>
    <w:rsid w:val="004F584B"/>
    <w:rsid w:val="004F672E"/>
    <w:rsid w:val="004F6826"/>
    <w:rsid w:val="004F69A5"/>
    <w:rsid w:val="00500485"/>
    <w:rsid w:val="00502455"/>
    <w:rsid w:val="00502543"/>
    <w:rsid w:val="00502B29"/>
    <w:rsid w:val="00503554"/>
    <w:rsid w:val="00506B6A"/>
    <w:rsid w:val="00507A3D"/>
    <w:rsid w:val="00510529"/>
    <w:rsid w:val="00514FBF"/>
    <w:rsid w:val="00515961"/>
    <w:rsid w:val="0051682D"/>
    <w:rsid w:val="005168AF"/>
    <w:rsid w:val="005178B1"/>
    <w:rsid w:val="00517D30"/>
    <w:rsid w:val="00521218"/>
    <w:rsid w:val="00521DD3"/>
    <w:rsid w:val="00522F69"/>
    <w:rsid w:val="00527E23"/>
    <w:rsid w:val="00527F14"/>
    <w:rsid w:val="00531688"/>
    <w:rsid w:val="0053522F"/>
    <w:rsid w:val="0053569F"/>
    <w:rsid w:val="00535F05"/>
    <w:rsid w:val="00540167"/>
    <w:rsid w:val="0054019C"/>
    <w:rsid w:val="00540943"/>
    <w:rsid w:val="00541FA7"/>
    <w:rsid w:val="00543860"/>
    <w:rsid w:val="005456A0"/>
    <w:rsid w:val="00546453"/>
    <w:rsid w:val="005464C8"/>
    <w:rsid w:val="00546CBB"/>
    <w:rsid w:val="00551ADD"/>
    <w:rsid w:val="00552EFE"/>
    <w:rsid w:val="00553117"/>
    <w:rsid w:val="00553C8F"/>
    <w:rsid w:val="00554C9F"/>
    <w:rsid w:val="005552D2"/>
    <w:rsid w:val="005564D7"/>
    <w:rsid w:val="005568DA"/>
    <w:rsid w:val="0056002F"/>
    <w:rsid w:val="00561245"/>
    <w:rsid w:val="00564793"/>
    <w:rsid w:val="00564BA5"/>
    <w:rsid w:val="00565AA6"/>
    <w:rsid w:val="0056637A"/>
    <w:rsid w:val="00566690"/>
    <w:rsid w:val="00566FC8"/>
    <w:rsid w:val="00570BCB"/>
    <w:rsid w:val="00571A2B"/>
    <w:rsid w:val="00572660"/>
    <w:rsid w:val="005730B3"/>
    <w:rsid w:val="00575CA7"/>
    <w:rsid w:val="00576E9C"/>
    <w:rsid w:val="005843E5"/>
    <w:rsid w:val="00584633"/>
    <w:rsid w:val="00584816"/>
    <w:rsid w:val="00587396"/>
    <w:rsid w:val="00587AA3"/>
    <w:rsid w:val="00591209"/>
    <w:rsid w:val="00591795"/>
    <w:rsid w:val="00592B6A"/>
    <w:rsid w:val="00593597"/>
    <w:rsid w:val="0059362F"/>
    <w:rsid w:val="00593634"/>
    <w:rsid w:val="00595694"/>
    <w:rsid w:val="005956C8"/>
    <w:rsid w:val="005A11A1"/>
    <w:rsid w:val="005A2815"/>
    <w:rsid w:val="005A282F"/>
    <w:rsid w:val="005A3AA2"/>
    <w:rsid w:val="005A3E10"/>
    <w:rsid w:val="005A5951"/>
    <w:rsid w:val="005A631E"/>
    <w:rsid w:val="005A7243"/>
    <w:rsid w:val="005A7687"/>
    <w:rsid w:val="005B106C"/>
    <w:rsid w:val="005B1BA5"/>
    <w:rsid w:val="005B2094"/>
    <w:rsid w:val="005B36BF"/>
    <w:rsid w:val="005B46B8"/>
    <w:rsid w:val="005B4724"/>
    <w:rsid w:val="005B4A9B"/>
    <w:rsid w:val="005B59F4"/>
    <w:rsid w:val="005B5E8C"/>
    <w:rsid w:val="005B67BF"/>
    <w:rsid w:val="005B6A0C"/>
    <w:rsid w:val="005B7551"/>
    <w:rsid w:val="005C0D37"/>
    <w:rsid w:val="005C328C"/>
    <w:rsid w:val="005C4123"/>
    <w:rsid w:val="005C521A"/>
    <w:rsid w:val="005C5E02"/>
    <w:rsid w:val="005C70E2"/>
    <w:rsid w:val="005D0005"/>
    <w:rsid w:val="005D0732"/>
    <w:rsid w:val="005D0806"/>
    <w:rsid w:val="005D0E7A"/>
    <w:rsid w:val="005D1B73"/>
    <w:rsid w:val="005D22BC"/>
    <w:rsid w:val="005D2E4A"/>
    <w:rsid w:val="005D337A"/>
    <w:rsid w:val="005D499F"/>
    <w:rsid w:val="005D758A"/>
    <w:rsid w:val="005D7E40"/>
    <w:rsid w:val="005D7ED3"/>
    <w:rsid w:val="005E0B1F"/>
    <w:rsid w:val="005E1313"/>
    <w:rsid w:val="005E14D2"/>
    <w:rsid w:val="005E2C66"/>
    <w:rsid w:val="005E3874"/>
    <w:rsid w:val="005E3C87"/>
    <w:rsid w:val="005E770B"/>
    <w:rsid w:val="005E7C4E"/>
    <w:rsid w:val="005F105F"/>
    <w:rsid w:val="005F1654"/>
    <w:rsid w:val="005F19BB"/>
    <w:rsid w:val="005F1C16"/>
    <w:rsid w:val="005F62A5"/>
    <w:rsid w:val="005F67DC"/>
    <w:rsid w:val="00600A30"/>
    <w:rsid w:val="00600C2E"/>
    <w:rsid w:val="00602364"/>
    <w:rsid w:val="006042F4"/>
    <w:rsid w:val="006052FE"/>
    <w:rsid w:val="006061BB"/>
    <w:rsid w:val="00606F22"/>
    <w:rsid w:val="00607A20"/>
    <w:rsid w:val="00611D30"/>
    <w:rsid w:val="006122BE"/>
    <w:rsid w:val="00612F8B"/>
    <w:rsid w:val="00613025"/>
    <w:rsid w:val="00614154"/>
    <w:rsid w:val="00614A88"/>
    <w:rsid w:val="006178E2"/>
    <w:rsid w:val="00621562"/>
    <w:rsid w:val="006226B2"/>
    <w:rsid w:val="00622AC6"/>
    <w:rsid w:val="006230C9"/>
    <w:rsid w:val="00623EA6"/>
    <w:rsid w:val="00625EEF"/>
    <w:rsid w:val="006305C9"/>
    <w:rsid w:val="00636068"/>
    <w:rsid w:val="00637FAD"/>
    <w:rsid w:val="00640942"/>
    <w:rsid w:val="00641894"/>
    <w:rsid w:val="00641E16"/>
    <w:rsid w:val="006424B3"/>
    <w:rsid w:val="0064357B"/>
    <w:rsid w:val="0064769E"/>
    <w:rsid w:val="00647D82"/>
    <w:rsid w:val="00647FB8"/>
    <w:rsid w:val="00650AD8"/>
    <w:rsid w:val="00650EEB"/>
    <w:rsid w:val="00654D6C"/>
    <w:rsid w:val="00656255"/>
    <w:rsid w:val="00656980"/>
    <w:rsid w:val="00657032"/>
    <w:rsid w:val="00660E6A"/>
    <w:rsid w:val="0066197B"/>
    <w:rsid w:val="0066264B"/>
    <w:rsid w:val="006637BB"/>
    <w:rsid w:val="00663818"/>
    <w:rsid w:val="0066690E"/>
    <w:rsid w:val="006709B5"/>
    <w:rsid w:val="006712FB"/>
    <w:rsid w:val="0067138D"/>
    <w:rsid w:val="0067231D"/>
    <w:rsid w:val="006723C8"/>
    <w:rsid w:val="00673D5A"/>
    <w:rsid w:val="00674E05"/>
    <w:rsid w:val="00676E2B"/>
    <w:rsid w:val="006771A7"/>
    <w:rsid w:val="00684B06"/>
    <w:rsid w:val="006868D6"/>
    <w:rsid w:val="00686E41"/>
    <w:rsid w:val="0068742C"/>
    <w:rsid w:val="00690937"/>
    <w:rsid w:val="00690C77"/>
    <w:rsid w:val="006912B4"/>
    <w:rsid w:val="00691654"/>
    <w:rsid w:val="006922BB"/>
    <w:rsid w:val="00692C91"/>
    <w:rsid w:val="0069557A"/>
    <w:rsid w:val="006956A0"/>
    <w:rsid w:val="00697168"/>
    <w:rsid w:val="00697687"/>
    <w:rsid w:val="006A0516"/>
    <w:rsid w:val="006A240C"/>
    <w:rsid w:val="006A2C6F"/>
    <w:rsid w:val="006A3A45"/>
    <w:rsid w:val="006A4466"/>
    <w:rsid w:val="006A4555"/>
    <w:rsid w:val="006A4664"/>
    <w:rsid w:val="006A4CB6"/>
    <w:rsid w:val="006A5081"/>
    <w:rsid w:val="006A58C1"/>
    <w:rsid w:val="006A61B3"/>
    <w:rsid w:val="006B1348"/>
    <w:rsid w:val="006B144B"/>
    <w:rsid w:val="006B218B"/>
    <w:rsid w:val="006B23B5"/>
    <w:rsid w:val="006B5D44"/>
    <w:rsid w:val="006B5FD4"/>
    <w:rsid w:val="006C15F7"/>
    <w:rsid w:val="006C186C"/>
    <w:rsid w:val="006C3C43"/>
    <w:rsid w:val="006C3D7A"/>
    <w:rsid w:val="006C61F0"/>
    <w:rsid w:val="006C6EA4"/>
    <w:rsid w:val="006D0A64"/>
    <w:rsid w:val="006D1C44"/>
    <w:rsid w:val="006D4E29"/>
    <w:rsid w:val="006D5388"/>
    <w:rsid w:val="006D539C"/>
    <w:rsid w:val="006D55F9"/>
    <w:rsid w:val="006D618C"/>
    <w:rsid w:val="006D656F"/>
    <w:rsid w:val="006E0B4B"/>
    <w:rsid w:val="006E0DC9"/>
    <w:rsid w:val="006E253C"/>
    <w:rsid w:val="006E3748"/>
    <w:rsid w:val="006E4276"/>
    <w:rsid w:val="006E505E"/>
    <w:rsid w:val="006E5B78"/>
    <w:rsid w:val="006E7F94"/>
    <w:rsid w:val="006F02E7"/>
    <w:rsid w:val="006F0C04"/>
    <w:rsid w:val="006F0C87"/>
    <w:rsid w:val="006F15FD"/>
    <w:rsid w:val="006F3C90"/>
    <w:rsid w:val="006F429D"/>
    <w:rsid w:val="006F54F5"/>
    <w:rsid w:val="006F576C"/>
    <w:rsid w:val="006F5DB0"/>
    <w:rsid w:val="007000CC"/>
    <w:rsid w:val="00701841"/>
    <w:rsid w:val="00701ACC"/>
    <w:rsid w:val="0070482D"/>
    <w:rsid w:val="00704A41"/>
    <w:rsid w:val="00704F18"/>
    <w:rsid w:val="007053F1"/>
    <w:rsid w:val="007055C0"/>
    <w:rsid w:val="007063D9"/>
    <w:rsid w:val="00706AB3"/>
    <w:rsid w:val="00706AD4"/>
    <w:rsid w:val="00707769"/>
    <w:rsid w:val="007101F3"/>
    <w:rsid w:val="00710E97"/>
    <w:rsid w:val="007112D5"/>
    <w:rsid w:val="00711AA6"/>
    <w:rsid w:val="007151F7"/>
    <w:rsid w:val="00716595"/>
    <w:rsid w:val="00716757"/>
    <w:rsid w:val="00720C98"/>
    <w:rsid w:val="00720CD6"/>
    <w:rsid w:val="00720F40"/>
    <w:rsid w:val="00722D8D"/>
    <w:rsid w:val="00722FF8"/>
    <w:rsid w:val="0072425C"/>
    <w:rsid w:val="007242A0"/>
    <w:rsid w:val="007242CB"/>
    <w:rsid w:val="00725239"/>
    <w:rsid w:val="007254D2"/>
    <w:rsid w:val="00726CE3"/>
    <w:rsid w:val="00730800"/>
    <w:rsid w:val="0073100D"/>
    <w:rsid w:val="00731455"/>
    <w:rsid w:val="00734936"/>
    <w:rsid w:val="00734CC2"/>
    <w:rsid w:val="00734F5F"/>
    <w:rsid w:val="0074018B"/>
    <w:rsid w:val="0074072E"/>
    <w:rsid w:val="007408ED"/>
    <w:rsid w:val="00741877"/>
    <w:rsid w:val="0074271E"/>
    <w:rsid w:val="00742CDF"/>
    <w:rsid w:val="00743280"/>
    <w:rsid w:val="007451B8"/>
    <w:rsid w:val="00745927"/>
    <w:rsid w:val="00750D5B"/>
    <w:rsid w:val="00751F9E"/>
    <w:rsid w:val="00753EF1"/>
    <w:rsid w:val="00760573"/>
    <w:rsid w:val="007619C9"/>
    <w:rsid w:val="00762338"/>
    <w:rsid w:val="00763F80"/>
    <w:rsid w:val="00765AF7"/>
    <w:rsid w:val="00766619"/>
    <w:rsid w:val="00766A9E"/>
    <w:rsid w:val="00771244"/>
    <w:rsid w:val="00771BCB"/>
    <w:rsid w:val="00773280"/>
    <w:rsid w:val="00774A78"/>
    <w:rsid w:val="00775BA4"/>
    <w:rsid w:val="00775F24"/>
    <w:rsid w:val="00776777"/>
    <w:rsid w:val="00776801"/>
    <w:rsid w:val="00777BD8"/>
    <w:rsid w:val="00781085"/>
    <w:rsid w:val="007812EF"/>
    <w:rsid w:val="00782616"/>
    <w:rsid w:val="00782D2E"/>
    <w:rsid w:val="00783637"/>
    <w:rsid w:val="00783BF0"/>
    <w:rsid w:val="00785DA7"/>
    <w:rsid w:val="00785F99"/>
    <w:rsid w:val="00786494"/>
    <w:rsid w:val="00786F41"/>
    <w:rsid w:val="0079100D"/>
    <w:rsid w:val="007946B9"/>
    <w:rsid w:val="00794B4A"/>
    <w:rsid w:val="007956A7"/>
    <w:rsid w:val="00795900"/>
    <w:rsid w:val="00795D24"/>
    <w:rsid w:val="00795D4D"/>
    <w:rsid w:val="00795FB3"/>
    <w:rsid w:val="00796836"/>
    <w:rsid w:val="00797527"/>
    <w:rsid w:val="0079755A"/>
    <w:rsid w:val="00797D72"/>
    <w:rsid w:val="007A457D"/>
    <w:rsid w:val="007A4A6C"/>
    <w:rsid w:val="007A7CF5"/>
    <w:rsid w:val="007B213C"/>
    <w:rsid w:val="007B2712"/>
    <w:rsid w:val="007B4B30"/>
    <w:rsid w:val="007B4B44"/>
    <w:rsid w:val="007B5CB1"/>
    <w:rsid w:val="007B62DC"/>
    <w:rsid w:val="007C0F2B"/>
    <w:rsid w:val="007C34FB"/>
    <w:rsid w:val="007C3543"/>
    <w:rsid w:val="007C58AF"/>
    <w:rsid w:val="007C5E78"/>
    <w:rsid w:val="007C613C"/>
    <w:rsid w:val="007C7197"/>
    <w:rsid w:val="007C7E6F"/>
    <w:rsid w:val="007D0CF5"/>
    <w:rsid w:val="007D1FF2"/>
    <w:rsid w:val="007D2C27"/>
    <w:rsid w:val="007D4D04"/>
    <w:rsid w:val="007D4D33"/>
    <w:rsid w:val="007D5682"/>
    <w:rsid w:val="007D5E13"/>
    <w:rsid w:val="007D69A4"/>
    <w:rsid w:val="007D7FC6"/>
    <w:rsid w:val="007E063B"/>
    <w:rsid w:val="007E1FA2"/>
    <w:rsid w:val="007E24A3"/>
    <w:rsid w:val="007E2C74"/>
    <w:rsid w:val="007E4615"/>
    <w:rsid w:val="007E6153"/>
    <w:rsid w:val="007E7441"/>
    <w:rsid w:val="007F0CD4"/>
    <w:rsid w:val="007F0D73"/>
    <w:rsid w:val="007F3697"/>
    <w:rsid w:val="007F39C0"/>
    <w:rsid w:val="007F4959"/>
    <w:rsid w:val="007F55DA"/>
    <w:rsid w:val="007F564C"/>
    <w:rsid w:val="007F5D50"/>
    <w:rsid w:val="008004A4"/>
    <w:rsid w:val="0080279E"/>
    <w:rsid w:val="008056E9"/>
    <w:rsid w:val="008067AE"/>
    <w:rsid w:val="00806D5B"/>
    <w:rsid w:val="00807DC2"/>
    <w:rsid w:val="008107FB"/>
    <w:rsid w:val="00811C3C"/>
    <w:rsid w:val="0081268C"/>
    <w:rsid w:val="008145ED"/>
    <w:rsid w:val="008148EE"/>
    <w:rsid w:val="00815677"/>
    <w:rsid w:val="00815E95"/>
    <w:rsid w:val="0081689B"/>
    <w:rsid w:val="00817F1E"/>
    <w:rsid w:val="0082025C"/>
    <w:rsid w:val="00820680"/>
    <w:rsid w:val="0082076A"/>
    <w:rsid w:val="00821340"/>
    <w:rsid w:val="008222AF"/>
    <w:rsid w:val="0082574A"/>
    <w:rsid w:val="00825D49"/>
    <w:rsid w:val="00826A57"/>
    <w:rsid w:val="008273FC"/>
    <w:rsid w:val="00827AE9"/>
    <w:rsid w:val="008300D0"/>
    <w:rsid w:val="008303E0"/>
    <w:rsid w:val="00830C97"/>
    <w:rsid w:val="008312F7"/>
    <w:rsid w:val="00832647"/>
    <w:rsid w:val="00832B66"/>
    <w:rsid w:val="00833313"/>
    <w:rsid w:val="0083379F"/>
    <w:rsid w:val="00833F27"/>
    <w:rsid w:val="0083573E"/>
    <w:rsid w:val="008357F9"/>
    <w:rsid w:val="00841577"/>
    <w:rsid w:val="008419F5"/>
    <w:rsid w:val="00841C31"/>
    <w:rsid w:val="0084275B"/>
    <w:rsid w:val="00843D72"/>
    <w:rsid w:val="0084455D"/>
    <w:rsid w:val="00845EE1"/>
    <w:rsid w:val="00845F03"/>
    <w:rsid w:val="00846BB6"/>
    <w:rsid w:val="00846BF9"/>
    <w:rsid w:val="008470D7"/>
    <w:rsid w:val="0084746D"/>
    <w:rsid w:val="00847859"/>
    <w:rsid w:val="00847CEF"/>
    <w:rsid w:val="00850824"/>
    <w:rsid w:val="00851A7A"/>
    <w:rsid w:val="008524F9"/>
    <w:rsid w:val="00852948"/>
    <w:rsid w:val="008532B3"/>
    <w:rsid w:val="00853CE5"/>
    <w:rsid w:val="008545A9"/>
    <w:rsid w:val="00854984"/>
    <w:rsid w:val="00854F5A"/>
    <w:rsid w:val="008553F9"/>
    <w:rsid w:val="0085603A"/>
    <w:rsid w:val="0085615F"/>
    <w:rsid w:val="00856781"/>
    <w:rsid w:val="00857BD2"/>
    <w:rsid w:val="00860108"/>
    <w:rsid w:val="00860891"/>
    <w:rsid w:val="008638FA"/>
    <w:rsid w:val="00865764"/>
    <w:rsid w:val="008657AD"/>
    <w:rsid w:val="00867F67"/>
    <w:rsid w:val="008707E4"/>
    <w:rsid w:val="00871BAE"/>
    <w:rsid w:val="008726B1"/>
    <w:rsid w:val="008736E7"/>
    <w:rsid w:val="00873C33"/>
    <w:rsid w:val="00874F51"/>
    <w:rsid w:val="00875F08"/>
    <w:rsid w:val="00877191"/>
    <w:rsid w:val="0087765B"/>
    <w:rsid w:val="00880628"/>
    <w:rsid w:val="008807F1"/>
    <w:rsid w:val="0088152E"/>
    <w:rsid w:val="00882181"/>
    <w:rsid w:val="008843DF"/>
    <w:rsid w:val="00887190"/>
    <w:rsid w:val="008879E9"/>
    <w:rsid w:val="00887DB2"/>
    <w:rsid w:val="00890D12"/>
    <w:rsid w:val="008918F0"/>
    <w:rsid w:val="00891F0A"/>
    <w:rsid w:val="00892ACF"/>
    <w:rsid w:val="008943FC"/>
    <w:rsid w:val="00895B98"/>
    <w:rsid w:val="008962BE"/>
    <w:rsid w:val="00896FFF"/>
    <w:rsid w:val="0089706E"/>
    <w:rsid w:val="008975A7"/>
    <w:rsid w:val="008A260B"/>
    <w:rsid w:val="008A322E"/>
    <w:rsid w:val="008A4CC3"/>
    <w:rsid w:val="008A5D0C"/>
    <w:rsid w:val="008A6DB7"/>
    <w:rsid w:val="008A7B20"/>
    <w:rsid w:val="008B7145"/>
    <w:rsid w:val="008C0B65"/>
    <w:rsid w:val="008C4DFB"/>
    <w:rsid w:val="008C5B8E"/>
    <w:rsid w:val="008C790F"/>
    <w:rsid w:val="008D1898"/>
    <w:rsid w:val="008D2C6E"/>
    <w:rsid w:val="008D377E"/>
    <w:rsid w:val="008D3DB2"/>
    <w:rsid w:val="008D4768"/>
    <w:rsid w:val="008D5A8B"/>
    <w:rsid w:val="008D6575"/>
    <w:rsid w:val="008D712A"/>
    <w:rsid w:val="008D79C3"/>
    <w:rsid w:val="008E0199"/>
    <w:rsid w:val="008E16F8"/>
    <w:rsid w:val="008E2090"/>
    <w:rsid w:val="008E24B4"/>
    <w:rsid w:val="008E258A"/>
    <w:rsid w:val="008E4601"/>
    <w:rsid w:val="008E4A0B"/>
    <w:rsid w:val="008E6110"/>
    <w:rsid w:val="008E672B"/>
    <w:rsid w:val="008F33C0"/>
    <w:rsid w:val="008F371F"/>
    <w:rsid w:val="008F3D54"/>
    <w:rsid w:val="008F4E81"/>
    <w:rsid w:val="008F6218"/>
    <w:rsid w:val="008F6393"/>
    <w:rsid w:val="008F7538"/>
    <w:rsid w:val="00902232"/>
    <w:rsid w:val="0090234D"/>
    <w:rsid w:val="00902CDB"/>
    <w:rsid w:val="0090335B"/>
    <w:rsid w:val="00903F4A"/>
    <w:rsid w:val="0090402A"/>
    <w:rsid w:val="009051AF"/>
    <w:rsid w:val="0090572C"/>
    <w:rsid w:val="00905CB1"/>
    <w:rsid w:val="00906BEF"/>
    <w:rsid w:val="00907606"/>
    <w:rsid w:val="00907D01"/>
    <w:rsid w:val="00910118"/>
    <w:rsid w:val="00910299"/>
    <w:rsid w:val="00912167"/>
    <w:rsid w:val="00913166"/>
    <w:rsid w:val="0091409E"/>
    <w:rsid w:val="009142B6"/>
    <w:rsid w:val="0091437C"/>
    <w:rsid w:val="0091483C"/>
    <w:rsid w:val="00914ECF"/>
    <w:rsid w:val="00915A0A"/>
    <w:rsid w:val="00915B99"/>
    <w:rsid w:val="009160D5"/>
    <w:rsid w:val="009210E3"/>
    <w:rsid w:val="00921B21"/>
    <w:rsid w:val="0092438D"/>
    <w:rsid w:val="0092556B"/>
    <w:rsid w:val="00925C32"/>
    <w:rsid w:val="00926B82"/>
    <w:rsid w:val="009277DE"/>
    <w:rsid w:val="00930446"/>
    <w:rsid w:val="00930D13"/>
    <w:rsid w:val="00931E54"/>
    <w:rsid w:val="00932A99"/>
    <w:rsid w:val="00937E77"/>
    <w:rsid w:val="00940DEA"/>
    <w:rsid w:val="00941414"/>
    <w:rsid w:val="009415C9"/>
    <w:rsid w:val="009415D7"/>
    <w:rsid w:val="00941A76"/>
    <w:rsid w:val="009420D5"/>
    <w:rsid w:val="00942B36"/>
    <w:rsid w:val="009434A3"/>
    <w:rsid w:val="00943D02"/>
    <w:rsid w:val="00944D68"/>
    <w:rsid w:val="00945766"/>
    <w:rsid w:val="009463E9"/>
    <w:rsid w:val="009466B5"/>
    <w:rsid w:val="00946765"/>
    <w:rsid w:val="009500F9"/>
    <w:rsid w:val="00950E9E"/>
    <w:rsid w:val="009520AE"/>
    <w:rsid w:val="009520FE"/>
    <w:rsid w:val="009529CC"/>
    <w:rsid w:val="00952C7C"/>
    <w:rsid w:val="0095348C"/>
    <w:rsid w:val="009543F6"/>
    <w:rsid w:val="00954F79"/>
    <w:rsid w:val="00956D57"/>
    <w:rsid w:val="00957A5D"/>
    <w:rsid w:val="00961995"/>
    <w:rsid w:val="00963130"/>
    <w:rsid w:val="009655DF"/>
    <w:rsid w:val="00965619"/>
    <w:rsid w:val="00966780"/>
    <w:rsid w:val="0096702D"/>
    <w:rsid w:val="00967384"/>
    <w:rsid w:val="00967A06"/>
    <w:rsid w:val="009728C8"/>
    <w:rsid w:val="009728EE"/>
    <w:rsid w:val="00972E4E"/>
    <w:rsid w:val="0097556A"/>
    <w:rsid w:val="00980766"/>
    <w:rsid w:val="00981051"/>
    <w:rsid w:val="00982C08"/>
    <w:rsid w:val="00983509"/>
    <w:rsid w:val="00983564"/>
    <w:rsid w:val="00983F60"/>
    <w:rsid w:val="009848D5"/>
    <w:rsid w:val="0098656E"/>
    <w:rsid w:val="00986EC6"/>
    <w:rsid w:val="009870CB"/>
    <w:rsid w:val="0098752C"/>
    <w:rsid w:val="00991625"/>
    <w:rsid w:val="009918A0"/>
    <w:rsid w:val="00992596"/>
    <w:rsid w:val="00993FEA"/>
    <w:rsid w:val="009961AB"/>
    <w:rsid w:val="00996502"/>
    <w:rsid w:val="00997EF7"/>
    <w:rsid w:val="009A1728"/>
    <w:rsid w:val="009A1C5B"/>
    <w:rsid w:val="009A1DEE"/>
    <w:rsid w:val="009A41D3"/>
    <w:rsid w:val="009A426C"/>
    <w:rsid w:val="009A5A6C"/>
    <w:rsid w:val="009A5FB7"/>
    <w:rsid w:val="009A6F69"/>
    <w:rsid w:val="009A7036"/>
    <w:rsid w:val="009A760B"/>
    <w:rsid w:val="009B088A"/>
    <w:rsid w:val="009B1053"/>
    <w:rsid w:val="009B3919"/>
    <w:rsid w:val="009B3D87"/>
    <w:rsid w:val="009B614D"/>
    <w:rsid w:val="009B63C0"/>
    <w:rsid w:val="009B7AA1"/>
    <w:rsid w:val="009C0211"/>
    <w:rsid w:val="009C3F7E"/>
    <w:rsid w:val="009C4359"/>
    <w:rsid w:val="009C4C3E"/>
    <w:rsid w:val="009C5C3C"/>
    <w:rsid w:val="009C643E"/>
    <w:rsid w:val="009D0111"/>
    <w:rsid w:val="009D162B"/>
    <w:rsid w:val="009D208D"/>
    <w:rsid w:val="009D3475"/>
    <w:rsid w:val="009D3E87"/>
    <w:rsid w:val="009D4D84"/>
    <w:rsid w:val="009D5BB8"/>
    <w:rsid w:val="009D6C67"/>
    <w:rsid w:val="009D7ABC"/>
    <w:rsid w:val="009E18D0"/>
    <w:rsid w:val="009E1CD1"/>
    <w:rsid w:val="009E373C"/>
    <w:rsid w:val="009E3A8B"/>
    <w:rsid w:val="009E436E"/>
    <w:rsid w:val="009E4556"/>
    <w:rsid w:val="009E555B"/>
    <w:rsid w:val="009E5BAE"/>
    <w:rsid w:val="009E78B1"/>
    <w:rsid w:val="009F09F7"/>
    <w:rsid w:val="009F628F"/>
    <w:rsid w:val="009F6B79"/>
    <w:rsid w:val="009F6C69"/>
    <w:rsid w:val="00A01362"/>
    <w:rsid w:val="00A01C51"/>
    <w:rsid w:val="00A039FA"/>
    <w:rsid w:val="00A047BD"/>
    <w:rsid w:val="00A05CB9"/>
    <w:rsid w:val="00A0666A"/>
    <w:rsid w:val="00A073B1"/>
    <w:rsid w:val="00A073EE"/>
    <w:rsid w:val="00A10D6E"/>
    <w:rsid w:val="00A12479"/>
    <w:rsid w:val="00A12D91"/>
    <w:rsid w:val="00A13D0B"/>
    <w:rsid w:val="00A150FC"/>
    <w:rsid w:val="00A20259"/>
    <w:rsid w:val="00A21105"/>
    <w:rsid w:val="00A213BD"/>
    <w:rsid w:val="00A23393"/>
    <w:rsid w:val="00A23DB0"/>
    <w:rsid w:val="00A25C7C"/>
    <w:rsid w:val="00A26E58"/>
    <w:rsid w:val="00A27076"/>
    <w:rsid w:val="00A275E7"/>
    <w:rsid w:val="00A3029F"/>
    <w:rsid w:val="00A32AA4"/>
    <w:rsid w:val="00A33091"/>
    <w:rsid w:val="00A33FBB"/>
    <w:rsid w:val="00A37421"/>
    <w:rsid w:val="00A37B3E"/>
    <w:rsid w:val="00A37CB3"/>
    <w:rsid w:val="00A37D1A"/>
    <w:rsid w:val="00A4035F"/>
    <w:rsid w:val="00A40CFF"/>
    <w:rsid w:val="00A40E7A"/>
    <w:rsid w:val="00A4140D"/>
    <w:rsid w:val="00A42504"/>
    <w:rsid w:val="00A43A1D"/>
    <w:rsid w:val="00A4410B"/>
    <w:rsid w:val="00A44396"/>
    <w:rsid w:val="00A4450A"/>
    <w:rsid w:val="00A450AC"/>
    <w:rsid w:val="00A45E9A"/>
    <w:rsid w:val="00A47EB4"/>
    <w:rsid w:val="00A50F9A"/>
    <w:rsid w:val="00A51F45"/>
    <w:rsid w:val="00A52B0D"/>
    <w:rsid w:val="00A54247"/>
    <w:rsid w:val="00A54387"/>
    <w:rsid w:val="00A544C1"/>
    <w:rsid w:val="00A5499A"/>
    <w:rsid w:val="00A55375"/>
    <w:rsid w:val="00A5577A"/>
    <w:rsid w:val="00A56470"/>
    <w:rsid w:val="00A57AAB"/>
    <w:rsid w:val="00A57CB9"/>
    <w:rsid w:val="00A60F91"/>
    <w:rsid w:val="00A618D6"/>
    <w:rsid w:val="00A61B82"/>
    <w:rsid w:val="00A631E9"/>
    <w:rsid w:val="00A634B2"/>
    <w:rsid w:val="00A65A3E"/>
    <w:rsid w:val="00A66263"/>
    <w:rsid w:val="00A70ACD"/>
    <w:rsid w:val="00A71CD9"/>
    <w:rsid w:val="00A72FCD"/>
    <w:rsid w:val="00A74BB2"/>
    <w:rsid w:val="00A813FF"/>
    <w:rsid w:val="00A8297A"/>
    <w:rsid w:val="00A82F66"/>
    <w:rsid w:val="00A83011"/>
    <w:rsid w:val="00A84DF1"/>
    <w:rsid w:val="00A84F02"/>
    <w:rsid w:val="00A850FD"/>
    <w:rsid w:val="00A852FB"/>
    <w:rsid w:val="00A85615"/>
    <w:rsid w:val="00A87BDE"/>
    <w:rsid w:val="00A87EB2"/>
    <w:rsid w:val="00A87F8B"/>
    <w:rsid w:val="00A90A0F"/>
    <w:rsid w:val="00A90DBD"/>
    <w:rsid w:val="00A91331"/>
    <w:rsid w:val="00A93CFD"/>
    <w:rsid w:val="00A94CAC"/>
    <w:rsid w:val="00A97159"/>
    <w:rsid w:val="00A976FC"/>
    <w:rsid w:val="00AA0498"/>
    <w:rsid w:val="00AA4BB1"/>
    <w:rsid w:val="00AA5D9B"/>
    <w:rsid w:val="00AA7800"/>
    <w:rsid w:val="00AB0B8F"/>
    <w:rsid w:val="00AB34D2"/>
    <w:rsid w:val="00AB38B3"/>
    <w:rsid w:val="00AB75F8"/>
    <w:rsid w:val="00AC0582"/>
    <w:rsid w:val="00AC10D9"/>
    <w:rsid w:val="00AC221E"/>
    <w:rsid w:val="00AC24AA"/>
    <w:rsid w:val="00AC3BFA"/>
    <w:rsid w:val="00AC3C68"/>
    <w:rsid w:val="00AC515B"/>
    <w:rsid w:val="00AC634D"/>
    <w:rsid w:val="00AC6A02"/>
    <w:rsid w:val="00AC7712"/>
    <w:rsid w:val="00AC7827"/>
    <w:rsid w:val="00AD370B"/>
    <w:rsid w:val="00AD4BF9"/>
    <w:rsid w:val="00AD6CAB"/>
    <w:rsid w:val="00AD72B8"/>
    <w:rsid w:val="00AD7FB1"/>
    <w:rsid w:val="00AE05AB"/>
    <w:rsid w:val="00AE0F51"/>
    <w:rsid w:val="00AE16B9"/>
    <w:rsid w:val="00AE1B67"/>
    <w:rsid w:val="00AE2325"/>
    <w:rsid w:val="00AE26A5"/>
    <w:rsid w:val="00AE3918"/>
    <w:rsid w:val="00AE3D0C"/>
    <w:rsid w:val="00AE3DEE"/>
    <w:rsid w:val="00AE4607"/>
    <w:rsid w:val="00AE48B8"/>
    <w:rsid w:val="00AE6262"/>
    <w:rsid w:val="00AE69D1"/>
    <w:rsid w:val="00AF0448"/>
    <w:rsid w:val="00AF17D6"/>
    <w:rsid w:val="00AF197B"/>
    <w:rsid w:val="00AF1CB6"/>
    <w:rsid w:val="00AF2FEA"/>
    <w:rsid w:val="00AF3EEF"/>
    <w:rsid w:val="00AF67D7"/>
    <w:rsid w:val="00AF7705"/>
    <w:rsid w:val="00B00BAE"/>
    <w:rsid w:val="00B018E1"/>
    <w:rsid w:val="00B02402"/>
    <w:rsid w:val="00B02980"/>
    <w:rsid w:val="00B02AAE"/>
    <w:rsid w:val="00B0310B"/>
    <w:rsid w:val="00B0375B"/>
    <w:rsid w:val="00B0460E"/>
    <w:rsid w:val="00B04D24"/>
    <w:rsid w:val="00B04FAA"/>
    <w:rsid w:val="00B103B6"/>
    <w:rsid w:val="00B10661"/>
    <w:rsid w:val="00B10748"/>
    <w:rsid w:val="00B10A08"/>
    <w:rsid w:val="00B11106"/>
    <w:rsid w:val="00B11EC2"/>
    <w:rsid w:val="00B128A5"/>
    <w:rsid w:val="00B12ABE"/>
    <w:rsid w:val="00B12D58"/>
    <w:rsid w:val="00B14187"/>
    <w:rsid w:val="00B14B07"/>
    <w:rsid w:val="00B15207"/>
    <w:rsid w:val="00B1647E"/>
    <w:rsid w:val="00B1771D"/>
    <w:rsid w:val="00B17CBD"/>
    <w:rsid w:val="00B22365"/>
    <w:rsid w:val="00B22892"/>
    <w:rsid w:val="00B23526"/>
    <w:rsid w:val="00B244DF"/>
    <w:rsid w:val="00B24879"/>
    <w:rsid w:val="00B26005"/>
    <w:rsid w:val="00B27154"/>
    <w:rsid w:val="00B2758F"/>
    <w:rsid w:val="00B27BE2"/>
    <w:rsid w:val="00B27FEA"/>
    <w:rsid w:val="00B3066D"/>
    <w:rsid w:val="00B30B92"/>
    <w:rsid w:val="00B31A7F"/>
    <w:rsid w:val="00B32313"/>
    <w:rsid w:val="00B32CCD"/>
    <w:rsid w:val="00B34681"/>
    <w:rsid w:val="00B42D50"/>
    <w:rsid w:val="00B44001"/>
    <w:rsid w:val="00B4471E"/>
    <w:rsid w:val="00B44F60"/>
    <w:rsid w:val="00B44FDB"/>
    <w:rsid w:val="00B50065"/>
    <w:rsid w:val="00B50CDC"/>
    <w:rsid w:val="00B5187E"/>
    <w:rsid w:val="00B51F11"/>
    <w:rsid w:val="00B52688"/>
    <w:rsid w:val="00B528AA"/>
    <w:rsid w:val="00B52D11"/>
    <w:rsid w:val="00B53775"/>
    <w:rsid w:val="00B548FF"/>
    <w:rsid w:val="00B54CE6"/>
    <w:rsid w:val="00B55DF8"/>
    <w:rsid w:val="00B6000C"/>
    <w:rsid w:val="00B61716"/>
    <w:rsid w:val="00B649F1"/>
    <w:rsid w:val="00B65959"/>
    <w:rsid w:val="00B65A79"/>
    <w:rsid w:val="00B662A4"/>
    <w:rsid w:val="00B7169F"/>
    <w:rsid w:val="00B723F1"/>
    <w:rsid w:val="00B7283B"/>
    <w:rsid w:val="00B73CCE"/>
    <w:rsid w:val="00B7415C"/>
    <w:rsid w:val="00B7448C"/>
    <w:rsid w:val="00B8463C"/>
    <w:rsid w:val="00B84C72"/>
    <w:rsid w:val="00B858D1"/>
    <w:rsid w:val="00B869A2"/>
    <w:rsid w:val="00B91669"/>
    <w:rsid w:val="00B92D8E"/>
    <w:rsid w:val="00B9535F"/>
    <w:rsid w:val="00B956E7"/>
    <w:rsid w:val="00B96AC0"/>
    <w:rsid w:val="00B971D9"/>
    <w:rsid w:val="00B9782D"/>
    <w:rsid w:val="00BA02BD"/>
    <w:rsid w:val="00BA04C5"/>
    <w:rsid w:val="00BA15B1"/>
    <w:rsid w:val="00BA28F7"/>
    <w:rsid w:val="00BA29D6"/>
    <w:rsid w:val="00BA2A7C"/>
    <w:rsid w:val="00BA3C7D"/>
    <w:rsid w:val="00BA427C"/>
    <w:rsid w:val="00BA5156"/>
    <w:rsid w:val="00BA6316"/>
    <w:rsid w:val="00BA75A5"/>
    <w:rsid w:val="00BA7935"/>
    <w:rsid w:val="00BA7ADB"/>
    <w:rsid w:val="00BB016C"/>
    <w:rsid w:val="00BB0294"/>
    <w:rsid w:val="00BB0791"/>
    <w:rsid w:val="00BB10EE"/>
    <w:rsid w:val="00BB1DD8"/>
    <w:rsid w:val="00BB2C7B"/>
    <w:rsid w:val="00BB3A15"/>
    <w:rsid w:val="00BB4124"/>
    <w:rsid w:val="00BB6595"/>
    <w:rsid w:val="00BB7C36"/>
    <w:rsid w:val="00BC027C"/>
    <w:rsid w:val="00BC1DB5"/>
    <w:rsid w:val="00BC252A"/>
    <w:rsid w:val="00BC4010"/>
    <w:rsid w:val="00BC49DA"/>
    <w:rsid w:val="00BC4BE8"/>
    <w:rsid w:val="00BC5A9C"/>
    <w:rsid w:val="00BD5DDD"/>
    <w:rsid w:val="00BD6705"/>
    <w:rsid w:val="00BD6854"/>
    <w:rsid w:val="00BD7C94"/>
    <w:rsid w:val="00BE1130"/>
    <w:rsid w:val="00BE2246"/>
    <w:rsid w:val="00BE336A"/>
    <w:rsid w:val="00BE4545"/>
    <w:rsid w:val="00BE4AE0"/>
    <w:rsid w:val="00BE55DD"/>
    <w:rsid w:val="00BF3021"/>
    <w:rsid w:val="00BF5545"/>
    <w:rsid w:val="00BF59E6"/>
    <w:rsid w:val="00BF6085"/>
    <w:rsid w:val="00BF7568"/>
    <w:rsid w:val="00BF799A"/>
    <w:rsid w:val="00BF79F5"/>
    <w:rsid w:val="00C0125A"/>
    <w:rsid w:val="00C01510"/>
    <w:rsid w:val="00C017DE"/>
    <w:rsid w:val="00C03C77"/>
    <w:rsid w:val="00C0429F"/>
    <w:rsid w:val="00C04381"/>
    <w:rsid w:val="00C04A37"/>
    <w:rsid w:val="00C05416"/>
    <w:rsid w:val="00C0557D"/>
    <w:rsid w:val="00C06B9B"/>
    <w:rsid w:val="00C06D20"/>
    <w:rsid w:val="00C10E26"/>
    <w:rsid w:val="00C10F6E"/>
    <w:rsid w:val="00C114ED"/>
    <w:rsid w:val="00C12693"/>
    <w:rsid w:val="00C13375"/>
    <w:rsid w:val="00C14D92"/>
    <w:rsid w:val="00C15829"/>
    <w:rsid w:val="00C15A55"/>
    <w:rsid w:val="00C16F00"/>
    <w:rsid w:val="00C174F8"/>
    <w:rsid w:val="00C17DAA"/>
    <w:rsid w:val="00C21DD4"/>
    <w:rsid w:val="00C22269"/>
    <w:rsid w:val="00C22CA2"/>
    <w:rsid w:val="00C22CC1"/>
    <w:rsid w:val="00C23415"/>
    <w:rsid w:val="00C24167"/>
    <w:rsid w:val="00C25A94"/>
    <w:rsid w:val="00C269C1"/>
    <w:rsid w:val="00C30485"/>
    <w:rsid w:val="00C318AA"/>
    <w:rsid w:val="00C31CE9"/>
    <w:rsid w:val="00C3268F"/>
    <w:rsid w:val="00C342B9"/>
    <w:rsid w:val="00C3430F"/>
    <w:rsid w:val="00C34621"/>
    <w:rsid w:val="00C357DC"/>
    <w:rsid w:val="00C35A9B"/>
    <w:rsid w:val="00C40D81"/>
    <w:rsid w:val="00C41026"/>
    <w:rsid w:val="00C414D8"/>
    <w:rsid w:val="00C41510"/>
    <w:rsid w:val="00C441FC"/>
    <w:rsid w:val="00C44664"/>
    <w:rsid w:val="00C4566B"/>
    <w:rsid w:val="00C46696"/>
    <w:rsid w:val="00C47680"/>
    <w:rsid w:val="00C51F99"/>
    <w:rsid w:val="00C528F2"/>
    <w:rsid w:val="00C5385D"/>
    <w:rsid w:val="00C54F47"/>
    <w:rsid w:val="00C5699D"/>
    <w:rsid w:val="00C56C60"/>
    <w:rsid w:val="00C60AE8"/>
    <w:rsid w:val="00C640AE"/>
    <w:rsid w:val="00C64F95"/>
    <w:rsid w:val="00C66709"/>
    <w:rsid w:val="00C70CB4"/>
    <w:rsid w:val="00C730AC"/>
    <w:rsid w:val="00C7330F"/>
    <w:rsid w:val="00C7535D"/>
    <w:rsid w:val="00C75516"/>
    <w:rsid w:val="00C7588A"/>
    <w:rsid w:val="00C802EB"/>
    <w:rsid w:val="00C80339"/>
    <w:rsid w:val="00C8224E"/>
    <w:rsid w:val="00C83783"/>
    <w:rsid w:val="00C852BC"/>
    <w:rsid w:val="00C8675D"/>
    <w:rsid w:val="00C87464"/>
    <w:rsid w:val="00C87677"/>
    <w:rsid w:val="00C876F0"/>
    <w:rsid w:val="00C9049B"/>
    <w:rsid w:val="00C91A1D"/>
    <w:rsid w:val="00C91BCB"/>
    <w:rsid w:val="00C92610"/>
    <w:rsid w:val="00C92E89"/>
    <w:rsid w:val="00C93B7F"/>
    <w:rsid w:val="00C9490C"/>
    <w:rsid w:val="00C949AD"/>
    <w:rsid w:val="00C95AD3"/>
    <w:rsid w:val="00CA0CC5"/>
    <w:rsid w:val="00CA233D"/>
    <w:rsid w:val="00CA4918"/>
    <w:rsid w:val="00CA5741"/>
    <w:rsid w:val="00CA6053"/>
    <w:rsid w:val="00CA6A23"/>
    <w:rsid w:val="00CB0C04"/>
    <w:rsid w:val="00CB0C64"/>
    <w:rsid w:val="00CB29A9"/>
    <w:rsid w:val="00CB4683"/>
    <w:rsid w:val="00CB5010"/>
    <w:rsid w:val="00CC331D"/>
    <w:rsid w:val="00CC673F"/>
    <w:rsid w:val="00CD3CDF"/>
    <w:rsid w:val="00CD69F1"/>
    <w:rsid w:val="00CD6CC0"/>
    <w:rsid w:val="00CE0466"/>
    <w:rsid w:val="00CE1332"/>
    <w:rsid w:val="00CE28F8"/>
    <w:rsid w:val="00CE7302"/>
    <w:rsid w:val="00CE7AD9"/>
    <w:rsid w:val="00CF1C56"/>
    <w:rsid w:val="00CF20C6"/>
    <w:rsid w:val="00CF3A27"/>
    <w:rsid w:val="00CF511B"/>
    <w:rsid w:val="00CF5914"/>
    <w:rsid w:val="00CF7963"/>
    <w:rsid w:val="00D00930"/>
    <w:rsid w:val="00D00E47"/>
    <w:rsid w:val="00D02BCB"/>
    <w:rsid w:val="00D05670"/>
    <w:rsid w:val="00D10F6C"/>
    <w:rsid w:val="00D118E3"/>
    <w:rsid w:val="00D11B3C"/>
    <w:rsid w:val="00D150E7"/>
    <w:rsid w:val="00D16E28"/>
    <w:rsid w:val="00D20A57"/>
    <w:rsid w:val="00D20B06"/>
    <w:rsid w:val="00D23AE0"/>
    <w:rsid w:val="00D244A1"/>
    <w:rsid w:val="00D24C98"/>
    <w:rsid w:val="00D2797B"/>
    <w:rsid w:val="00D318FB"/>
    <w:rsid w:val="00D32405"/>
    <w:rsid w:val="00D32DDC"/>
    <w:rsid w:val="00D33FC1"/>
    <w:rsid w:val="00D345E6"/>
    <w:rsid w:val="00D4299A"/>
    <w:rsid w:val="00D4443F"/>
    <w:rsid w:val="00D446EB"/>
    <w:rsid w:val="00D45B2B"/>
    <w:rsid w:val="00D5172A"/>
    <w:rsid w:val="00D54270"/>
    <w:rsid w:val="00D54384"/>
    <w:rsid w:val="00D54718"/>
    <w:rsid w:val="00D57DBC"/>
    <w:rsid w:val="00D62078"/>
    <w:rsid w:val="00D6604B"/>
    <w:rsid w:val="00D67986"/>
    <w:rsid w:val="00D679C2"/>
    <w:rsid w:val="00D700FB"/>
    <w:rsid w:val="00D70473"/>
    <w:rsid w:val="00D71C45"/>
    <w:rsid w:val="00D73356"/>
    <w:rsid w:val="00D7471A"/>
    <w:rsid w:val="00D759C3"/>
    <w:rsid w:val="00D80241"/>
    <w:rsid w:val="00D803C3"/>
    <w:rsid w:val="00D81788"/>
    <w:rsid w:val="00D83C71"/>
    <w:rsid w:val="00D85976"/>
    <w:rsid w:val="00D85A88"/>
    <w:rsid w:val="00D85F8B"/>
    <w:rsid w:val="00D864D1"/>
    <w:rsid w:val="00D8795F"/>
    <w:rsid w:val="00D92198"/>
    <w:rsid w:val="00D92473"/>
    <w:rsid w:val="00D92A08"/>
    <w:rsid w:val="00D9369B"/>
    <w:rsid w:val="00D93836"/>
    <w:rsid w:val="00D93BAD"/>
    <w:rsid w:val="00D94C52"/>
    <w:rsid w:val="00D94CD6"/>
    <w:rsid w:val="00DA0009"/>
    <w:rsid w:val="00DA04A6"/>
    <w:rsid w:val="00DA0FA8"/>
    <w:rsid w:val="00DA28A7"/>
    <w:rsid w:val="00DA326D"/>
    <w:rsid w:val="00DA3B26"/>
    <w:rsid w:val="00DA4115"/>
    <w:rsid w:val="00DA54C0"/>
    <w:rsid w:val="00DA687A"/>
    <w:rsid w:val="00DA73F4"/>
    <w:rsid w:val="00DA7BCB"/>
    <w:rsid w:val="00DB1824"/>
    <w:rsid w:val="00DB1EE5"/>
    <w:rsid w:val="00DB2532"/>
    <w:rsid w:val="00DB4AAF"/>
    <w:rsid w:val="00DB6653"/>
    <w:rsid w:val="00DB6A82"/>
    <w:rsid w:val="00DB6F2A"/>
    <w:rsid w:val="00DC0D91"/>
    <w:rsid w:val="00DC12C3"/>
    <w:rsid w:val="00DC143A"/>
    <w:rsid w:val="00DC2D75"/>
    <w:rsid w:val="00DC424B"/>
    <w:rsid w:val="00DC4EC0"/>
    <w:rsid w:val="00DC5749"/>
    <w:rsid w:val="00DD0093"/>
    <w:rsid w:val="00DD1819"/>
    <w:rsid w:val="00DD3358"/>
    <w:rsid w:val="00DD3E7E"/>
    <w:rsid w:val="00DE067A"/>
    <w:rsid w:val="00DE2746"/>
    <w:rsid w:val="00DE376D"/>
    <w:rsid w:val="00DE3DC0"/>
    <w:rsid w:val="00DE5089"/>
    <w:rsid w:val="00DE52A6"/>
    <w:rsid w:val="00DE5C66"/>
    <w:rsid w:val="00DE67D5"/>
    <w:rsid w:val="00DF22BF"/>
    <w:rsid w:val="00DF38C7"/>
    <w:rsid w:val="00DF3E5F"/>
    <w:rsid w:val="00DF669E"/>
    <w:rsid w:val="00E01550"/>
    <w:rsid w:val="00E019CE"/>
    <w:rsid w:val="00E01B1E"/>
    <w:rsid w:val="00E01CE8"/>
    <w:rsid w:val="00E0248A"/>
    <w:rsid w:val="00E0416F"/>
    <w:rsid w:val="00E06AAE"/>
    <w:rsid w:val="00E07FD0"/>
    <w:rsid w:val="00E1279C"/>
    <w:rsid w:val="00E128F6"/>
    <w:rsid w:val="00E13DF5"/>
    <w:rsid w:val="00E15A46"/>
    <w:rsid w:val="00E167F6"/>
    <w:rsid w:val="00E22FDE"/>
    <w:rsid w:val="00E2390F"/>
    <w:rsid w:val="00E243C7"/>
    <w:rsid w:val="00E248CB"/>
    <w:rsid w:val="00E24E3C"/>
    <w:rsid w:val="00E25113"/>
    <w:rsid w:val="00E251A4"/>
    <w:rsid w:val="00E26CC2"/>
    <w:rsid w:val="00E3096B"/>
    <w:rsid w:val="00E31DA9"/>
    <w:rsid w:val="00E32413"/>
    <w:rsid w:val="00E32A0C"/>
    <w:rsid w:val="00E331CA"/>
    <w:rsid w:val="00E33E27"/>
    <w:rsid w:val="00E36797"/>
    <w:rsid w:val="00E40BA0"/>
    <w:rsid w:val="00E410BD"/>
    <w:rsid w:val="00E411C0"/>
    <w:rsid w:val="00E41681"/>
    <w:rsid w:val="00E4219F"/>
    <w:rsid w:val="00E42466"/>
    <w:rsid w:val="00E430FA"/>
    <w:rsid w:val="00E4357B"/>
    <w:rsid w:val="00E4476B"/>
    <w:rsid w:val="00E44867"/>
    <w:rsid w:val="00E45F39"/>
    <w:rsid w:val="00E46002"/>
    <w:rsid w:val="00E4650D"/>
    <w:rsid w:val="00E4766E"/>
    <w:rsid w:val="00E47B31"/>
    <w:rsid w:val="00E5053A"/>
    <w:rsid w:val="00E50BEA"/>
    <w:rsid w:val="00E50DFE"/>
    <w:rsid w:val="00E5178B"/>
    <w:rsid w:val="00E524EB"/>
    <w:rsid w:val="00E52DAC"/>
    <w:rsid w:val="00E52F0C"/>
    <w:rsid w:val="00E56022"/>
    <w:rsid w:val="00E57CA1"/>
    <w:rsid w:val="00E616F0"/>
    <w:rsid w:val="00E61D76"/>
    <w:rsid w:val="00E6270E"/>
    <w:rsid w:val="00E639D4"/>
    <w:rsid w:val="00E71B49"/>
    <w:rsid w:val="00E71CAA"/>
    <w:rsid w:val="00E726A2"/>
    <w:rsid w:val="00E72BF4"/>
    <w:rsid w:val="00E72BFA"/>
    <w:rsid w:val="00E73B98"/>
    <w:rsid w:val="00E7572F"/>
    <w:rsid w:val="00E75C8B"/>
    <w:rsid w:val="00E76CB0"/>
    <w:rsid w:val="00E8002F"/>
    <w:rsid w:val="00E82EA1"/>
    <w:rsid w:val="00E82F70"/>
    <w:rsid w:val="00E83095"/>
    <w:rsid w:val="00E83D29"/>
    <w:rsid w:val="00E84750"/>
    <w:rsid w:val="00E86628"/>
    <w:rsid w:val="00E86925"/>
    <w:rsid w:val="00E86F28"/>
    <w:rsid w:val="00E871C7"/>
    <w:rsid w:val="00E87408"/>
    <w:rsid w:val="00E94CAA"/>
    <w:rsid w:val="00E960CF"/>
    <w:rsid w:val="00E9619F"/>
    <w:rsid w:val="00EA4933"/>
    <w:rsid w:val="00EA5A9A"/>
    <w:rsid w:val="00EB01D2"/>
    <w:rsid w:val="00EB20CB"/>
    <w:rsid w:val="00EB2E21"/>
    <w:rsid w:val="00EB4342"/>
    <w:rsid w:val="00EB43A9"/>
    <w:rsid w:val="00EB442E"/>
    <w:rsid w:val="00EB4D43"/>
    <w:rsid w:val="00EB5ACA"/>
    <w:rsid w:val="00EB5B64"/>
    <w:rsid w:val="00EB680D"/>
    <w:rsid w:val="00EB737A"/>
    <w:rsid w:val="00EB7A4A"/>
    <w:rsid w:val="00EC122C"/>
    <w:rsid w:val="00EC35E2"/>
    <w:rsid w:val="00EC45D6"/>
    <w:rsid w:val="00EC49E9"/>
    <w:rsid w:val="00EC71E0"/>
    <w:rsid w:val="00EC7DF2"/>
    <w:rsid w:val="00ED04D7"/>
    <w:rsid w:val="00ED0A28"/>
    <w:rsid w:val="00ED10D7"/>
    <w:rsid w:val="00ED2A19"/>
    <w:rsid w:val="00ED2D85"/>
    <w:rsid w:val="00ED331A"/>
    <w:rsid w:val="00ED3498"/>
    <w:rsid w:val="00ED4ACE"/>
    <w:rsid w:val="00ED5E27"/>
    <w:rsid w:val="00ED609F"/>
    <w:rsid w:val="00ED6DFD"/>
    <w:rsid w:val="00ED7F20"/>
    <w:rsid w:val="00EE0399"/>
    <w:rsid w:val="00EE2C89"/>
    <w:rsid w:val="00EE5F0D"/>
    <w:rsid w:val="00EE683E"/>
    <w:rsid w:val="00EE6C50"/>
    <w:rsid w:val="00EE7411"/>
    <w:rsid w:val="00EE745E"/>
    <w:rsid w:val="00EF0CA4"/>
    <w:rsid w:val="00EF4541"/>
    <w:rsid w:val="00EF4ECD"/>
    <w:rsid w:val="00EF4ED5"/>
    <w:rsid w:val="00EF7385"/>
    <w:rsid w:val="00F00E7E"/>
    <w:rsid w:val="00F017E0"/>
    <w:rsid w:val="00F01D27"/>
    <w:rsid w:val="00F01E5E"/>
    <w:rsid w:val="00F01F67"/>
    <w:rsid w:val="00F02DDA"/>
    <w:rsid w:val="00F046D3"/>
    <w:rsid w:val="00F05456"/>
    <w:rsid w:val="00F066CB"/>
    <w:rsid w:val="00F07512"/>
    <w:rsid w:val="00F11674"/>
    <w:rsid w:val="00F13399"/>
    <w:rsid w:val="00F14E56"/>
    <w:rsid w:val="00F159A1"/>
    <w:rsid w:val="00F15D5E"/>
    <w:rsid w:val="00F16E3E"/>
    <w:rsid w:val="00F17344"/>
    <w:rsid w:val="00F203C2"/>
    <w:rsid w:val="00F20D10"/>
    <w:rsid w:val="00F212DF"/>
    <w:rsid w:val="00F2166E"/>
    <w:rsid w:val="00F21F9A"/>
    <w:rsid w:val="00F2486B"/>
    <w:rsid w:val="00F25231"/>
    <w:rsid w:val="00F26113"/>
    <w:rsid w:val="00F279D0"/>
    <w:rsid w:val="00F318BE"/>
    <w:rsid w:val="00F32E2F"/>
    <w:rsid w:val="00F34489"/>
    <w:rsid w:val="00F350D5"/>
    <w:rsid w:val="00F35F2F"/>
    <w:rsid w:val="00F370CD"/>
    <w:rsid w:val="00F412CF"/>
    <w:rsid w:val="00F41C09"/>
    <w:rsid w:val="00F43785"/>
    <w:rsid w:val="00F453D1"/>
    <w:rsid w:val="00F4684A"/>
    <w:rsid w:val="00F4688A"/>
    <w:rsid w:val="00F46E79"/>
    <w:rsid w:val="00F50602"/>
    <w:rsid w:val="00F5363E"/>
    <w:rsid w:val="00F5381B"/>
    <w:rsid w:val="00F54FF2"/>
    <w:rsid w:val="00F65175"/>
    <w:rsid w:val="00F708A9"/>
    <w:rsid w:val="00F70DDF"/>
    <w:rsid w:val="00F7151D"/>
    <w:rsid w:val="00F72F9C"/>
    <w:rsid w:val="00F739F9"/>
    <w:rsid w:val="00F746A4"/>
    <w:rsid w:val="00F7594D"/>
    <w:rsid w:val="00F829E4"/>
    <w:rsid w:val="00F835FA"/>
    <w:rsid w:val="00F83E07"/>
    <w:rsid w:val="00F83F68"/>
    <w:rsid w:val="00F843DC"/>
    <w:rsid w:val="00F844D4"/>
    <w:rsid w:val="00F84C2C"/>
    <w:rsid w:val="00F90188"/>
    <w:rsid w:val="00F91AAB"/>
    <w:rsid w:val="00F92E87"/>
    <w:rsid w:val="00F96173"/>
    <w:rsid w:val="00F96979"/>
    <w:rsid w:val="00F96BC8"/>
    <w:rsid w:val="00F9706A"/>
    <w:rsid w:val="00F974DC"/>
    <w:rsid w:val="00F97C81"/>
    <w:rsid w:val="00FA0254"/>
    <w:rsid w:val="00FA0D9D"/>
    <w:rsid w:val="00FA33F7"/>
    <w:rsid w:val="00FA40F2"/>
    <w:rsid w:val="00FA48D4"/>
    <w:rsid w:val="00FA6439"/>
    <w:rsid w:val="00FA659A"/>
    <w:rsid w:val="00FA6B54"/>
    <w:rsid w:val="00FB18B0"/>
    <w:rsid w:val="00FB281D"/>
    <w:rsid w:val="00FB513E"/>
    <w:rsid w:val="00FB57AA"/>
    <w:rsid w:val="00FB605C"/>
    <w:rsid w:val="00FB7727"/>
    <w:rsid w:val="00FB7C03"/>
    <w:rsid w:val="00FC03B3"/>
    <w:rsid w:val="00FC232D"/>
    <w:rsid w:val="00FC33DB"/>
    <w:rsid w:val="00FC42B5"/>
    <w:rsid w:val="00FC4CE4"/>
    <w:rsid w:val="00FC6FFB"/>
    <w:rsid w:val="00FD210E"/>
    <w:rsid w:val="00FD2561"/>
    <w:rsid w:val="00FD4D12"/>
    <w:rsid w:val="00FD5783"/>
    <w:rsid w:val="00FD6EF0"/>
    <w:rsid w:val="00FD766F"/>
    <w:rsid w:val="00FE04A2"/>
    <w:rsid w:val="00FE05C8"/>
    <w:rsid w:val="00FE0D1E"/>
    <w:rsid w:val="00FE11EA"/>
    <w:rsid w:val="00FE1453"/>
    <w:rsid w:val="00FE26D4"/>
    <w:rsid w:val="00FE3599"/>
    <w:rsid w:val="00FE50BC"/>
    <w:rsid w:val="00FF2022"/>
    <w:rsid w:val="00FF440C"/>
    <w:rsid w:val="00FF462A"/>
    <w:rsid w:val="00FF4F29"/>
    <w:rsid w:val="00FF588A"/>
    <w:rsid w:val="00FF703F"/>
    <w:rsid w:val="00FF7D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78FE10"/>
  <w15:chartTrackingRefBased/>
  <w15:docId w15:val="{5ED379F6-ACA1-4906-B348-B4B778E0C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lsdException w:name="table of figures" w:semiHidden="1" w:uiPriority="0"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lsdException w:name="Document Map" w:semiHidden="1" w:uiPriority="0" w:unhideWhenUsed="1"/>
    <w:lsdException w:name="Plain Text" w:semiHidden="1" w:uiPriority="0" w:unhideWhenUsed="1"/>
    <w:lsdException w:name="E-mail Signature" w:semiHidden="1" w:uiPriority="0"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D208D"/>
    <w:pPr>
      <w:jc w:val="both"/>
    </w:pPr>
    <w:rPr>
      <w:rFonts w:ascii="Times New Roman" w:eastAsia="Times New Roman" w:hAnsi="Times New Roman"/>
    </w:rPr>
  </w:style>
  <w:style w:type="paragraph" w:styleId="Nagwek1">
    <w:name w:val="heading 1"/>
    <w:aliases w:val="N 1,Title 1"/>
    <w:basedOn w:val="Normalny"/>
    <w:next w:val="Normalny"/>
    <w:link w:val="Nagwek1Znak"/>
    <w:uiPriority w:val="99"/>
    <w:qFormat/>
    <w:rsid w:val="00466AD6"/>
    <w:pPr>
      <w:keepNext/>
      <w:spacing w:before="240" w:after="60"/>
      <w:outlineLvl w:val="0"/>
    </w:pPr>
    <w:rPr>
      <w:b/>
      <w:spacing w:val="-3"/>
      <w:kern w:val="28"/>
      <w:sz w:val="28"/>
    </w:rPr>
  </w:style>
  <w:style w:type="paragraph" w:styleId="Nagwek2">
    <w:name w:val="heading 2"/>
    <w:basedOn w:val="Normalny"/>
    <w:next w:val="Normalny"/>
    <w:link w:val="Nagwek2Znak"/>
    <w:uiPriority w:val="99"/>
    <w:qFormat/>
    <w:rsid w:val="00466AD6"/>
    <w:pPr>
      <w:keepNext/>
      <w:spacing w:before="240" w:after="60"/>
      <w:outlineLvl w:val="1"/>
    </w:pPr>
    <w:rPr>
      <w:b/>
      <w:spacing w:val="-3"/>
      <w:sz w:val="28"/>
    </w:rPr>
  </w:style>
  <w:style w:type="paragraph" w:styleId="Nagwek3">
    <w:name w:val="heading 3"/>
    <w:basedOn w:val="Normalny"/>
    <w:next w:val="Normalny"/>
    <w:link w:val="Nagwek3Znak"/>
    <w:uiPriority w:val="99"/>
    <w:qFormat/>
    <w:rsid w:val="00466AD6"/>
    <w:pPr>
      <w:keepNext/>
      <w:spacing w:before="200" w:after="200"/>
      <w:jc w:val="center"/>
      <w:outlineLvl w:val="2"/>
    </w:pPr>
    <w:rPr>
      <w:b/>
    </w:rPr>
  </w:style>
  <w:style w:type="paragraph" w:styleId="Nagwek4">
    <w:name w:val="heading 4"/>
    <w:basedOn w:val="Normalny"/>
    <w:next w:val="Normalny"/>
    <w:link w:val="Nagwek4Znak"/>
    <w:uiPriority w:val="99"/>
    <w:qFormat/>
    <w:rsid w:val="00466AD6"/>
    <w:pPr>
      <w:keepNext/>
      <w:outlineLvl w:val="3"/>
    </w:pPr>
    <w:rPr>
      <w:b/>
      <w:color w:val="FFFF00"/>
    </w:rPr>
  </w:style>
  <w:style w:type="paragraph" w:styleId="Nagwek5">
    <w:name w:val="heading 5"/>
    <w:basedOn w:val="Normalny"/>
    <w:next w:val="Normalny"/>
    <w:link w:val="Nagwek5Znak"/>
    <w:uiPriority w:val="9"/>
    <w:qFormat/>
    <w:rsid w:val="00466AD6"/>
    <w:pPr>
      <w:spacing w:before="80" w:after="80"/>
      <w:outlineLvl w:val="4"/>
    </w:pPr>
    <w:rPr>
      <w:b/>
    </w:rPr>
  </w:style>
  <w:style w:type="paragraph" w:styleId="Nagwek6">
    <w:name w:val="heading 6"/>
    <w:basedOn w:val="Normalny"/>
    <w:next w:val="Normalny"/>
    <w:link w:val="Nagwek6Znak"/>
    <w:uiPriority w:val="99"/>
    <w:qFormat/>
    <w:rsid w:val="00466AD6"/>
    <w:pPr>
      <w:keepNext/>
      <w:outlineLvl w:val="5"/>
    </w:pPr>
    <w:rPr>
      <w:b/>
      <w:color w:val="000000"/>
    </w:rPr>
  </w:style>
  <w:style w:type="paragraph" w:styleId="Nagwek7">
    <w:name w:val="heading 7"/>
    <w:basedOn w:val="Normalny"/>
    <w:next w:val="Normalny"/>
    <w:link w:val="Nagwek7Znak"/>
    <w:uiPriority w:val="99"/>
    <w:qFormat/>
    <w:rsid w:val="00466AD6"/>
    <w:pPr>
      <w:keepNext/>
      <w:spacing w:after="120"/>
      <w:outlineLvl w:val="6"/>
    </w:pPr>
    <w:rPr>
      <w:u w:val="single"/>
    </w:rPr>
  </w:style>
  <w:style w:type="paragraph" w:styleId="Nagwek8">
    <w:name w:val="heading 8"/>
    <w:basedOn w:val="Normalny"/>
    <w:next w:val="Normalny"/>
    <w:link w:val="Nagwek8Znak"/>
    <w:uiPriority w:val="99"/>
    <w:qFormat/>
    <w:rsid w:val="00466AD6"/>
    <w:pPr>
      <w:spacing w:before="240" w:after="60"/>
      <w:outlineLvl w:val="7"/>
    </w:pPr>
    <w:rPr>
      <w:i/>
      <w:iCs/>
      <w:sz w:val="24"/>
      <w:szCs w:val="24"/>
    </w:rPr>
  </w:style>
  <w:style w:type="paragraph" w:styleId="Nagwek9">
    <w:name w:val="heading 9"/>
    <w:basedOn w:val="Normalny"/>
    <w:next w:val="Normalny"/>
    <w:link w:val="Nagwek9Znak"/>
    <w:uiPriority w:val="99"/>
    <w:qFormat/>
    <w:rsid w:val="00466AD6"/>
    <w:pPr>
      <w:keepNext/>
      <w:spacing w:line="360" w:lineRule="auto"/>
      <w:jc w:val="center"/>
      <w:outlineLvl w:val="8"/>
    </w:pPr>
    <w:rPr>
      <w:b/>
      <w:sz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 1 Znak,Title 1 Znak"/>
    <w:link w:val="Nagwek1"/>
    <w:uiPriority w:val="99"/>
    <w:rsid w:val="00466AD6"/>
    <w:rPr>
      <w:rFonts w:ascii="Times New Roman" w:eastAsia="Times New Roman" w:hAnsi="Times New Roman" w:cs="Times New Roman"/>
      <w:b/>
      <w:spacing w:val="-3"/>
      <w:kern w:val="28"/>
      <w:sz w:val="28"/>
      <w:szCs w:val="20"/>
      <w:lang w:eastAsia="pl-PL"/>
    </w:rPr>
  </w:style>
  <w:style w:type="character" w:customStyle="1" w:styleId="Nagwek2Znak">
    <w:name w:val="Nagłówek 2 Znak"/>
    <w:link w:val="Nagwek2"/>
    <w:uiPriority w:val="9"/>
    <w:rsid w:val="00466AD6"/>
    <w:rPr>
      <w:rFonts w:ascii="Times New Roman" w:eastAsia="Times New Roman" w:hAnsi="Times New Roman" w:cs="Times New Roman"/>
      <w:b/>
      <w:spacing w:val="-3"/>
      <w:sz w:val="28"/>
      <w:szCs w:val="20"/>
      <w:lang w:eastAsia="pl-PL"/>
    </w:rPr>
  </w:style>
  <w:style w:type="character" w:customStyle="1" w:styleId="Nagwek3Znak">
    <w:name w:val="Nagłówek 3 Znak"/>
    <w:link w:val="Nagwek3"/>
    <w:uiPriority w:val="99"/>
    <w:rsid w:val="00466AD6"/>
    <w:rPr>
      <w:rFonts w:ascii="Times New Roman" w:eastAsia="Times New Roman" w:hAnsi="Times New Roman" w:cs="Times New Roman"/>
      <w:b/>
      <w:sz w:val="20"/>
      <w:szCs w:val="20"/>
      <w:lang w:eastAsia="pl-PL"/>
    </w:rPr>
  </w:style>
  <w:style w:type="character" w:customStyle="1" w:styleId="Nagwek4Znak">
    <w:name w:val="Nagłówek 4 Znak"/>
    <w:link w:val="Nagwek4"/>
    <w:uiPriority w:val="9"/>
    <w:rsid w:val="00466AD6"/>
    <w:rPr>
      <w:rFonts w:ascii="Times New Roman" w:eastAsia="Times New Roman" w:hAnsi="Times New Roman" w:cs="Times New Roman"/>
      <w:b/>
      <w:color w:val="FFFF00"/>
      <w:sz w:val="20"/>
      <w:szCs w:val="20"/>
      <w:lang w:eastAsia="pl-PL"/>
    </w:rPr>
  </w:style>
  <w:style w:type="character" w:customStyle="1" w:styleId="Nagwek5Znak">
    <w:name w:val="Nagłówek 5 Znak"/>
    <w:link w:val="Nagwek5"/>
    <w:uiPriority w:val="9"/>
    <w:rsid w:val="00466AD6"/>
    <w:rPr>
      <w:rFonts w:ascii="Times New Roman" w:eastAsia="Times New Roman" w:hAnsi="Times New Roman" w:cs="Times New Roman"/>
      <w:b/>
      <w:sz w:val="20"/>
      <w:szCs w:val="20"/>
      <w:lang w:eastAsia="pl-PL"/>
    </w:rPr>
  </w:style>
  <w:style w:type="character" w:customStyle="1" w:styleId="Nagwek6Znak">
    <w:name w:val="Nagłówek 6 Znak"/>
    <w:link w:val="Nagwek6"/>
    <w:uiPriority w:val="99"/>
    <w:rsid w:val="00466AD6"/>
    <w:rPr>
      <w:rFonts w:ascii="Times New Roman" w:eastAsia="Times New Roman" w:hAnsi="Times New Roman" w:cs="Times New Roman"/>
      <w:b/>
      <w:color w:val="000000"/>
      <w:sz w:val="20"/>
      <w:szCs w:val="20"/>
      <w:lang w:eastAsia="pl-PL"/>
    </w:rPr>
  </w:style>
  <w:style w:type="character" w:customStyle="1" w:styleId="Nagwek7Znak">
    <w:name w:val="Nagłówek 7 Znak"/>
    <w:link w:val="Nagwek7"/>
    <w:uiPriority w:val="99"/>
    <w:rsid w:val="00466AD6"/>
    <w:rPr>
      <w:rFonts w:ascii="Times New Roman" w:eastAsia="Times New Roman" w:hAnsi="Times New Roman" w:cs="Times New Roman"/>
      <w:sz w:val="20"/>
      <w:szCs w:val="20"/>
      <w:u w:val="single"/>
      <w:lang w:eastAsia="pl-PL"/>
    </w:rPr>
  </w:style>
  <w:style w:type="character" w:customStyle="1" w:styleId="Nagwek8Znak">
    <w:name w:val="Nagłówek 8 Znak"/>
    <w:link w:val="Nagwek8"/>
    <w:uiPriority w:val="99"/>
    <w:rsid w:val="00466AD6"/>
    <w:rPr>
      <w:rFonts w:ascii="Times New Roman" w:eastAsia="Times New Roman" w:hAnsi="Times New Roman" w:cs="Times New Roman"/>
      <w:i/>
      <w:iCs/>
      <w:sz w:val="24"/>
      <w:szCs w:val="24"/>
      <w:lang w:eastAsia="pl-PL"/>
    </w:rPr>
  </w:style>
  <w:style w:type="character" w:customStyle="1" w:styleId="Nagwek9Znak">
    <w:name w:val="Nagłówek 9 Znak"/>
    <w:link w:val="Nagwek9"/>
    <w:uiPriority w:val="99"/>
    <w:rsid w:val="00466AD6"/>
    <w:rPr>
      <w:rFonts w:ascii="Times New Roman" w:eastAsia="Times New Roman" w:hAnsi="Times New Roman" w:cs="Times New Roman"/>
      <w:b/>
      <w:sz w:val="36"/>
      <w:szCs w:val="20"/>
      <w:lang w:eastAsia="pl-PL"/>
    </w:rPr>
  </w:style>
  <w:style w:type="paragraph" w:styleId="Tekstprzypisudolnego">
    <w:name w:val="footnote text"/>
    <w:basedOn w:val="Normalny"/>
    <w:link w:val="TekstprzypisudolnegoZnak"/>
    <w:rsid w:val="00466AD6"/>
  </w:style>
  <w:style w:type="character" w:customStyle="1" w:styleId="TekstprzypisudolnegoZnak">
    <w:name w:val="Tekst przypisu dolnego Znak"/>
    <w:link w:val="Tekstprzypisudolnego"/>
    <w:rsid w:val="00466AD6"/>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iPriority w:val="99"/>
    <w:rsid w:val="00466AD6"/>
    <w:rPr>
      <w:rFonts w:ascii="Arial" w:hAnsi="Arial"/>
      <w:sz w:val="18"/>
    </w:rPr>
  </w:style>
  <w:style w:type="character" w:customStyle="1" w:styleId="Tekstpodstawowy2Znak">
    <w:name w:val="Tekst podstawowy 2 Znak"/>
    <w:link w:val="Tekstpodstawowy2"/>
    <w:uiPriority w:val="99"/>
    <w:rsid w:val="00466AD6"/>
    <w:rPr>
      <w:rFonts w:ascii="Arial" w:eastAsia="Times New Roman" w:hAnsi="Arial" w:cs="Times New Roman"/>
      <w:sz w:val="18"/>
      <w:szCs w:val="20"/>
      <w:lang w:eastAsia="pl-PL"/>
    </w:rPr>
  </w:style>
  <w:style w:type="paragraph" w:styleId="Tekstpodstawowy3">
    <w:name w:val="Body Text 3"/>
    <w:basedOn w:val="Normalny"/>
    <w:link w:val="Tekstpodstawowy3Znak"/>
    <w:rsid w:val="00466AD6"/>
    <w:pPr>
      <w:jc w:val="center"/>
    </w:pPr>
  </w:style>
  <w:style w:type="character" w:customStyle="1" w:styleId="Tekstpodstawowy3Znak">
    <w:name w:val="Tekst podstawowy 3 Znak"/>
    <w:link w:val="Tekstpodstawowy3"/>
    <w:rsid w:val="00466AD6"/>
    <w:rPr>
      <w:rFonts w:ascii="Times New Roman" w:eastAsia="Times New Roman" w:hAnsi="Times New Roman" w:cs="Times New Roman"/>
      <w:sz w:val="20"/>
      <w:szCs w:val="20"/>
      <w:lang w:eastAsia="pl-PL"/>
    </w:rPr>
  </w:style>
  <w:style w:type="paragraph" w:styleId="Tekstpodstawowy">
    <w:name w:val="Body Text"/>
    <w:aliases w:val="a2, Znak"/>
    <w:basedOn w:val="Normalny"/>
    <w:link w:val="TekstpodstawowyZnak"/>
    <w:uiPriority w:val="99"/>
    <w:qFormat/>
    <w:rsid w:val="00466AD6"/>
    <w:pPr>
      <w:spacing w:after="120"/>
    </w:pPr>
  </w:style>
  <w:style w:type="character" w:customStyle="1" w:styleId="TekstpodstawowyZnak">
    <w:name w:val="Tekst podstawowy Znak"/>
    <w:aliases w:val="a2 Znak2, Znak Znak"/>
    <w:link w:val="Tekstpodstawowy"/>
    <w:uiPriority w:val="99"/>
    <w:rsid w:val="00466AD6"/>
    <w:rPr>
      <w:rFonts w:ascii="Times New Roman" w:eastAsia="Times New Roman" w:hAnsi="Times New Roman" w:cs="Times New Roman"/>
      <w:sz w:val="20"/>
      <w:szCs w:val="20"/>
      <w:lang w:eastAsia="pl-PL"/>
    </w:rPr>
  </w:style>
  <w:style w:type="paragraph" w:styleId="Lista">
    <w:name w:val="List"/>
    <w:basedOn w:val="Normalny"/>
    <w:rsid w:val="00466AD6"/>
    <w:pPr>
      <w:ind w:left="283" w:hanging="283"/>
    </w:pPr>
  </w:style>
  <w:style w:type="paragraph" w:styleId="Tekstkomentarza">
    <w:name w:val="annotation text"/>
    <w:basedOn w:val="Normalny"/>
    <w:link w:val="TekstkomentarzaZnak"/>
    <w:uiPriority w:val="99"/>
    <w:rsid w:val="00466AD6"/>
    <w:rPr>
      <w:b/>
      <w:lang w:val="en-US"/>
    </w:rPr>
  </w:style>
  <w:style w:type="character" w:customStyle="1" w:styleId="TekstkomentarzaZnak">
    <w:name w:val="Tekst komentarza Znak"/>
    <w:link w:val="Tekstkomentarza"/>
    <w:uiPriority w:val="99"/>
    <w:rsid w:val="00466AD6"/>
    <w:rPr>
      <w:rFonts w:ascii="Times New Roman" w:eastAsia="Times New Roman" w:hAnsi="Times New Roman" w:cs="Times New Roman"/>
      <w:b/>
      <w:sz w:val="20"/>
      <w:szCs w:val="20"/>
      <w:lang w:val="en-US" w:eastAsia="pl-PL"/>
    </w:rPr>
  </w:style>
  <w:style w:type="paragraph" w:styleId="Nagwek">
    <w:name w:val="header"/>
    <w:aliases w:val="Nagłówek strony nieparzystej,Nagłówek strony,Nagłówek strony nieparzystej1,Nagłówek strony nieparzystej2,Nagłówek strony nieparzystej3,Nagłówek strony nieparzystej4,Nagłówek strony nieparzystej5,Nagłówek strony nieparzystej6,Header Char"/>
    <w:basedOn w:val="Normalny"/>
    <w:link w:val="NagwekZnak"/>
    <w:uiPriority w:val="99"/>
    <w:rsid w:val="00466AD6"/>
    <w:pPr>
      <w:tabs>
        <w:tab w:val="center" w:pos="4536"/>
        <w:tab w:val="right" w:pos="9072"/>
      </w:tabs>
    </w:pPr>
  </w:style>
  <w:style w:type="character" w:customStyle="1" w:styleId="NagwekZnak">
    <w:name w:val="Nagłówek Znak"/>
    <w:aliases w:val="Nagłówek strony nieparzystej Znak,Nagłówek strony Znak,Nagłówek strony nieparzystej1 Znak,Nagłówek strony nieparzystej2 Znak,Nagłówek strony nieparzystej3 Znak,Nagłówek strony nieparzystej4 Znak,Nagłówek strony nieparzystej5 Znak"/>
    <w:link w:val="Nagwek"/>
    <w:uiPriority w:val="99"/>
    <w:rsid w:val="00466AD6"/>
    <w:rPr>
      <w:rFonts w:ascii="Times New Roman" w:eastAsia="Times New Roman" w:hAnsi="Times New Roman" w:cs="Times New Roman"/>
      <w:sz w:val="20"/>
      <w:szCs w:val="20"/>
      <w:lang w:eastAsia="pl-PL"/>
    </w:rPr>
  </w:style>
  <w:style w:type="character" w:styleId="Odwoaniedokomentarza">
    <w:name w:val="annotation reference"/>
    <w:uiPriority w:val="99"/>
    <w:rsid w:val="00466AD6"/>
    <w:rPr>
      <w:sz w:val="16"/>
    </w:rPr>
  </w:style>
  <w:style w:type="paragraph" w:styleId="Stopka">
    <w:name w:val="footer"/>
    <w:aliases w:val="Nagłówek - Stopka,Znak"/>
    <w:basedOn w:val="Normalny"/>
    <w:link w:val="StopkaZnak"/>
    <w:uiPriority w:val="99"/>
    <w:rsid w:val="00466AD6"/>
    <w:pPr>
      <w:tabs>
        <w:tab w:val="center" w:pos="4536"/>
        <w:tab w:val="right" w:pos="9072"/>
      </w:tabs>
    </w:pPr>
  </w:style>
  <w:style w:type="character" w:customStyle="1" w:styleId="StopkaZnak">
    <w:name w:val="Stopka Znak"/>
    <w:aliases w:val="Nagłówek - Stopka Znak,Znak Znak19"/>
    <w:link w:val="Stopka"/>
    <w:uiPriority w:val="99"/>
    <w:rsid w:val="00466AD6"/>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rsid w:val="00466AD6"/>
    <w:pPr>
      <w:ind w:firstLine="708"/>
    </w:pPr>
    <w:rPr>
      <w:rFonts w:ascii="Arial" w:hAnsi="Arial"/>
      <w:sz w:val="18"/>
    </w:rPr>
  </w:style>
  <w:style w:type="character" w:customStyle="1" w:styleId="Tekstpodstawowywcity2Znak">
    <w:name w:val="Tekst podstawowy wcięty 2 Znak"/>
    <w:link w:val="Tekstpodstawowywcity2"/>
    <w:rsid w:val="00466AD6"/>
    <w:rPr>
      <w:rFonts w:ascii="Arial" w:eastAsia="Times New Roman" w:hAnsi="Arial" w:cs="Times New Roman"/>
      <w:sz w:val="18"/>
      <w:szCs w:val="20"/>
      <w:lang w:eastAsia="pl-PL"/>
    </w:rPr>
  </w:style>
  <w:style w:type="paragraph" w:styleId="Listapunktowana">
    <w:name w:val="List Bullet"/>
    <w:basedOn w:val="Normalny"/>
    <w:autoRedefine/>
    <w:rsid w:val="00F96BC8"/>
    <w:pPr>
      <w:ind w:firstLine="709"/>
    </w:pPr>
  </w:style>
  <w:style w:type="paragraph" w:styleId="Tekstpodstawowywcity">
    <w:name w:val="Body Text Indent"/>
    <w:basedOn w:val="Normalny"/>
    <w:link w:val="TekstpodstawowywcityZnak"/>
    <w:rsid w:val="00466AD6"/>
    <w:pPr>
      <w:numPr>
        <w:ilvl w:val="12"/>
      </w:numPr>
      <w:ind w:firstLine="360"/>
    </w:pPr>
    <w:rPr>
      <w:sz w:val="24"/>
    </w:rPr>
  </w:style>
  <w:style w:type="character" w:customStyle="1" w:styleId="TekstpodstawowywcityZnak">
    <w:name w:val="Tekst podstawowy wcięty Znak"/>
    <w:link w:val="Tekstpodstawowywcity"/>
    <w:uiPriority w:val="99"/>
    <w:rsid w:val="00466AD6"/>
    <w:rPr>
      <w:rFonts w:ascii="Times New Roman" w:eastAsia="Times New Roman" w:hAnsi="Times New Roman" w:cs="Times New Roman"/>
      <w:sz w:val="24"/>
      <w:szCs w:val="20"/>
      <w:lang w:eastAsia="pl-PL"/>
    </w:rPr>
  </w:style>
  <w:style w:type="paragraph" w:styleId="Tekstpodstawowywcity3">
    <w:name w:val="Body Text Indent 3"/>
    <w:basedOn w:val="Normalny"/>
    <w:link w:val="Tekstpodstawowywcity3Znak"/>
    <w:rsid w:val="00466AD6"/>
    <w:pPr>
      <w:ind w:left="408"/>
    </w:pPr>
  </w:style>
  <w:style w:type="character" w:customStyle="1" w:styleId="Tekstpodstawowywcity3Znak">
    <w:name w:val="Tekst podstawowy wcięty 3 Znak"/>
    <w:link w:val="Tekstpodstawowywcity3"/>
    <w:rsid w:val="00466AD6"/>
    <w:rPr>
      <w:rFonts w:ascii="Times New Roman" w:eastAsia="Times New Roman" w:hAnsi="Times New Roman" w:cs="Times New Roman"/>
      <w:sz w:val="20"/>
      <w:szCs w:val="20"/>
      <w:lang w:eastAsia="pl-PL"/>
    </w:rPr>
  </w:style>
  <w:style w:type="character" w:styleId="Numerstrony">
    <w:name w:val="page number"/>
    <w:basedOn w:val="Domylnaczcionkaakapitu"/>
    <w:uiPriority w:val="99"/>
    <w:rsid w:val="00466AD6"/>
  </w:style>
  <w:style w:type="paragraph" w:customStyle="1" w:styleId="StylIwony">
    <w:name w:val="Styl Iwony"/>
    <w:basedOn w:val="Normalny"/>
    <w:uiPriority w:val="99"/>
    <w:rsid w:val="00466AD6"/>
    <w:pPr>
      <w:spacing w:before="120" w:after="120"/>
    </w:pPr>
    <w:rPr>
      <w:rFonts w:ascii="Bookman Old Style" w:hAnsi="Bookman Old Style"/>
      <w:sz w:val="24"/>
    </w:rPr>
  </w:style>
  <w:style w:type="paragraph" w:customStyle="1" w:styleId="tekstost">
    <w:name w:val="tekst ost"/>
    <w:basedOn w:val="Normalny"/>
    <w:rsid w:val="00466AD6"/>
  </w:style>
  <w:style w:type="paragraph" w:customStyle="1" w:styleId="Standardowytekst">
    <w:name w:val="Standardowy.tekst"/>
    <w:link w:val="StandardowytekstZnak"/>
    <w:rsid w:val="00466AD6"/>
    <w:pPr>
      <w:jc w:val="both"/>
    </w:pPr>
    <w:rPr>
      <w:rFonts w:ascii="Times New Roman" w:eastAsia="Times New Roman" w:hAnsi="Times New Roman"/>
    </w:rPr>
  </w:style>
  <w:style w:type="paragraph" w:styleId="Zwykytekst">
    <w:name w:val="Plain Text"/>
    <w:basedOn w:val="Normalny"/>
    <w:link w:val="ZwykytekstZnak"/>
    <w:rsid w:val="00466AD6"/>
    <w:rPr>
      <w:rFonts w:ascii="Courier New" w:hAnsi="Courier New"/>
    </w:rPr>
  </w:style>
  <w:style w:type="character" w:customStyle="1" w:styleId="ZwykytekstZnak">
    <w:name w:val="Zwykły tekst Znak"/>
    <w:link w:val="Zwykytekst"/>
    <w:rsid w:val="00466AD6"/>
    <w:rPr>
      <w:rFonts w:ascii="Courier New" w:eastAsia="Times New Roman" w:hAnsi="Courier New" w:cs="Times New Roman"/>
      <w:sz w:val="20"/>
      <w:szCs w:val="20"/>
      <w:lang w:eastAsia="pl-PL"/>
    </w:rPr>
  </w:style>
  <w:style w:type="paragraph" w:customStyle="1" w:styleId="FR1">
    <w:name w:val="FR1"/>
    <w:rsid w:val="00466AD6"/>
    <w:pPr>
      <w:widowControl w:val="0"/>
      <w:autoSpaceDE w:val="0"/>
      <w:autoSpaceDN w:val="0"/>
      <w:adjustRightInd w:val="0"/>
      <w:spacing w:before="100"/>
    </w:pPr>
    <w:rPr>
      <w:rFonts w:ascii="Arial" w:eastAsia="Times New Roman" w:hAnsi="Arial"/>
      <w:sz w:val="18"/>
    </w:rPr>
  </w:style>
  <w:style w:type="paragraph" w:customStyle="1" w:styleId="Indeks">
    <w:name w:val="Indeks"/>
    <w:basedOn w:val="Normalny"/>
    <w:rsid w:val="00466AD6"/>
    <w:pPr>
      <w:suppressLineNumbers/>
      <w:suppressAutoHyphens/>
    </w:pPr>
    <w:rPr>
      <w:sz w:val="24"/>
    </w:rPr>
  </w:style>
  <w:style w:type="paragraph" w:styleId="Spistreci1">
    <w:name w:val="toc 1"/>
    <w:basedOn w:val="Normalny"/>
    <w:next w:val="Normalny"/>
    <w:autoRedefine/>
    <w:uiPriority w:val="39"/>
    <w:rsid w:val="00B55DF8"/>
    <w:pPr>
      <w:tabs>
        <w:tab w:val="right" w:leader="dot" w:pos="9300"/>
      </w:tabs>
      <w:suppressAutoHyphens/>
      <w:overflowPunct w:val="0"/>
      <w:autoSpaceDE w:val="0"/>
      <w:ind w:left="1276" w:right="1385" w:hanging="1276"/>
    </w:pPr>
    <w:rPr>
      <w:caps/>
      <w:noProof/>
    </w:rPr>
  </w:style>
  <w:style w:type="character" w:customStyle="1" w:styleId="WW8Num46z0">
    <w:name w:val="WW8Num46z0"/>
    <w:rsid w:val="00466AD6"/>
    <w:rPr>
      <w:rFonts w:ascii="Times New Roman" w:hAnsi="Times New Roman"/>
      <w:b w:val="0"/>
      <w:i w:val="0"/>
      <w:strike w:val="0"/>
      <w:dstrike w:val="0"/>
      <w:sz w:val="20"/>
      <w:u w:val="none"/>
    </w:rPr>
  </w:style>
  <w:style w:type="character" w:customStyle="1" w:styleId="WW8Num50z0">
    <w:name w:val="WW8Num50z0"/>
    <w:rsid w:val="00466AD6"/>
    <w:rPr>
      <w:rFonts w:ascii="Times New Roman" w:hAnsi="Times New Roman"/>
      <w:b/>
      <w:i w:val="0"/>
      <w:strike w:val="0"/>
      <w:dstrike w:val="0"/>
      <w:sz w:val="20"/>
      <w:u w:val="none"/>
    </w:rPr>
  </w:style>
  <w:style w:type="paragraph" w:customStyle="1" w:styleId="Standardowytekst1">
    <w:name w:val="Standardowy.tekst1"/>
    <w:rsid w:val="00466AD6"/>
    <w:pPr>
      <w:jc w:val="both"/>
    </w:pPr>
    <w:rPr>
      <w:rFonts w:ascii="Times New Roman" w:eastAsia="Times New Roman" w:hAnsi="Times New Roman"/>
    </w:rPr>
  </w:style>
  <w:style w:type="paragraph" w:customStyle="1" w:styleId="Tekstpodstawowy21">
    <w:name w:val="Tekst podstawowy 21"/>
    <w:basedOn w:val="Normalny"/>
    <w:rsid w:val="00466AD6"/>
    <w:pPr>
      <w:pBdr>
        <w:top w:val="single" w:sz="6" w:space="1" w:color="auto"/>
        <w:bottom w:val="single" w:sz="6" w:space="1" w:color="auto"/>
      </w:pBdr>
      <w:spacing w:line="180" w:lineRule="exact"/>
    </w:pPr>
    <w:rPr>
      <w:sz w:val="16"/>
    </w:rPr>
  </w:style>
  <w:style w:type="paragraph" w:styleId="Tekstprzypisukocowego">
    <w:name w:val="endnote text"/>
    <w:basedOn w:val="Normalny"/>
    <w:link w:val="TekstprzypisukocowegoZnak"/>
    <w:uiPriority w:val="99"/>
    <w:rsid w:val="00466AD6"/>
    <w:pPr>
      <w:widowControl w:val="0"/>
      <w:spacing w:after="20"/>
    </w:pPr>
    <w:rPr>
      <w:snapToGrid w:val="0"/>
      <w:lang w:val="en-US"/>
    </w:rPr>
  </w:style>
  <w:style w:type="character" w:customStyle="1" w:styleId="TekstprzypisukocowegoZnak">
    <w:name w:val="Tekst przypisu końcowego Znak"/>
    <w:link w:val="Tekstprzypisukocowego"/>
    <w:uiPriority w:val="99"/>
    <w:rsid w:val="00466AD6"/>
    <w:rPr>
      <w:rFonts w:ascii="Times New Roman" w:eastAsia="Times New Roman" w:hAnsi="Times New Roman" w:cs="Times New Roman"/>
      <w:snapToGrid w:val="0"/>
      <w:sz w:val="20"/>
      <w:szCs w:val="20"/>
      <w:lang w:val="en-US" w:eastAsia="pl-PL"/>
    </w:rPr>
  </w:style>
  <w:style w:type="paragraph" w:customStyle="1" w:styleId="tablica">
    <w:name w:val="tablica"/>
    <w:basedOn w:val="Normalny"/>
    <w:rsid w:val="00466AD6"/>
    <w:rPr>
      <w:b/>
    </w:rPr>
  </w:style>
  <w:style w:type="paragraph" w:customStyle="1" w:styleId="NAGLOWEKXX">
    <w:name w:val="NAGLOWEK XX"/>
    <w:basedOn w:val="Normalny"/>
    <w:qFormat/>
    <w:rsid w:val="00D62078"/>
    <w:pPr>
      <w:pageBreakBefore/>
      <w:widowControl w:val="0"/>
      <w:suppressAutoHyphens/>
      <w:overflowPunct w:val="0"/>
      <w:autoSpaceDE w:val="0"/>
      <w:autoSpaceDN w:val="0"/>
      <w:adjustRightInd w:val="0"/>
      <w:spacing w:before="120"/>
      <w:ind w:left="1200" w:hanging="1200"/>
      <w:textAlignment w:val="baseline"/>
      <w:outlineLvl w:val="0"/>
    </w:pPr>
    <w:rPr>
      <w:b/>
      <w:caps/>
      <w:spacing w:val="-6"/>
      <w:kern w:val="28"/>
      <w:sz w:val="24"/>
      <w:szCs w:val="24"/>
    </w:rPr>
  </w:style>
  <w:style w:type="paragraph" w:styleId="Tekstdymka">
    <w:name w:val="Balloon Text"/>
    <w:basedOn w:val="Normalny"/>
    <w:link w:val="TekstdymkaZnak"/>
    <w:uiPriority w:val="99"/>
    <w:rsid w:val="00466AD6"/>
    <w:rPr>
      <w:rFonts w:ascii="Tahoma" w:hAnsi="Tahoma" w:cs="Tahoma"/>
      <w:sz w:val="16"/>
      <w:szCs w:val="16"/>
    </w:rPr>
  </w:style>
  <w:style w:type="character" w:customStyle="1" w:styleId="TekstdymkaZnak">
    <w:name w:val="Tekst dymka Znak"/>
    <w:link w:val="Tekstdymka"/>
    <w:uiPriority w:val="99"/>
    <w:rsid w:val="00466AD6"/>
    <w:rPr>
      <w:rFonts w:ascii="Tahoma" w:eastAsia="Times New Roman" w:hAnsi="Tahoma" w:cs="Tahoma"/>
      <w:sz w:val="16"/>
      <w:szCs w:val="16"/>
      <w:lang w:eastAsia="pl-PL"/>
    </w:rPr>
  </w:style>
  <w:style w:type="paragraph" w:customStyle="1" w:styleId="DefaultText">
    <w:name w:val="Default Text"/>
    <w:basedOn w:val="Normalny"/>
    <w:rsid w:val="00466AD6"/>
    <w:pPr>
      <w:overflowPunct w:val="0"/>
      <w:autoSpaceDE w:val="0"/>
      <w:autoSpaceDN w:val="0"/>
      <w:adjustRightInd w:val="0"/>
      <w:textAlignment w:val="baseline"/>
    </w:pPr>
    <w:rPr>
      <w:sz w:val="24"/>
    </w:rPr>
  </w:style>
  <w:style w:type="paragraph" w:customStyle="1" w:styleId="WW-Tekstpodstawowy2">
    <w:name w:val="WW-Tekst podstawowy 2"/>
    <w:basedOn w:val="Normalny"/>
    <w:rsid w:val="00466AD6"/>
    <w:rPr>
      <w:rFonts w:ascii="Arial" w:hAnsi="Arial"/>
      <w:sz w:val="18"/>
    </w:rPr>
  </w:style>
  <w:style w:type="paragraph" w:customStyle="1" w:styleId="WW-Tekstkomentarza">
    <w:name w:val="WW-Tekst komentarza"/>
    <w:basedOn w:val="Normalny"/>
    <w:rsid w:val="00466AD6"/>
    <w:pPr>
      <w:numPr>
        <w:numId w:val="2"/>
      </w:numPr>
      <w:tabs>
        <w:tab w:val="clear" w:pos="926"/>
      </w:tabs>
      <w:ind w:left="0" w:firstLine="0"/>
    </w:pPr>
    <w:rPr>
      <w:b/>
      <w:lang w:val="en-US"/>
    </w:rPr>
  </w:style>
  <w:style w:type="paragraph" w:styleId="Listapunktowana3">
    <w:name w:val="List Bullet 3"/>
    <w:basedOn w:val="Normalny"/>
    <w:rsid w:val="00466AD6"/>
    <w:pPr>
      <w:tabs>
        <w:tab w:val="num" w:pos="926"/>
      </w:tabs>
      <w:ind w:left="926" w:hanging="360"/>
    </w:pPr>
  </w:style>
  <w:style w:type="paragraph" w:customStyle="1" w:styleId="Styl2">
    <w:name w:val="Styl2"/>
    <w:basedOn w:val="Normalny"/>
    <w:rsid w:val="00466AD6"/>
    <w:pPr>
      <w:tabs>
        <w:tab w:val="num" w:pos="705"/>
      </w:tabs>
    </w:pPr>
    <w:rPr>
      <w:sz w:val="22"/>
    </w:rPr>
  </w:style>
  <w:style w:type="paragraph" w:customStyle="1" w:styleId="Adresodbiorcywlicie">
    <w:name w:val="Adres odbiorcy w liście"/>
    <w:basedOn w:val="Normalny"/>
    <w:rsid w:val="00466AD6"/>
    <w:rPr>
      <w:sz w:val="22"/>
    </w:rPr>
  </w:style>
  <w:style w:type="paragraph" w:styleId="Spistreci4">
    <w:name w:val="toc 4"/>
    <w:basedOn w:val="Normalny"/>
    <w:next w:val="Normalny"/>
    <w:autoRedefine/>
    <w:rsid w:val="00466AD6"/>
    <w:pPr>
      <w:ind w:left="600"/>
    </w:pPr>
  </w:style>
  <w:style w:type="paragraph" w:customStyle="1" w:styleId="Style41">
    <w:name w:val="Style41"/>
    <w:basedOn w:val="Normalny"/>
    <w:rsid w:val="00466AD6"/>
    <w:pPr>
      <w:widowControl w:val="0"/>
      <w:autoSpaceDE w:val="0"/>
      <w:autoSpaceDN w:val="0"/>
      <w:adjustRightInd w:val="0"/>
      <w:spacing w:line="275" w:lineRule="exact"/>
      <w:ind w:hanging="2074"/>
    </w:pPr>
    <w:rPr>
      <w:rFonts w:ascii="Garamond" w:hAnsi="Garamond"/>
      <w:sz w:val="24"/>
      <w:szCs w:val="24"/>
    </w:rPr>
  </w:style>
  <w:style w:type="character" w:customStyle="1" w:styleId="FontStyle184">
    <w:name w:val="Font Style184"/>
    <w:rsid w:val="00466AD6"/>
    <w:rPr>
      <w:rFonts w:ascii="Garamond" w:hAnsi="Garamond" w:cs="Garamond"/>
      <w:sz w:val="24"/>
      <w:szCs w:val="24"/>
    </w:rPr>
  </w:style>
  <w:style w:type="paragraph" w:styleId="NormalnyWeb">
    <w:name w:val="Normal (Web)"/>
    <w:basedOn w:val="Normalny"/>
    <w:uiPriority w:val="99"/>
    <w:rsid w:val="00466AD6"/>
    <w:pPr>
      <w:spacing w:before="100" w:beforeAutospacing="1" w:after="100" w:afterAutospacing="1"/>
    </w:pPr>
    <w:rPr>
      <w:sz w:val="24"/>
      <w:szCs w:val="24"/>
    </w:rPr>
  </w:style>
  <w:style w:type="paragraph" w:customStyle="1" w:styleId="WD2">
    <w:name w:val="WD2"/>
    <w:basedOn w:val="Normalny"/>
    <w:link w:val="WD2Znak"/>
    <w:autoRedefine/>
    <w:qFormat/>
    <w:rsid w:val="00D62078"/>
    <w:pPr>
      <w:widowControl w:val="0"/>
      <w:numPr>
        <w:numId w:val="105"/>
      </w:numPr>
      <w:suppressAutoHyphens/>
      <w:overflowPunct w:val="0"/>
      <w:autoSpaceDE w:val="0"/>
      <w:autoSpaceDN w:val="0"/>
      <w:adjustRightInd w:val="0"/>
      <w:spacing w:before="120" w:after="120"/>
      <w:outlineLvl w:val="0"/>
    </w:pPr>
    <w:rPr>
      <w:b/>
      <w:caps/>
      <w:kern w:val="28"/>
      <w:sz w:val="24"/>
      <w:szCs w:val="24"/>
    </w:rPr>
  </w:style>
  <w:style w:type="character" w:customStyle="1" w:styleId="WD2Znak">
    <w:name w:val="WD2 Znak"/>
    <w:link w:val="WD2"/>
    <w:rsid w:val="00D62078"/>
    <w:rPr>
      <w:rFonts w:ascii="Times New Roman" w:eastAsia="Times New Roman" w:hAnsi="Times New Roman"/>
      <w:b/>
      <w:caps/>
      <w:kern w:val="28"/>
      <w:sz w:val="24"/>
      <w:szCs w:val="24"/>
    </w:rPr>
  </w:style>
  <w:style w:type="paragraph" w:customStyle="1" w:styleId="WD3">
    <w:name w:val="WD3"/>
    <w:basedOn w:val="Nagwek2"/>
    <w:link w:val="WD3Znak"/>
    <w:autoRedefine/>
    <w:qFormat/>
    <w:rsid w:val="00D62078"/>
    <w:pPr>
      <w:keepLines/>
      <w:numPr>
        <w:ilvl w:val="1"/>
        <w:numId w:val="105"/>
      </w:numPr>
      <w:spacing w:before="120" w:after="120" w:line="276" w:lineRule="auto"/>
    </w:pPr>
    <w:rPr>
      <w:sz w:val="24"/>
      <w:szCs w:val="24"/>
      <w:lang w:eastAsia="en-US"/>
    </w:rPr>
  </w:style>
  <w:style w:type="character" w:customStyle="1" w:styleId="WD3Znak">
    <w:name w:val="WD3 Znak"/>
    <w:link w:val="WD3"/>
    <w:rsid w:val="00D62078"/>
    <w:rPr>
      <w:rFonts w:ascii="Times New Roman" w:eastAsia="Times New Roman" w:hAnsi="Times New Roman"/>
      <w:b/>
      <w:spacing w:val="-3"/>
      <w:sz w:val="24"/>
      <w:szCs w:val="24"/>
      <w:lang w:eastAsia="en-US"/>
    </w:rPr>
  </w:style>
  <w:style w:type="paragraph" w:customStyle="1" w:styleId="WD6">
    <w:name w:val="WD6"/>
    <w:basedOn w:val="Normalny"/>
    <w:link w:val="WD6Znak"/>
    <w:rsid w:val="00466AD6"/>
    <w:pPr>
      <w:tabs>
        <w:tab w:val="left" w:pos="284"/>
      </w:tabs>
      <w:overflowPunct w:val="0"/>
      <w:autoSpaceDE w:val="0"/>
      <w:autoSpaceDN w:val="0"/>
      <w:adjustRightInd w:val="0"/>
      <w:ind w:left="284" w:hanging="284"/>
    </w:pPr>
  </w:style>
  <w:style w:type="character" w:customStyle="1" w:styleId="WD6Znak">
    <w:name w:val="WD6 Znak"/>
    <w:link w:val="WD6"/>
    <w:rsid w:val="00466AD6"/>
    <w:rPr>
      <w:rFonts w:ascii="Times New Roman" w:eastAsia="Times New Roman" w:hAnsi="Times New Roman" w:cs="Times New Roman"/>
      <w:sz w:val="20"/>
      <w:szCs w:val="20"/>
      <w:lang w:eastAsia="pl-PL"/>
    </w:rPr>
  </w:style>
  <w:style w:type="paragraph" w:customStyle="1" w:styleId="WD7">
    <w:name w:val="WD7"/>
    <w:basedOn w:val="WD6"/>
    <w:rsid w:val="00466AD6"/>
    <w:pPr>
      <w:tabs>
        <w:tab w:val="clear" w:pos="284"/>
        <w:tab w:val="left" w:pos="709"/>
      </w:tabs>
      <w:ind w:left="720"/>
    </w:pPr>
  </w:style>
  <w:style w:type="paragraph" w:customStyle="1" w:styleId="Liniagrna">
    <w:name w:val="Linia górna"/>
    <w:basedOn w:val="Brakstyluakapitowego"/>
    <w:rsid w:val="00466AD6"/>
    <w:pPr>
      <w:suppressAutoHyphens/>
    </w:pPr>
    <w:rPr>
      <w:rFonts w:ascii="Adobe Caslon Pro" w:hAnsi="Adobe Caslon Pro" w:cs="Adobe Caslon Pro"/>
      <w:sz w:val="20"/>
      <w:szCs w:val="20"/>
    </w:rPr>
  </w:style>
  <w:style w:type="paragraph" w:customStyle="1" w:styleId="Brakstyluakapitowego">
    <w:name w:val="[Brak stylu akapitowego]"/>
    <w:rsid w:val="00466AD6"/>
    <w:pPr>
      <w:autoSpaceDE w:val="0"/>
      <w:autoSpaceDN w:val="0"/>
      <w:adjustRightInd w:val="0"/>
      <w:spacing w:line="288" w:lineRule="auto"/>
      <w:textAlignment w:val="center"/>
    </w:pPr>
    <w:rPr>
      <w:rFonts w:ascii="Times New Roman" w:eastAsia="Times New Roman" w:hAnsi="Times New Roman"/>
      <w:color w:val="000000"/>
      <w:sz w:val="24"/>
      <w:szCs w:val="24"/>
      <w:lang w:eastAsia="en-US"/>
    </w:rPr>
  </w:style>
  <w:style w:type="paragraph" w:styleId="Legenda">
    <w:name w:val="caption"/>
    <w:basedOn w:val="Normalny"/>
    <w:next w:val="Normalny"/>
    <w:link w:val="LegendaZnak"/>
    <w:rsid w:val="00466AD6"/>
    <w:pPr>
      <w:autoSpaceDE w:val="0"/>
      <w:autoSpaceDN w:val="0"/>
      <w:adjustRightInd w:val="0"/>
      <w:spacing w:before="170" w:after="57" w:line="240" w:lineRule="atLeast"/>
      <w:jc w:val="center"/>
      <w:textAlignment w:val="center"/>
    </w:pPr>
    <w:rPr>
      <w:rFonts w:ascii="Adobe Caslon Pro Bold" w:hAnsi="Adobe Caslon Pro Bold" w:cs="Adobe Caslon Pro Bold"/>
      <w:b/>
      <w:bCs/>
      <w:color w:val="000000"/>
      <w:sz w:val="22"/>
      <w:szCs w:val="22"/>
      <w:lang w:eastAsia="en-US"/>
    </w:rPr>
  </w:style>
  <w:style w:type="character" w:customStyle="1" w:styleId="LegendaZnak">
    <w:name w:val="Legenda Znak"/>
    <w:link w:val="Legenda"/>
    <w:rsid w:val="00466AD6"/>
    <w:rPr>
      <w:rFonts w:ascii="Adobe Caslon Pro Bold" w:eastAsia="Times New Roman" w:hAnsi="Adobe Caslon Pro Bold" w:cs="Adobe Caslon Pro Bold"/>
      <w:b/>
      <w:bCs/>
      <w:color w:val="000000"/>
    </w:rPr>
  </w:style>
  <w:style w:type="paragraph" w:customStyle="1" w:styleId="Bezodstpw1">
    <w:name w:val="Bez odstępów1"/>
    <w:basedOn w:val="Normalny"/>
    <w:rsid w:val="00466AD6"/>
    <w:pPr>
      <w:autoSpaceDE w:val="0"/>
      <w:autoSpaceDN w:val="0"/>
      <w:adjustRightInd w:val="0"/>
      <w:spacing w:before="28" w:after="28" w:line="240" w:lineRule="atLeast"/>
      <w:ind w:left="624" w:hanging="227"/>
      <w:textAlignment w:val="center"/>
    </w:pPr>
    <w:rPr>
      <w:rFonts w:ascii="Adobe Caslon Pro" w:hAnsi="Adobe Caslon Pro" w:cs="Adobe Caslon Pro"/>
      <w:color w:val="000000"/>
      <w:sz w:val="22"/>
      <w:szCs w:val="22"/>
      <w:lang w:eastAsia="en-US"/>
    </w:rPr>
  </w:style>
  <w:style w:type="paragraph" w:customStyle="1" w:styleId="WD1">
    <w:name w:val="WD1"/>
    <w:basedOn w:val="Normalny"/>
    <w:link w:val="WD1Znak"/>
    <w:rsid w:val="00466AD6"/>
    <w:pPr>
      <w:pageBreakBefore/>
      <w:autoSpaceDE w:val="0"/>
      <w:spacing w:before="120" w:after="120"/>
    </w:pPr>
    <w:rPr>
      <w:b/>
    </w:rPr>
  </w:style>
  <w:style w:type="character" w:customStyle="1" w:styleId="WD1Znak">
    <w:name w:val="WD1 Znak"/>
    <w:link w:val="WD1"/>
    <w:rsid w:val="00466AD6"/>
    <w:rPr>
      <w:rFonts w:ascii="Times New Roman" w:eastAsia="Times New Roman" w:hAnsi="Times New Roman" w:cs="Times New Roman"/>
      <w:b/>
      <w:sz w:val="20"/>
      <w:szCs w:val="20"/>
      <w:lang w:eastAsia="pl-PL"/>
    </w:rPr>
  </w:style>
  <w:style w:type="paragraph" w:styleId="Spistreci2">
    <w:name w:val="toc 2"/>
    <w:basedOn w:val="Normalny"/>
    <w:uiPriority w:val="39"/>
    <w:rsid w:val="00466AD6"/>
    <w:pPr>
      <w:tabs>
        <w:tab w:val="left" w:pos="600"/>
        <w:tab w:val="right" w:leader="dot" w:pos="9356"/>
      </w:tabs>
      <w:overflowPunct w:val="0"/>
      <w:autoSpaceDE w:val="0"/>
      <w:autoSpaceDN w:val="0"/>
      <w:adjustRightInd w:val="0"/>
      <w:ind w:left="198" w:right="1134"/>
    </w:pPr>
    <w:rPr>
      <w:caps/>
      <w:noProof/>
    </w:rPr>
  </w:style>
  <w:style w:type="paragraph" w:customStyle="1" w:styleId="WD5">
    <w:name w:val="WD5"/>
    <w:basedOn w:val="WD4"/>
    <w:link w:val="WD5Znak"/>
    <w:qFormat/>
    <w:rsid w:val="00F83F68"/>
    <w:pPr>
      <w:numPr>
        <w:ilvl w:val="3"/>
        <w:numId w:val="618"/>
      </w:numPr>
    </w:pPr>
  </w:style>
  <w:style w:type="character" w:customStyle="1" w:styleId="WD5Znak">
    <w:name w:val="WD5 Znak"/>
    <w:link w:val="WD5"/>
    <w:rsid w:val="00F83F68"/>
    <w:rPr>
      <w:rFonts w:ascii="Times New Roman" w:hAnsi="Times New Roman"/>
    </w:rPr>
  </w:style>
  <w:style w:type="paragraph" w:customStyle="1" w:styleId="WD4">
    <w:name w:val="WD4"/>
    <w:basedOn w:val="Normalny"/>
    <w:qFormat/>
    <w:rsid w:val="00650AD8"/>
    <w:pPr>
      <w:numPr>
        <w:ilvl w:val="2"/>
        <w:numId w:val="105"/>
      </w:numPr>
      <w:tabs>
        <w:tab w:val="left" w:pos="709"/>
      </w:tabs>
      <w:overflowPunct w:val="0"/>
      <w:autoSpaceDE w:val="0"/>
      <w:autoSpaceDN w:val="0"/>
      <w:adjustRightInd w:val="0"/>
      <w:spacing w:before="120" w:after="120"/>
    </w:pPr>
    <w:rPr>
      <w:rFonts w:eastAsia="Calibri"/>
    </w:rPr>
  </w:style>
  <w:style w:type="character" w:styleId="Hipercze">
    <w:name w:val="Hyperlink"/>
    <w:uiPriority w:val="99"/>
    <w:rsid w:val="00466AD6"/>
    <w:rPr>
      <w:color w:val="0000FF"/>
      <w:u w:val="single"/>
    </w:rPr>
  </w:style>
  <w:style w:type="paragraph" w:customStyle="1" w:styleId="standardowytekst0">
    <w:name w:val="standardowytekst"/>
    <w:basedOn w:val="Normalny"/>
    <w:rsid w:val="00466AD6"/>
    <w:pPr>
      <w:spacing w:before="100" w:beforeAutospacing="1" w:after="100" w:afterAutospacing="1"/>
    </w:pPr>
    <w:rPr>
      <w:sz w:val="24"/>
      <w:szCs w:val="24"/>
    </w:rPr>
  </w:style>
  <w:style w:type="paragraph" w:customStyle="1" w:styleId="tekstost0">
    <w:name w:val="tekstost"/>
    <w:basedOn w:val="Normalny"/>
    <w:rsid w:val="00466AD6"/>
    <w:pPr>
      <w:spacing w:before="100" w:beforeAutospacing="1" w:after="100" w:afterAutospacing="1"/>
    </w:pPr>
    <w:rPr>
      <w:sz w:val="24"/>
      <w:szCs w:val="24"/>
    </w:rPr>
  </w:style>
  <w:style w:type="paragraph" w:customStyle="1" w:styleId="czech-pnkt">
    <w:name w:val="czech-pnkt"/>
    <w:basedOn w:val="Normalny"/>
    <w:link w:val="czech-pnktZnak"/>
    <w:rsid w:val="00466AD6"/>
    <w:pPr>
      <w:tabs>
        <w:tab w:val="num" w:pos="2880"/>
      </w:tabs>
      <w:spacing w:before="60"/>
      <w:ind w:left="2592" w:hanging="792"/>
    </w:pPr>
    <w:rPr>
      <w:rFonts w:ascii="Arial" w:hAnsi="Arial"/>
      <w:i/>
      <w:sz w:val="22"/>
      <w:szCs w:val="24"/>
      <w:lang w:val="cs-CZ"/>
    </w:rPr>
  </w:style>
  <w:style w:type="character" w:customStyle="1" w:styleId="czech-pnktZnak">
    <w:name w:val="czech-pnkt Znak"/>
    <w:link w:val="czech-pnkt"/>
    <w:rsid w:val="00466AD6"/>
    <w:rPr>
      <w:rFonts w:ascii="Arial" w:hAnsi="Arial"/>
      <w:i/>
      <w:sz w:val="22"/>
      <w:szCs w:val="24"/>
      <w:lang w:val="cs-CZ" w:eastAsia="pl-PL" w:bidi="ar-SA"/>
    </w:rPr>
  </w:style>
  <w:style w:type="paragraph" w:customStyle="1" w:styleId="czech">
    <w:name w:val="czech"/>
    <w:basedOn w:val="Normalny"/>
    <w:autoRedefine/>
    <w:rsid w:val="00466AD6"/>
    <w:pPr>
      <w:ind w:firstLine="936"/>
    </w:pPr>
    <w:rPr>
      <w:rFonts w:ascii="Arial" w:hAnsi="Arial"/>
      <w:i/>
    </w:rPr>
  </w:style>
  <w:style w:type="paragraph" w:customStyle="1" w:styleId="czech1">
    <w:name w:val="czech1"/>
    <w:basedOn w:val="czech2"/>
    <w:autoRedefine/>
    <w:rsid w:val="00466AD6"/>
    <w:pPr>
      <w:tabs>
        <w:tab w:val="clear" w:pos="1152"/>
        <w:tab w:val="num" w:pos="360"/>
      </w:tabs>
      <w:spacing w:before="120"/>
    </w:pPr>
    <w:rPr>
      <w:sz w:val="28"/>
    </w:rPr>
  </w:style>
  <w:style w:type="paragraph" w:customStyle="1" w:styleId="czech2">
    <w:name w:val="czech2"/>
    <w:basedOn w:val="Normalny"/>
    <w:link w:val="czech2Znak"/>
    <w:autoRedefine/>
    <w:rsid w:val="00466AD6"/>
    <w:pPr>
      <w:tabs>
        <w:tab w:val="num" w:pos="1152"/>
      </w:tabs>
      <w:spacing w:before="60"/>
      <w:ind w:left="1152" w:hanging="432"/>
    </w:pPr>
    <w:rPr>
      <w:rFonts w:ascii="Arial" w:hAnsi="Arial"/>
      <w:i/>
      <w:sz w:val="22"/>
    </w:rPr>
  </w:style>
  <w:style w:type="character" w:customStyle="1" w:styleId="czech2Znak">
    <w:name w:val="czech2 Znak"/>
    <w:link w:val="czech2"/>
    <w:rsid w:val="00466AD6"/>
    <w:rPr>
      <w:rFonts w:ascii="Arial" w:hAnsi="Arial"/>
      <w:i/>
      <w:sz w:val="22"/>
      <w:lang w:bidi="ar-SA"/>
    </w:rPr>
  </w:style>
  <w:style w:type="paragraph" w:customStyle="1" w:styleId="czech3">
    <w:name w:val="czech3"/>
    <w:basedOn w:val="czech2"/>
    <w:link w:val="czech3Znak"/>
    <w:autoRedefine/>
    <w:rsid w:val="00466AD6"/>
    <w:pPr>
      <w:tabs>
        <w:tab w:val="clear" w:pos="1152"/>
        <w:tab w:val="num" w:pos="360"/>
      </w:tabs>
    </w:pPr>
    <w:rPr>
      <w:szCs w:val="22"/>
    </w:rPr>
  </w:style>
  <w:style w:type="character" w:customStyle="1" w:styleId="czech3Znak">
    <w:name w:val="czech3 Znak"/>
    <w:link w:val="czech3"/>
    <w:rsid w:val="00466AD6"/>
    <w:rPr>
      <w:rFonts w:ascii="Arial" w:hAnsi="Arial"/>
      <w:i/>
      <w:sz w:val="22"/>
      <w:szCs w:val="22"/>
      <w:lang w:val="pl-PL" w:bidi="ar-SA"/>
    </w:rPr>
  </w:style>
  <w:style w:type="paragraph" w:customStyle="1" w:styleId="czech4">
    <w:name w:val="czech4"/>
    <w:basedOn w:val="czech3"/>
    <w:link w:val="czech4Znak"/>
    <w:autoRedefine/>
    <w:rsid w:val="00466AD6"/>
    <w:pPr>
      <w:numPr>
        <w:numId w:val="3"/>
      </w:numPr>
      <w:tabs>
        <w:tab w:val="clear" w:pos="720"/>
        <w:tab w:val="num" w:pos="360"/>
      </w:tabs>
      <w:ind w:left="1152" w:hanging="432"/>
    </w:pPr>
  </w:style>
  <w:style w:type="character" w:customStyle="1" w:styleId="czech4Znak">
    <w:name w:val="czech4 Znak"/>
    <w:link w:val="czech4"/>
    <w:rsid w:val="00466AD6"/>
    <w:rPr>
      <w:rFonts w:ascii="Arial" w:eastAsia="Times New Roman" w:hAnsi="Arial"/>
      <w:i/>
      <w:sz w:val="22"/>
      <w:szCs w:val="22"/>
    </w:rPr>
  </w:style>
  <w:style w:type="paragraph" w:customStyle="1" w:styleId="czech5">
    <w:name w:val="czech5"/>
    <w:basedOn w:val="czech4"/>
    <w:link w:val="czech5Znak"/>
    <w:autoRedefine/>
    <w:rsid w:val="00466AD6"/>
    <w:pPr>
      <w:numPr>
        <w:ilvl w:val="2"/>
      </w:numPr>
      <w:tabs>
        <w:tab w:val="clear" w:pos="1800"/>
        <w:tab w:val="num" w:pos="360"/>
      </w:tabs>
      <w:ind w:left="1152" w:hanging="432"/>
    </w:pPr>
  </w:style>
  <w:style w:type="character" w:customStyle="1" w:styleId="czech5Znak">
    <w:name w:val="czech5 Znak"/>
    <w:basedOn w:val="czech4Znak"/>
    <w:link w:val="czech5"/>
    <w:rsid w:val="00466AD6"/>
    <w:rPr>
      <w:rFonts w:ascii="Arial" w:eastAsia="Times New Roman" w:hAnsi="Arial"/>
      <w:i/>
      <w:sz w:val="22"/>
      <w:szCs w:val="22"/>
    </w:rPr>
  </w:style>
  <w:style w:type="paragraph" w:styleId="Tytu">
    <w:name w:val="Title"/>
    <w:aliases w:val="BT_Title"/>
    <w:basedOn w:val="Normalny"/>
    <w:link w:val="TytuZnak"/>
    <w:rsid w:val="00466AD6"/>
    <w:pPr>
      <w:numPr>
        <w:ilvl w:val="4"/>
        <w:numId w:val="3"/>
      </w:numPr>
      <w:tabs>
        <w:tab w:val="clear" w:pos="2880"/>
      </w:tabs>
      <w:ind w:left="0" w:firstLine="0"/>
      <w:jc w:val="center"/>
    </w:pPr>
    <w:rPr>
      <w:b/>
      <w:i/>
      <w:sz w:val="52"/>
    </w:rPr>
  </w:style>
  <w:style w:type="character" w:customStyle="1" w:styleId="TytuZnak">
    <w:name w:val="Tytuł Znak"/>
    <w:aliases w:val="BT_Title Znak"/>
    <w:link w:val="Tytu"/>
    <w:rsid w:val="00466AD6"/>
    <w:rPr>
      <w:rFonts w:ascii="Times New Roman" w:eastAsia="Times New Roman" w:hAnsi="Times New Roman"/>
      <w:b/>
      <w:i/>
      <w:sz w:val="52"/>
    </w:rPr>
  </w:style>
  <w:style w:type="paragraph" w:styleId="Listapunktowana2">
    <w:name w:val="List Bullet 2"/>
    <w:basedOn w:val="Normalny"/>
    <w:rsid w:val="00466AD6"/>
    <w:pPr>
      <w:tabs>
        <w:tab w:val="num" w:pos="708"/>
      </w:tabs>
      <w:spacing w:before="120"/>
      <w:ind w:left="708" w:hanging="708"/>
    </w:pPr>
    <w:rPr>
      <w:rFonts w:ascii="Arial" w:hAnsi="Arial"/>
      <w:sz w:val="24"/>
      <w:szCs w:val="24"/>
      <w:lang w:val="fr-FR" w:eastAsia="fr-FR"/>
    </w:rPr>
  </w:style>
  <w:style w:type="paragraph" w:customStyle="1" w:styleId="Tekstpodstawowywcity21">
    <w:name w:val="Tekst podstawowy wcięty 21"/>
    <w:basedOn w:val="Normalny"/>
    <w:rsid w:val="00466AD6"/>
    <w:pPr>
      <w:overflowPunct w:val="0"/>
      <w:autoSpaceDE w:val="0"/>
      <w:autoSpaceDN w:val="0"/>
      <w:adjustRightInd w:val="0"/>
      <w:spacing w:line="360" w:lineRule="auto"/>
      <w:ind w:left="709"/>
      <w:textAlignment w:val="baseline"/>
    </w:pPr>
    <w:rPr>
      <w:rFonts w:ascii="Arial" w:hAnsi="Arial"/>
      <w:sz w:val="24"/>
    </w:rPr>
  </w:style>
  <w:style w:type="paragraph" w:customStyle="1" w:styleId="styliwony0">
    <w:name w:val="styliwony"/>
    <w:basedOn w:val="Normalny"/>
    <w:rsid w:val="00466AD6"/>
    <w:pPr>
      <w:spacing w:before="100" w:beforeAutospacing="1" w:after="100" w:afterAutospacing="1"/>
    </w:pPr>
    <w:rPr>
      <w:sz w:val="24"/>
      <w:szCs w:val="24"/>
    </w:rPr>
  </w:style>
  <w:style w:type="paragraph" w:customStyle="1" w:styleId="bodytext2">
    <w:name w:val="bodytext2"/>
    <w:basedOn w:val="Normalny"/>
    <w:rsid w:val="00466AD6"/>
    <w:pPr>
      <w:spacing w:before="100" w:beforeAutospacing="1" w:after="100" w:afterAutospacing="1"/>
    </w:pPr>
    <w:rPr>
      <w:sz w:val="24"/>
      <w:szCs w:val="24"/>
    </w:rPr>
  </w:style>
  <w:style w:type="paragraph" w:customStyle="1" w:styleId="Tekstpodstawowywcity31">
    <w:name w:val="Tekst podstawowy wcięty 31"/>
    <w:basedOn w:val="Normalny"/>
    <w:rsid w:val="00466AD6"/>
    <w:pPr>
      <w:overflowPunct w:val="0"/>
      <w:autoSpaceDE w:val="0"/>
      <w:autoSpaceDN w:val="0"/>
      <w:adjustRightInd w:val="0"/>
      <w:ind w:firstLine="709"/>
    </w:pPr>
  </w:style>
  <w:style w:type="paragraph" w:customStyle="1" w:styleId="Styl1">
    <w:name w:val="Styl1"/>
    <w:basedOn w:val="Normalny"/>
    <w:rsid w:val="00466AD6"/>
    <w:pPr>
      <w:pageBreakBefore/>
      <w:tabs>
        <w:tab w:val="left" w:pos="567"/>
      </w:tabs>
    </w:pPr>
    <w:rPr>
      <w:b/>
    </w:rPr>
  </w:style>
  <w:style w:type="paragraph" w:customStyle="1" w:styleId="WDX">
    <w:name w:val="WDX"/>
    <w:basedOn w:val="WD6"/>
    <w:rsid w:val="00466AD6"/>
  </w:style>
  <w:style w:type="paragraph" w:customStyle="1" w:styleId="tekst">
    <w:name w:val="tekst"/>
    <w:basedOn w:val="Normalny"/>
    <w:rsid w:val="00466AD6"/>
    <w:pPr>
      <w:numPr>
        <w:numId w:val="4"/>
      </w:numPr>
      <w:tabs>
        <w:tab w:val="clear" w:pos="643"/>
      </w:tabs>
      <w:spacing w:line="300" w:lineRule="atLeast"/>
      <w:ind w:left="0" w:firstLine="0"/>
    </w:pPr>
    <w:rPr>
      <w:sz w:val="24"/>
    </w:rPr>
  </w:style>
  <w:style w:type="paragraph" w:styleId="Wcicienormalne">
    <w:name w:val="Normal Indent"/>
    <w:basedOn w:val="Normalny"/>
    <w:uiPriority w:val="99"/>
    <w:rsid w:val="00466AD6"/>
    <w:pPr>
      <w:spacing w:before="120"/>
      <w:ind w:left="720"/>
    </w:pPr>
  </w:style>
  <w:style w:type="paragraph" w:customStyle="1" w:styleId="wyliczenie1">
    <w:name w:val="wyliczenie 1"/>
    <w:basedOn w:val="Listapunktowana"/>
    <w:rsid w:val="00466AD6"/>
    <w:pPr>
      <w:ind w:left="283" w:hanging="283"/>
      <w:jc w:val="left"/>
    </w:pPr>
    <w:rPr>
      <w:sz w:val="24"/>
    </w:rPr>
  </w:style>
  <w:style w:type="paragraph" w:customStyle="1" w:styleId="11txt">
    <w:name w:val="1.1.txt"/>
    <w:basedOn w:val="Normalny"/>
    <w:rsid w:val="00466AD6"/>
    <w:pPr>
      <w:tabs>
        <w:tab w:val="left" w:pos="-426"/>
        <w:tab w:val="left" w:pos="142"/>
        <w:tab w:val="left" w:pos="1985"/>
        <w:tab w:val="left" w:pos="2041"/>
        <w:tab w:val="left" w:pos="2381"/>
        <w:tab w:val="left" w:pos="2722"/>
        <w:tab w:val="left" w:pos="3061"/>
        <w:tab w:val="left" w:pos="3402"/>
        <w:tab w:val="left" w:pos="3828"/>
        <w:tab w:val="left" w:pos="4678"/>
        <w:tab w:val="left" w:pos="5669"/>
      </w:tabs>
      <w:ind w:firstLine="567"/>
    </w:pPr>
    <w:rPr>
      <w:sz w:val="18"/>
    </w:rPr>
  </w:style>
  <w:style w:type="paragraph" w:customStyle="1" w:styleId="podpunkt">
    <w:name w:val="podpunkt"/>
    <w:basedOn w:val="Normalny"/>
    <w:rsid w:val="00466AD6"/>
    <w:pPr>
      <w:keepNext/>
      <w:tabs>
        <w:tab w:val="left" w:pos="425"/>
        <w:tab w:val="left" w:pos="851"/>
        <w:tab w:val="left" w:pos="1276"/>
        <w:tab w:val="left" w:pos="1701"/>
        <w:tab w:val="left" w:pos="2126"/>
        <w:tab w:val="left" w:pos="2552"/>
        <w:tab w:val="left" w:pos="3402"/>
        <w:tab w:val="left" w:pos="6804"/>
        <w:tab w:val="left" w:pos="7655"/>
        <w:tab w:val="left" w:pos="8505"/>
      </w:tabs>
      <w:spacing w:after="180"/>
    </w:pPr>
    <w:rPr>
      <w:b/>
      <w:sz w:val="24"/>
      <w:szCs w:val="24"/>
    </w:rPr>
  </w:style>
  <w:style w:type="paragraph" w:customStyle="1" w:styleId="paragraf">
    <w:name w:val="paragraf"/>
    <w:basedOn w:val="Normalny"/>
    <w:rsid w:val="00466AD6"/>
    <w:pPr>
      <w:keepNext/>
      <w:tabs>
        <w:tab w:val="left" w:pos="425"/>
        <w:tab w:val="left" w:pos="851"/>
        <w:tab w:val="left" w:pos="1276"/>
        <w:tab w:val="left" w:pos="1701"/>
        <w:tab w:val="left" w:pos="2126"/>
        <w:tab w:val="left" w:pos="2552"/>
        <w:tab w:val="left" w:pos="3402"/>
        <w:tab w:val="left" w:pos="6804"/>
        <w:tab w:val="left" w:pos="7655"/>
        <w:tab w:val="left" w:pos="8505"/>
      </w:tabs>
      <w:spacing w:after="180"/>
      <w:ind w:firstLine="340"/>
    </w:pPr>
    <w:rPr>
      <w:sz w:val="24"/>
      <w:szCs w:val="24"/>
    </w:rPr>
  </w:style>
  <w:style w:type="character" w:customStyle="1" w:styleId="ZnakZnak">
    <w:name w:val="Znak Znak"/>
    <w:rsid w:val="00466AD6"/>
    <w:rPr>
      <w:b/>
      <w:bCs/>
      <w:lang w:val="pl-PL" w:eastAsia="pl-PL" w:bidi="ar-SA"/>
    </w:rPr>
  </w:style>
  <w:style w:type="paragraph" w:customStyle="1" w:styleId="BodyText21">
    <w:name w:val="Body Text 21"/>
    <w:basedOn w:val="Normalny"/>
    <w:rsid w:val="00466AD6"/>
    <w:pPr>
      <w:widowControl w:val="0"/>
    </w:pPr>
    <w:rPr>
      <w:b/>
      <w:sz w:val="24"/>
    </w:rPr>
  </w:style>
  <w:style w:type="paragraph" w:customStyle="1" w:styleId="RightPar3">
    <w:name w:val="Right Par 3"/>
    <w:rsid w:val="00466AD6"/>
    <w:pPr>
      <w:tabs>
        <w:tab w:val="left" w:pos="-720"/>
        <w:tab w:val="left" w:pos="0"/>
        <w:tab w:val="left" w:pos="720"/>
        <w:tab w:val="left" w:pos="1440"/>
        <w:tab w:val="decimal" w:pos="2160"/>
      </w:tabs>
      <w:suppressAutoHyphens/>
      <w:ind w:left="2160" w:hanging="432"/>
    </w:pPr>
    <w:rPr>
      <w:rFonts w:ascii="Courier" w:eastAsia="Times New Roman" w:hAnsi="Courier"/>
      <w:sz w:val="24"/>
      <w:lang w:val="en-US"/>
    </w:rPr>
  </w:style>
  <w:style w:type="paragraph" w:customStyle="1" w:styleId="Tytu0">
    <w:name w:val="Tytu"/>
    <w:basedOn w:val="Liniagrna"/>
    <w:next w:val="Podstawowyakapitowy"/>
    <w:rsid w:val="00466AD6"/>
    <w:rPr>
      <w:rFonts w:ascii="Aerton EFN" w:hAnsi="Aerton EFN" w:cs="Aerton EFN"/>
      <w:b/>
      <w:bCs/>
      <w:sz w:val="36"/>
      <w:szCs w:val="36"/>
    </w:rPr>
  </w:style>
  <w:style w:type="paragraph" w:customStyle="1" w:styleId="Podstawowyakapitowy">
    <w:name w:val="[Podstawowy akapitowy]"/>
    <w:basedOn w:val="Brakstyluakapitowego"/>
    <w:rsid w:val="00466AD6"/>
  </w:style>
  <w:style w:type="paragraph" w:styleId="Podtytu">
    <w:name w:val="Subtitle"/>
    <w:basedOn w:val="Tytu0"/>
    <w:next w:val="Normalny"/>
    <w:link w:val="PodtytuZnak"/>
    <w:rsid w:val="00466AD6"/>
    <w:pPr>
      <w:jc w:val="center"/>
    </w:pPr>
    <w:rPr>
      <w:rFonts w:ascii="Adobe Caslon Pro Bold" w:hAnsi="Adobe Caslon Pro Bold" w:cs="Adobe Caslon Pro Bold"/>
      <w:sz w:val="38"/>
      <w:szCs w:val="38"/>
    </w:rPr>
  </w:style>
  <w:style w:type="character" w:customStyle="1" w:styleId="PodtytuZnak">
    <w:name w:val="Podtytuł Znak"/>
    <w:link w:val="Podtytu"/>
    <w:rsid w:val="00466AD6"/>
    <w:rPr>
      <w:rFonts w:ascii="Adobe Caslon Pro Bold" w:eastAsia="Times New Roman" w:hAnsi="Adobe Caslon Pro Bold" w:cs="Adobe Caslon Pro Bold"/>
      <w:b/>
      <w:bCs/>
      <w:color w:val="000000"/>
      <w:sz w:val="38"/>
      <w:szCs w:val="38"/>
    </w:rPr>
  </w:style>
  <w:style w:type="table" w:styleId="Tabela-Siatka">
    <w:name w:val="Table Grid"/>
    <w:basedOn w:val="Standardowy"/>
    <w:uiPriority w:val="59"/>
    <w:rsid w:val="00466AD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rsid w:val="00466AD6"/>
    <w:pPr>
      <w:tabs>
        <w:tab w:val="right" w:leader="dot" w:pos="7371"/>
      </w:tabs>
      <w:ind w:left="400"/>
    </w:pPr>
    <w:rPr>
      <w:i/>
    </w:rPr>
  </w:style>
  <w:style w:type="paragraph" w:styleId="Spistreci5">
    <w:name w:val="toc 5"/>
    <w:basedOn w:val="Normalny"/>
    <w:next w:val="Normalny"/>
    <w:rsid w:val="00466AD6"/>
    <w:pPr>
      <w:tabs>
        <w:tab w:val="right" w:leader="dot" w:pos="7371"/>
      </w:tabs>
      <w:ind w:left="800"/>
    </w:pPr>
    <w:rPr>
      <w:sz w:val="18"/>
    </w:rPr>
  </w:style>
  <w:style w:type="paragraph" w:styleId="Spistreci6">
    <w:name w:val="toc 6"/>
    <w:basedOn w:val="Normalny"/>
    <w:next w:val="Normalny"/>
    <w:rsid w:val="00466AD6"/>
    <w:pPr>
      <w:tabs>
        <w:tab w:val="right" w:leader="dot" w:pos="7371"/>
      </w:tabs>
      <w:ind w:left="1000"/>
    </w:pPr>
    <w:rPr>
      <w:sz w:val="18"/>
    </w:rPr>
  </w:style>
  <w:style w:type="paragraph" w:styleId="Spistreci7">
    <w:name w:val="toc 7"/>
    <w:basedOn w:val="Normalny"/>
    <w:next w:val="Normalny"/>
    <w:rsid w:val="00466AD6"/>
    <w:pPr>
      <w:tabs>
        <w:tab w:val="right" w:leader="dot" w:pos="7371"/>
      </w:tabs>
      <w:ind w:left="1200"/>
    </w:pPr>
    <w:rPr>
      <w:sz w:val="18"/>
    </w:rPr>
  </w:style>
  <w:style w:type="paragraph" w:styleId="Spistreci8">
    <w:name w:val="toc 8"/>
    <w:basedOn w:val="Normalny"/>
    <w:next w:val="Normalny"/>
    <w:rsid w:val="00466AD6"/>
    <w:pPr>
      <w:tabs>
        <w:tab w:val="right" w:leader="dot" w:pos="7371"/>
      </w:tabs>
      <w:ind w:left="1400"/>
    </w:pPr>
    <w:rPr>
      <w:sz w:val="18"/>
    </w:rPr>
  </w:style>
  <w:style w:type="paragraph" w:styleId="Spistreci9">
    <w:name w:val="toc 9"/>
    <w:basedOn w:val="Normalny"/>
    <w:next w:val="Normalny"/>
    <w:rsid w:val="00466AD6"/>
    <w:pPr>
      <w:tabs>
        <w:tab w:val="right" w:leader="dot" w:pos="7371"/>
      </w:tabs>
      <w:ind w:left="1600"/>
    </w:pPr>
    <w:rPr>
      <w:sz w:val="18"/>
    </w:rPr>
  </w:style>
  <w:style w:type="numbering" w:customStyle="1" w:styleId="Bezlisty1">
    <w:name w:val="Bez listy1"/>
    <w:next w:val="Bezlisty"/>
    <w:semiHidden/>
    <w:rsid w:val="00466AD6"/>
  </w:style>
  <w:style w:type="paragraph" w:styleId="Mapadokumentu">
    <w:name w:val="Document Map"/>
    <w:basedOn w:val="Normalny"/>
    <w:link w:val="MapadokumentuZnak"/>
    <w:semiHidden/>
    <w:rsid w:val="00466AD6"/>
    <w:pPr>
      <w:shd w:val="clear" w:color="auto" w:fill="000080"/>
    </w:pPr>
    <w:rPr>
      <w:rFonts w:ascii="Tahoma" w:hAnsi="Tahoma" w:cs="Tahoma"/>
    </w:rPr>
  </w:style>
  <w:style w:type="character" w:customStyle="1" w:styleId="MapadokumentuZnak">
    <w:name w:val="Mapa dokumentu Znak"/>
    <w:link w:val="Mapadokumentu"/>
    <w:rsid w:val="00466AD6"/>
    <w:rPr>
      <w:rFonts w:ascii="Tahoma" w:eastAsia="Times New Roman" w:hAnsi="Tahoma" w:cs="Tahoma"/>
      <w:sz w:val="20"/>
      <w:szCs w:val="20"/>
      <w:shd w:val="clear" w:color="auto" w:fill="000080"/>
      <w:lang w:eastAsia="pl-PL"/>
    </w:rPr>
  </w:style>
  <w:style w:type="numbering" w:customStyle="1" w:styleId="Bezlisty2">
    <w:name w:val="Bez listy2"/>
    <w:next w:val="Bezlisty"/>
    <w:semiHidden/>
    <w:rsid w:val="00466AD6"/>
  </w:style>
  <w:style w:type="character" w:styleId="Odwoanieprzypisudolnego">
    <w:name w:val="footnote reference"/>
    <w:semiHidden/>
    <w:rsid w:val="00466AD6"/>
    <w:rPr>
      <w:vertAlign w:val="superscript"/>
    </w:rPr>
  </w:style>
  <w:style w:type="numbering" w:customStyle="1" w:styleId="Bezlisty3">
    <w:name w:val="Bez listy3"/>
    <w:next w:val="Bezlisty"/>
    <w:semiHidden/>
    <w:rsid w:val="00466AD6"/>
  </w:style>
  <w:style w:type="numbering" w:customStyle="1" w:styleId="Bezlisty4">
    <w:name w:val="Bez listy4"/>
    <w:next w:val="Bezlisty"/>
    <w:semiHidden/>
    <w:rsid w:val="00466AD6"/>
  </w:style>
  <w:style w:type="paragraph" w:customStyle="1" w:styleId="punkt">
    <w:name w:val="punkt"/>
    <w:basedOn w:val="Normalny"/>
    <w:rsid w:val="00466AD6"/>
    <w:pPr>
      <w:keepNext/>
      <w:spacing w:line="480" w:lineRule="auto"/>
    </w:pPr>
    <w:rPr>
      <w:b/>
      <w:sz w:val="28"/>
      <w:szCs w:val="24"/>
    </w:rPr>
  </w:style>
  <w:style w:type="character" w:customStyle="1" w:styleId="header3">
    <w:name w:val="header3"/>
    <w:rsid w:val="00466AD6"/>
    <w:rPr>
      <w:b/>
      <w:bCs w:val="0"/>
      <w:sz w:val="36"/>
    </w:rPr>
  </w:style>
  <w:style w:type="character" w:customStyle="1" w:styleId="minus">
    <w:name w:val="minus"/>
    <w:rsid w:val="00466AD6"/>
  </w:style>
  <w:style w:type="character" w:customStyle="1" w:styleId="kontynuacja">
    <w:name w:val="kontynuacja"/>
    <w:rsid w:val="00466AD6"/>
  </w:style>
  <w:style w:type="character" w:customStyle="1" w:styleId="podpodpunkt">
    <w:name w:val="podpodpunkt"/>
    <w:rsid w:val="00466AD6"/>
  </w:style>
  <w:style w:type="paragraph" w:customStyle="1" w:styleId="Wypunktowanie">
    <w:name w:val="Wypunktowanie"/>
    <w:basedOn w:val="Normalny"/>
    <w:rsid w:val="00466AD6"/>
    <w:pPr>
      <w:widowControl w:val="0"/>
      <w:tabs>
        <w:tab w:val="left" w:pos="708"/>
      </w:tabs>
      <w:overflowPunct w:val="0"/>
      <w:autoSpaceDE w:val="0"/>
      <w:autoSpaceDN w:val="0"/>
      <w:adjustRightInd w:val="0"/>
      <w:ind w:left="708" w:hanging="708"/>
    </w:pPr>
    <w:rPr>
      <w:sz w:val="24"/>
    </w:rPr>
  </w:style>
  <w:style w:type="paragraph" w:customStyle="1" w:styleId="Numerowanie">
    <w:name w:val="Numerowanie"/>
    <w:basedOn w:val="Tekstpodstawowy"/>
    <w:rsid w:val="00466AD6"/>
    <w:pPr>
      <w:widowControl w:val="0"/>
      <w:overflowPunct w:val="0"/>
      <w:autoSpaceDE w:val="0"/>
      <w:autoSpaceDN w:val="0"/>
      <w:adjustRightInd w:val="0"/>
      <w:spacing w:after="0"/>
      <w:jc w:val="center"/>
    </w:pPr>
    <w:rPr>
      <w:sz w:val="24"/>
      <w:lang w:val="fr-FR"/>
    </w:rPr>
  </w:style>
  <w:style w:type="paragraph" w:customStyle="1" w:styleId="Tablica0">
    <w:name w:val="Tablica"/>
    <w:basedOn w:val="Normalny"/>
    <w:next w:val="Normalny"/>
    <w:rsid w:val="00466AD6"/>
    <w:pPr>
      <w:keepNext/>
      <w:keepLines/>
      <w:tabs>
        <w:tab w:val="left" w:pos="-720"/>
      </w:tabs>
      <w:suppressAutoHyphens/>
      <w:overflowPunct w:val="0"/>
      <w:autoSpaceDE w:val="0"/>
      <w:autoSpaceDN w:val="0"/>
      <w:adjustRightInd w:val="0"/>
      <w:spacing w:before="120" w:line="360" w:lineRule="auto"/>
      <w:jc w:val="center"/>
    </w:pPr>
    <w:rPr>
      <w:b/>
      <w:sz w:val="24"/>
    </w:rPr>
  </w:style>
  <w:style w:type="paragraph" w:customStyle="1" w:styleId="Teksttablicy">
    <w:name w:val="Tekst tablicy"/>
    <w:basedOn w:val="Tekstpodstawowy"/>
    <w:next w:val="Tekstpodstawowy"/>
    <w:rsid w:val="00466AD6"/>
    <w:pPr>
      <w:keepLines/>
      <w:spacing w:after="0"/>
      <w:jc w:val="center"/>
    </w:pPr>
    <w:rPr>
      <w:rFonts w:ascii="Arial" w:hAnsi="Arial" w:cs="Arial"/>
      <w:bCs/>
      <w:sz w:val="24"/>
      <w:lang w:val="fr-FR"/>
    </w:rPr>
  </w:style>
  <w:style w:type="paragraph" w:customStyle="1" w:styleId="Rysunek">
    <w:name w:val="Rysunek"/>
    <w:basedOn w:val="Normalny"/>
    <w:next w:val="Tekstpodstawowy"/>
    <w:rsid w:val="00466AD6"/>
    <w:pPr>
      <w:keepLines/>
      <w:tabs>
        <w:tab w:val="left" w:pos="-720"/>
      </w:tabs>
      <w:suppressAutoHyphens/>
      <w:overflowPunct w:val="0"/>
      <w:autoSpaceDE w:val="0"/>
      <w:autoSpaceDN w:val="0"/>
      <w:adjustRightInd w:val="0"/>
      <w:spacing w:before="260"/>
      <w:jc w:val="center"/>
    </w:pPr>
    <w:rPr>
      <w:b/>
      <w:noProof/>
      <w:sz w:val="24"/>
    </w:rPr>
  </w:style>
  <w:style w:type="character" w:customStyle="1" w:styleId="ZnakZnak3">
    <w:name w:val="Znak Znak3"/>
    <w:rsid w:val="00466AD6"/>
    <w:rPr>
      <w:rFonts w:ascii="Century Gothic" w:hAnsi="Century Gothic"/>
      <w:sz w:val="24"/>
    </w:rPr>
  </w:style>
  <w:style w:type="numbering" w:customStyle="1" w:styleId="Bezlisty5">
    <w:name w:val="Bez listy5"/>
    <w:next w:val="Bezlisty"/>
    <w:semiHidden/>
    <w:unhideWhenUsed/>
    <w:rsid w:val="00466AD6"/>
  </w:style>
  <w:style w:type="paragraph" w:customStyle="1" w:styleId="Default">
    <w:name w:val="Default"/>
    <w:uiPriority w:val="99"/>
    <w:rsid w:val="00466AD6"/>
    <w:pPr>
      <w:widowControl w:val="0"/>
      <w:autoSpaceDE w:val="0"/>
      <w:autoSpaceDN w:val="0"/>
      <w:adjustRightInd w:val="0"/>
    </w:pPr>
    <w:rPr>
      <w:rFonts w:ascii="Arial" w:eastAsia="Times New Roman" w:hAnsi="Arial" w:cs="Arial"/>
      <w:color w:val="000000"/>
      <w:sz w:val="24"/>
      <w:szCs w:val="24"/>
    </w:rPr>
  </w:style>
  <w:style w:type="character" w:styleId="Odwoanieprzypisukocowego">
    <w:name w:val="endnote reference"/>
    <w:uiPriority w:val="99"/>
    <w:rsid w:val="00466AD6"/>
    <w:rPr>
      <w:vertAlign w:val="superscript"/>
    </w:rPr>
  </w:style>
  <w:style w:type="character" w:styleId="UyteHipercze">
    <w:name w:val="FollowedHyperlink"/>
    <w:rsid w:val="00466AD6"/>
    <w:rPr>
      <w:color w:val="800080"/>
      <w:u w:val="single"/>
    </w:rPr>
  </w:style>
  <w:style w:type="paragraph" w:styleId="Tematkomentarza">
    <w:name w:val="annotation subject"/>
    <w:basedOn w:val="Tekstkomentarza"/>
    <w:next w:val="Tekstkomentarza"/>
    <w:link w:val="TematkomentarzaZnak"/>
    <w:uiPriority w:val="99"/>
    <w:rsid w:val="00466AD6"/>
    <w:rPr>
      <w:bCs/>
      <w:lang w:val="pl-PL"/>
    </w:rPr>
  </w:style>
  <w:style w:type="character" w:customStyle="1" w:styleId="TematkomentarzaZnak">
    <w:name w:val="Temat komentarza Znak"/>
    <w:link w:val="Tematkomentarza"/>
    <w:uiPriority w:val="99"/>
    <w:rsid w:val="00466AD6"/>
    <w:rPr>
      <w:rFonts w:ascii="Times New Roman" w:eastAsia="Times New Roman" w:hAnsi="Times New Roman" w:cs="Times New Roman"/>
      <w:b/>
      <w:bCs/>
      <w:sz w:val="20"/>
      <w:szCs w:val="20"/>
      <w:lang w:val="en-US" w:eastAsia="pl-PL"/>
    </w:rPr>
  </w:style>
  <w:style w:type="paragraph" w:styleId="Indeks1">
    <w:name w:val="index 1"/>
    <w:basedOn w:val="Normalny"/>
    <w:next w:val="Normalny"/>
    <w:semiHidden/>
    <w:rsid w:val="00466AD6"/>
    <w:pPr>
      <w:spacing w:before="120"/>
    </w:pPr>
  </w:style>
  <w:style w:type="paragraph" w:customStyle="1" w:styleId="Norma">
    <w:name w:val="Norma"/>
    <w:basedOn w:val="Normalny"/>
    <w:autoRedefine/>
    <w:rsid w:val="00466AD6"/>
    <w:pPr>
      <w:tabs>
        <w:tab w:val="left" w:pos="567"/>
        <w:tab w:val="num" w:pos="2552"/>
      </w:tabs>
      <w:ind w:left="2552" w:hanging="2552"/>
    </w:pPr>
    <w:rPr>
      <w:bCs/>
    </w:rPr>
  </w:style>
  <w:style w:type="paragraph" w:customStyle="1" w:styleId="Akapitzlist1">
    <w:name w:val="Akapit z listą1"/>
    <w:basedOn w:val="Normalny"/>
    <w:rsid w:val="00466AD6"/>
    <w:pPr>
      <w:ind w:left="720"/>
    </w:pPr>
    <w:rPr>
      <w:rFonts w:ascii="Arial" w:hAnsi="Arial"/>
      <w:sz w:val="24"/>
      <w:szCs w:val="22"/>
      <w:lang w:val="en-US" w:eastAsia="en-US"/>
    </w:rPr>
  </w:style>
  <w:style w:type="character" w:customStyle="1" w:styleId="spelle">
    <w:name w:val="spelle"/>
    <w:basedOn w:val="Domylnaczcionkaakapitu"/>
    <w:rsid w:val="007D0CF5"/>
  </w:style>
  <w:style w:type="paragraph" w:styleId="Akapitzlist">
    <w:name w:val="List Paragraph"/>
    <w:aliases w:val="Akapit z numeracją,normalny tekst,BulletC,Wyliczanie,Obiekt,Akapit z listą31,Bullets,Kolorowa lista — akcent 11,times"/>
    <w:basedOn w:val="Normalny"/>
    <w:link w:val="AkapitzlistZnak"/>
    <w:uiPriority w:val="34"/>
    <w:qFormat/>
    <w:rsid w:val="00DF38C7"/>
    <w:pPr>
      <w:ind w:left="720"/>
      <w:contextualSpacing/>
    </w:pPr>
    <w:rPr>
      <w:sz w:val="24"/>
      <w:szCs w:val="24"/>
    </w:rPr>
  </w:style>
  <w:style w:type="character" w:customStyle="1" w:styleId="biggertext">
    <w:name w:val="biggertext"/>
    <w:basedOn w:val="Domylnaczcionkaakapitu"/>
    <w:rsid w:val="00DF38C7"/>
  </w:style>
  <w:style w:type="paragraph" w:customStyle="1" w:styleId="1Rozdzia3">
    <w:name w:val="1. Rozdzia3"/>
    <w:rsid w:val="000857D4"/>
    <w:pPr>
      <w:keepNext/>
      <w:widowControl w:val="0"/>
      <w:spacing w:before="120"/>
    </w:pPr>
    <w:rPr>
      <w:rFonts w:ascii="Times New Roman" w:eastAsia="Times New Roman" w:hAnsi="Times New Roman"/>
      <w:b/>
      <w:caps/>
      <w:sz w:val="24"/>
    </w:rPr>
  </w:style>
  <w:style w:type="paragraph" w:customStyle="1" w:styleId="11Podrozdzia3">
    <w:name w:val="1.1. Podrozdzia3"/>
    <w:rsid w:val="000857D4"/>
    <w:pPr>
      <w:keepNext/>
      <w:widowControl w:val="0"/>
      <w:spacing w:before="120"/>
    </w:pPr>
    <w:rPr>
      <w:rFonts w:ascii="Times New Roman" w:eastAsia="Times New Roman" w:hAnsi="Times New Roman"/>
      <w:b/>
      <w:sz w:val="24"/>
    </w:rPr>
  </w:style>
  <w:style w:type="paragraph" w:customStyle="1" w:styleId="Tekstpodstawowy31">
    <w:name w:val="Tekst podstawowy 31"/>
    <w:basedOn w:val="Normalny"/>
    <w:rsid w:val="000857D4"/>
    <w:pPr>
      <w:widowControl w:val="0"/>
      <w:overflowPunct w:val="0"/>
      <w:autoSpaceDE w:val="0"/>
      <w:autoSpaceDN w:val="0"/>
      <w:adjustRightInd w:val="0"/>
    </w:pPr>
    <w:rPr>
      <w:sz w:val="24"/>
    </w:rPr>
  </w:style>
  <w:style w:type="paragraph" w:styleId="Listapunktowana4">
    <w:name w:val="List Bullet 4"/>
    <w:basedOn w:val="Normalny"/>
    <w:rsid w:val="000857D4"/>
    <w:pPr>
      <w:ind w:left="340" w:hanging="340"/>
    </w:pPr>
  </w:style>
  <w:style w:type="paragraph" w:customStyle="1" w:styleId="Skrconyadreszwrotny">
    <w:name w:val="Skrócony adres zwrotny"/>
    <w:basedOn w:val="Normalny"/>
    <w:rsid w:val="000857D4"/>
    <w:rPr>
      <w:rFonts w:ascii="PL Ottawa" w:hAnsi="PL Ottawa"/>
      <w:sz w:val="22"/>
    </w:rPr>
  </w:style>
  <w:style w:type="paragraph" w:customStyle="1" w:styleId="Listawypunktowana1">
    <w:name w:val="Lista wypunktowana 1"/>
    <w:basedOn w:val="Normalny"/>
    <w:autoRedefine/>
    <w:rsid w:val="000857D4"/>
    <w:pPr>
      <w:spacing w:before="120"/>
    </w:pPr>
  </w:style>
  <w:style w:type="paragraph" w:customStyle="1" w:styleId="WW-Listawypunktowana5">
    <w:name w:val="WW-Lista wypunktowana 5"/>
    <w:basedOn w:val="Normalny"/>
    <w:rsid w:val="000857D4"/>
    <w:pPr>
      <w:tabs>
        <w:tab w:val="left" w:pos="357"/>
        <w:tab w:val="left" w:pos="705"/>
      </w:tabs>
      <w:suppressAutoHyphens/>
      <w:ind w:left="283" w:hanging="283"/>
    </w:pPr>
    <w:rPr>
      <w:sz w:val="22"/>
    </w:rPr>
  </w:style>
  <w:style w:type="paragraph" w:customStyle="1" w:styleId="LISTAWYPUNKTOWANA">
    <w:name w:val="LISTA WYPUNKTOWANA"/>
    <w:basedOn w:val="Normalny"/>
    <w:rsid w:val="000857D4"/>
    <w:pPr>
      <w:numPr>
        <w:numId w:val="6"/>
      </w:numPr>
      <w:tabs>
        <w:tab w:val="clear" w:pos="360"/>
        <w:tab w:val="num" w:pos="705"/>
      </w:tabs>
      <w:ind w:left="113" w:firstLine="0"/>
    </w:pPr>
    <w:rPr>
      <w:kern w:val="16"/>
      <w:sz w:val="22"/>
    </w:rPr>
  </w:style>
  <w:style w:type="paragraph" w:customStyle="1" w:styleId="Data1">
    <w:name w:val="Data1"/>
    <w:basedOn w:val="Normalny"/>
    <w:rsid w:val="000857D4"/>
    <w:rPr>
      <w:sz w:val="22"/>
    </w:rPr>
  </w:style>
  <w:style w:type="paragraph" w:customStyle="1" w:styleId="listawypunktowana0">
    <w:name w:val="lista wypunktowana"/>
    <w:basedOn w:val="Wcicienormalne"/>
    <w:rsid w:val="000857D4"/>
    <w:pPr>
      <w:framePr w:hSpace="142" w:vSpace="142" w:wrap="around" w:vAnchor="text" w:hAnchor="text" w:y="1"/>
      <w:spacing w:before="0"/>
      <w:ind w:left="113"/>
      <w:jc w:val="left"/>
    </w:pPr>
  </w:style>
  <w:style w:type="paragraph" w:styleId="Lista-kontynuacja">
    <w:name w:val="List Continue"/>
    <w:basedOn w:val="Normalny"/>
    <w:rsid w:val="000857D4"/>
    <w:pPr>
      <w:spacing w:after="120"/>
      <w:ind w:left="283"/>
    </w:pPr>
  </w:style>
  <w:style w:type="paragraph" w:styleId="Listapunktowana5">
    <w:name w:val="List Bullet 5"/>
    <w:basedOn w:val="Normalny"/>
    <w:autoRedefine/>
    <w:rsid w:val="000857D4"/>
    <w:pPr>
      <w:tabs>
        <w:tab w:val="num" w:pos="926"/>
      </w:tabs>
      <w:ind w:left="926" w:hanging="360"/>
    </w:pPr>
  </w:style>
  <w:style w:type="paragraph" w:customStyle="1" w:styleId="WW-Listawypunktowana">
    <w:name w:val="WW-Lista wypunktowana"/>
    <w:basedOn w:val="Normalny"/>
    <w:rsid w:val="000857D4"/>
    <w:pPr>
      <w:tabs>
        <w:tab w:val="num" w:pos="720"/>
      </w:tabs>
      <w:suppressAutoHyphens/>
      <w:ind w:left="720" w:hanging="360"/>
    </w:pPr>
    <w:rPr>
      <w:sz w:val="22"/>
    </w:rPr>
  </w:style>
  <w:style w:type="paragraph" w:customStyle="1" w:styleId="WW-Tekstpodstawowy3">
    <w:name w:val="WW-Tekst podstawowy 3"/>
    <w:basedOn w:val="Normalny"/>
    <w:rsid w:val="000857D4"/>
    <w:pPr>
      <w:suppressAutoHyphens/>
    </w:pPr>
    <w:rPr>
      <w:b/>
      <w:sz w:val="22"/>
    </w:rPr>
  </w:style>
  <w:style w:type="character" w:customStyle="1" w:styleId="WW8Num1626z0">
    <w:name w:val="WW8Num1626z0"/>
    <w:rsid w:val="000857D4"/>
    <w:rPr>
      <w:rFonts w:ascii="Symbol" w:hAnsi="Symbol"/>
    </w:rPr>
  </w:style>
  <w:style w:type="paragraph" w:customStyle="1" w:styleId="WW-Listawypunktowana3">
    <w:name w:val="WW-Lista wypunktowana 3"/>
    <w:basedOn w:val="Normalny"/>
    <w:rsid w:val="000857D4"/>
    <w:pPr>
      <w:suppressAutoHyphens/>
    </w:pPr>
    <w:rPr>
      <w:sz w:val="22"/>
    </w:rPr>
  </w:style>
  <w:style w:type="paragraph" w:customStyle="1" w:styleId="WW-Tekstpodstawowywcity3">
    <w:name w:val="WW-Tekst podstawowy wcięty 3"/>
    <w:basedOn w:val="Normalny"/>
    <w:rsid w:val="000857D4"/>
    <w:pPr>
      <w:tabs>
        <w:tab w:val="left" w:pos="1137"/>
        <w:tab w:val="left" w:pos="1728"/>
      </w:tabs>
      <w:suppressAutoHyphens/>
      <w:ind w:left="432" w:hanging="432"/>
    </w:pPr>
    <w:rPr>
      <w:b/>
      <w:sz w:val="22"/>
    </w:rPr>
  </w:style>
  <w:style w:type="paragraph" w:customStyle="1" w:styleId="WW-Tekstpodstawowywcity2">
    <w:name w:val="WW-Tekst podstawowy wcięty 2"/>
    <w:basedOn w:val="Normalny"/>
    <w:rsid w:val="000857D4"/>
    <w:pPr>
      <w:suppressAutoHyphens/>
      <w:ind w:firstLine="708"/>
    </w:pPr>
    <w:rPr>
      <w:rFonts w:ascii="Arial" w:hAnsi="Arial"/>
    </w:rPr>
  </w:style>
  <w:style w:type="paragraph" w:customStyle="1" w:styleId="WW-Listawypunktowana2">
    <w:name w:val="WW-Lista wypunktowana 2"/>
    <w:rsid w:val="000857D4"/>
    <w:pPr>
      <w:suppressAutoHyphens/>
      <w:ind w:left="170" w:firstLine="1"/>
    </w:pPr>
    <w:rPr>
      <w:rFonts w:ascii="Times New Roman" w:eastAsia="Times New Roman" w:hAnsi="Times New Roman"/>
      <w:sz w:val="22"/>
    </w:rPr>
  </w:style>
  <w:style w:type="paragraph" w:customStyle="1" w:styleId="WW-Listawypunktowana4">
    <w:name w:val="WW-Lista wypunktowana 4"/>
    <w:basedOn w:val="Normalny"/>
    <w:rsid w:val="000857D4"/>
    <w:pPr>
      <w:suppressAutoHyphens/>
    </w:pPr>
    <w:rPr>
      <w:sz w:val="22"/>
    </w:rPr>
  </w:style>
  <w:style w:type="paragraph" w:customStyle="1" w:styleId="Zawartoramki">
    <w:name w:val="Zawartość ramki"/>
    <w:basedOn w:val="Tekstpodstawowy"/>
    <w:rsid w:val="000857D4"/>
    <w:pPr>
      <w:tabs>
        <w:tab w:val="left" w:pos="705"/>
      </w:tabs>
      <w:suppressAutoHyphens/>
      <w:spacing w:after="0"/>
      <w:jc w:val="center"/>
    </w:pPr>
    <w:rPr>
      <w:rFonts w:ascii="PL Ottawa" w:hAnsi="PL Ottawa"/>
    </w:rPr>
  </w:style>
  <w:style w:type="paragraph" w:customStyle="1" w:styleId="Zawartotabeli">
    <w:name w:val="Zawartość tabeli"/>
    <w:basedOn w:val="Tekstpodstawowy"/>
    <w:rsid w:val="000857D4"/>
    <w:pPr>
      <w:suppressLineNumbers/>
      <w:tabs>
        <w:tab w:val="left" w:pos="705"/>
      </w:tabs>
      <w:suppressAutoHyphens/>
      <w:spacing w:after="0"/>
      <w:jc w:val="center"/>
    </w:pPr>
    <w:rPr>
      <w:rFonts w:ascii="PL Ottawa" w:hAnsi="PL Ottawa"/>
    </w:rPr>
  </w:style>
  <w:style w:type="paragraph" w:customStyle="1" w:styleId="Tytutabeli">
    <w:name w:val="Tytuł tabeli"/>
    <w:basedOn w:val="Zawartotabeli"/>
    <w:rsid w:val="000857D4"/>
    <w:rPr>
      <w:b/>
      <w:i/>
    </w:rPr>
  </w:style>
  <w:style w:type="paragraph" w:customStyle="1" w:styleId="PLTimes">
    <w:name w:val="PLTimes"/>
    <w:basedOn w:val="Normalny"/>
    <w:rsid w:val="000857D4"/>
    <w:pPr>
      <w:spacing w:line="360" w:lineRule="atLeast"/>
    </w:pPr>
    <w:rPr>
      <w:rFonts w:ascii="PL Times New Roman" w:hAnsi="PL Times New Roman"/>
      <w:sz w:val="24"/>
      <w:lang w:val="en-GB"/>
    </w:rPr>
  </w:style>
  <w:style w:type="paragraph" w:customStyle="1" w:styleId="xl24">
    <w:name w:val="xl24"/>
    <w:basedOn w:val="Normalny"/>
    <w:rsid w:val="000857D4"/>
    <w:pPr>
      <w:spacing w:before="100" w:after="100"/>
    </w:pPr>
    <w:rPr>
      <w:rFonts w:ascii="Arial" w:hAnsi="Arial"/>
      <w:b/>
      <w:sz w:val="24"/>
      <w:szCs w:val="24"/>
    </w:rPr>
  </w:style>
  <w:style w:type="paragraph" w:customStyle="1" w:styleId="StylSpistreci1Przed0ptPo0pt">
    <w:name w:val="Styl Spis treści 1 + Przed:  0 pt Po:  0 pt"/>
    <w:basedOn w:val="Spistreci1"/>
    <w:rsid w:val="000857D4"/>
    <w:pPr>
      <w:tabs>
        <w:tab w:val="right" w:leader="dot" w:pos="7371"/>
      </w:tabs>
      <w:suppressAutoHyphens w:val="0"/>
      <w:autoSpaceDN w:val="0"/>
      <w:adjustRightInd w:val="0"/>
      <w:ind w:left="0" w:right="0" w:firstLine="0"/>
      <w:textAlignment w:val="baseline"/>
    </w:pPr>
    <w:rPr>
      <w:b/>
      <w:bCs/>
      <w:noProof w:val="0"/>
    </w:rPr>
  </w:style>
  <w:style w:type="paragraph" w:customStyle="1" w:styleId="Bullet1points">
    <w:name w:val="Bullet 1 points"/>
    <w:basedOn w:val="Normalny"/>
    <w:rsid w:val="000857D4"/>
    <w:pPr>
      <w:tabs>
        <w:tab w:val="num" w:pos="720"/>
      </w:tabs>
      <w:spacing w:before="60" w:after="60"/>
      <w:ind w:left="720" w:hanging="360"/>
    </w:pPr>
  </w:style>
  <w:style w:type="paragraph" w:customStyle="1" w:styleId="FR2">
    <w:name w:val="FR2"/>
    <w:rsid w:val="000857D4"/>
    <w:pPr>
      <w:widowControl w:val="0"/>
      <w:autoSpaceDE w:val="0"/>
      <w:autoSpaceDN w:val="0"/>
      <w:adjustRightInd w:val="0"/>
      <w:spacing w:before="460"/>
      <w:jc w:val="center"/>
    </w:pPr>
    <w:rPr>
      <w:rFonts w:ascii="Times New Roman" w:eastAsia="Times New Roman" w:hAnsi="Times New Roman"/>
      <w:noProof/>
      <w:sz w:val="24"/>
      <w:szCs w:val="24"/>
    </w:rPr>
  </w:style>
  <w:style w:type="paragraph" w:customStyle="1" w:styleId="FR3">
    <w:name w:val="FR3"/>
    <w:rsid w:val="000857D4"/>
    <w:pPr>
      <w:widowControl w:val="0"/>
      <w:tabs>
        <w:tab w:val="num" w:pos="1996"/>
      </w:tabs>
      <w:autoSpaceDE w:val="0"/>
      <w:autoSpaceDN w:val="0"/>
      <w:adjustRightInd w:val="0"/>
      <w:spacing w:before="300"/>
      <w:ind w:left="440"/>
    </w:pPr>
    <w:rPr>
      <w:rFonts w:ascii="Arial" w:eastAsia="Times New Roman" w:hAnsi="Arial" w:cs="Arial"/>
      <w:sz w:val="18"/>
      <w:szCs w:val="18"/>
    </w:rPr>
  </w:style>
  <w:style w:type="paragraph" w:customStyle="1" w:styleId="Listaabc">
    <w:name w:val="Lista abc"/>
    <w:basedOn w:val="Normalny"/>
    <w:rsid w:val="000857D4"/>
    <w:pPr>
      <w:spacing w:before="120"/>
    </w:pPr>
  </w:style>
  <w:style w:type="paragraph" w:customStyle="1" w:styleId="Indeksdolny">
    <w:name w:val="Indeks dolny"/>
    <w:basedOn w:val="Normalny"/>
    <w:rsid w:val="000857D4"/>
    <w:pPr>
      <w:spacing w:before="120"/>
    </w:pPr>
    <w:rPr>
      <w:vertAlign w:val="subscript"/>
    </w:rPr>
  </w:style>
  <w:style w:type="paragraph" w:customStyle="1" w:styleId="Paragraf1">
    <w:name w:val="Paragraf1"/>
    <w:basedOn w:val="Normalny"/>
    <w:rsid w:val="000857D4"/>
    <w:pPr>
      <w:keepNext/>
      <w:tabs>
        <w:tab w:val="left" w:pos="425"/>
        <w:tab w:val="left" w:pos="851"/>
        <w:tab w:val="left" w:pos="1276"/>
        <w:tab w:val="left" w:pos="1701"/>
        <w:tab w:val="left" w:pos="2126"/>
        <w:tab w:val="left" w:pos="2552"/>
        <w:tab w:val="left" w:pos="3402"/>
        <w:tab w:val="left" w:pos="6804"/>
        <w:tab w:val="left" w:pos="7655"/>
        <w:tab w:val="left" w:pos="8505"/>
      </w:tabs>
      <w:spacing w:before="120" w:after="180"/>
      <w:ind w:firstLine="340"/>
    </w:pPr>
    <w:rPr>
      <w:sz w:val="24"/>
      <w:szCs w:val="24"/>
    </w:rPr>
  </w:style>
  <w:style w:type="paragraph" w:customStyle="1" w:styleId="Tekst0">
    <w:name w:val="Tekst"/>
    <w:rsid w:val="000857D4"/>
    <w:pPr>
      <w:tabs>
        <w:tab w:val="left" w:pos="851"/>
        <w:tab w:val="left" w:pos="1701"/>
        <w:tab w:val="left" w:pos="2835"/>
        <w:tab w:val="left" w:pos="3969"/>
      </w:tabs>
      <w:spacing w:before="120"/>
      <w:ind w:firstLine="851"/>
      <w:jc w:val="both"/>
    </w:pPr>
    <w:rPr>
      <w:rFonts w:ascii="Arial" w:eastAsia="Times New Roman" w:hAnsi="Arial"/>
      <w:color w:val="000000"/>
    </w:rPr>
  </w:style>
  <w:style w:type="paragraph" w:customStyle="1" w:styleId="lista0">
    <w:name w:val="lista"/>
    <w:rsid w:val="000857D4"/>
    <w:pPr>
      <w:tabs>
        <w:tab w:val="left" w:pos="7088"/>
      </w:tabs>
    </w:pPr>
    <w:rPr>
      <w:rFonts w:ascii="Times New Roman" w:eastAsia="Times New Roman" w:hAnsi="Times New Roman"/>
      <w:noProof/>
    </w:rPr>
  </w:style>
  <w:style w:type="paragraph" w:customStyle="1" w:styleId="Wierszzwp9p">
    <w:name w:val="Wiersz zw_p9p"/>
    <w:basedOn w:val="Normalny"/>
    <w:rsid w:val="000857D4"/>
    <w:pPr>
      <w:tabs>
        <w:tab w:val="left" w:pos="425"/>
        <w:tab w:val="left" w:pos="851"/>
        <w:tab w:val="left" w:pos="1276"/>
        <w:tab w:val="left" w:pos="1701"/>
        <w:tab w:val="left" w:pos="2126"/>
        <w:tab w:val="left" w:pos="2552"/>
        <w:tab w:val="left" w:pos="3402"/>
        <w:tab w:val="left" w:pos="6804"/>
        <w:tab w:val="left" w:pos="7655"/>
        <w:tab w:val="left" w:pos="8505"/>
      </w:tabs>
      <w:spacing w:before="180" w:after="180"/>
    </w:pPr>
    <w:rPr>
      <w:sz w:val="24"/>
      <w:szCs w:val="24"/>
    </w:rPr>
  </w:style>
  <w:style w:type="paragraph" w:customStyle="1" w:styleId="wierszzw9p">
    <w:name w:val="wiersz zw_9p"/>
    <w:basedOn w:val="Wierszzwp9p"/>
    <w:rsid w:val="000857D4"/>
    <w:pPr>
      <w:spacing w:before="0"/>
    </w:pPr>
  </w:style>
  <w:style w:type="paragraph" w:customStyle="1" w:styleId="StylNagwek3">
    <w:name w:val="Styl Nagłówek 3"/>
    <w:aliases w:val="Title 3 + Pogrubienie"/>
    <w:basedOn w:val="Nagwek3"/>
    <w:link w:val="StylNagwek3Title3PogrubienieZnak"/>
    <w:rsid w:val="000857D4"/>
    <w:pPr>
      <w:tabs>
        <w:tab w:val="left" w:pos="1134"/>
        <w:tab w:val="left" w:pos="1701"/>
      </w:tabs>
      <w:spacing w:before="0" w:after="0"/>
      <w:ind w:left="30" w:hanging="30"/>
      <w:jc w:val="both"/>
    </w:pPr>
    <w:rPr>
      <w:b w:val="0"/>
      <w:bCs/>
      <w:szCs w:val="24"/>
    </w:rPr>
  </w:style>
  <w:style w:type="character" w:customStyle="1" w:styleId="StylNagwek3Title3PogrubienieZnak">
    <w:name w:val="Styl Nagłówek 3;Title 3 + Pogrubienie Znak"/>
    <w:link w:val="StylNagwek3"/>
    <w:rsid w:val="000857D4"/>
    <w:rPr>
      <w:bCs/>
      <w:szCs w:val="24"/>
      <w:lang w:val="pl-PL" w:eastAsia="pl-PL" w:bidi="ar-SA"/>
    </w:rPr>
  </w:style>
  <w:style w:type="paragraph" w:customStyle="1" w:styleId="Tekstpodstawowywcity9">
    <w:name w:val="Tekst podstawowy wcięty 9"/>
    <w:basedOn w:val="Tekstpodstawowywcity"/>
    <w:rsid w:val="000857D4"/>
    <w:pPr>
      <w:numPr>
        <w:ilvl w:val="0"/>
      </w:numPr>
      <w:tabs>
        <w:tab w:val="left" w:pos="0"/>
        <w:tab w:val="left" w:pos="425"/>
        <w:tab w:val="left" w:pos="851"/>
        <w:tab w:val="left" w:pos="1276"/>
        <w:tab w:val="left" w:pos="1700"/>
        <w:tab w:val="left" w:pos="2126"/>
        <w:tab w:val="left" w:pos="2552"/>
        <w:tab w:val="left" w:pos="3402"/>
        <w:tab w:val="left" w:pos="6804"/>
        <w:tab w:val="left" w:pos="7655"/>
        <w:tab w:val="left" w:pos="8505"/>
      </w:tabs>
      <w:spacing w:after="180"/>
      <w:ind w:firstLine="340"/>
    </w:pPr>
  </w:style>
  <w:style w:type="paragraph" w:customStyle="1" w:styleId="Tekstpodstawowywcity9p9">
    <w:name w:val="Tekst podstawowy wcięty 9p9"/>
    <w:basedOn w:val="Tekstpodstawowywcity"/>
    <w:rsid w:val="000857D4"/>
    <w:pPr>
      <w:numPr>
        <w:ilvl w:val="0"/>
      </w:numPr>
      <w:tabs>
        <w:tab w:val="left" w:pos="0"/>
        <w:tab w:val="left" w:pos="425"/>
        <w:tab w:val="left" w:pos="851"/>
        <w:tab w:val="left" w:pos="1276"/>
        <w:tab w:val="left" w:pos="1700"/>
        <w:tab w:val="left" w:pos="2126"/>
        <w:tab w:val="left" w:pos="2552"/>
        <w:tab w:val="left" w:pos="3402"/>
        <w:tab w:val="left" w:pos="6804"/>
        <w:tab w:val="left" w:pos="7655"/>
        <w:tab w:val="left" w:pos="8505"/>
      </w:tabs>
      <w:spacing w:before="180" w:after="180"/>
      <w:ind w:firstLine="340"/>
    </w:pPr>
  </w:style>
  <w:style w:type="paragraph" w:customStyle="1" w:styleId="Tekstpodstawowywcityp9">
    <w:name w:val="Tekst podstawowy wcięty p9"/>
    <w:basedOn w:val="Tekstpodstawowywcity9p9"/>
    <w:rsid w:val="000857D4"/>
    <w:pPr>
      <w:spacing w:after="0"/>
    </w:pPr>
  </w:style>
  <w:style w:type="paragraph" w:customStyle="1" w:styleId="Normy4">
    <w:name w:val="Normy4"/>
    <w:basedOn w:val="Normalny"/>
    <w:rsid w:val="000857D4"/>
    <w:pPr>
      <w:tabs>
        <w:tab w:val="left" w:pos="2268"/>
        <w:tab w:val="left" w:pos="2552"/>
        <w:tab w:val="left" w:pos="3402"/>
        <w:tab w:val="left" w:pos="6804"/>
        <w:tab w:val="left" w:pos="7655"/>
        <w:tab w:val="left" w:pos="8505"/>
      </w:tabs>
      <w:spacing w:after="180"/>
      <w:ind w:left="2268" w:hanging="2268"/>
    </w:pPr>
    <w:rPr>
      <w:sz w:val="24"/>
      <w:szCs w:val="24"/>
    </w:rPr>
  </w:style>
  <w:style w:type="paragraph" w:customStyle="1" w:styleId="Normy">
    <w:name w:val="Normy"/>
    <w:basedOn w:val="Normalny"/>
    <w:rsid w:val="000857D4"/>
    <w:pPr>
      <w:tabs>
        <w:tab w:val="left" w:pos="2126"/>
        <w:tab w:val="left" w:pos="2552"/>
        <w:tab w:val="left" w:pos="3402"/>
        <w:tab w:val="left" w:pos="6804"/>
        <w:tab w:val="left" w:pos="7655"/>
        <w:tab w:val="left" w:pos="8505"/>
      </w:tabs>
      <w:spacing w:after="180"/>
      <w:ind w:left="2126" w:hanging="2126"/>
    </w:pPr>
    <w:rPr>
      <w:sz w:val="24"/>
      <w:szCs w:val="24"/>
    </w:rPr>
  </w:style>
  <w:style w:type="character" w:customStyle="1" w:styleId="WW8Num1576z0">
    <w:name w:val="WW8Num1576z0"/>
    <w:rsid w:val="000857D4"/>
    <w:rPr>
      <w:rFonts w:ascii="Symbol" w:hAnsi="Symbol"/>
      <w:color w:val="auto"/>
    </w:rPr>
  </w:style>
  <w:style w:type="character" w:customStyle="1" w:styleId="WW8Num1635z0">
    <w:name w:val="WW8Num1635z0"/>
    <w:rsid w:val="000857D4"/>
    <w:rPr>
      <w:rFonts w:ascii="Arial" w:hAnsi="Arial"/>
      <w:b/>
      <w:i w:val="0"/>
      <w:sz w:val="18"/>
      <w:u w:val="none"/>
    </w:rPr>
  </w:style>
  <w:style w:type="character" w:customStyle="1" w:styleId="WW-Domylnaczcionkaakapitu">
    <w:name w:val="WW-Domyślna czcionka akapitu"/>
    <w:rsid w:val="000857D4"/>
  </w:style>
  <w:style w:type="character" w:customStyle="1" w:styleId="WW8Num5z0">
    <w:name w:val="WW8Num5z0"/>
    <w:rsid w:val="000857D4"/>
    <w:rPr>
      <w:rFonts w:ascii="Symbol" w:hAnsi="Symbol"/>
    </w:rPr>
  </w:style>
  <w:style w:type="character" w:customStyle="1" w:styleId="WW8Num6z0">
    <w:name w:val="WW8Num6z0"/>
    <w:rsid w:val="000857D4"/>
    <w:rPr>
      <w:rFonts w:ascii="Symbol" w:hAnsi="Symbol"/>
    </w:rPr>
  </w:style>
  <w:style w:type="character" w:customStyle="1" w:styleId="WW8Num7z0">
    <w:name w:val="WW8Num7z0"/>
    <w:rsid w:val="000857D4"/>
    <w:rPr>
      <w:rFonts w:ascii="Symbol" w:hAnsi="Symbol"/>
    </w:rPr>
  </w:style>
  <w:style w:type="character" w:customStyle="1" w:styleId="WW8Num8z0">
    <w:name w:val="WW8Num8z0"/>
    <w:rsid w:val="000857D4"/>
    <w:rPr>
      <w:rFonts w:ascii="Symbol" w:hAnsi="Symbol"/>
    </w:rPr>
  </w:style>
  <w:style w:type="character" w:customStyle="1" w:styleId="WW8Num14z0">
    <w:name w:val="WW8Num14z0"/>
    <w:rsid w:val="000857D4"/>
    <w:rPr>
      <w:rFonts w:ascii="Times New Roman" w:hAnsi="Times New Roman"/>
    </w:rPr>
  </w:style>
  <w:style w:type="character" w:customStyle="1" w:styleId="WW8Num16z0">
    <w:name w:val="WW8Num16z0"/>
    <w:rsid w:val="000857D4"/>
    <w:rPr>
      <w:rFonts w:ascii="Symbol" w:hAnsi="Symbol"/>
    </w:rPr>
  </w:style>
  <w:style w:type="character" w:customStyle="1" w:styleId="WW8Num17z0">
    <w:name w:val="WW8Num17z0"/>
    <w:rsid w:val="000857D4"/>
    <w:rPr>
      <w:rFonts w:ascii="Times New Roman" w:hAnsi="Times New Roman"/>
      <w:b w:val="0"/>
      <w:i w:val="0"/>
      <w:sz w:val="24"/>
      <w:u w:val="none"/>
    </w:rPr>
  </w:style>
  <w:style w:type="character" w:customStyle="1" w:styleId="WW8Num19z0">
    <w:name w:val="WW8Num19z0"/>
    <w:rsid w:val="000857D4"/>
    <w:rPr>
      <w:rFonts w:ascii="Times New Roman" w:hAnsi="Times New Roman"/>
      <w:b w:val="0"/>
      <w:i w:val="0"/>
      <w:sz w:val="22"/>
      <w:u w:val="none"/>
    </w:rPr>
  </w:style>
  <w:style w:type="character" w:customStyle="1" w:styleId="WW8Num20z0">
    <w:name w:val="WW8Num20z0"/>
    <w:rsid w:val="000857D4"/>
    <w:rPr>
      <w:b/>
    </w:rPr>
  </w:style>
  <w:style w:type="character" w:customStyle="1" w:styleId="WW8Num21z0">
    <w:name w:val="WW8Num21z0"/>
    <w:rsid w:val="000857D4"/>
    <w:rPr>
      <w:rFonts w:ascii="Arial" w:hAnsi="Arial"/>
      <w:b w:val="0"/>
      <w:i w:val="0"/>
      <w:sz w:val="18"/>
      <w:u w:val="none"/>
    </w:rPr>
  </w:style>
  <w:style w:type="character" w:customStyle="1" w:styleId="WW8Num22z0">
    <w:name w:val="WW8Num22z0"/>
    <w:rsid w:val="000857D4"/>
    <w:rPr>
      <w:rFonts w:ascii="Symbol" w:hAnsi="Symbol"/>
    </w:rPr>
  </w:style>
  <w:style w:type="character" w:customStyle="1" w:styleId="WW8Num27z0">
    <w:name w:val="WW8Num27z0"/>
    <w:rsid w:val="000857D4"/>
    <w:rPr>
      <w:rFonts w:ascii="Times New Roman" w:hAnsi="Times New Roman"/>
      <w:b/>
      <w:i w:val="0"/>
      <w:sz w:val="24"/>
      <w:u w:val="none"/>
    </w:rPr>
  </w:style>
  <w:style w:type="character" w:customStyle="1" w:styleId="WW8Num28z0">
    <w:name w:val="WW8Num28z0"/>
    <w:rsid w:val="000857D4"/>
    <w:rPr>
      <w:rFonts w:ascii="Arial" w:hAnsi="Arial"/>
      <w:b/>
      <w:i w:val="0"/>
      <w:sz w:val="18"/>
      <w:u w:val="none"/>
    </w:rPr>
  </w:style>
  <w:style w:type="character" w:customStyle="1" w:styleId="WW8Num29z0">
    <w:name w:val="WW8Num29z0"/>
    <w:rsid w:val="000857D4"/>
    <w:rPr>
      <w:rFonts w:ascii="Times New Roman" w:hAnsi="Times New Roman"/>
      <w:b w:val="0"/>
      <w:i w:val="0"/>
      <w:sz w:val="22"/>
      <w:u w:val="none"/>
    </w:rPr>
  </w:style>
  <w:style w:type="character" w:customStyle="1" w:styleId="WW8Num30z0">
    <w:name w:val="WW8Num30z0"/>
    <w:rsid w:val="000857D4"/>
    <w:rPr>
      <w:rFonts w:ascii="Times New Roman" w:hAnsi="Times New Roman"/>
      <w:b w:val="0"/>
      <w:i w:val="0"/>
      <w:sz w:val="20"/>
      <w:u w:val="none"/>
    </w:rPr>
  </w:style>
  <w:style w:type="character" w:customStyle="1" w:styleId="WW8Num31z0">
    <w:name w:val="WW8Num31z0"/>
    <w:rsid w:val="000857D4"/>
    <w:rPr>
      <w:rFonts w:ascii="Times New Roman" w:eastAsia="Times New Roman" w:hAnsi="Times New Roman"/>
    </w:rPr>
  </w:style>
  <w:style w:type="character" w:customStyle="1" w:styleId="WW8Num31z1">
    <w:name w:val="WW8Num31z1"/>
    <w:rsid w:val="000857D4"/>
    <w:rPr>
      <w:rFonts w:ascii="Courier New" w:hAnsi="Courier New"/>
    </w:rPr>
  </w:style>
  <w:style w:type="character" w:customStyle="1" w:styleId="WW8Num31z2">
    <w:name w:val="WW8Num31z2"/>
    <w:rsid w:val="000857D4"/>
    <w:rPr>
      <w:rFonts w:ascii="Wingdings" w:hAnsi="Wingdings"/>
    </w:rPr>
  </w:style>
  <w:style w:type="character" w:customStyle="1" w:styleId="WW8Num31z3">
    <w:name w:val="WW8Num31z3"/>
    <w:rsid w:val="000857D4"/>
    <w:rPr>
      <w:rFonts w:ascii="Symbol" w:hAnsi="Symbol"/>
    </w:rPr>
  </w:style>
  <w:style w:type="character" w:customStyle="1" w:styleId="WW8Num33z0">
    <w:name w:val="WW8Num33z0"/>
    <w:rsid w:val="000857D4"/>
    <w:rPr>
      <w:rFonts w:ascii="Arial" w:hAnsi="Arial"/>
      <w:b/>
      <w:i w:val="0"/>
      <w:sz w:val="18"/>
      <w:u w:val="none"/>
    </w:rPr>
  </w:style>
  <w:style w:type="character" w:customStyle="1" w:styleId="WW8Num34z0">
    <w:name w:val="WW8Num34z0"/>
    <w:rsid w:val="000857D4"/>
    <w:rPr>
      <w:rFonts w:ascii="Arial" w:hAnsi="Arial"/>
      <w:b w:val="0"/>
      <w:i w:val="0"/>
      <w:sz w:val="18"/>
      <w:u w:val="none"/>
    </w:rPr>
  </w:style>
  <w:style w:type="character" w:customStyle="1" w:styleId="WW8Num35z0">
    <w:name w:val="WW8Num35z0"/>
    <w:rsid w:val="000857D4"/>
    <w:rPr>
      <w:rFonts w:ascii="Symbol" w:hAnsi="Symbol"/>
    </w:rPr>
  </w:style>
  <w:style w:type="character" w:customStyle="1" w:styleId="WW8Num36z0">
    <w:name w:val="WW8Num36z0"/>
    <w:rsid w:val="000857D4"/>
    <w:rPr>
      <w:rFonts w:ascii="Times New Roman" w:hAnsi="Times New Roman"/>
    </w:rPr>
  </w:style>
  <w:style w:type="character" w:customStyle="1" w:styleId="WW8Num39z0">
    <w:name w:val="WW8Num39z0"/>
    <w:rsid w:val="000857D4"/>
    <w:rPr>
      <w:rFonts w:ascii="Arial" w:hAnsi="Arial"/>
      <w:b w:val="0"/>
      <w:i w:val="0"/>
      <w:sz w:val="18"/>
      <w:u w:val="none"/>
    </w:rPr>
  </w:style>
  <w:style w:type="character" w:customStyle="1" w:styleId="WW8Num40z0">
    <w:name w:val="WW8Num40z0"/>
    <w:rsid w:val="000857D4"/>
    <w:rPr>
      <w:rFonts w:ascii="Arial" w:hAnsi="Arial"/>
      <w:b/>
      <w:i w:val="0"/>
      <w:sz w:val="18"/>
      <w:u w:val="none"/>
    </w:rPr>
  </w:style>
  <w:style w:type="character" w:customStyle="1" w:styleId="WW8Num41z0">
    <w:name w:val="WW8Num41z0"/>
    <w:rsid w:val="000857D4"/>
    <w:rPr>
      <w:rFonts w:ascii="Arial" w:hAnsi="Arial"/>
      <w:b w:val="0"/>
      <w:i w:val="0"/>
      <w:sz w:val="18"/>
      <w:u w:val="none"/>
    </w:rPr>
  </w:style>
  <w:style w:type="character" w:customStyle="1" w:styleId="WW8Num42z0">
    <w:name w:val="WW8Num42z0"/>
    <w:rsid w:val="000857D4"/>
    <w:rPr>
      <w:rFonts w:ascii="Arial" w:hAnsi="Arial"/>
      <w:b w:val="0"/>
      <w:i w:val="0"/>
      <w:sz w:val="18"/>
      <w:u w:val="none"/>
    </w:rPr>
  </w:style>
  <w:style w:type="character" w:customStyle="1" w:styleId="WW8Num43z0">
    <w:name w:val="WW8Num43z0"/>
    <w:rsid w:val="000857D4"/>
    <w:rPr>
      <w:rFonts w:ascii="Arial" w:hAnsi="Arial"/>
      <w:b w:val="0"/>
      <w:i w:val="0"/>
      <w:sz w:val="18"/>
      <w:u w:val="none"/>
    </w:rPr>
  </w:style>
  <w:style w:type="character" w:customStyle="1" w:styleId="WW8Num44z1">
    <w:name w:val="WW8Num44z1"/>
    <w:rsid w:val="000857D4"/>
    <w:rPr>
      <w:b/>
    </w:rPr>
  </w:style>
  <w:style w:type="character" w:customStyle="1" w:styleId="WW8Num45z0">
    <w:name w:val="WW8Num45z0"/>
    <w:rsid w:val="000857D4"/>
    <w:rPr>
      <w:rFonts w:ascii="Arial" w:hAnsi="Arial"/>
      <w:b/>
      <w:i w:val="0"/>
      <w:sz w:val="18"/>
      <w:u w:val="none"/>
    </w:rPr>
  </w:style>
  <w:style w:type="character" w:customStyle="1" w:styleId="WW8Num47z0">
    <w:name w:val="WW8Num47z0"/>
    <w:rsid w:val="000857D4"/>
    <w:rPr>
      <w:rFonts w:ascii="Times New Roman" w:hAnsi="Times New Roman"/>
      <w:b w:val="0"/>
      <w:i w:val="0"/>
      <w:sz w:val="20"/>
      <w:u w:val="none"/>
    </w:rPr>
  </w:style>
  <w:style w:type="character" w:customStyle="1" w:styleId="WW8Num49z0">
    <w:name w:val="WW8Num49z0"/>
    <w:rsid w:val="000857D4"/>
    <w:rPr>
      <w:rFonts w:ascii="Symbol" w:hAnsi="Symbol"/>
    </w:rPr>
  </w:style>
  <w:style w:type="character" w:customStyle="1" w:styleId="WW8Num51z0">
    <w:name w:val="WW8Num51z0"/>
    <w:rsid w:val="000857D4"/>
    <w:rPr>
      <w:rFonts w:ascii="Arial" w:hAnsi="Arial"/>
      <w:b w:val="0"/>
      <w:i w:val="0"/>
      <w:sz w:val="18"/>
      <w:u w:val="single"/>
    </w:rPr>
  </w:style>
  <w:style w:type="character" w:customStyle="1" w:styleId="WW8Num52z0">
    <w:name w:val="WW8Num52z0"/>
    <w:rsid w:val="000857D4"/>
    <w:rPr>
      <w:rFonts w:ascii="Times New Roman" w:hAnsi="Times New Roman"/>
      <w:b w:val="0"/>
      <w:i w:val="0"/>
      <w:sz w:val="22"/>
      <w:u w:val="none"/>
    </w:rPr>
  </w:style>
  <w:style w:type="character" w:customStyle="1" w:styleId="WW8Num53z0">
    <w:name w:val="WW8Num53z0"/>
    <w:rsid w:val="000857D4"/>
    <w:rPr>
      <w:rFonts w:ascii="Symbol" w:hAnsi="Symbol"/>
    </w:rPr>
  </w:style>
  <w:style w:type="character" w:customStyle="1" w:styleId="WW8Num53z1">
    <w:name w:val="WW8Num53z1"/>
    <w:rsid w:val="000857D4"/>
    <w:rPr>
      <w:rFonts w:ascii="Courier New" w:hAnsi="Courier New"/>
    </w:rPr>
  </w:style>
  <w:style w:type="character" w:customStyle="1" w:styleId="WW8Num53z2">
    <w:name w:val="WW8Num53z2"/>
    <w:rsid w:val="000857D4"/>
    <w:rPr>
      <w:rFonts w:ascii="Wingdings" w:hAnsi="Wingdings"/>
    </w:rPr>
  </w:style>
  <w:style w:type="character" w:customStyle="1" w:styleId="WW8Num57z0">
    <w:name w:val="WW8Num57z0"/>
    <w:rsid w:val="000857D4"/>
    <w:rPr>
      <w:rFonts w:ascii="Symbol" w:hAnsi="Symbol"/>
      <w:color w:val="auto"/>
    </w:rPr>
  </w:style>
  <w:style w:type="character" w:customStyle="1" w:styleId="WW8Num60z0">
    <w:name w:val="WW8Num60z0"/>
    <w:rsid w:val="000857D4"/>
    <w:rPr>
      <w:rFonts w:ascii="Arial" w:hAnsi="Arial"/>
      <w:b w:val="0"/>
      <w:i w:val="0"/>
      <w:sz w:val="18"/>
      <w:u w:val="single"/>
    </w:rPr>
  </w:style>
  <w:style w:type="character" w:customStyle="1" w:styleId="WW8Num61z0">
    <w:name w:val="WW8Num61z0"/>
    <w:rsid w:val="000857D4"/>
    <w:rPr>
      <w:rFonts w:ascii="Arial" w:hAnsi="Arial"/>
      <w:b w:val="0"/>
      <w:i w:val="0"/>
      <w:sz w:val="18"/>
      <w:u w:val="none"/>
    </w:rPr>
  </w:style>
  <w:style w:type="character" w:customStyle="1" w:styleId="WW8Num62z0">
    <w:name w:val="WW8Num62z0"/>
    <w:rsid w:val="000857D4"/>
    <w:rPr>
      <w:rFonts w:ascii="Symbol" w:hAnsi="Symbol"/>
      <w:color w:val="auto"/>
    </w:rPr>
  </w:style>
  <w:style w:type="character" w:customStyle="1" w:styleId="WW8Num63z0">
    <w:name w:val="WW8Num63z0"/>
    <w:rsid w:val="000857D4"/>
    <w:rPr>
      <w:rFonts w:ascii="Times New Roman" w:hAnsi="Times New Roman"/>
      <w:b w:val="0"/>
      <w:i w:val="0"/>
      <w:sz w:val="24"/>
      <w:u w:val="none"/>
    </w:rPr>
  </w:style>
  <w:style w:type="character" w:customStyle="1" w:styleId="WW8Num64z0">
    <w:name w:val="WW8Num64z0"/>
    <w:rsid w:val="000857D4"/>
    <w:rPr>
      <w:rFonts w:ascii="Arial" w:hAnsi="Arial"/>
      <w:b/>
      <w:i w:val="0"/>
      <w:sz w:val="18"/>
      <w:u w:val="none"/>
    </w:rPr>
  </w:style>
  <w:style w:type="character" w:customStyle="1" w:styleId="WW8Num65z0">
    <w:name w:val="WW8Num65z0"/>
    <w:rsid w:val="000857D4"/>
    <w:rPr>
      <w:rFonts w:ascii="Arial" w:hAnsi="Arial"/>
      <w:b/>
      <w:i w:val="0"/>
      <w:sz w:val="18"/>
      <w:u w:val="none"/>
    </w:rPr>
  </w:style>
  <w:style w:type="character" w:customStyle="1" w:styleId="WW8Num67z0">
    <w:name w:val="WW8Num67z0"/>
    <w:rsid w:val="000857D4"/>
    <w:rPr>
      <w:rFonts w:ascii="Arial" w:hAnsi="Arial"/>
      <w:b/>
      <w:i w:val="0"/>
      <w:sz w:val="18"/>
      <w:u w:val="none"/>
    </w:rPr>
  </w:style>
  <w:style w:type="character" w:customStyle="1" w:styleId="WW8Num68z0">
    <w:name w:val="WW8Num68z0"/>
    <w:rsid w:val="000857D4"/>
    <w:rPr>
      <w:rFonts w:ascii="Times New Roman" w:hAnsi="Times New Roman"/>
      <w:b w:val="0"/>
      <w:i w:val="0"/>
      <w:sz w:val="24"/>
      <w:u w:val="none"/>
    </w:rPr>
  </w:style>
  <w:style w:type="character" w:customStyle="1" w:styleId="WW8Num69z0">
    <w:name w:val="WW8Num69z0"/>
    <w:rsid w:val="000857D4"/>
    <w:rPr>
      <w:rFonts w:ascii="Arial" w:hAnsi="Arial"/>
      <w:b/>
      <w:i w:val="0"/>
      <w:sz w:val="18"/>
      <w:u w:val="none"/>
    </w:rPr>
  </w:style>
  <w:style w:type="character" w:customStyle="1" w:styleId="WW8Num70z0">
    <w:name w:val="WW8Num70z0"/>
    <w:rsid w:val="000857D4"/>
    <w:rPr>
      <w:rFonts w:ascii="Symbol" w:hAnsi="Symbol"/>
      <w:color w:val="auto"/>
    </w:rPr>
  </w:style>
  <w:style w:type="character" w:customStyle="1" w:styleId="WW8Num71z0">
    <w:name w:val="WW8Num71z0"/>
    <w:rsid w:val="000857D4"/>
    <w:rPr>
      <w:rFonts w:ascii="Symbol" w:hAnsi="Symbol"/>
    </w:rPr>
  </w:style>
  <w:style w:type="character" w:customStyle="1" w:styleId="WW8Num72z0">
    <w:name w:val="WW8Num72z0"/>
    <w:rsid w:val="000857D4"/>
    <w:rPr>
      <w:rFonts w:ascii="Arial" w:hAnsi="Arial"/>
      <w:b/>
      <w:i w:val="0"/>
      <w:sz w:val="18"/>
      <w:u w:val="none"/>
    </w:rPr>
  </w:style>
  <w:style w:type="character" w:customStyle="1" w:styleId="WW8Num75z0">
    <w:name w:val="WW8Num75z0"/>
    <w:rsid w:val="000857D4"/>
    <w:rPr>
      <w:rFonts w:ascii="Times New Roman" w:hAnsi="Times New Roman"/>
      <w:b/>
      <w:i w:val="0"/>
      <w:sz w:val="20"/>
      <w:u w:val="none"/>
    </w:rPr>
  </w:style>
  <w:style w:type="character" w:customStyle="1" w:styleId="WW8Num76z0">
    <w:name w:val="WW8Num76z0"/>
    <w:rsid w:val="000857D4"/>
    <w:rPr>
      <w:rFonts w:ascii="Times New Roman" w:hAnsi="Times New Roman"/>
    </w:rPr>
  </w:style>
  <w:style w:type="character" w:customStyle="1" w:styleId="WW8Num79z0">
    <w:name w:val="WW8Num79z0"/>
    <w:rsid w:val="000857D4"/>
    <w:rPr>
      <w:rFonts w:ascii="Symbol" w:hAnsi="Symbol"/>
    </w:rPr>
  </w:style>
  <w:style w:type="character" w:customStyle="1" w:styleId="WW8Num81z0">
    <w:name w:val="WW8Num81z0"/>
    <w:rsid w:val="000857D4"/>
    <w:rPr>
      <w:rFonts w:ascii="Arial" w:hAnsi="Arial"/>
      <w:b w:val="0"/>
      <w:i w:val="0"/>
      <w:sz w:val="18"/>
      <w:u w:val="single"/>
    </w:rPr>
  </w:style>
  <w:style w:type="character" w:customStyle="1" w:styleId="WW8Num85z0">
    <w:name w:val="WW8Num85z0"/>
    <w:rsid w:val="000857D4"/>
    <w:rPr>
      <w:rFonts w:ascii="Times New Roman" w:hAnsi="Times New Roman"/>
    </w:rPr>
  </w:style>
  <w:style w:type="character" w:customStyle="1" w:styleId="WW8Num86z0">
    <w:name w:val="WW8Num86z0"/>
    <w:rsid w:val="000857D4"/>
    <w:rPr>
      <w:rFonts w:ascii="Arial" w:hAnsi="Arial"/>
      <w:b w:val="0"/>
      <w:i w:val="0"/>
      <w:sz w:val="18"/>
      <w:u w:val="none"/>
    </w:rPr>
  </w:style>
  <w:style w:type="character" w:customStyle="1" w:styleId="WW8Num88z0">
    <w:name w:val="WW8Num88z0"/>
    <w:rsid w:val="000857D4"/>
    <w:rPr>
      <w:rFonts w:ascii="Symbol" w:hAnsi="Symbol"/>
      <w:color w:val="auto"/>
    </w:rPr>
  </w:style>
  <w:style w:type="character" w:customStyle="1" w:styleId="WW8Num89z0">
    <w:name w:val="WW8Num89z0"/>
    <w:rsid w:val="000857D4"/>
    <w:rPr>
      <w:rFonts w:ascii="Times New Roman" w:hAnsi="Times New Roman"/>
      <w:b/>
      <w:i w:val="0"/>
      <w:sz w:val="22"/>
      <w:u w:val="none"/>
    </w:rPr>
  </w:style>
  <w:style w:type="character" w:customStyle="1" w:styleId="WW8Num90z0">
    <w:name w:val="WW8Num90z0"/>
    <w:rsid w:val="000857D4"/>
    <w:rPr>
      <w:rFonts w:ascii="Symbol" w:hAnsi="Symbol"/>
    </w:rPr>
  </w:style>
  <w:style w:type="character" w:customStyle="1" w:styleId="WW8Num91z0">
    <w:name w:val="WW8Num91z0"/>
    <w:rsid w:val="000857D4"/>
    <w:rPr>
      <w:rFonts w:ascii="Symbol" w:hAnsi="Symbol"/>
    </w:rPr>
  </w:style>
  <w:style w:type="character" w:customStyle="1" w:styleId="WW8Num91z1">
    <w:name w:val="WW8Num91z1"/>
    <w:rsid w:val="000857D4"/>
    <w:rPr>
      <w:rFonts w:ascii="Courier New" w:hAnsi="Courier New"/>
    </w:rPr>
  </w:style>
  <w:style w:type="character" w:customStyle="1" w:styleId="WW8Num91z2">
    <w:name w:val="WW8Num91z2"/>
    <w:rsid w:val="000857D4"/>
    <w:rPr>
      <w:rFonts w:ascii="Wingdings" w:hAnsi="Wingdings"/>
    </w:rPr>
  </w:style>
  <w:style w:type="character" w:customStyle="1" w:styleId="WW8Num93z0">
    <w:name w:val="WW8Num93z0"/>
    <w:rsid w:val="000857D4"/>
    <w:rPr>
      <w:rFonts w:ascii="Symbol" w:hAnsi="Symbol"/>
    </w:rPr>
  </w:style>
  <w:style w:type="character" w:customStyle="1" w:styleId="WW8Num94z0">
    <w:name w:val="WW8Num94z0"/>
    <w:rsid w:val="000857D4"/>
    <w:rPr>
      <w:rFonts w:ascii="Arial" w:hAnsi="Arial"/>
      <w:b/>
      <w:i w:val="0"/>
      <w:sz w:val="18"/>
      <w:u w:val="none"/>
    </w:rPr>
  </w:style>
  <w:style w:type="character" w:customStyle="1" w:styleId="WW8Num95z0">
    <w:name w:val="WW8Num95z0"/>
    <w:rsid w:val="000857D4"/>
    <w:rPr>
      <w:rFonts w:ascii="Times New Roman" w:hAnsi="Times New Roman"/>
      <w:b/>
      <w:i w:val="0"/>
      <w:sz w:val="24"/>
      <w:u w:val="none"/>
    </w:rPr>
  </w:style>
  <w:style w:type="character" w:customStyle="1" w:styleId="WW8Num96z0">
    <w:name w:val="WW8Num96z0"/>
    <w:rsid w:val="000857D4"/>
    <w:rPr>
      <w:rFonts w:ascii="Times New Roman" w:hAnsi="Times New Roman"/>
      <w:b/>
      <w:i w:val="0"/>
      <w:sz w:val="20"/>
      <w:u w:val="none"/>
    </w:rPr>
  </w:style>
  <w:style w:type="character" w:customStyle="1" w:styleId="WW8Num97z0">
    <w:name w:val="WW8Num97z0"/>
    <w:rsid w:val="000857D4"/>
    <w:rPr>
      <w:rFonts w:ascii="Arial" w:hAnsi="Arial"/>
      <w:b w:val="0"/>
      <w:i w:val="0"/>
      <w:sz w:val="18"/>
      <w:u w:val="none"/>
    </w:rPr>
  </w:style>
  <w:style w:type="character" w:customStyle="1" w:styleId="WW8Num98z0">
    <w:name w:val="WW8Num98z0"/>
    <w:rsid w:val="000857D4"/>
    <w:rPr>
      <w:rFonts w:ascii="Arial" w:hAnsi="Arial"/>
      <w:b/>
      <w:i w:val="0"/>
      <w:sz w:val="18"/>
      <w:u w:val="none"/>
    </w:rPr>
  </w:style>
  <w:style w:type="character" w:customStyle="1" w:styleId="WW8Num99z0">
    <w:name w:val="WW8Num99z0"/>
    <w:rsid w:val="000857D4"/>
    <w:rPr>
      <w:rFonts w:ascii="Arial" w:hAnsi="Arial"/>
      <w:b w:val="0"/>
      <w:i w:val="0"/>
      <w:sz w:val="18"/>
      <w:u w:val="none"/>
    </w:rPr>
  </w:style>
  <w:style w:type="character" w:customStyle="1" w:styleId="WW8Num147z0">
    <w:name w:val="WW8Num147z0"/>
    <w:rsid w:val="000857D4"/>
    <w:rPr>
      <w:rFonts w:ascii="Times New Roman" w:hAnsi="Times New Roman"/>
      <w:b w:val="0"/>
      <w:i w:val="0"/>
      <w:sz w:val="20"/>
      <w:u w:val="none"/>
    </w:rPr>
  </w:style>
  <w:style w:type="character" w:customStyle="1" w:styleId="WW8Num148z0">
    <w:name w:val="WW8Num148z0"/>
    <w:rsid w:val="000857D4"/>
    <w:rPr>
      <w:rFonts w:ascii="Arial" w:hAnsi="Arial"/>
      <w:b/>
      <w:i w:val="0"/>
      <w:sz w:val="18"/>
      <w:u w:val="none"/>
    </w:rPr>
  </w:style>
  <w:style w:type="character" w:customStyle="1" w:styleId="WW8Num149z0">
    <w:name w:val="WW8Num149z0"/>
    <w:rsid w:val="000857D4"/>
    <w:rPr>
      <w:rFonts w:ascii="Arial" w:hAnsi="Arial"/>
      <w:b/>
      <w:i w:val="0"/>
      <w:sz w:val="18"/>
      <w:u w:val="none"/>
    </w:rPr>
  </w:style>
  <w:style w:type="character" w:customStyle="1" w:styleId="WW8Num150z0">
    <w:name w:val="WW8Num150z0"/>
    <w:rsid w:val="000857D4"/>
    <w:rPr>
      <w:rFonts w:ascii="Symbol" w:hAnsi="Symbol"/>
    </w:rPr>
  </w:style>
  <w:style w:type="character" w:customStyle="1" w:styleId="WW8Num151z0">
    <w:name w:val="WW8Num151z0"/>
    <w:rsid w:val="000857D4"/>
    <w:rPr>
      <w:rFonts w:ascii="Symbol" w:hAnsi="Symbol"/>
    </w:rPr>
  </w:style>
  <w:style w:type="character" w:customStyle="1" w:styleId="WW8Num153z0">
    <w:name w:val="WW8Num153z0"/>
    <w:rsid w:val="000857D4"/>
    <w:rPr>
      <w:rFonts w:ascii="Times New Roman" w:hAnsi="Times New Roman"/>
    </w:rPr>
  </w:style>
  <w:style w:type="character" w:customStyle="1" w:styleId="WW8Num154z0">
    <w:name w:val="WW8Num154z0"/>
    <w:rsid w:val="000857D4"/>
    <w:rPr>
      <w:rFonts w:ascii="Times New Roman" w:eastAsia="Times New Roman" w:hAnsi="Times New Roman"/>
    </w:rPr>
  </w:style>
  <w:style w:type="character" w:customStyle="1" w:styleId="WW8Num154z1">
    <w:name w:val="WW8Num154z1"/>
    <w:rsid w:val="000857D4"/>
    <w:rPr>
      <w:rFonts w:ascii="Courier New" w:hAnsi="Courier New"/>
    </w:rPr>
  </w:style>
  <w:style w:type="character" w:customStyle="1" w:styleId="WW8Num154z2">
    <w:name w:val="WW8Num154z2"/>
    <w:rsid w:val="000857D4"/>
    <w:rPr>
      <w:rFonts w:ascii="Wingdings" w:hAnsi="Wingdings"/>
    </w:rPr>
  </w:style>
  <w:style w:type="character" w:customStyle="1" w:styleId="WW8Num154z3">
    <w:name w:val="WW8Num154z3"/>
    <w:rsid w:val="000857D4"/>
    <w:rPr>
      <w:rFonts w:ascii="Symbol" w:hAnsi="Symbol"/>
    </w:rPr>
  </w:style>
  <w:style w:type="character" w:customStyle="1" w:styleId="WW8Num155z0">
    <w:name w:val="WW8Num155z0"/>
    <w:rsid w:val="000857D4"/>
    <w:rPr>
      <w:rFonts w:ascii="Times New Roman" w:hAnsi="Times New Roman"/>
      <w:b/>
      <w:i w:val="0"/>
      <w:sz w:val="24"/>
      <w:u w:val="none"/>
    </w:rPr>
  </w:style>
  <w:style w:type="character" w:customStyle="1" w:styleId="WW8Num156z0">
    <w:name w:val="WW8Num156z0"/>
    <w:rsid w:val="000857D4"/>
    <w:rPr>
      <w:rFonts w:ascii="Times New Roman" w:hAnsi="Times New Roman"/>
      <w:b w:val="0"/>
      <w:i w:val="0"/>
      <w:sz w:val="22"/>
      <w:u w:val="none"/>
    </w:rPr>
  </w:style>
  <w:style w:type="character" w:customStyle="1" w:styleId="WW8Num157z0">
    <w:name w:val="WW8Num157z0"/>
    <w:rsid w:val="000857D4"/>
    <w:rPr>
      <w:rFonts w:ascii="Times New Roman" w:hAnsi="Times New Roman"/>
    </w:rPr>
  </w:style>
  <w:style w:type="character" w:customStyle="1" w:styleId="WW8Num158z0">
    <w:name w:val="WW8Num158z0"/>
    <w:rsid w:val="000857D4"/>
    <w:rPr>
      <w:rFonts w:ascii="Symbol" w:hAnsi="Symbol"/>
    </w:rPr>
  </w:style>
  <w:style w:type="character" w:customStyle="1" w:styleId="WW8Num159z0">
    <w:name w:val="WW8Num159z0"/>
    <w:rsid w:val="000857D4"/>
    <w:rPr>
      <w:rFonts w:ascii="Arial" w:hAnsi="Arial"/>
      <w:b w:val="0"/>
      <w:i w:val="0"/>
      <w:sz w:val="18"/>
      <w:u w:val="single"/>
    </w:rPr>
  </w:style>
  <w:style w:type="character" w:customStyle="1" w:styleId="WW8Num160z0">
    <w:name w:val="WW8Num160z0"/>
    <w:rsid w:val="000857D4"/>
    <w:rPr>
      <w:rFonts w:ascii="Times New Roman" w:hAnsi="Times New Roman"/>
      <w:b w:val="0"/>
      <w:i w:val="0"/>
      <w:sz w:val="22"/>
      <w:u w:val="none"/>
    </w:rPr>
  </w:style>
  <w:style w:type="character" w:customStyle="1" w:styleId="WW8Num161z0">
    <w:name w:val="WW8Num161z0"/>
    <w:rsid w:val="000857D4"/>
    <w:rPr>
      <w:rFonts w:ascii="Arial" w:hAnsi="Arial"/>
      <w:b/>
      <w:i w:val="0"/>
      <w:sz w:val="18"/>
      <w:u w:val="none"/>
    </w:rPr>
  </w:style>
  <w:style w:type="character" w:customStyle="1" w:styleId="WW8Num162z0">
    <w:name w:val="WW8Num162z0"/>
    <w:rsid w:val="000857D4"/>
    <w:rPr>
      <w:rFonts w:ascii="Wingdings" w:hAnsi="Wingdings"/>
    </w:rPr>
  </w:style>
  <w:style w:type="character" w:customStyle="1" w:styleId="WW8Num163z0">
    <w:name w:val="WW8Num163z0"/>
    <w:rsid w:val="000857D4"/>
    <w:rPr>
      <w:b/>
    </w:rPr>
  </w:style>
  <w:style w:type="character" w:customStyle="1" w:styleId="WW8Num165z0">
    <w:name w:val="WW8Num165z0"/>
    <w:rsid w:val="000857D4"/>
    <w:rPr>
      <w:rFonts w:ascii="Arial" w:hAnsi="Arial"/>
      <w:b w:val="0"/>
      <w:i w:val="0"/>
      <w:sz w:val="18"/>
      <w:u w:val="none"/>
    </w:rPr>
  </w:style>
  <w:style w:type="character" w:customStyle="1" w:styleId="WW8Num166z0">
    <w:name w:val="WW8Num166z0"/>
    <w:rsid w:val="000857D4"/>
    <w:rPr>
      <w:rFonts w:ascii="Arial" w:hAnsi="Arial"/>
      <w:b w:val="0"/>
      <w:i w:val="0"/>
      <w:sz w:val="20"/>
      <w:u w:val="none"/>
    </w:rPr>
  </w:style>
  <w:style w:type="character" w:customStyle="1" w:styleId="WW8Num168z0">
    <w:name w:val="WW8Num168z0"/>
    <w:rsid w:val="000857D4"/>
    <w:rPr>
      <w:rFonts w:ascii="Arial" w:hAnsi="Arial"/>
      <w:b w:val="0"/>
      <w:i w:val="0"/>
      <w:sz w:val="18"/>
      <w:u w:val="none"/>
    </w:rPr>
  </w:style>
  <w:style w:type="character" w:customStyle="1" w:styleId="WW8Num169z0">
    <w:name w:val="WW8Num169z0"/>
    <w:rsid w:val="000857D4"/>
    <w:rPr>
      <w:rFonts w:ascii="Times New Roman" w:hAnsi="Times New Roman"/>
    </w:rPr>
  </w:style>
  <w:style w:type="character" w:customStyle="1" w:styleId="WW8Num171z0">
    <w:name w:val="WW8Num171z0"/>
    <w:rsid w:val="000857D4"/>
    <w:rPr>
      <w:rFonts w:ascii="Times New Roman" w:hAnsi="Times New Roman"/>
      <w:b/>
      <w:i w:val="0"/>
      <w:sz w:val="24"/>
      <w:u w:val="single"/>
    </w:rPr>
  </w:style>
  <w:style w:type="character" w:customStyle="1" w:styleId="WW8Num172z0">
    <w:name w:val="WW8Num172z0"/>
    <w:rsid w:val="000857D4"/>
    <w:rPr>
      <w:rFonts w:ascii="Times New Roman" w:hAnsi="Times New Roman"/>
      <w:b w:val="0"/>
      <w:i w:val="0"/>
      <w:sz w:val="20"/>
      <w:u w:val="none"/>
    </w:rPr>
  </w:style>
  <w:style w:type="character" w:customStyle="1" w:styleId="WW8Num176z0">
    <w:name w:val="WW8Num176z0"/>
    <w:rsid w:val="000857D4"/>
    <w:rPr>
      <w:rFonts w:ascii="Arial" w:hAnsi="Arial"/>
      <w:b/>
      <w:i w:val="0"/>
      <w:sz w:val="18"/>
      <w:u w:val="none"/>
    </w:rPr>
  </w:style>
  <w:style w:type="character" w:customStyle="1" w:styleId="WW8Num177z0">
    <w:name w:val="WW8Num177z0"/>
    <w:rsid w:val="000857D4"/>
    <w:rPr>
      <w:rFonts w:ascii="Arial" w:hAnsi="Arial"/>
      <w:b w:val="0"/>
      <w:i w:val="0"/>
      <w:sz w:val="18"/>
      <w:u w:val="none"/>
    </w:rPr>
  </w:style>
  <w:style w:type="character" w:customStyle="1" w:styleId="WW8Num178z0">
    <w:name w:val="WW8Num178z0"/>
    <w:rsid w:val="000857D4"/>
    <w:rPr>
      <w:rFonts w:ascii="Arial" w:hAnsi="Arial"/>
      <w:b/>
      <w:i w:val="0"/>
      <w:sz w:val="18"/>
      <w:u w:val="none"/>
    </w:rPr>
  </w:style>
  <w:style w:type="character" w:customStyle="1" w:styleId="WW8Num179z0">
    <w:name w:val="WW8Num179z0"/>
    <w:rsid w:val="000857D4"/>
    <w:rPr>
      <w:rFonts w:ascii="Symbol" w:hAnsi="Symbol"/>
    </w:rPr>
  </w:style>
  <w:style w:type="character" w:customStyle="1" w:styleId="WW8Num180z0">
    <w:name w:val="WW8Num180z0"/>
    <w:rsid w:val="000857D4"/>
    <w:rPr>
      <w:rFonts w:ascii="Arial" w:hAnsi="Arial"/>
      <w:b w:val="0"/>
      <w:i w:val="0"/>
      <w:sz w:val="18"/>
      <w:u w:val="none"/>
    </w:rPr>
  </w:style>
  <w:style w:type="character" w:customStyle="1" w:styleId="WW8Num181z0">
    <w:name w:val="WW8Num181z0"/>
    <w:rsid w:val="000857D4"/>
    <w:rPr>
      <w:rFonts w:ascii="Times New Roman" w:hAnsi="Times New Roman"/>
      <w:b w:val="0"/>
      <w:i w:val="0"/>
      <w:sz w:val="20"/>
      <w:u w:val="none"/>
    </w:rPr>
  </w:style>
  <w:style w:type="character" w:customStyle="1" w:styleId="WW8Num182z0">
    <w:name w:val="WW8Num182z0"/>
    <w:rsid w:val="000857D4"/>
    <w:rPr>
      <w:rFonts w:ascii="Times New Roman" w:hAnsi="Times New Roman"/>
      <w:b w:val="0"/>
      <w:i w:val="0"/>
      <w:sz w:val="20"/>
      <w:u w:val="none"/>
    </w:rPr>
  </w:style>
  <w:style w:type="character" w:customStyle="1" w:styleId="WW8Num183z0">
    <w:name w:val="WW8Num183z0"/>
    <w:rsid w:val="000857D4"/>
    <w:rPr>
      <w:rFonts w:ascii="Times New Roman" w:hAnsi="Times New Roman"/>
      <w:b w:val="0"/>
      <w:i w:val="0"/>
      <w:sz w:val="22"/>
      <w:u w:val="none"/>
    </w:rPr>
  </w:style>
  <w:style w:type="character" w:customStyle="1" w:styleId="WW8Num185z0">
    <w:name w:val="WW8Num185z0"/>
    <w:rsid w:val="000857D4"/>
    <w:rPr>
      <w:rFonts w:ascii="Times New Roman" w:hAnsi="Times New Roman"/>
      <w:b/>
      <w:i w:val="0"/>
      <w:sz w:val="24"/>
      <w:u w:val="none"/>
    </w:rPr>
  </w:style>
  <w:style w:type="character" w:customStyle="1" w:styleId="WW8Num186z0">
    <w:name w:val="WW8Num186z0"/>
    <w:rsid w:val="000857D4"/>
    <w:rPr>
      <w:rFonts w:ascii="Times New Roman" w:hAnsi="Times New Roman"/>
      <w:b w:val="0"/>
      <w:i w:val="0"/>
      <w:sz w:val="20"/>
      <w:u w:val="none"/>
    </w:rPr>
  </w:style>
  <w:style w:type="character" w:customStyle="1" w:styleId="WW8Num187z0">
    <w:name w:val="WW8Num187z0"/>
    <w:rsid w:val="000857D4"/>
    <w:rPr>
      <w:rFonts w:ascii="Times New Roman" w:hAnsi="Times New Roman"/>
      <w:b w:val="0"/>
      <w:i w:val="0"/>
      <w:sz w:val="22"/>
      <w:u w:val="none"/>
    </w:rPr>
  </w:style>
  <w:style w:type="character" w:customStyle="1" w:styleId="WW8Num188z0">
    <w:name w:val="WW8Num188z0"/>
    <w:rsid w:val="000857D4"/>
    <w:rPr>
      <w:rFonts w:ascii="Arial" w:hAnsi="Arial"/>
      <w:b w:val="0"/>
      <w:i w:val="0"/>
      <w:sz w:val="18"/>
      <w:u w:val="none"/>
    </w:rPr>
  </w:style>
  <w:style w:type="character" w:customStyle="1" w:styleId="WW8Num189z0">
    <w:name w:val="WW8Num189z0"/>
    <w:rsid w:val="000857D4"/>
    <w:rPr>
      <w:rFonts w:ascii="Arial" w:hAnsi="Arial"/>
      <w:b w:val="0"/>
      <w:i w:val="0"/>
      <w:sz w:val="18"/>
      <w:u w:val="none"/>
    </w:rPr>
  </w:style>
  <w:style w:type="character" w:customStyle="1" w:styleId="WW8Num191z0">
    <w:name w:val="WW8Num191z0"/>
    <w:rsid w:val="000857D4"/>
    <w:rPr>
      <w:rFonts w:ascii="Arial" w:hAnsi="Arial"/>
      <w:b w:val="0"/>
      <w:i w:val="0"/>
      <w:sz w:val="18"/>
      <w:u w:val="none"/>
    </w:rPr>
  </w:style>
  <w:style w:type="character" w:customStyle="1" w:styleId="WW8Num193z0">
    <w:name w:val="WW8Num193z0"/>
    <w:rsid w:val="000857D4"/>
    <w:rPr>
      <w:rFonts w:ascii="Times New Roman" w:hAnsi="Times New Roman"/>
    </w:rPr>
  </w:style>
  <w:style w:type="character" w:customStyle="1" w:styleId="WW8Num194z0">
    <w:name w:val="WW8Num194z0"/>
    <w:rsid w:val="000857D4"/>
    <w:rPr>
      <w:rFonts w:ascii="Symbol" w:hAnsi="Symbol"/>
    </w:rPr>
  </w:style>
  <w:style w:type="character" w:customStyle="1" w:styleId="WW8Num195z0">
    <w:name w:val="WW8Num195z0"/>
    <w:rsid w:val="000857D4"/>
    <w:rPr>
      <w:rFonts w:ascii="Times New Roman" w:hAnsi="Times New Roman"/>
      <w:b w:val="0"/>
      <w:i w:val="0"/>
      <w:sz w:val="20"/>
      <w:u w:val="none"/>
    </w:rPr>
  </w:style>
  <w:style w:type="character" w:customStyle="1" w:styleId="WW8Num199z0">
    <w:name w:val="WW8Num199z0"/>
    <w:rsid w:val="000857D4"/>
    <w:rPr>
      <w:rFonts w:ascii="Times New Roman" w:hAnsi="Times New Roman"/>
      <w:b w:val="0"/>
      <w:i w:val="0"/>
      <w:sz w:val="22"/>
      <w:u w:val="none"/>
    </w:rPr>
  </w:style>
  <w:style w:type="character" w:customStyle="1" w:styleId="WW8Num200z0">
    <w:name w:val="WW8Num200z0"/>
    <w:rsid w:val="000857D4"/>
    <w:rPr>
      <w:rFonts w:ascii="Arial" w:hAnsi="Arial"/>
      <w:b w:val="0"/>
      <w:i w:val="0"/>
      <w:sz w:val="18"/>
      <w:u w:val="none"/>
    </w:rPr>
  </w:style>
  <w:style w:type="character" w:customStyle="1" w:styleId="WW8Num201z0">
    <w:name w:val="WW8Num201z0"/>
    <w:rsid w:val="000857D4"/>
    <w:rPr>
      <w:rFonts w:ascii="Symbol" w:hAnsi="Symbol"/>
    </w:rPr>
  </w:style>
  <w:style w:type="character" w:customStyle="1" w:styleId="WW8Num204z0">
    <w:name w:val="WW8Num204z0"/>
    <w:rsid w:val="000857D4"/>
    <w:rPr>
      <w:rFonts w:ascii="Arial" w:hAnsi="Arial"/>
      <w:b w:val="0"/>
      <w:i w:val="0"/>
      <w:sz w:val="18"/>
      <w:u w:val="single"/>
    </w:rPr>
  </w:style>
  <w:style w:type="character" w:customStyle="1" w:styleId="WW8Num205z0">
    <w:name w:val="WW8Num205z0"/>
    <w:rsid w:val="000857D4"/>
    <w:rPr>
      <w:rFonts w:ascii="Times New Roman" w:hAnsi="Times New Roman"/>
      <w:b/>
      <w:i w:val="0"/>
      <w:sz w:val="20"/>
      <w:u w:val="none"/>
    </w:rPr>
  </w:style>
  <w:style w:type="character" w:customStyle="1" w:styleId="WW8Num208z0">
    <w:name w:val="WW8Num208z0"/>
    <w:rsid w:val="000857D4"/>
    <w:rPr>
      <w:rFonts w:ascii="Arial" w:hAnsi="Arial"/>
      <w:b w:val="0"/>
      <w:i w:val="0"/>
      <w:sz w:val="18"/>
      <w:u w:val="none"/>
    </w:rPr>
  </w:style>
  <w:style w:type="character" w:customStyle="1" w:styleId="WW8Num210z0">
    <w:name w:val="WW8Num210z0"/>
    <w:rsid w:val="000857D4"/>
    <w:rPr>
      <w:rFonts w:ascii="Arial" w:hAnsi="Arial"/>
      <w:b/>
      <w:i w:val="0"/>
      <w:sz w:val="18"/>
      <w:u w:val="none"/>
    </w:rPr>
  </w:style>
  <w:style w:type="character" w:customStyle="1" w:styleId="WW8Num212z0">
    <w:name w:val="WW8Num212z0"/>
    <w:rsid w:val="000857D4"/>
    <w:rPr>
      <w:rFonts w:ascii="Arial" w:hAnsi="Arial"/>
      <w:b w:val="0"/>
      <w:i w:val="0"/>
      <w:sz w:val="18"/>
      <w:u w:val="none"/>
    </w:rPr>
  </w:style>
  <w:style w:type="character" w:customStyle="1" w:styleId="WW8Num214z0">
    <w:name w:val="WW8Num214z0"/>
    <w:rsid w:val="000857D4"/>
    <w:rPr>
      <w:rFonts w:ascii="Symbol" w:hAnsi="Symbol"/>
    </w:rPr>
  </w:style>
  <w:style w:type="character" w:customStyle="1" w:styleId="WW8Num214z1">
    <w:name w:val="WW8Num214z1"/>
    <w:rsid w:val="000857D4"/>
    <w:rPr>
      <w:rFonts w:ascii="Courier New" w:hAnsi="Courier New"/>
    </w:rPr>
  </w:style>
  <w:style w:type="character" w:customStyle="1" w:styleId="WW8Num214z2">
    <w:name w:val="WW8Num214z2"/>
    <w:rsid w:val="000857D4"/>
    <w:rPr>
      <w:rFonts w:ascii="Wingdings" w:hAnsi="Wingdings"/>
    </w:rPr>
  </w:style>
  <w:style w:type="character" w:customStyle="1" w:styleId="WW8Num216z0">
    <w:name w:val="WW8Num216z0"/>
    <w:rsid w:val="000857D4"/>
    <w:rPr>
      <w:rFonts w:ascii="Arial" w:hAnsi="Arial"/>
      <w:b w:val="0"/>
      <w:i w:val="0"/>
      <w:sz w:val="18"/>
      <w:u w:val="none"/>
    </w:rPr>
  </w:style>
  <w:style w:type="character" w:customStyle="1" w:styleId="WW8Num217z0">
    <w:name w:val="WW8Num217z0"/>
    <w:rsid w:val="000857D4"/>
    <w:rPr>
      <w:rFonts w:ascii="Symbol" w:hAnsi="Symbol"/>
      <w:color w:val="auto"/>
    </w:rPr>
  </w:style>
  <w:style w:type="character" w:customStyle="1" w:styleId="WW8Num219z0">
    <w:name w:val="WW8Num219z0"/>
    <w:rsid w:val="000857D4"/>
    <w:rPr>
      <w:rFonts w:ascii="Arial" w:hAnsi="Arial"/>
      <w:b/>
      <w:i w:val="0"/>
      <w:sz w:val="18"/>
      <w:u w:val="none"/>
    </w:rPr>
  </w:style>
  <w:style w:type="character" w:customStyle="1" w:styleId="WW8Num220z0">
    <w:name w:val="WW8Num220z0"/>
    <w:rsid w:val="000857D4"/>
    <w:rPr>
      <w:rFonts w:ascii="Arial" w:hAnsi="Arial"/>
      <w:b/>
      <w:i w:val="0"/>
      <w:sz w:val="18"/>
      <w:u w:val="none"/>
    </w:rPr>
  </w:style>
  <w:style w:type="character" w:customStyle="1" w:styleId="WW8Num222z0">
    <w:name w:val="WW8Num222z0"/>
    <w:rsid w:val="000857D4"/>
    <w:rPr>
      <w:rFonts w:ascii="Symbol" w:hAnsi="Symbol"/>
    </w:rPr>
  </w:style>
  <w:style w:type="character" w:customStyle="1" w:styleId="WW8Num223z0">
    <w:name w:val="WW8Num223z0"/>
    <w:rsid w:val="000857D4"/>
    <w:rPr>
      <w:rFonts w:ascii="Symbol" w:hAnsi="Symbol"/>
    </w:rPr>
  </w:style>
  <w:style w:type="character" w:customStyle="1" w:styleId="WW8Num225z0">
    <w:name w:val="WW8Num225z0"/>
    <w:rsid w:val="000857D4"/>
    <w:rPr>
      <w:rFonts w:ascii="Arial" w:hAnsi="Arial"/>
      <w:b w:val="0"/>
      <w:i w:val="0"/>
      <w:sz w:val="18"/>
      <w:u w:val="none"/>
    </w:rPr>
  </w:style>
  <w:style w:type="character" w:customStyle="1" w:styleId="WW8Num226z0">
    <w:name w:val="WW8Num226z0"/>
    <w:rsid w:val="000857D4"/>
    <w:rPr>
      <w:rFonts w:ascii="Symbol" w:hAnsi="Symbol"/>
    </w:rPr>
  </w:style>
  <w:style w:type="character" w:customStyle="1" w:styleId="WW8Num227z0">
    <w:name w:val="WW8Num227z0"/>
    <w:rsid w:val="000857D4"/>
    <w:rPr>
      <w:rFonts w:ascii="Symbol" w:hAnsi="Symbol"/>
      <w:color w:val="auto"/>
    </w:rPr>
  </w:style>
  <w:style w:type="character" w:customStyle="1" w:styleId="WW8Num229z0">
    <w:name w:val="WW8Num229z0"/>
    <w:rsid w:val="000857D4"/>
    <w:rPr>
      <w:rFonts w:ascii="Times New Roman" w:hAnsi="Times New Roman"/>
      <w:b/>
      <w:i w:val="0"/>
      <w:sz w:val="20"/>
      <w:u w:val="none"/>
    </w:rPr>
  </w:style>
  <w:style w:type="character" w:customStyle="1" w:styleId="WW8Num230z0">
    <w:name w:val="WW8Num230z0"/>
    <w:rsid w:val="000857D4"/>
    <w:rPr>
      <w:rFonts w:ascii="Arial" w:hAnsi="Arial"/>
      <w:b w:val="0"/>
      <w:i w:val="0"/>
      <w:sz w:val="18"/>
      <w:u w:val="none"/>
    </w:rPr>
  </w:style>
  <w:style w:type="character" w:customStyle="1" w:styleId="WW8Num231z0">
    <w:name w:val="WW8Num231z0"/>
    <w:rsid w:val="000857D4"/>
    <w:rPr>
      <w:rFonts w:ascii="Symbol" w:hAnsi="Symbol"/>
      <w:color w:val="auto"/>
    </w:rPr>
  </w:style>
  <w:style w:type="character" w:customStyle="1" w:styleId="WW8Num232z0">
    <w:name w:val="WW8Num232z0"/>
    <w:rsid w:val="000857D4"/>
    <w:rPr>
      <w:rFonts w:ascii="Times New Roman" w:hAnsi="Times New Roman"/>
      <w:b w:val="0"/>
      <w:i w:val="0"/>
      <w:sz w:val="20"/>
      <w:u w:val="none"/>
    </w:rPr>
  </w:style>
  <w:style w:type="character" w:customStyle="1" w:styleId="WW8Num233z0">
    <w:name w:val="WW8Num233z0"/>
    <w:rsid w:val="000857D4"/>
    <w:rPr>
      <w:rFonts w:ascii="Times New Roman" w:hAnsi="Times New Roman"/>
      <w:b w:val="0"/>
      <w:i w:val="0"/>
      <w:sz w:val="22"/>
      <w:u w:val="none"/>
    </w:rPr>
  </w:style>
  <w:style w:type="character" w:customStyle="1" w:styleId="WW8Num235z0">
    <w:name w:val="WW8Num235z0"/>
    <w:rsid w:val="000857D4"/>
    <w:rPr>
      <w:rFonts w:ascii="Times New Roman" w:hAnsi="Times New Roman"/>
    </w:rPr>
  </w:style>
  <w:style w:type="character" w:customStyle="1" w:styleId="WW8Num236z0">
    <w:name w:val="WW8Num236z0"/>
    <w:rsid w:val="000857D4"/>
    <w:rPr>
      <w:rFonts w:ascii="Times New Roman" w:hAnsi="Times New Roman"/>
      <w:b/>
      <w:i w:val="0"/>
      <w:sz w:val="20"/>
      <w:u w:val="none"/>
    </w:rPr>
  </w:style>
  <w:style w:type="character" w:customStyle="1" w:styleId="WW8Num238z0">
    <w:name w:val="WW8Num238z0"/>
    <w:rsid w:val="000857D4"/>
    <w:rPr>
      <w:rFonts w:ascii="Times New Roman" w:hAnsi="Times New Roman"/>
      <w:b w:val="0"/>
      <w:i w:val="0"/>
      <w:sz w:val="20"/>
      <w:u w:val="none"/>
    </w:rPr>
  </w:style>
  <w:style w:type="character" w:customStyle="1" w:styleId="WW8Num239z0">
    <w:name w:val="WW8Num239z0"/>
    <w:rsid w:val="000857D4"/>
    <w:rPr>
      <w:rFonts w:ascii="Arial" w:hAnsi="Arial"/>
      <w:b w:val="0"/>
      <w:i w:val="0"/>
      <w:sz w:val="18"/>
      <w:u w:val="none"/>
    </w:rPr>
  </w:style>
  <w:style w:type="character" w:customStyle="1" w:styleId="WW8Num241z0">
    <w:name w:val="WW8Num241z0"/>
    <w:rsid w:val="000857D4"/>
    <w:rPr>
      <w:rFonts w:ascii="Symbol" w:hAnsi="Symbol"/>
    </w:rPr>
  </w:style>
  <w:style w:type="character" w:customStyle="1" w:styleId="WW8Num242z0">
    <w:name w:val="WW8Num242z0"/>
    <w:rsid w:val="000857D4"/>
    <w:rPr>
      <w:rFonts w:ascii="Symbol" w:hAnsi="Symbol"/>
      <w:color w:val="auto"/>
    </w:rPr>
  </w:style>
  <w:style w:type="character" w:customStyle="1" w:styleId="WW8Num243z0">
    <w:name w:val="WW8Num243z0"/>
    <w:rsid w:val="000857D4"/>
    <w:rPr>
      <w:rFonts w:ascii="Arial" w:hAnsi="Arial"/>
      <w:b/>
      <w:i w:val="0"/>
      <w:sz w:val="18"/>
      <w:u w:val="none"/>
    </w:rPr>
  </w:style>
  <w:style w:type="character" w:customStyle="1" w:styleId="WW8Num246z0">
    <w:name w:val="WW8Num246z0"/>
    <w:rsid w:val="000857D4"/>
    <w:rPr>
      <w:rFonts w:ascii="Times New Roman" w:hAnsi="Times New Roman"/>
      <w:b/>
      <w:i w:val="0"/>
      <w:sz w:val="24"/>
      <w:u w:val="none"/>
    </w:rPr>
  </w:style>
  <w:style w:type="character" w:customStyle="1" w:styleId="WW8Num247z0">
    <w:name w:val="WW8Num247z0"/>
    <w:rsid w:val="000857D4"/>
    <w:rPr>
      <w:rFonts w:ascii="Times New Roman" w:hAnsi="Times New Roman"/>
    </w:rPr>
  </w:style>
  <w:style w:type="character" w:customStyle="1" w:styleId="WW8Num248z0">
    <w:name w:val="WW8Num248z0"/>
    <w:rsid w:val="000857D4"/>
    <w:rPr>
      <w:rFonts w:ascii="Arial" w:hAnsi="Arial"/>
      <w:b/>
      <w:i w:val="0"/>
      <w:sz w:val="18"/>
      <w:u w:val="none"/>
    </w:rPr>
  </w:style>
  <w:style w:type="character" w:customStyle="1" w:styleId="WW8Num250z0">
    <w:name w:val="WW8Num250z0"/>
    <w:rsid w:val="000857D4"/>
    <w:rPr>
      <w:rFonts w:ascii="Arial" w:hAnsi="Arial"/>
      <w:b w:val="0"/>
      <w:i w:val="0"/>
      <w:sz w:val="18"/>
      <w:u w:val="single"/>
    </w:rPr>
  </w:style>
  <w:style w:type="character" w:customStyle="1" w:styleId="WW8Num251z0">
    <w:name w:val="WW8Num251z0"/>
    <w:rsid w:val="000857D4"/>
    <w:rPr>
      <w:rFonts w:ascii="Times New Roman" w:hAnsi="Times New Roman"/>
      <w:b w:val="0"/>
      <w:i w:val="0"/>
      <w:sz w:val="20"/>
      <w:u w:val="none"/>
    </w:rPr>
  </w:style>
  <w:style w:type="character" w:customStyle="1" w:styleId="WW8Num252z0">
    <w:name w:val="WW8Num252z0"/>
    <w:rsid w:val="000857D4"/>
    <w:rPr>
      <w:rFonts w:ascii="Symbol" w:hAnsi="Symbol"/>
      <w:color w:val="auto"/>
    </w:rPr>
  </w:style>
  <w:style w:type="character" w:customStyle="1" w:styleId="WW8Num253z0">
    <w:name w:val="WW8Num253z0"/>
    <w:rsid w:val="000857D4"/>
    <w:rPr>
      <w:rFonts w:ascii="Arial" w:hAnsi="Arial"/>
      <w:b w:val="0"/>
      <w:i w:val="0"/>
      <w:sz w:val="18"/>
      <w:u w:val="none"/>
    </w:rPr>
  </w:style>
  <w:style w:type="character" w:customStyle="1" w:styleId="WW8Num254z0">
    <w:name w:val="WW8Num254z0"/>
    <w:rsid w:val="000857D4"/>
    <w:rPr>
      <w:rFonts w:ascii="Times New Roman" w:hAnsi="Times New Roman"/>
      <w:b w:val="0"/>
      <w:i w:val="0"/>
      <w:sz w:val="20"/>
      <w:u w:val="none"/>
    </w:rPr>
  </w:style>
  <w:style w:type="character" w:customStyle="1" w:styleId="WW8Num255z0">
    <w:name w:val="WW8Num255z0"/>
    <w:rsid w:val="000857D4"/>
    <w:rPr>
      <w:rFonts w:ascii="Symbol" w:hAnsi="Symbol"/>
      <w:color w:val="auto"/>
    </w:rPr>
  </w:style>
  <w:style w:type="character" w:customStyle="1" w:styleId="WW8Num257z0">
    <w:name w:val="WW8Num257z0"/>
    <w:rsid w:val="000857D4"/>
    <w:rPr>
      <w:rFonts w:ascii="Arial" w:hAnsi="Arial"/>
      <w:b w:val="0"/>
      <w:i w:val="0"/>
      <w:sz w:val="18"/>
      <w:u w:val="none"/>
    </w:rPr>
  </w:style>
  <w:style w:type="character" w:customStyle="1" w:styleId="WW8Num258z0">
    <w:name w:val="WW8Num258z0"/>
    <w:rsid w:val="000857D4"/>
    <w:rPr>
      <w:rFonts w:ascii="Symbol" w:hAnsi="Symbol"/>
    </w:rPr>
  </w:style>
  <w:style w:type="character" w:customStyle="1" w:styleId="WW8Num258z1">
    <w:name w:val="WW8Num258z1"/>
    <w:rsid w:val="000857D4"/>
    <w:rPr>
      <w:rFonts w:ascii="Courier New" w:hAnsi="Courier New"/>
    </w:rPr>
  </w:style>
  <w:style w:type="character" w:customStyle="1" w:styleId="WW8Num258z2">
    <w:name w:val="WW8Num258z2"/>
    <w:rsid w:val="000857D4"/>
    <w:rPr>
      <w:rFonts w:ascii="Wingdings" w:hAnsi="Wingdings"/>
    </w:rPr>
  </w:style>
  <w:style w:type="character" w:customStyle="1" w:styleId="WW8Num259z0">
    <w:name w:val="WW8Num259z0"/>
    <w:rsid w:val="000857D4"/>
    <w:rPr>
      <w:rFonts w:ascii="Times New Roman" w:hAnsi="Times New Roman"/>
      <w:b w:val="0"/>
      <w:i w:val="0"/>
      <w:sz w:val="22"/>
      <w:u w:val="none"/>
    </w:rPr>
  </w:style>
  <w:style w:type="character" w:customStyle="1" w:styleId="WW8Num260z0">
    <w:name w:val="WW8Num260z0"/>
    <w:rsid w:val="000857D4"/>
    <w:rPr>
      <w:rFonts w:ascii="Times New Roman" w:hAnsi="Times New Roman"/>
      <w:b w:val="0"/>
      <w:i w:val="0"/>
      <w:sz w:val="24"/>
      <w:u w:val="none"/>
    </w:rPr>
  </w:style>
  <w:style w:type="character" w:customStyle="1" w:styleId="WW8Num261z0">
    <w:name w:val="WW8Num261z0"/>
    <w:rsid w:val="000857D4"/>
    <w:rPr>
      <w:rFonts w:ascii="Arial" w:hAnsi="Arial"/>
      <w:b/>
      <w:i w:val="0"/>
      <w:sz w:val="18"/>
      <w:u w:val="none"/>
    </w:rPr>
  </w:style>
  <w:style w:type="character" w:customStyle="1" w:styleId="WW8Num263z0">
    <w:name w:val="WW8Num263z0"/>
    <w:rsid w:val="000857D4"/>
    <w:rPr>
      <w:rFonts w:ascii="Arial" w:hAnsi="Arial"/>
      <w:b/>
      <w:i w:val="0"/>
      <w:sz w:val="18"/>
      <w:u w:val="none"/>
    </w:rPr>
  </w:style>
  <w:style w:type="character" w:customStyle="1" w:styleId="WW8Num264z0">
    <w:name w:val="WW8Num264z0"/>
    <w:rsid w:val="000857D4"/>
    <w:rPr>
      <w:rFonts w:ascii="Arial" w:hAnsi="Arial"/>
      <w:b w:val="0"/>
      <w:i w:val="0"/>
      <w:sz w:val="18"/>
      <w:u w:val="none"/>
    </w:rPr>
  </w:style>
  <w:style w:type="character" w:customStyle="1" w:styleId="WW8Num266z0">
    <w:name w:val="WW8Num266z0"/>
    <w:rsid w:val="000857D4"/>
    <w:rPr>
      <w:rFonts w:ascii="Arial" w:hAnsi="Arial"/>
      <w:b/>
      <w:i w:val="0"/>
      <w:sz w:val="18"/>
      <w:u w:val="none"/>
    </w:rPr>
  </w:style>
  <w:style w:type="character" w:customStyle="1" w:styleId="WW8Num267z0">
    <w:name w:val="WW8Num267z0"/>
    <w:rsid w:val="000857D4"/>
    <w:rPr>
      <w:rFonts w:ascii="Arial" w:hAnsi="Arial"/>
      <w:b/>
      <w:i w:val="0"/>
      <w:sz w:val="18"/>
      <w:u w:val="none"/>
    </w:rPr>
  </w:style>
  <w:style w:type="character" w:customStyle="1" w:styleId="WW8Num268z0">
    <w:name w:val="WW8Num268z0"/>
    <w:rsid w:val="000857D4"/>
    <w:rPr>
      <w:rFonts w:ascii="Times New Roman" w:eastAsia="Times New Roman" w:hAnsi="Times New Roman"/>
    </w:rPr>
  </w:style>
  <w:style w:type="character" w:customStyle="1" w:styleId="WW8Num268z1">
    <w:name w:val="WW8Num268z1"/>
    <w:rsid w:val="000857D4"/>
    <w:rPr>
      <w:rFonts w:ascii="Courier New" w:hAnsi="Courier New"/>
    </w:rPr>
  </w:style>
  <w:style w:type="character" w:customStyle="1" w:styleId="WW8Num268z2">
    <w:name w:val="WW8Num268z2"/>
    <w:rsid w:val="000857D4"/>
    <w:rPr>
      <w:rFonts w:ascii="Wingdings" w:hAnsi="Wingdings"/>
    </w:rPr>
  </w:style>
  <w:style w:type="character" w:customStyle="1" w:styleId="WW8Num268z3">
    <w:name w:val="WW8Num268z3"/>
    <w:rsid w:val="000857D4"/>
    <w:rPr>
      <w:rFonts w:ascii="Symbol" w:hAnsi="Symbol"/>
    </w:rPr>
  </w:style>
  <w:style w:type="character" w:customStyle="1" w:styleId="WW8Num270z0">
    <w:name w:val="WW8Num270z0"/>
    <w:rsid w:val="000857D4"/>
    <w:rPr>
      <w:rFonts w:ascii="Arial" w:hAnsi="Arial"/>
      <w:b w:val="0"/>
      <w:i w:val="0"/>
      <w:sz w:val="18"/>
      <w:u w:val="none"/>
    </w:rPr>
  </w:style>
  <w:style w:type="character" w:customStyle="1" w:styleId="WW8Num271z0">
    <w:name w:val="WW8Num271z0"/>
    <w:rsid w:val="000857D4"/>
    <w:rPr>
      <w:rFonts w:ascii="Arial" w:hAnsi="Arial"/>
      <w:b w:val="0"/>
      <w:i w:val="0"/>
      <w:sz w:val="18"/>
      <w:u w:val="none"/>
    </w:rPr>
  </w:style>
  <w:style w:type="character" w:customStyle="1" w:styleId="WW8Num272z0">
    <w:name w:val="WW8Num272z0"/>
    <w:rsid w:val="000857D4"/>
    <w:rPr>
      <w:rFonts w:ascii="Symbol" w:hAnsi="Symbol"/>
    </w:rPr>
  </w:style>
  <w:style w:type="character" w:customStyle="1" w:styleId="WW8Num272z1">
    <w:name w:val="WW8Num272z1"/>
    <w:rsid w:val="000857D4"/>
    <w:rPr>
      <w:rFonts w:ascii="Courier New" w:hAnsi="Courier New"/>
    </w:rPr>
  </w:style>
  <w:style w:type="character" w:customStyle="1" w:styleId="WW8Num272z2">
    <w:name w:val="WW8Num272z2"/>
    <w:rsid w:val="000857D4"/>
    <w:rPr>
      <w:rFonts w:ascii="Wingdings" w:hAnsi="Wingdings"/>
    </w:rPr>
  </w:style>
  <w:style w:type="character" w:customStyle="1" w:styleId="WW8Num273z0">
    <w:name w:val="WW8Num273z0"/>
    <w:rsid w:val="000857D4"/>
    <w:rPr>
      <w:rFonts w:ascii="Times New Roman" w:hAnsi="Times New Roman"/>
      <w:b/>
      <w:i w:val="0"/>
      <w:sz w:val="24"/>
      <w:u w:val="single"/>
    </w:rPr>
  </w:style>
  <w:style w:type="character" w:customStyle="1" w:styleId="WW8Num275z0">
    <w:name w:val="WW8Num275z0"/>
    <w:rsid w:val="000857D4"/>
    <w:rPr>
      <w:rFonts w:ascii="Arial" w:hAnsi="Arial"/>
      <w:b/>
      <w:i w:val="0"/>
      <w:sz w:val="18"/>
      <w:u w:val="none"/>
    </w:rPr>
  </w:style>
  <w:style w:type="character" w:customStyle="1" w:styleId="WW8Num276z0">
    <w:name w:val="WW8Num276z0"/>
    <w:rsid w:val="000857D4"/>
    <w:rPr>
      <w:rFonts w:ascii="Symbol" w:hAnsi="Symbol"/>
    </w:rPr>
  </w:style>
  <w:style w:type="character" w:customStyle="1" w:styleId="WW8Num277z0">
    <w:name w:val="WW8Num277z0"/>
    <w:rsid w:val="000857D4"/>
    <w:rPr>
      <w:rFonts w:ascii="Symbol" w:hAnsi="Symbol"/>
    </w:rPr>
  </w:style>
  <w:style w:type="character" w:customStyle="1" w:styleId="WW8Num278z0">
    <w:name w:val="WW8Num278z0"/>
    <w:rsid w:val="000857D4"/>
    <w:rPr>
      <w:rFonts w:ascii="Arial" w:hAnsi="Arial"/>
      <w:b w:val="0"/>
      <w:i w:val="0"/>
      <w:sz w:val="18"/>
      <w:u w:val="none"/>
    </w:rPr>
  </w:style>
  <w:style w:type="character" w:customStyle="1" w:styleId="WW8Num279z0">
    <w:name w:val="WW8Num279z0"/>
    <w:rsid w:val="000857D4"/>
    <w:rPr>
      <w:rFonts w:ascii="Arial" w:hAnsi="Arial"/>
      <w:b w:val="0"/>
      <w:i w:val="0"/>
      <w:sz w:val="18"/>
      <w:u w:val="none"/>
    </w:rPr>
  </w:style>
  <w:style w:type="character" w:customStyle="1" w:styleId="WW8Num280z0">
    <w:name w:val="WW8Num280z0"/>
    <w:rsid w:val="000857D4"/>
    <w:rPr>
      <w:rFonts w:ascii="Times New Roman" w:hAnsi="Times New Roman"/>
      <w:b w:val="0"/>
      <w:i w:val="0"/>
      <w:sz w:val="20"/>
      <w:u w:val="none"/>
    </w:rPr>
  </w:style>
  <w:style w:type="character" w:customStyle="1" w:styleId="WW8Num281z0">
    <w:name w:val="WW8Num281z0"/>
    <w:rsid w:val="000857D4"/>
    <w:rPr>
      <w:rFonts w:ascii="Arial" w:hAnsi="Arial"/>
      <w:b w:val="0"/>
      <w:i w:val="0"/>
      <w:sz w:val="18"/>
      <w:u w:val="none"/>
    </w:rPr>
  </w:style>
  <w:style w:type="character" w:customStyle="1" w:styleId="WW8Num282z0">
    <w:name w:val="WW8Num282z0"/>
    <w:rsid w:val="000857D4"/>
    <w:rPr>
      <w:rFonts w:ascii="Symbol" w:hAnsi="Symbol"/>
    </w:rPr>
  </w:style>
  <w:style w:type="character" w:customStyle="1" w:styleId="WW8Num282z2">
    <w:name w:val="WW8Num282z2"/>
    <w:rsid w:val="000857D4"/>
    <w:rPr>
      <w:rFonts w:ascii="Wingdings" w:hAnsi="Wingdings"/>
    </w:rPr>
  </w:style>
  <w:style w:type="character" w:customStyle="1" w:styleId="WW8Num282z4">
    <w:name w:val="WW8Num282z4"/>
    <w:rsid w:val="000857D4"/>
    <w:rPr>
      <w:rFonts w:ascii="Courier New" w:hAnsi="Courier New"/>
    </w:rPr>
  </w:style>
  <w:style w:type="character" w:customStyle="1" w:styleId="WW8Num283z0">
    <w:name w:val="WW8Num283z0"/>
    <w:rsid w:val="000857D4"/>
    <w:rPr>
      <w:rFonts w:ascii="Arial" w:hAnsi="Arial"/>
      <w:b/>
      <w:i w:val="0"/>
      <w:sz w:val="18"/>
      <w:u w:val="none"/>
    </w:rPr>
  </w:style>
  <w:style w:type="character" w:customStyle="1" w:styleId="WW8Num284z0">
    <w:name w:val="WW8Num284z0"/>
    <w:rsid w:val="000857D4"/>
    <w:rPr>
      <w:rFonts w:ascii="Times New Roman" w:hAnsi="Times New Roman"/>
      <w:b/>
      <w:i w:val="0"/>
      <w:sz w:val="20"/>
      <w:u w:val="none"/>
    </w:rPr>
  </w:style>
  <w:style w:type="character" w:customStyle="1" w:styleId="WW8Num286z0">
    <w:name w:val="WW8Num286z0"/>
    <w:rsid w:val="000857D4"/>
    <w:rPr>
      <w:rFonts w:ascii="Arial" w:hAnsi="Arial"/>
      <w:b/>
      <w:i w:val="0"/>
      <w:sz w:val="18"/>
      <w:u w:val="none"/>
    </w:rPr>
  </w:style>
  <w:style w:type="character" w:customStyle="1" w:styleId="WW8Num287z0">
    <w:name w:val="WW8Num287z0"/>
    <w:rsid w:val="000857D4"/>
    <w:rPr>
      <w:rFonts w:ascii="Symbol" w:hAnsi="Symbol"/>
      <w:color w:val="auto"/>
    </w:rPr>
  </w:style>
  <w:style w:type="character" w:customStyle="1" w:styleId="WW8Num289z0">
    <w:name w:val="WW8Num289z0"/>
    <w:rsid w:val="000857D4"/>
    <w:rPr>
      <w:rFonts w:ascii="Arial" w:hAnsi="Arial"/>
      <w:b w:val="0"/>
      <w:i w:val="0"/>
      <w:sz w:val="20"/>
      <w:u w:val="none"/>
    </w:rPr>
  </w:style>
  <w:style w:type="character" w:customStyle="1" w:styleId="WW8Num290z0">
    <w:name w:val="WW8Num290z0"/>
    <w:rsid w:val="000857D4"/>
    <w:rPr>
      <w:rFonts w:ascii="Times New Roman" w:hAnsi="Times New Roman"/>
      <w:b w:val="0"/>
      <w:i w:val="0"/>
      <w:sz w:val="22"/>
      <w:u w:val="none"/>
    </w:rPr>
  </w:style>
  <w:style w:type="character" w:customStyle="1" w:styleId="WW8Num291z0">
    <w:name w:val="WW8Num291z0"/>
    <w:rsid w:val="000857D4"/>
    <w:rPr>
      <w:rFonts w:ascii="Arial" w:hAnsi="Arial"/>
      <w:b w:val="0"/>
      <w:i w:val="0"/>
      <w:sz w:val="20"/>
      <w:u w:val="none"/>
    </w:rPr>
  </w:style>
  <w:style w:type="character" w:customStyle="1" w:styleId="WW8Num292z0">
    <w:name w:val="WW8Num292z0"/>
    <w:rsid w:val="000857D4"/>
    <w:rPr>
      <w:rFonts w:ascii="Times New Roman" w:hAnsi="Times New Roman"/>
      <w:b w:val="0"/>
      <w:i w:val="0"/>
      <w:sz w:val="24"/>
      <w:u w:val="none"/>
    </w:rPr>
  </w:style>
  <w:style w:type="character" w:customStyle="1" w:styleId="WW8Num293z0">
    <w:name w:val="WW8Num293z0"/>
    <w:rsid w:val="000857D4"/>
    <w:rPr>
      <w:rFonts w:ascii="Arial" w:hAnsi="Arial"/>
      <w:b w:val="0"/>
      <w:i w:val="0"/>
      <w:sz w:val="18"/>
      <w:u w:val="none"/>
    </w:rPr>
  </w:style>
  <w:style w:type="character" w:customStyle="1" w:styleId="WW8Num295z0">
    <w:name w:val="WW8Num295z0"/>
    <w:rsid w:val="000857D4"/>
    <w:rPr>
      <w:rFonts w:ascii="Symbol" w:hAnsi="Symbol"/>
    </w:rPr>
  </w:style>
  <w:style w:type="character" w:customStyle="1" w:styleId="WW8Num296z0">
    <w:name w:val="WW8Num296z0"/>
    <w:rsid w:val="000857D4"/>
    <w:rPr>
      <w:rFonts w:ascii="Arial" w:hAnsi="Arial"/>
      <w:b/>
      <w:i w:val="0"/>
      <w:sz w:val="18"/>
      <w:u w:val="none"/>
    </w:rPr>
  </w:style>
  <w:style w:type="character" w:customStyle="1" w:styleId="WW8Num297z0">
    <w:name w:val="WW8Num297z0"/>
    <w:rsid w:val="000857D4"/>
    <w:rPr>
      <w:rFonts w:ascii="Times New Roman" w:hAnsi="Times New Roman"/>
    </w:rPr>
  </w:style>
  <w:style w:type="character" w:customStyle="1" w:styleId="WW8Num298z0">
    <w:name w:val="WW8Num298z0"/>
    <w:rsid w:val="000857D4"/>
    <w:rPr>
      <w:rFonts w:ascii="Times New Roman" w:hAnsi="Times New Roman"/>
      <w:b/>
      <w:i w:val="0"/>
      <w:sz w:val="24"/>
      <w:u w:val="none"/>
    </w:rPr>
  </w:style>
  <w:style w:type="character" w:customStyle="1" w:styleId="WW8Num300z0">
    <w:name w:val="WW8Num300z0"/>
    <w:rsid w:val="000857D4"/>
    <w:rPr>
      <w:rFonts w:ascii="Symbol" w:hAnsi="Symbol"/>
    </w:rPr>
  </w:style>
  <w:style w:type="character" w:customStyle="1" w:styleId="WW8Num300z1">
    <w:name w:val="WW8Num300z1"/>
    <w:rsid w:val="000857D4"/>
    <w:rPr>
      <w:rFonts w:ascii="Courier New" w:hAnsi="Courier New"/>
    </w:rPr>
  </w:style>
  <w:style w:type="character" w:customStyle="1" w:styleId="WW8Num300z2">
    <w:name w:val="WW8Num300z2"/>
    <w:rsid w:val="000857D4"/>
    <w:rPr>
      <w:rFonts w:ascii="Wingdings" w:hAnsi="Wingdings"/>
    </w:rPr>
  </w:style>
  <w:style w:type="character" w:customStyle="1" w:styleId="WW8Num302z0">
    <w:name w:val="WW8Num302z0"/>
    <w:rsid w:val="000857D4"/>
    <w:rPr>
      <w:rFonts w:ascii="Symbol" w:hAnsi="Symbol"/>
    </w:rPr>
  </w:style>
  <w:style w:type="character" w:customStyle="1" w:styleId="WW8Num303z0">
    <w:name w:val="WW8Num303z0"/>
    <w:rsid w:val="000857D4"/>
    <w:rPr>
      <w:rFonts w:ascii="Arial" w:hAnsi="Arial"/>
      <w:b w:val="0"/>
      <w:i w:val="0"/>
      <w:sz w:val="18"/>
      <w:u w:val="none"/>
    </w:rPr>
  </w:style>
  <w:style w:type="character" w:customStyle="1" w:styleId="WW8Num304z0">
    <w:name w:val="WW8Num304z0"/>
    <w:rsid w:val="000857D4"/>
    <w:rPr>
      <w:rFonts w:ascii="Symbol" w:hAnsi="Symbol"/>
    </w:rPr>
  </w:style>
  <w:style w:type="character" w:customStyle="1" w:styleId="WW8Num305z0">
    <w:name w:val="WW8Num305z0"/>
    <w:rsid w:val="000857D4"/>
    <w:rPr>
      <w:rFonts w:ascii="Times New Roman" w:hAnsi="Times New Roman"/>
      <w:b w:val="0"/>
      <w:i w:val="0"/>
      <w:sz w:val="22"/>
      <w:u w:val="none"/>
    </w:rPr>
  </w:style>
  <w:style w:type="character" w:customStyle="1" w:styleId="WW8Num306z0">
    <w:name w:val="WW8Num306z0"/>
    <w:rsid w:val="000857D4"/>
    <w:rPr>
      <w:rFonts w:ascii="Arial" w:hAnsi="Arial"/>
      <w:b w:val="0"/>
      <w:i w:val="0"/>
      <w:sz w:val="18"/>
      <w:u w:val="none"/>
    </w:rPr>
  </w:style>
  <w:style w:type="character" w:customStyle="1" w:styleId="WW8Num308z0">
    <w:name w:val="WW8Num308z0"/>
    <w:rsid w:val="000857D4"/>
    <w:rPr>
      <w:rFonts w:ascii="Arial" w:hAnsi="Arial"/>
      <w:b/>
      <w:i w:val="0"/>
      <w:sz w:val="18"/>
      <w:u w:val="none"/>
    </w:rPr>
  </w:style>
  <w:style w:type="character" w:customStyle="1" w:styleId="WW8Num309z0">
    <w:name w:val="WW8Num309z0"/>
    <w:rsid w:val="000857D4"/>
    <w:rPr>
      <w:rFonts w:ascii="Symbol" w:hAnsi="Symbol"/>
    </w:rPr>
  </w:style>
  <w:style w:type="character" w:customStyle="1" w:styleId="WW8Num311z0">
    <w:name w:val="WW8Num311z0"/>
    <w:rsid w:val="000857D4"/>
    <w:rPr>
      <w:rFonts w:ascii="Arial" w:hAnsi="Arial"/>
      <w:b w:val="0"/>
      <w:i w:val="0"/>
      <w:sz w:val="18"/>
      <w:u w:val="none"/>
    </w:rPr>
  </w:style>
  <w:style w:type="character" w:customStyle="1" w:styleId="WW8Num312z0">
    <w:name w:val="WW8Num312z0"/>
    <w:rsid w:val="000857D4"/>
    <w:rPr>
      <w:rFonts w:ascii="Times New Roman" w:hAnsi="Times New Roman"/>
      <w:b/>
      <w:i w:val="0"/>
      <w:sz w:val="20"/>
      <w:u w:val="none"/>
    </w:rPr>
  </w:style>
  <w:style w:type="character" w:customStyle="1" w:styleId="WW8Num313z0">
    <w:name w:val="WW8Num313z0"/>
    <w:rsid w:val="000857D4"/>
    <w:rPr>
      <w:rFonts w:ascii="Times New Roman" w:hAnsi="Times New Roman"/>
      <w:b/>
      <w:i w:val="0"/>
      <w:sz w:val="20"/>
      <w:u w:val="none"/>
    </w:rPr>
  </w:style>
  <w:style w:type="character" w:customStyle="1" w:styleId="WW8Num314z0">
    <w:name w:val="WW8Num314z0"/>
    <w:rsid w:val="000857D4"/>
    <w:rPr>
      <w:rFonts w:ascii="Times New Roman" w:hAnsi="Times New Roman"/>
      <w:b w:val="0"/>
      <w:i w:val="0"/>
      <w:sz w:val="22"/>
      <w:u w:val="none"/>
    </w:rPr>
  </w:style>
  <w:style w:type="character" w:customStyle="1" w:styleId="WW8Num316z0">
    <w:name w:val="WW8Num316z0"/>
    <w:rsid w:val="000857D4"/>
    <w:rPr>
      <w:rFonts w:ascii="Arial" w:hAnsi="Arial"/>
      <w:b w:val="0"/>
      <w:i w:val="0"/>
      <w:sz w:val="18"/>
      <w:u w:val="none"/>
    </w:rPr>
  </w:style>
  <w:style w:type="character" w:customStyle="1" w:styleId="WW8Num317z0">
    <w:name w:val="WW8Num317z0"/>
    <w:rsid w:val="000857D4"/>
    <w:rPr>
      <w:rFonts w:ascii="Times New Roman" w:hAnsi="Times New Roman"/>
      <w:b/>
      <w:i w:val="0"/>
      <w:sz w:val="22"/>
      <w:u w:val="none"/>
    </w:rPr>
  </w:style>
  <w:style w:type="character" w:customStyle="1" w:styleId="WW8Num318z0">
    <w:name w:val="WW8Num318z0"/>
    <w:rsid w:val="000857D4"/>
    <w:rPr>
      <w:rFonts w:ascii="Times New Roman" w:hAnsi="Times New Roman"/>
    </w:rPr>
  </w:style>
  <w:style w:type="character" w:customStyle="1" w:styleId="WW8Num321z0">
    <w:name w:val="WW8Num321z0"/>
    <w:rsid w:val="000857D4"/>
    <w:rPr>
      <w:rFonts w:ascii="Times New Roman" w:hAnsi="Times New Roman"/>
      <w:b w:val="0"/>
      <w:i w:val="0"/>
      <w:sz w:val="20"/>
      <w:u w:val="none"/>
    </w:rPr>
  </w:style>
  <w:style w:type="character" w:customStyle="1" w:styleId="WW8Num322z0">
    <w:name w:val="WW8Num322z0"/>
    <w:rsid w:val="000857D4"/>
    <w:rPr>
      <w:rFonts w:ascii="Arial" w:hAnsi="Arial"/>
      <w:b w:val="0"/>
      <w:i w:val="0"/>
      <w:sz w:val="18"/>
      <w:u w:val="none"/>
    </w:rPr>
  </w:style>
  <w:style w:type="character" w:customStyle="1" w:styleId="WW8Num324z0">
    <w:name w:val="WW8Num324z0"/>
    <w:rsid w:val="000857D4"/>
    <w:rPr>
      <w:b/>
    </w:rPr>
  </w:style>
  <w:style w:type="character" w:customStyle="1" w:styleId="WW8Num325z0">
    <w:name w:val="WW8Num325z0"/>
    <w:rsid w:val="000857D4"/>
    <w:rPr>
      <w:rFonts w:ascii="Arial" w:hAnsi="Arial"/>
      <w:b/>
      <w:i w:val="0"/>
      <w:sz w:val="18"/>
      <w:u w:val="none"/>
    </w:rPr>
  </w:style>
  <w:style w:type="character" w:customStyle="1" w:styleId="WW8Num326z0">
    <w:name w:val="WW8Num326z0"/>
    <w:rsid w:val="000857D4"/>
    <w:rPr>
      <w:rFonts w:ascii="Arial" w:hAnsi="Arial"/>
      <w:b w:val="0"/>
      <w:i w:val="0"/>
      <w:sz w:val="18"/>
      <w:u w:val="none"/>
    </w:rPr>
  </w:style>
  <w:style w:type="character" w:customStyle="1" w:styleId="WW8Num327z0">
    <w:name w:val="WW8Num327z0"/>
    <w:rsid w:val="000857D4"/>
    <w:rPr>
      <w:rFonts w:ascii="Arial" w:hAnsi="Arial"/>
      <w:b/>
      <w:i w:val="0"/>
      <w:sz w:val="18"/>
      <w:u w:val="none"/>
    </w:rPr>
  </w:style>
  <w:style w:type="character" w:customStyle="1" w:styleId="WW8Num328z0">
    <w:name w:val="WW8Num328z0"/>
    <w:rsid w:val="000857D4"/>
    <w:rPr>
      <w:rFonts w:ascii="Times New Roman" w:hAnsi="Times New Roman"/>
    </w:rPr>
  </w:style>
  <w:style w:type="character" w:customStyle="1" w:styleId="WW8Num329z0">
    <w:name w:val="WW8Num329z0"/>
    <w:rsid w:val="000857D4"/>
    <w:rPr>
      <w:rFonts w:ascii="Arial" w:hAnsi="Arial"/>
      <w:b w:val="0"/>
      <w:i w:val="0"/>
      <w:sz w:val="18"/>
      <w:u w:val="none"/>
    </w:rPr>
  </w:style>
  <w:style w:type="character" w:customStyle="1" w:styleId="WW8Num330z0">
    <w:name w:val="WW8Num330z0"/>
    <w:rsid w:val="000857D4"/>
    <w:rPr>
      <w:rFonts w:ascii="Arial" w:hAnsi="Arial"/>
      <w:b/>
      <w:i w:val="0"/>
      <w:sz w:val="18"/>
      <w:u w:val="none"/>
    </w:rPr>
  </w:style>
  <w:style w:type="character" w:customStyle="1" w:styleId="WW8Num332z0">
    <w:name w:val="WW8Num332z0"/>
    <w:rsid w:val="000857D4"/>
    <w:rPr>
      <w:rFonts w:ascii="Symbol" w:hAnsi="Symbol"/>
    </w:rPr>
  </w:style>
  <w:style w:type="character" w:customStyle="1" w:styleId="WW8Num333z0">
    <w:name w:val="WW8Num333z0"/>
    <w:rsid w:val="000857D4"/>
    <w:rPr>
      <w:rFonts w:ascii="Symbol" w:hAnsi="Symbol"/>
    </w:rPr>
  </w:style>
  <w:style w:type="character" w:customStyle="1" w:styleId="WW8Num334z0">
    <w:name w:val="WW8Num334z0"/>
    <w:rsid w:val="000857D4"/>
    <w:rPr>
      <w:rFonts w:ascii="Times New Roman" w:hAnsi="Times New Roman"/>
      <w:b w:val="0"/>
      <w:i w:val="0"/>
      <w:sz w:val="24"/>
      <w:u w:val="none"/>
    </w:rPr>
  </w:style>
  <w:style w:type="character" w:customStyle="1" w:styleId="WW8Num337z0">
    <w:name w:val="WW8Num337z0"/>
    <w:rsid w:val="000857D4"/>
    <w:rPr>
      <w:rFonts w:ascii="Times New Roman" w:hAnsi="Times New Roman"/>
      <w:b w:val="0"/>
      <w:i w:val="0"/>
      <w:sz w:val="22"/>
      <w:u w:val="none"/>
    </w:rPr>
  </w:style>
  <w:style w:type="character" w:customStyle="1" w:styleId="WW8Num338z0">
    <w:name w:val="WW8Num338z0"/>
    <w:rsid w:val="000857D4"/>
    <w:rPr>
      <w:rFonts w:ascii="Symbol" w:hAnsi="Symbol"/>
    </w:rPr>
  </w:style>
  <w:style w:type="character" w:customStyle="1" w:styleId="WW8Num339z0">
    <w:name w:val="WW8Num339z0"/>
    <w:rsid w:val="000857D4"/>
    <w:rPr>
      <w:rFonts w:ascii="Symbol" w:hAnsi="Symbol"/>
    </w:rPr>
  </w:style>
  <w:style w:type="character" w:customStyle="1" w:styleId="WW8Num340z0">
    <w:name w:val="WW8Num340z0"/>
    <w:rsid w:val="000857D4"/>
    <w:rPr>
      <w:rFonts w:ascii="Times New Roman" w:hAnsi="Times New Roman"/>
      <w:b w:val="0"/>
      <w:i w:val="0"/>
      <w:sz w:val="22"/>
      <w:u w:val="none"/>
    </w:rPr>
  </w:style>
  <w:style w:type="character" w:customStyle="1" w:styleId="WW8Num342z0">
    <w:name w:val="WW8Num342z0"/>
    <w:rsid w:val="000857D4"/>
    <w:rPr>
      <w:rFonts w:ascii="Arial" w:hAnsi="Arial"/>
      <w:b/>
      <w:i w:val="0"/>
      <w:sz w:val="18"/>
      <w:u w:val="none"/>
    </w:rPr>
  </w:style>
  <w:style w:type="character" w:customStyle="1" w:styleId="WW8Num344z0">
    <w:name w:val="WW8Num344z0"/>
    <w:rsid w:val="000857D4"/>
    <w:rPr>
      <w:rFonts w:ascii="Symbol" w:hAnsi="Symbol"/>
    </w:rPr>
  </w:style>
  <w:style w:type="character" w:customStyle="1" w:styleId="WW8Num345z0">
    <w:name w:val="WW8Num345z0"/>
    <w:rsid w:val="000857D4"/>
    <w:rPr>
      <w:rFonts w:ascii="Symbol" w:hAnsi="Symbol"/>
    </w:rPr>
  </w:style>
  <w:style w:type="character" w:customStyle="1" w:styleId="WW8Num348z0">
    <w:name w:val="WW8Num348z0"/>
    <w:rsid w:val="000857D4"/>
    <w:rPr>
      <w:rFonts w:ascii="Times New Roman" w:hAnsi="Times New Roman"/>
      <w:b/>
      <w:i w:val="0"/>
      <w:sz w:val="20"/>
      <w:u w:val="none"/>
    </w:rPr>
  </w:style>
  <w:style w:type="character" w:customStyle="1" w:styleId="WW8Num349z0">
    <w:name w:val="WW8Num349z0"/>
    <w:rsid w:val="000857D4"/>
    <w:rPr>
      <w:rFonts w:ascii="Times New Roman" w:hAnsi="Times New Roman"/>
      <w:b/>
      <w:i w:val="0"/>
      <w:sz w:val="22"/>
      <w:u w:val="none"/>
    </w:rPr>
  </w:style>
  <w:style w:type="character" w:customStyle="1" w:styleId="WW8Num350z0">
    <w:name w:val="WW8Num350z0"/>
    <w:rsid w:val="000857D4"/>
    <w:rPr>
      <w:rFonts w:ascii="Times New Roman" w:hAnsi="Times New Roman"/>
      <w:b/>
      <w:i w:val="0"/>
      <w:sz w:val="22"/>
      <w:u w:val="none"/>
    </w:rPr>
  </w:style>
  <w:style w:type="character" w:customStyle="1" w:styleId="WW8Num351z0">
    <w:name w:val="WW8Num351z0"/>
    <w:rsid w:val="000857D4"/>
    <w:rPr>
      <w:rFonts w:ascii="Arial" w:hAnsi="Arial"/>
      <w:b w:val="0"/>
      <w:i w:val="0"/>
      <w:sz w:val="18"/>
      <w:u w:val="none"/>
    </w:rPr>
  </w:style>
  <w:style w:type="character" w:customStyle="1" w:styleId="WW8Num352z0">
    <w:name w:val="WW8Num352z0"/>
    <w:rsid w:val="000857D4"/>
    <w:rPr>
      <w:rFonts w:ascii="Arial" w:hAnsi="Arial"/>
      <w:b w:val="0"/>
      <w:i w:val="0"/>
      <w:sz w:val="18"/>
      <w:u w:val="none"/>
    </w:rPr>
  </w:style>
  <w:style w:type="character" w:customStyle="1" w:styleId="WW8Num353z0">
    <w:name w:val="WW8Num353z0"/>
    <w:rsid w:val="000857D4"/>
    <w:rPr>
      <w:b/>
    </w:rPr>
  </w:style>
  <w:style w:type="character" w:customStyle="1" w:styleId="WW8Num354z0">
    <w:name w:val="WW8Num354z0"/>
    <w:rsid w:val="000857D4"/>
    <w:rPr>
      <w:rFonts w:ascii="Times New Roman" w:hAnsi="Times New Roman"/>
      <w:b/>
      <w:i w:val="0"/>
      <w:sz w:val="24"/>
      <w:u w:val="none"/>
    </w:rPr>
  </w:style>
  <w:style w:type="character" w:customStyle="1" w:styleId="WW8Num355z0">
    <w:name w:val="WW8Num355z0"/>
    <w:rsid w:val="000857D4"/>
    <w:rPr>
      <w:rFonts w:ascii="Arial" w:hAnsi="Arial"/>
      <w:b w:val="0"/>
      <w:i w:val="0"/>
      <w:sz w:val="18"/>
      <w:u w:val="none"/>
    </w:rPr>
  </w:style>
  <w:style w:type="character" w:customStyle="1" w:styleId="WW8Num356z0">
    <w:name w:val="WW8Num356z0"/>
    <w:rsid w:val="000857D4"/>
    <w:rPr>
      <w:rFonts w:ascii="Arial" w:hAnsi="Arial"/>
      <w:b w:val="0"/>
      <w:i w:val="0"/>
      <w:sz w:val="18"/>
      <w:u w:val="none"/>
    </w:rPr>
  </w:style>
  <w:style w:type="character" w:customStyle="1" w:styleId="WW8Num357z0">
    <w:name w:val="WW8Num357z0"/>
    <w:rsid w:val="000857D4"/>
    <w:rPr>
      <w:rFonts w:ascii="Times New Roman" w:hAnsi="Times New Roman"/>
      <w:b/>
      <w:i w:val="0"/>
      <w:sz w:val="24"/>
      <w:u w:val="none"/>
    </w:rPr>
  </w:style>
  <w:style w:type="character" w:customStyle="1" w:styleId="WW8Num359z0">
    <w:name w:val="WW8Num359z0"/>
    <w:rsid w:val="000857D4"/>
    <w:rPr>
      <w:rFonts w:ascii="Arial" w:hAnsi="Arial"/>
      <w:b w:val="0"/>
      <w:i w:val="0"/>
      <w:sz w:val="18"/>
      <w:u w:val="none"/>
    </w:rPr>
  </w:style>
  <w:style w:type="character" w:customStyle="1" w:styleId="WW8Num360z0">
    <w:name w:val="WW8Num360z0"/>
    <w:rsid w:val="000857D4"/>
    <w:rPr>
      <w:rFonts w:ascii="Times New Roman" w:hAnsi="Times New Roman"/>
    </w:rPr>
  </w:style>
  <w:style w:type="character" w:customStyle="1" w:styleId="WW8Num363z0">
    <w:name w:val="WW8Num363z0"/>
    <w:rsid w:val="000857D4"/>
    <w:rPr>
      <w:rFonts w:ascii="Arial" w:hAnsi="Arial"/>
      <w:b w:val="0"/>
      <w:i w:val="0"/>
      <w:sz w:val="18"/>
      <w:u w:val="single"/>
    </w:rPr>
  </w:style>
  <w:style w:type="character" w:customStyle="1" w:styleId="WW8Num364z0">
    <w:name w:val="WW8Num364z0"/>
    <w:rsid w:val="000857D4"/>
    <w:rPr>
      <w:rFonts w:ascii="Arial" w:hAnsi="Arial"/>
      <w:b/>
      <w:i w:val="0"/>
      <w:sz w:val="18"/>
      <w:u w:val="none"/>
    </w:rPr>
  </w:style>
  <w:style w:type="character" w:customStyle="1" w:styleId="WW8Num365z0">
    <w:name w:val="WW8Num365z0"/>
    <w:rsid w:val="000857D4"/>
    <w:rPr>
      <w:rFonts w:ascii="Symbol" w:hAnsi="Symbol"/>
    </w:rPr>
  </w:style>
  <w:style w:type="character" w:customStyle="1" w:styleId="WW8Num366z0">
    <w:name w:val="WW8Num366z0"/>
    <w:rsid w:val="000857D4"/>
    <w:rPr>
      <w:rFonts w:ascii="Arial" w:hAnsi="Arial"/>
      <w:b w:val="0"/>
      <w:i w:val="0"/>
      <w:sz w:val="18"/>
      <w:u w:val="none"/>
    </w:rPr>
  </w:style>
  <w:style w:type="character" w:customStyle="1" w:styleId="WW8Num367z0">
    <w:name w:val="WW8Num367z0"/>
    <w:rsid w:val="000857D4"/>
    <w:rPr>
      <w:rFonts w:ascii="Times New Roman" w:hAnsi="Times New Roman"/>
      <w:b/>
      <w:i w:val="0"/>
      <w:sz w:val="20"/>
      <w:u w:val="none"/>
    </w:rPr>
  </w:style>
  <w:style w:type="character" w:customStyle="1" w:styleId="WW8Num368z0">
    <w:name w:val="WW8Num368z0"/>
    <w:rsid w:val="000857D4"/>
    <w:rPr>
      <w:rFonts w:ascii="Symbol" w:hAnsi="Symbol"/>
      <w:color w:val="auto"/>
    </w:rPr>
  </w:style>
  <w:style w:type="character" w:customStyle="1" w:styleId="WW8Num369z0">
    <w:name w:val="WW8Num369z0"/>
    <w:rsid w:val="000857D4"/>
    <w:rPr>
      <w:rFonts w:ascii="Times New Roman" w:hAnsi="Times New Roman"/>
      <w:b/>
      <w:i w:val="0"/>
      <w:sz w:val="24"/>
      <w:u w:val="none"/>
    </w:rPr>
  </w:style>
  <w:style w:type="character" w:customStyle="1" w:styleId="WW8Num370z0">
    <w:name w:val="WW8Num370z0"/>
    <w:rsid w:val="000857D4"/>
    <w:rPr>
      <w:rFonts w:ascii="Symbol" w:hAnsi="Symbol"/>
    </w:rPr>
  </w:style>
  <w:style w:type="character" w:customStyle="1" w:styleId="WW8Num371z0">
    <w:name w:val="WW8Num371z0"/>
    <w:rsid w:val="000857D4"/>
    <w:rPr>
      <w:rFonts w:ascii="Times New Roman" w:hAnsi="Times New Roman"/>
      <w:b/>
      <w:i w:val="0"/>
      <w:sz w:val="24"/>
      <w:u w:val="single"/>
    </w:rPr>
  </w:style>
  <w:style w:type="character" w:customStyle="1" w:styleId="WW8Num372z0">
    <w:name w:val="WW8Num372z0"/>
    <w:rsid w:val="000857D4"/>
    <w:rPr>
      <w:rFonts w:ascii="Symbol" w:hAnsi="Symbol"/>
    </w:rPr>
  </w:style>
  <w:style w:type="character" w:customStyle="1" w:styleId="WW8Num372z1">
    <w:name w:val="WW8Num372z1"/>
    <w:rsid w:val="000857D4"/>
    <w:rPr>
      <w:rFonts w:ascii="Courier New" w:hAnsi="Courier New"/>
    </w:rPr>
  </w:style>
  <w:style w:type="character" w:customStyle="1" w:styleId="WW8Num372z2">
    <w:name w:val="WW8Num372z2"/>
    <w:rsid w:val="000857D4"/>
    <w:rPr>
      <w:rFonts w:ascii="Wingdings" w:hAnsi="Wingdings"/>
    </w:rPr>
  </w:style>
  <w:style w:type="character" w:customStyle="1" w:styleId="WW8Num373z0">
    <w:name w:val="WW8Num373z0"/>
    <w:rsid w:val="000857D4"/>
    <w:rPr>
      <w:rFonts w:ascii="Arial" w:hAnsi="Arial"/>
      <w:b w:val="0"/>
      <w:i w:val="0"/>
      <w:sz w:val="18"/>
      <w:u w:val="none"/>
    </w:rPr>
  </w:style>
  <w:style w:type="character" w:customStyle="1" w:styleId="WW8Num376z0">
    <w:name w:val="WW8Num376z0"/>
    <w:rsid w:val="000857D4"/>
    <w:rPr>
      <w:rFonts w:ascii="Times New Roman" w:hAnsi="Times New Roman"/>
      <w:b/>
      <w:i w:val="0"/>
      <w:sz w:val="20"/>
      <w:u w:val="none"/>
    </w:rPr>
  </w:style>
  <w:style w:type="character" w:customStyle="1" w:styleId="WW8Num379z0">
    <w:name w:val="WW8Num379z0"/>
    <w:rsid w:val="000857D4"/>
    <w:rPr>
      <w:rFonts w:ascii="Times New Roman" w:hAnsi="Times New Roman"/>
      <w:b w:val="0"/>
      <w:i w:val="0"/>
      <w:sz w:val="20"/>
      <w:u w:val="none"/>
    </w:rPr>
  </w:style>
  <w:style w:type="character" w:customStyle="1" w:styleId="WW8Num381z0">
    <w:name w:val="WW8Num381z0"/>
    <w:rsid w:val="000857D4"/>
    <w:rPr>
      <w:rFonts w:ascii="Times New Roman" w:hAnsi="Times New Roman"/>
      <w:b w:val="0"/>
      <w:i w:val="0"/>
      <w:sz w:val="20"/>
      <w:u w:val="none"/>
    </w:rPr>
  </w:style>
  <w:style w:type="character" w:customStyle="1" w:styleId="WW8Num382z0">
    <w:name w:val="WW8Num382z0"/>
    <w:rsid w:val="000857D4"/>
    <w:rPr>
      <w:rFonts w:ascii="Symbol" w:hAnsi="Symbol"/>
    </w:rPr>
  </w:style>
  <w:style w:type="character" w:customStyle="1" w:styleId="WW8Num383z0">
    <w:name w:val="WW8Num383z0"/>
    <w:rsid w:val="000857D4"/>
    <w:rPr>
      <w:rFonts w:ascii="Symbol" w:hAnsi="Symbol"/>
    </w:rPr>
  </w:style>
  <w:style w:type="character" w:customStyle="1" w:styleId="WW8Num384z0">
    <w:name w:val="WW8Num384z0"/>
    <w:rsid w:val="000857D4"/>
    <w:rPr>
      <w:rFonts w:ascii="Arial" w:hAnsi="Arial"/>
      <w:b/>
      <w:i w:val="0"/>
      <w:sz w:val="18"/>
      <w:u w:val="none"/>
    </w:rPr>
  </w:style>
  <w:style w:type="character" w:customStyle="1" w:styleId="WW8Num385z0">
    <w:name w:val="WW8Num385z0"/>
    <w:rsid w:val="000857D4"/>
    <w:rPr>
      <w:rFonts w:ascii="Symbol" w:hAnsi="Symbol"/>
    </w:rPr>
  </w:style>
  <w:style w:type="character" w:customStyle="1" w:styleId="WW8Num385z1">
    <w:name w:val="WW8Num385z1"/>
    <w:rsid w:val="000857D4"/>
    <w:rPr>
      <w:rFonts w:ascii="Courier New" w:hAnsi="Courier New"/>
    </w:rPr>
  </w:style>
  <w:style w:type="character" w:customStyle="1" w:styleId="WW8Num385z2">
    <w:name w:val="WW8Num385z2"/>
    <w:rsid w:val="000857D4"/>
    <w:rPr>
      <w:rFonts w:ascii="Wingdings" w:hAnsi="Wingdings"/>
    </w:rPr>
  </w:style>
  <w:style w:type="character" w:customStyle="1" w:styleId="WW8Num386z0">
    <w:name w:val="WW8Num386z0"/>
    <w:rsid w:val="000857D4"/>
    <w:rPr>
      <w:rFonts w:ascii="Symbol" w:hAnsi="Symbol"/>
    </w:rPr>
  </w:style>
  <w:style w:type="character" w:customStyle="1" w:styleId="WW8Num387z0">
    <w:name w:val="WW8Num387z0"/>
    <w:rsid w:val="000857D4"/>
    <w:rPr>
      <w:rFonts w:ascii="Symbol" w:hAnsi="Symbol"/>
      <w:color w:val="auto"/>
    </w:rPr>
  </w:style>
  <w:style w:type="character" w:customStyle="1" w:styleId="WW8Num388z0">
    <w:name w:val="WW8Num388z0"/>
    <w:rsid w:val="000857D4"/>
    <w:rPr>
      <w:rFonts w:ascii="Symbol" w:hAnsi="Symbol"/>
    </w:rPr>
  </w:style>
  <w:style w:type="character" w:customStyle="1" w:styleId="WW8Num390z0">
    <w:name w:val="WW8Num390z0"/>
    <w:rsid w:val="000857D4"/>
    <w:rPr>
      <w:rFonts w:ascii="Times New Roman" w:hAnsi="Times New Roman"/>
      <w:b w:val="0"/>
      <w:i w:val="0"/>
      <w:sz w:val="24"/>
      <w:u w:val="none"/>
    </w:rPr>
  </w:style>
  <w:style w:type="character" w:customStyle="1" w:styleId="WW8Num391z0">
    <w:name w:val="WW8Num391z0"/>
    <w:rsid w:val="000857D4"/>
    <w:rPr>
      <w:rFonts w:ascii="Times New Roman" w:hAnsi="Times New Roman"/>
      <w:b w:val="0"/>
      <w:i w:val="0"/>
      <w:sz w:val="24"/>
      <w:u w:val="none"/>
    </w:rPr>
  </w:style>
  <w:style w:type="character" w:customStyle="1" w:styleId="WW8Num392z0">
    <w:name w:val="WW8Num392z0"/>
    <w:rsid w:val="000857D4"/>
    <w:rPr>
      <w:rFonts w:ascii="Symbol" w:hAnsi="Symbol"/>
      <w:color w:val="auto"/>
    </w:rPr>
  </w:style>
  <w:style w:type="character" w:customStyle="1" w:styleId="WW8Num393z0">
    <w:name w:val="WW8Num393z0"/>
    <w:rsid w:val="000857D4"/>
    <w:rPr>
      <w:rFonts w:ascii="Symbol" w:hAnsi="Symbol"/>
      <w:b w:val="0"/>
      <w:i w:val="0"/>
      <w:caps w:val="0"/>
      <w:smallCaps w:val="0"/>
      <w:strike w:val="0"/>
      <w:dstrike w:val="0"/>
      <w:color w:val="000000"/>
      <w:kern w:val="13825"/>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94z0">
    <w:name w:val="WW8Num394z0"/>
    <w:rsid w:val="000857D4"/>
    <w:rPr>
      <w:rFonts w:ascii="Times New Roman" w:hAnsi="Times New Roman"/>
      <w:b/>
      <w:i w:val="0"/>
      <w:sz w:val="22"/>
      <w:u w:val="none"/>
    </w:rPr>
  </w:style>
  <w:style w:type="character" w:customStyle="1" w:styleId="WW8Num395z0">
    <w:name w:val="WW8Num395z0"/>
    <w:rsid w:val="000857D4"/>
    <w:rPr>
      <w:rFonts w:ascii="Arial" w:hAnsi="Arial"/>
      <w:b/>
      <w:i w:val="0"/>
      <w:sz w:val="18"/>
      <w:u w:val="none"/>
    </w:rPr>
  </w:style>
  <w:style w:type="character" w:customStyle="1" w:styleId="WW8Num396z0">
    <w:name w:val="WW8Num396z0"/>
    <w:rsid w:val="000857D4"/>
    <w:rPr>
      <w:b/>
    </w:rPr>
  </w:style>
  <w:style w:type="character" w:customStyle="1" w:styleId="WW8Num397z0">
    <w:name w:val="WW8Num397z0"/>
    <w:rsid w:val="000857D4"/>
    <w:rPr>
      <w:rFonts w:ascii="Arial" w:hAnsi="Arial"/>
      <w:b w:val="0"/>
      <w:i w:val="0"/>
      <w:sz w:val="18"/>
      <w:u w:val="none"/>
    </w:rPr>
  </w:style>
  <w:style w:type="character" w:customStyle="1" w:styleId="WW8Num398z0">
    <w:name w:val="WW8Num398z0"/>
    <w:rsid w:val="000857D4"/>
    <w:rPr>
      <w:rFonts w:ascii="Times New Roman" w:hAnsi="Times New Roman"/>
      <w:b/>
      <w:i w:val="0"/>
      <w:sz w:val="24"/>
      <w:u w:val="single"/>
    </w:rPr>
  </w:style>
  <w:style w:type="character" w:customStyle="1" w:styleId="WW8Num399z0">
    <w:name w:val="WW8Num399z0"/>
    <w:rsid w:val="000857D4"/>
    <w:rPr>
      <w:rFonts w:ascii="Symbol" w:hAnsi="Symbol"/>
    </w:rPr>
  </w:style>
  <w:style w:type="character" w:customStyle="1" w:styleId="WW8Num400z0">
    <w:name w:val="WW8Num400z0"/>
    <w:rsid w:val="000857D4"/>
    <w:rPr>
      <w:rFonts w:ascii="Times New Roman" w:hAnsi="Times New Roman"/>
      <w:b/>
      <w:i w:val="0"/>
      <w:sz w:val="24"/>
      <w:u w:val="none"/>
    </w:rPr>
  </w:style>
  <w:style w:type="character" w:customStyle="1" w:styleId="WW8Num401z0">
    <w:name w:val="WW8Num401z0"/>
    <w:rsid w:val="000857D4"/>
    <w:rPr>
      <w:rFonts w:ascii="Symbol" w:hAnsi="Symbol"/>
    </w:rPr>
  </w:style>
  <w:style w:type="character" w:customStyle="1" w:styleId="WW8Num402z0">
    <w:name w:val="WW8Num402z0"/>
    <w:rsid w:val="000857D4"/>
    <w:rPr>
      <w:rFonts w:ascii="Symbol" w:hAnsi="Symbol"/>
      <w:color w:val="auto"/>
    </w:rPr>
  </w:style>
  <w:style w:type="character" w:customStyle="1" w:styleId="WW8Num405z0">
    <w:name w:val="WW8Num405z0"/>
    <w:rsid w:val="000857D4"/>
    <w:rPr>
      <w:rFonts w:ascii="Arial" w:hAnsi="Arial"/>
      <w:b w:val="0"/>
      <w:i w:val="0"/>
      <w:sz w:val="18"/>
      <w:u w:val="none"/>
    </w:rPr>
  </w:style>
  <w:style w:type="character" w:customStyle="1" w:styleId="WW8Num406z0">
    <w:name w:val="WW8Num406z0"/>
    <w:rsid w:val="000857D4"/>
    <w:rPr>
      <w:rFonts w:ascii="Arial" w:hAnsi="Arial"/>
      <w:b w:val="0"/>
      <w:i w:val="0"/>
      <w:sz w:val="18"/>
      <w:u w:val="none"/>
    </w:rPr>
  </w:style>
  <w:style w:type="character" w:customStyle="1" w:styleId="WW8Num407z0">
    <w:name w:val="WW8Num407z0"/>
    <w:rsid w:val="000857D4"/>
    <w:rPr>
      <w:rFonts w:ascii="Symbol" w:hAnsi="Symbol"/>
    </w:rPr>
  </w:style>
  <w:style w:type="character" w:customStyle="1" w:styleId="WW8Num409z0">
    <w:name w:val="WW8Num409z0"/>
    <w:rsid w:val="000857D4"/>
    <w:rPr>
      <w:rFonts w:ascii="Arial" w:hAnsi="Arial"/>
      <w:b/>
      <w:i w:val="0"/>
      <w:sz w:val="18"/>
      <w:u w:val="none"/>
    </w:rPr>
  </w:style>
  <w:style w:type="character" w:customStyle="1" w:styleId="WW8Num410z0">
    <w:name w:val="WW8Num410z0"/>
    <w:rsid w:val="000857D4"/>
    <w:rPr>
      <w:u w:val="single"/>
    </w:rPr>
  </w:style>
  <w:style w:type="character" w:customStyle="1" w:styleId="WW8Num414z0">
    <w:name w:val="WW8Num414z0"/>
    <w:rsid w:val="000857D4"/>
    <w:rPr>
      <w:rFonts w:ascii="Arial" w:hAnsi="Arial"/>
      <w:b/>
      <w:i w:val="0"/>
      <w:sz w:val="18"/>
      <w:u w:val="none"/>
    </w:rPr>
  </w:style>
  <w:style w:type="character" w:customStyle="1" w:styleId="WW8Num417z0">
    <w:name w:val="WW8Num417z0"/>
    <w:rsid w:val="000857D4"/>
    <w:rPr>
      <w:rFonts w:ascii="Arial" w:hAnsi="Arial"/>
      <w:b w:val="0"/>
      <w:i w:val="0"/>
      <w:sz w:val="18"/>
      <w:u w:val="none"/>
    </w:rPr>
  </w:style>
  <w:style w:type="character" w:customStyle="1" w:styleId="WW8Num419z0">
    <w:name w:val="WW8Num419z0"/>
    <w:rsid w:val="000857D4"/>
    <w:rPr>
      <w:rFonts w:ascii="Times New Roman" w:hAnsi="Times New Roman"/>
      <w:b w:val="0"/>
      <w:i w:val="0"/>
      <w:sz w:val="22"/>
      <w:u w:val="none"/>
    </w:rPr>
  </w:style>
  <w:style w:type="character" w:customStyle="1" w:styleId="WW8Num423z0">
    <w:name w:val="WW8Num423z0"/>
    <w:rsid w:val="000857D4"/>
    <w:rPr>
      <w:rFonts w:ascii="Arial" w:hAnsi="Arial"/>
      <w:b/>
      <w:i w:val="0"/>
      <w:sz w:val="18"/>
      <w:u w:val="none"/>
    </w:rPr>
  </w:style>
  <w:style w:type="character" w:customStyle="1" w:styleId="WW8Num426z0">
    <w:name w:val="WW8Num426z0"/>
    <w:rsid w:val="000857D4"/>
    <w:rPr>
      <w:rFonts w:ascii="Arial" w:hAnsi="Arial"/>
      <w:b/>
      <w:i w:val="0"/>
      <w:sz w:val="18"/>
      <w:u w:val="none"/>
    </w:rPr>
  </w:style>
  <w:style w:type="character" w:customStyle="1" w:styleId="WW8Num427z0">
    <w:name w:val="WW8Num427z0"/>
    <w:rsid w:val="000857D4"/>
    <w:rPr>
      <w:rFonts w:ascii="Arial" w:hAnsi="Arial"/>
      <w:b/>
      <w:i w:val="0"/>
      <w:sz w:val="18"/>
      <w:u w:val="none"/>
    </w:rPr>
  </w:style>
  <w:style w:type="character" w:customStyle="1" w:styleId="WW8Num428z0">
    <w:name w:val="WW8Num428z0"/>
    <w:rsid w:val="000857D4"/>
    <w:rPr>
      <w:rFonts w:ascii="Symbol" w:hAnsi="Symbol"/>
    </w:rPr>
  </w:style>
  <w:style w:type="character" w:customStyle="1" w:styleId="WW8Num429z0">
    <w:name w:val="WW8Num429z0"/>
    <w:rsid w:val="000857D4"/>
    <w:rPr>
      <w:rFonts w:ascii="Arial" w:hAnsi="Arial"/>
      <w:b w:val="0"/>
      <w:i w:val="0"/>
      <w:sz w:val="18"/>
      <w:u w:val="none"/>
    </w:rPr>
  </w:style>
  <w:style w:type="character" w:customStyle="1" w:styleId="WW8Num430z0">
    <w:name w:val="WW8Num430z0"/>
    <w:rsid w:val="000857D4"/>
    <w:rPr>
      <w:rFonts w:ascii="Arial" w:hAnsi="Arial"/>
      <w:b w:val="0"/>
      <w:i w:val="0"/>
      <w:sz w:val="18"/>
      <w:u w:val="none"/>
    </w:rPr>
  </w:style>
  <w:style w:type="character" w:customStyle="1" w:styleId="WW8Num432z0">
    <w:name w:val="WW8Num432z0"/>
    <w:rsid w:val="000857D4"/>
    <w:rPr>
      <w:rFonts w:ascii="Arial" w:hAnsi="Arial"/>
      <w:b w:val="0"/>
      <w:i w:val="0"/>
      <w:sz w:val="18"/>
      <w:u w:val="none"/>
    </w:rPr>
  </w:style>
  <w:style w:type="character" w:customStyle="1" w:styleId="WW8Num434z0">
    <w:name w:val="WW8Num434z0"/>
    <w:rsid w:val="000857D4"/>
    <w:rPr>
      <w:rFonts w:ascii="Arial" w:hAnsi="Arial"/>
      <w:b w:val="0"/>
      <w:i w:val="0"/>
      <w:sz w:val="18"/>
      <w:u w:val="none"/>
    </w:rPr>
  </w:style>
  <w:style w:type="character" w:customStyle="1" w:styleId="WW8Num435z0">
    <w:name w:val="WW8Num435z0"/>
    <w:rsid w:val="000857D4"/>
    <w:rPr>
      <w:rFonts w:ascii="Times New Roman" w:hAnsi="Times New Roman"/>
      <w:b/>
      <w:i w:val="0"/>
      <w:sz w:val="20"/>
      <w:u w:val="none"/>
    </w:rPr>
  </w:style>
  <w:style w:type="character" w:customStyle="1" w:styleId="WW8Num436z0">
    <w:name w:val="WW8Num436z0"/>
    <w:rsid w:val="000857D4"/>
    <w:rPr>
      <w:rFonts w:ascii="Symbol" w:hAnsi="Symbol"/>
    </w:rPr>
  </w:style>
  <w:style w:type="character" w:customStyle="1" w:styleId="WW8Num437z0">
    <w:name w:val="WW8Num437z0"/>
    <w:rsid w:val="000857D4"/>
    <w:rPr>
      <w:rFonts w:ascii="Arial" w:hAnsi="Arial"/>
      <w:b w:val="0"/>
      <w:i w:val="0"/>
      <w:sz w:val="18"/>
      <w:u w:val="none"/>
    </w:rPr>
  </w:style>
  <w:style w:type="character" w:customStyle="1" w:styleId="WW8Num438z0">
    <w:name w:val="WW8Num438z0"/>
    <w:rsid w:val="000857D4"/>
    <w:rPr>
      <w:rFonts w:ascii="Arial" w:hAnsi="Arial"/>
      <w:b w:val="0"/>
      <w:i w:val="0"/>
      <w:sz w:val="18"/>
      <w:u w:val="none"/>
    </w:rPr>
  </w:style>
  <w:style w:type="character" w:customStyle="1" w:styleId="WW8Num441z0">
    <w:name w:val="WW8Num441z0"/>
    <w:rsid w:val="000857D4"/>
    <w:rPr>
      <w:rFonts w:ascii="Times New Roman" w:hAnsi="Times New Roman"/>
      <w:b w:val="0"/>
      <w:i w:val="0"/>
      <w:sz w:val="24"/>
      <w:u w:val="none"/>
    </w:rPr>
  </w:style>
  <w:style w:type="character" w:customStyle="1" w:styleId="WW8Num443z0">
    <w:name w:val="WW8Num443z0"/>
    <w:rsid w:val="000857D4"/>
    <w:rPr>
      <w:rFonts w:ascii="Times New Roman" w:hAnsi="Times New Roman"/>
      <w:b/>
      <w:i w:val="0"/>
      <w:sz w:val="24"/>
      <w:u w:val="none"/>
    </w:rPr>
  </w:style>
  <w:style w:type="character" w:customStyle="1" w:styleId="WW8Num445z0">
    <w:name w:val="WW8Num445z0"/>
    <w:rsid w:val="000857D4"/>
    <w:rPr>
      <w:rFonts w:ascii="Arial" w:hAnsi="Arial"/>
      <w:b/>
      <w:i w:val="0"/>
      <w:sz w:val="18"/>
      <w:u w:val="none"/>
    </w:rPr>
  </w:style>
  <w:style w:type="character" w:customStyle="1" w:styleId="WW8Num446z0">
    <w:name w:val="WW8Num446z0"/>
    <w:rsid w:val="000857D4"/>
    <w:rPr>
      <w:rFonts w:ascii="Arial" w:hAnsi="Arial"/>
      <w:b/>
      <w:i w:val="0"/>
      <w:sz w:val="18"/>
      <w:u w:val="none"/>
    </w:rPr>
  </w:style>
  <w:style w:type="character" w:customStyle="1" w:styleId="WW8Num447z0">
    <w:name w:val="WW8Num447z0"/>
    <w:rsid w:val="000857D4"/>
    <w:rPr>
      <w:rFonts w:ascii="Arial" w:hAnsi="Arial"/>
      <w:b/>
      <w:i w:val="0"/>
      <w:sz w:val="18"/>
      <w:u w:val="none"/>
    </w:rPr>
  </w:style>
  <w:style w:type="character" w:customStyle="1" w:styleId="WW8Num448z0">
    <w:name w:val="WW8Num448z0"/>
    <w:rsid w:val="000857D4"/>
    <w:rPr>
      <w:rFonts w:ascii="Times New Roman" w:hAnsi="Times New Roman"/>
      <w:b w:val="0"/>
      <w:i w:val="0"/>
      <w:sz w:val="20"/>
      <w:u w:val="none"/>
    </w:rPr>
  </w:style>
  <w:style w:type="character" w:customStyle="1" w:styleId="WW8Num449z0">
    <w:name w:val="WW8Num449z0"/>
    <w:rsid w:val="000857D4"/>
    <w:rPr>
      <w:rFonts w:ascii="Arial" w:hAnsi="Arial"/>
      <w:b w:val="0"/>
      <w:i w:val="0"/>
      <w:sz w:val="18"/>
      <w:u w:val="none"/>
    </w:rPr>
  </w:style>
  <w:style w:type="character" w:customStyle="1" w:styleId="WW8Num450z0">
    <w:name w:val="WW8Num450z0"/>
    <w:rsid w:val="000857D4"/>
    <w:rPr>
      <w:rFonts w:ascii="Times New Roman" w:hAnsi="Times New Roman"/>
      <w:b w:val="0"/>
      <w:i w:val="0"/>
      <w:sz w:val="20"/>
      <w:u w:val="none"/>
    </w:rPr>
  </w:style>
  <w:style w:type="character" w:customStyle="1" w:styleId="WW8Num451z0">
    <w:name w:val="WW8Num451z0"/>
    <w:rsid w:val="000857D4"/>
    <w:rPr>
      <w:rFonts w:ascii="Arial" w:hAnsi="Arial"/>
      <w:b w:val="0"/>
      <w:i w:val="0"/>
      <w:sz w:val="18"/>
      <w:u w:val="none"/>
    </w:rPr>
  </w:style>
  <w:style w:type="character" w:customStyle="1" w:styleId="WW8Num454z0">
    <w:name w:val="WW8Num454z0"/>
    <w:rsid w:val="000857D4"/>
    <w:rPr>
      <w:rFonts w:ascii="Symbol" w:hAnsi="Symbol"/>
      <w:color w:val="auto"/>
    </w:rPr>
  </w:style>
  <w:style w:type="character" w:customStyle="1" w:styleId="WW8Num455z0">
    <w:name w:val="WW8Num455z0"/>
    <w:rsid w:val="000857D4"/>
    <w:rPr>
      <w:rFonts w:ascii="Symbol" w:hAnsi="Symbol"/>
      <w:color w:val="auto"/>
    </w:rPr>
  </w:style>
  <w:style w:type="character" w:customStyle="1" w:styleId="WW8Num456z0">
    <w:name w:val="WW8Num456z0"/>
    <w:rsid w:val="000857D4"/>
    <w:rPr>
      <w:rFonts w:ascii="Symbol" w:hAnsi="Symbol"/>
    </w:rPr>
  </w:style>
  <w:style w:type="character" w:customStyle="1" w:styleId="WW8Num457z0">
    <w:name w:val="WW8Num457z0"/>
    <w:rsid w:val="000857D4"/>
    <w:rPr>
      <w:rFonts w:ascii="Arial" w:hAnsi="Arial"/>
      <w:b/>
      <w:i w:val="0"/>
      <w:sz w:val="18"/>
      <w:u w:val="none"/>
    </w:rPr>
  </w:style>
  <w:style w:type="character" w:customStyle="1" w:styleId="WW8Num458z0">
    <w:name w:val="WW8Num458z0"/>
    <w:rsid w:val="000857D4"/>
    <w:rPr>
      <w:rFonts w:ascii="Symbol" w:hAnsi="Symbol"/>
      <w:color w:val="auto"/>
    </w:rPr>
  </w:style>
  <w:style w:type="character" w:customStyle="1" w:styleId="WW8Num461z0">
    <w:name w:val="WW8Num461z0"/>
    <w:rsid w:val="000857D4"/>
    <w:rPr>
      <w:rFonts w:ascii="Times New Roman" w:hAnsi="Times New Roman"/>
      <w:b w:val="0"/>
      <w:i w:val="0"/>
      <w:sz w:val="24"/>
      <w:u w:val="none"/>
    </w:rPr>
  </w:style>
  <w:style w:type="character" w:customStyle="1" w:styleId="WW8Num462z0">
    <w:name w:val="WW8Num462z0"/>
    <w:rsid w:val="000857D4"/>
    <w:rPr>
      <w:rFonts w:ascii="Symbol" w:hAnsi="Symbol"/>
    </w:rPr>
  </w:style>
  <w:style w:type="character" w:customStyle="1" w:styleId="WW8Num463z0">
    <w:name w:val="WW8Num463z0"/>
    <w:rsid w:val="000857D4"/>
    <w:rPr>
      <w:rFonts w:ascii="Times New Roman" w:hAnsi="Times New Roman"/>
    </w:rPr>
  </w:style>
  <w:style w:type="character" w:customStyle="1" w:styleId="WW8Num465z0">
    <w:name w:val="WW8Num465z0"/>
    <w:rsid w:val="000857D4"/>
    <w:rPr>
      <w:rFonts w:ascii="Arial" w:hAnsi="Arial"/>
      <w:b/>
      <w:i w:val="0"/>
      <w:sz w:val="18"/>
      <w:u w:val="none"/>
    </w:rPr>
  </w:style>
  <w:style w:type="character" w:customStyle="1" w:styleId="WW8Num467z0">
    <w:name w:val="WW8Num467z0"/>
    <w:rsid w:val="000857D4"/>
    <w:rPr>
      <w:rFonts w:ascii="Symbol" w:hAnsi="Symbol"/>
      <w:color w:val="auto"/>
    </w:rPr>
  </w:style>
  <w:style w:type="character" w:customStyle="1" w:styleId="WW8Num468z0">
    <w:name w:val="WW8Num468z0"/>
    <w:rsid w:val="000857D4"/>
    <w:rPr>
      <w:rFonts w:ascii="Arial" w:hAnsi="Arial"/>
      <w:b w:val="0"/>
      <w:i w:val="0"/>
      <w:sz w:val="18"/>
      <w:u w:val="none"/>
    </w:rPr>
  </w:style>
  <w:style w:type="character" w:customStyle="1" w:styleId="WW8Num471z0">
    <w:name w:val="WW8Num471z0"/>
    <w:rsid w:val="000857D4"/>
    <w:rPr>
      <w:rFonts w:ascii="Arial" w:hAnsi="Arial"/>
      <w:b w:val="0"/>
      <w:i w:val="0"/>
      <w:sz w:val="18"/>
      <w:u w:val="none"/>
    </w:rPr>
  </w:style>
  <w:style w:type="character" w:customStyle="1" w:styleId="WW8Num474z0">
    <w:name w:val="WW8Num474z0"/>
    <w:rsid w:val="000857D4"/>
    <w:rPr>
      <w:rFonts w:ascii="Arial" w:hAnsi="Arial"/>
      <w:b w:val="0"/>
      <w:i w:val="0"/>
      <w:sz w:val="18"/>
      <w:u w:val="single"/>
    </w:rPr>
  </w:style>
  <w:style w:type="character" w:customStyle="1" w:styleId="WW8Num476z0">
    <w:name w:val="WW8Num476z0"/>
    <w:rsid w:val="000857D4"/>
    <w:rPr>
      <w:rFonts w:ascii="Symbol" w:hAnsi="Symbol"/>
    </w:rPr>
  </w:style>
  <w:style w:type="character" w:customStyle="1" w:styleId="WW8Num477z0">
    <w:name w:val="WW8Num477z0"/>
    <w:rsid w:val="000857D4"/>
    <w:rPr>
      <w:rFonts w:ascii="Arial" w:hAnsi="Arial"/>
      <w:b w:val="0"/>
      <w:i w:val="0"/>
      <w:sz w:val="18"/>
      <w:u w:val="none"/>
    </w:rPr>
  </w:style>
  <w:style w:type="character" w:customStyle="1" w:styleId="WW8Num478z0">
    <w:name w:val="WW8Num478z0"/>
    <w:rsid w:val="000857D4"/>
    <w:rPr>
      <w:rFonts w:ascii="Arial" w:hAnsi="Arial"/>
      <w:b w:val="0"/>
      <w:i w:val="0"/>
      <w:sz w:val="18"/>
      <w:u w:val="single"/>
    </w:rPr>
  </w:style>
  <w:style w:type="character" w:customStyle="1" w:styleId="WW8Num480z0">
    <w:name w:val="WW8Num480z0"/>
    <w:rsid w:val="000857D4"/>
    <w:rPr>
      <w:rFonts w:ascii="Symbol" w:hAnsi="Symbol"/>
    </w:rPr>
  </w:style>
  <w:style w:type="character" w:customStyle="1" w:styleId="WW8Num480z1">
    <w:name w:val="WW8Num480z1"/>
    <w:rsid w:val="000857D4"/>
    <w:rPr>
      <w:rFonts w:ascii="Courier New" w:hAnsi="Courier New"/>
    </w:rPr>
  </w:style>
  <w:style w:type="character" w:customStyle="1" w:styleId="WW8Num480z2">
    <w:name w:val="WW8Num480z2"/>
    <w:rsid w:val="000857D4"/>
    <w:rPr>
      <w:rFonts w:ascii="Wingdings" w:hAnsi="Wingdings"/>
    </w:rPr>
  </w:style>
  <w:style w:type="character" w:customStyle="1" w:styleId="WW8Num481z0">
    <w:name w:val="WW8Num481z0"/>
    <w:rsid w:val="000857D4"/>
    <w:rPr>
      <w:rFonts w:ascii="Symbol" w:hAnsi="Symbol"/>
    </w:rPr>
  </w:style>
  <w:style w:type="character" w:customStyle="1" w:styleId="WW8Num482z0">
    <w:name w:val="WW8Num482z0"/>
    <w:rsid w:val="000857D4"/>
    <w:rPr>
      <w:rFonts w:ascii="Arial" w:hAnsi="Arial"/>
      <w:b/>
      <w:i w:val="0"/>
      <w:sz w:val="18"/>
      <w:u w:val="none"/>
    </w:rPr>
  </w:style>
  <w:style w:type="character" w:customStyle="1" w:styleId="WW8Num483z0">
    <w:name w:val="WW8Num483z0"/>
    <w:rsid w:val="000857D4"/>
    <w:rPr>
      <w:rFonts w:ascii="Arial" w:hAnsi="Arial"/>
      <w:b/>
      <w:i w:val="0"/>
      <w:sz w:val="18"/>
      <w:u w:val="none"/>
    </w:rPr>
  </w:style>
  <w:style w:type="character" w:customStyle="1" w:styleId="WW8Num484z0">
    <w:name w:val="WW8Num484z0"/>
    <w:rsid w:val="000857D4"/>
    <w:rPr>
      <w:rFonts w:ascii="Arial" w:hAnsi="Arial"/>
      <w:b/>
      <w:i w:val="0"/>
      <w:sz w:val="18"/>
      <w:u w:val="none"/>
    </w:rPr>
  </w:style>
  <w:style w:type="character" w:customStyle="1" w:styleId="WW8Num487z0">
    <w:name w:val="WW8Num487z0"/>
    <w:rsid w:val="000857D4"/>
    <w:rPr>
      <w:rFonts w:ascii="Times New Roman" w:hAnsi="Times New Roman"/>
      <w:b w:val="0"/>
      <w:i w:val="0"/>
      <w:sz w:val="20"/>
      <w:u w:val="none"/>
    </w:rPr>
  </w:style>
  <w:style w:type="character" w:customStyle="1" w:styleId="WW8Num488z0">
    <w:name w:val="WW8Num488z0"/>
    <w:rsid w:val="000857D4"/>
    <w:rPr>
      <w:rFonts w:ascii="Arial" w:hAnsi="Arial"/>
      <w:b w:val="0"/>
      <w:i w:val="0"/>
      <w:sz w:val="18"/>
      <w:u w:val="none"/>
    </w:rPr>
  </w:style>
  <w:style w:type="character" w:customStyle="1" w:styleId="WW8Num489z0">
    <w:name w:val="WW8Num489z0"/>
    <w:rsid w:val="000857D4"/>
    <w:rPr>
      <w:rFonts w:ascii="Times New Roman" w:hAnsi="Times New Roman"/>
      <w:b/>
      <w:i w:val="0"/>
      <w:sz w:val="20"/>
      <w:u w:val="none"/>
    </w:rPr>
  </w:style>
  <w:style w:type="character" w:customStyle="1" w:styleId="WW8Num491z0">
    <w:name w:val="WW8Num491z0"/>
    <w:rsid w:val="000857D4"/>
    <w:rPr>
      <w:rFonts w:ascii="Times New Roman" w:hAnsi="Times New Roman"/>
      <w:b/>
      <w:i w:val="0"/>
      <w:sz w:val="24"/>
      <w:u w:val="none"/>
    </w:rPr>
  </w:style>
  <w:style w:type="character" w:customStyle="1" w:styleId="WW8Num492z0">
    <w:name w:val="WW8Num492z0"/>
    <w:rsid w:val="000857D4"/>
    <w:rPr>
      <w:rFonts w:ascii="Times New Roman" w:hAnsi="Times New Roman"/>
    </w:rPr>
  </w:style>
  <w:style w:type="character" w:customStyle="1" w:styleId="WW8Num494z0">
    <w:name w:val="WW8Num494z0"/>
    <w:rsid w:val="000857D4"/>
    <w:rPr>
      <w:rFonts w:ascii="Arial" w:hAnsi="Arial"/>
      <w:b w:val="0"/>
      <w:i w:val="0"/>
      <w:sz w:val="18"/>
      <w:u w:val="none"/>
    </w:rPr>
  </w:style>
  <w:style w:type="character" w:customStyle="1" w:styleId="WW8Num496z0">
    <w:name w:val="WW8Num496z0"/>
    <w:rsid w:val="000857D4"/>
    <w:rPr>
      <w:rFonts w:ascii="Symbol" w:hAnsi="Symbol"/>
    </w:rPr>
  </w:style>
  <w:style w:type="character" w:customStyle="1" w:styleId="WW8Num498z0">
    <w:name w:val="WW8Num498z0"/>
    <w:rsid w:val="000857D4"/>
    <w:rPr>
      <w:rFonts w:ascii="Times New Roman" w:hAnsi="Times New Roman"/>
      <w:b/>
      <w:i w:val="0"/>
      <w:sz w:val="20"/>
      <w:u w:val="none"/>
    </w:rPr>
  </w:style>
  <w:style w:type="character" w:customStyle="1" w:styleId="WW8Num501z0">
    <w:name w:val="WW8Num501z0"/>
    <w:rsid w:val="000857D4"/>
    <w:rPr>
      <w:rFonts w:ascii="Arial" w:hAnsi="Arial"/>
      <w:b w:val="0"/>
      <w:i w:val="0"/>
      <w:sz w:val="18"/>
      <w:u w:val="none"/>
    </w:rPr>
  </w:style>
  <w:style w:type="character" w:customStyle="1" w:styleId="WW8Num502z0">
    <w:name w:val="WW8Num502z0"/>
    <w:rsid w:val="000857D4"/>
    <w:rPr>
      <w:rFonts w:ascii="Arial" w:hAnsi="Arial"/>
      <w:b w:val="0"/>
      <w:i w:val="0"/>
      <w:sz w:val="18"/>
      <w:u w:val="none"/>
    </w:rPr>
  </w:style>
  <w:style w:type="character" w:customStyle="1" w:styleId="WW8Num503z0">
    <w:name w:val="WW8Num503z0"/>
    <w:rsid w:val="000857D4"/>
    <w:rPr>
      <w:rFonts w:ascii="Arial" w:hAnsi="Arial"/>
      <w:b w:val="0"/>
      <w:i w:val="0"/>
      <w:sz w:val="18"/>
      <w:u w:val="none"/>
    </w:rPr>
  </w:style>
  <w:style w:type="character" w:customStyle="1" w:styleId="WW8Num504z0">
    <w:name w:val="WW8Num504z0"/>
    <w:rsid w:val="000857D4"/>
    <w:rPr>
      <w:rFonts w:ascii="Arial" w:hAnsi="Arial"/>
      <w:b w:val="0"/>
      <w:i w:val="0"/>
      <w:sz w:val="18"/>
      <w:u w:val="none"/>
    </w:rPr>
  </w:style>
  <w:style w:type="character" w:customStyle="1" w:styleId="WW8Num506z0">
    <w:name w:val="WW8Num506z0"/>
    <w:rsid w:val="000857D4"/>
    <w:rPr>
      <w:rFonts w:ascii="Arial" w:hAnsi="Arial"/>
      <w:b w:val="0"/>
      <w:i w:val="0"/>
      <w:sz w:val="18"/>
      <w:u w:val="none"/>
    </w:rPr>
  </w:style>
  <w:style w:type="character" w:customStyle="1" w:styleId="WW8Num508z0">
    <w:name w:val="WW8Num508z0"/>
    <w:rsid w:val="000857D4"/>
    <w:rPr>
      <w:rFonts w:ascii="Arial" w:hAnsi="Arial"/>
      <w:b/>
      <w:i w:val="0"/>
      <w:sz w:val="18"/>
      <w:u w:val="none"/>
    </w:rPr>
  </w:style>
  <w:style w:type="character" w:customStyle="1" w:styleId="WW8Num510z0">
    <w:name w:val="WW8Num510z0"/>
    <w:rsid w:val="000857D4"/>
    <w:rPr>
      <w:rFonts w:ascii="Arial" w:hAnsi="Arial"/>
      <w:b/>
      <w:i w:val="0"/>
      <w:sz w:val="18"/>
      <w:u w:val="none"/>
    </w:rPr>
  </w:style>
  <w:style w:type="character" w:customStyle="1" w:styleId="WW8Num511z0">
    <w:name w:val="WW8Num511z0"/>
    <w:rsid w:val="000857D4"/>
    <w:rPr>
      <w:rFonts w:ascii="Arial" w:hAnsi="Arial"/>
      <w:b/>
      <w:i w:val="0"/>
      <w:sz w:val="18"/>
      <w:u w:val="none"/>
    </w:rPr>
  </w:style>
  <w:style w:type="character" w:customStyle="1" w:styleId="WW8Num513z0">
    <w:name w:val="WW8Num513z0"/>
    <w:rsid w:val="000857D4"/>
    <w:rPr>
      <w:rFonts w:ascii="Arial" w:hAnsi="Arial"/>
      <w:b w:val="0"/>
      <w:i w:val="0"/>
      <w:sz w:val="18"/>
      <w:u w:val="none"/>
    </w:rPr>
  </w:style>
  <w:style w:type="character" w:customStyle="1" w:styleId="WW8Num515z0">
    <w:name w:val="WW8Num515z0"/>
    <w:rsid w:val="000857D4"/>
    <w:rPr>
      <w:rFonts w:ascii="Times New Roman" w:hAnsi="Times New Roman"/>
      <w:b w:val="0"/>
      <w:i w:val="0"/>
      <w:sz w:val="20"/>
      <w:u w:val="none"/>
    </w:rPr>
  </w:style>
  <w:style w:type="character" w:customStyle="1" w:styleId="WW8Num516z0">
    <w:name w:val="WW8Num516z0"/>
    <w:rsid w:val="000857D4"/>
    <w:rPr>
      <w:rFonts w:ascii="Arial" w:hAnsi="Arial"/>
      <w:b w:val="0"/>
      <w:i w:val="0"/>
      <w:sz w:val="18"/>
      <w:u w:val="none"/>
    </w:rPr>
  </w:style>
  <w:style w:type="character" w:customStyle="1" w:styleId="WW8Num519z0">
    <w:name w:val="WW8Num519z0"/>
    <w:rsid w:val="000857D4"/>
    <w:rPr>
      <w:rFonts w:ascii="Symbol" w:hAnsi="Symbol"/>
    </w:rPr>
  </w:style>
  <w:style w:type="character" w:customStyle="1" w:styleId="WW8Num521z0">
    <w:name w:val="WW8Num521z0"/>
    <w:rsid w:val="000857D4"/>
    <w:rPr>
      <w:rFonts w:ascii="Arial" w:hAnsi="Arial"/>
      <w:b/>
      <w:i w:val="0"/>
      <w:sz w:val="18"/>
      <w:u w:val="none"/>
    </w:rPr>
  </w:style>
  <w:style w:type="character" w:customStyle="1" w:styleId="WW8Num523z0">
    <w:name w:val="WW8Num523z0"/>
    <w:rsid w:val="000857D4"/>
    <w:rPr>
      <w:rFonts w:ascii="Times New Roman" w:hAnsi="Times New Roman"/>
      <w:b/>
      <w:i w:val="0"/>
      <w:sz w:val="20"/>
      <w:u w:val="none"/>
    </w:rPr>
  </w:style>
  <w:style w:type="character" w:customStyle="1" w:styleId="WW8Num525z0">
    <w:name w:val="WW8Num525z0"/>
    <w:rsid w:val="000857D4"/>
    <w:rPr>
      <w:b/>
    </w:rPr>
  </w:style>
  <w:style w:type="character" w:customStyle="1" w:styleId="WW8Num526z0">
    <w:name w:val="WW8Num526z0"/>
    <w:rsid w:val="000857D4"/>
    <w:rPr>
      <w:rFonts w:ascii="Arial" w:hAnsi="Arial"/>
      <w:b/>
      <w:i w:val="0"/>
      <w:sz w:val="18"/>
      <w:u w:val="none"/>
    </w:rPr>
  </w:style>
  <w:style w:type="character" w:customStyle="1" w:styleId="WW8Num528z0">
    <w:name w:val="WW8Num528z0"/>
    <w:rsid w:val="000857D4"/>
    <w:rPr>
      <w:rFonts w:ascii="Symbol" w:hAnsi="Symbol"/>
      <w:color w:val="auto"/>
    </w:rPr>
  </w:style>
  <w:style w:type="character" w:customStyle="1" w:styleId="WW8Num529z0">
    <w:name w:val="WW8Num529z0"/>
    <w:rsid w:val="000857D4"/>
    <w:rPr>
      <w:rFonts w:ascii="Times New Roman" w:hAnsi="Times New Roman"/>
      <w:b w:val="0"/>
      <w:i w:val="0"/>
      <w:sz w:val="20"/>
      <w:u w:val="none"/>
    </w:rPr>
  </w:style>
  <w:style w:type="character" w:customStyle="1" w:styleId="WW8Num532z0">
    <w:name w:val="WW8Num532z0"/>
    <w:rsid w:val="000857D4"/>
    <w:rPr>
      <w:rFonts w:ascii="Times New Roman" w:hAnsi="Times New Roman"/>
      <w:b/>
      <w:i w:val="0"/>
      <w:sz w:val="22"/>
      <w:u w:val="none"/>
    </w:rPr>
  </w:style>
  <w:style w:type="character" w:customStyle="1" w:styleId="WW8Num533z0">
    <w:name w:val="WW8Num533z0"/>
    <w:rsid w:val="000857D4"/>
    <w:rPr>
      <w:rFonts w:ascii="Arial" w:hAnsi="Arial"/>
      <w:b/>
      <w:i w:val="0"/>
      <w:sz w:val="18"/>
      <w:u w:val="none"/>
    </w:rPr>
  </w:style>
  <w:style w:type="character" w:customStyle="1" w:styleId="WW8Num534z0">
    <w:name w:val="WW8Num534z0"/>
    <w:rsid w:val="000857D4"/>
    <w:rPr>
      <w:rFonts w:ascii="Arial" w:hAnsi="Arial"/>
      <w:b w:val="0"/>
      <w:i w:val="0"/>
      <w:sz w:val="18"/>
      <w:u w:val="none"/>
    </w:rPr>
  </w:style>
  <w:style w:type="character" w:customStyle="1" w:styleId="WW8Num536z0">
    <w:name w:val="WW8Num536z0"/>
    <w:rsid w:val="000857D4"/>
    <w:rPr>
      <w:rFonts w:ascii="Times New Roman" w:hAnsi="Times New Roman"/>
      <w:b w:val="0"/>
      <w:i w:val="0"/>
      <w:sz w:val="24"/>
      <w:u w:val="none"/>
    </w:rPr>
  </w:style>
  <w:style w:type="character" w:customStyle="1" w:styleId="WW8Num537z0">
    <w:name w:val="WW8Num537z0"/>
    <w:rsid w:val="000857D4"/>
    <w:rPr>
      <w:rFonts w:ascii="Times New Roman" w:hAnsi="Times New Roman"/>
      <w:b/>
      <w:i w:val="0"/>
      <w:sz w:val="20"/>
      <w:u w:val="none"/>
    </w:rPr>
  </w:style>
  <w:style w:type="character" w:customStyle="1" w:styleId="WW8Num538z0">
    <w:name w:val="WW8Num538z0"/>
    <w:rsid w:val="000857D4"/>
    <w:rPr>
      <w:rFonts w:ascii="Symbol" w:hAnsi="Symbol"/>
    </w:rPr>
  </w:style>
  <w:style w:type="character" w:customStyle="1" w:styleId="WW8Num538z1">
    <w:name w:val="WW8Num538z1"/>
    <w:rsid w:val="000857D4"/>
    <w:rPr>
      <w:rFonts w:ascii="Courier New" w:hAnsi="Courier New"/>
    </w:rPr>
  </w:style>
  <w:style w:type="character" w:customStyle="1" w:styleId="WW8Num538z2">
    <w:name w:val="WW8Num538z2"/>
    <w:rsid w:val="000857D4"/>
    <w:rPr>
      <w:rFonts w:ascii="Wingdings" w:hAnsi="Wingdings"/>
    </w:rPr>
  </w:style>
  <w:style w:type="character" w:customStyle="1" w:styleId="WW8Num539z0">
    <w:name w:val="WW8Num539z0"/>
    <w:rsid w:val="000857D4"/>
    <w:rPr>
      <w:rFonts w:ascii="Arial" w:hAnsi="Arial"/>
      <w:b w:val="0"/>
      <w:i w:val="0"/>
      <w:sz w:val="18"/>
      <w:u w:val="none"/>
    </w:rPr>
  </w:style>
  <w:style w:type="character" w:customStyle="1" w:styleId="WW8Num540z0">
    <w:name w:val="WW8Num540z0"/>
    <w:rsid w:val="000857D4"/>
    <w:rPr>
      <w:rFonts w:ascii="Arial" w:hAnsi="Arial"/>
      <w:b/>
      <w:i w:val="0"/>
      <w:sz w:val="18"/>
      <w:u w:val="none"/>
    </w:rPr>
  </w:style>
  <w:style w:type="character" w:customStyle="1" w:styleId="WW8Num542z0">
    <w:name w:val="WW8Num542z0"/>
    <w:rsid w:val="000857D4"/>
    <w:rPr>
      <w:rFonts w:ascii="Arial" w:hAnsi="Arial"/>
      <w:b w:val="0"/>
      <w:i w:val="0"/>
      <w:sz w:val="18"/>
      <w:u w:val="none"/>
    </w:rPr>
  </w:style>
  <w:style w:type="character" w:customStyle="1" w:styleId="WW8Num543z0">
    <w:name w:val="WW8Num543z0"/>
    <w:rsid w:val="000857D4"/>
    <w:rPr>
      <w:rFonts w:ascii="Symbol" w:hAnsi="Symbol"/>
      <w:color w:val="auto"/>
    </w:rPr>
  </w:style>
  <w:style w:type="character" w:customStyle="1" w:styleId="WW8Num544z0">
    <w:name w:val="WW8Num544z0"/>
    <w:rsid w:val="000857D4"/>
    <w:rPr>
      <w:b/>
      <w:sz w:val="28"/>
    </w:rPr>
  </w:style>
  <w:style w:type="character" w:customStyle="1" w:styleId="WW8Num546z0">
    <w:name w:val="WW8Num546z0"/>
    <w:rsid w:val="000857D4"/>
    <w:rPr>
      <w:rFonts w:ascii="Times New Roman" w:hAnsi="Times New Roman"/>
      <w:b w:val="0"/>
      <w:i w:val="0"/>
      <w:sz w:val="24"/>
      <w:u w:val="none"/>
    </w:rPr>
  </w:style>
  <w:style w:type="character" w:customStyle="1" w:styleId="WW8Num547z0">
    <w:name w:val="WW8Num547z0"/>
    <w:rsid w:val="000857D4"/>
    <w:rPr>
      <w:rFonts w:ascii="Times New Roman" w:hAnsi="Times New Roman"/>
      <w:b w:val="0"/>
      <w:i w:val="0"/>
      <w:sz w:val="24"/>
      <w:u w:val="none"/>
    </w:rPr>
  </w:style>
  <w:style w:type="character" w:customStyle="1" w:styleId="WW8Num550z0">
    <w:name w:val="WW8Num550z0"/>
    <w:rsid w:val="000857D4"/>
    <w:rPr>
      <w:rFonts w:ascii="Symbol" w:hAnsi="Symbol"/>
      <w:color w:val="auto"/>
    </w:rPr>
  </w:style>
  <w:style w:type="character" w:customStyle="1" w:styleId="WW8Num552z0">
    <w:name w:val="WW8Num552z0"/>
    <w:rsid w:val="000857D4"/>
    <w:rPr>
      <w:rFonts w:ascii="Symbol" w:hAnsi="Symbol"/>
    </w:rPr>
  </w:style>
  <w:style w:type="character" w:customStyle="1" w:styleId="WW8Num553z0">
    <w:name w:val="WW8Num553z0"/>
    <w:rsid w:val="000857D4"/>
    <w:rPr>
      <w:rFonts w:ascii="Arial" w:hAnsi="Arial"/>
      <w:b w:val="0"/>
      <w:i w:val="0"/>
      <w:sz w:val="18"/>
      <w:u w:val="none"/>
    </w:rPr>
  </w:style>
  <w:style w:type="character" w:customStyle="1" w:styleId="WW8Num557z0">
    <w:name w:val="WW8Num557z0"/>
    <w:rsid w:val="000857D4"/>
    <w:rPr>
      <w:rFonts w:ascii="Times New Roman" w:hAnsi="Times New Roman"/>
      <w:b/>
      <w:i w:val="0"/>
      <w:sz w:val="20"/>
      <w:u w:val="none"/>
    </w:rPr>
  </w:style>
  <w:style w:type="character" w:customStyle="1" w:styleId="WW8Num558z0">
    <w:name w:val="WW8Num558z0"/>
    <w:rsid w:val="000857D4"/>
    <w:rPr>
      <w:rFonts w:ascii="Times New Roman" w:hAnsi="Times New Roman"/>
      <w:b/>
      <w:i w:val="0"/>
      <w:sz w:val="20"/>
      <w:u w:val="none"/>
    </w:rPr>
  </w:style>
  <w:style w:type="character" w:customStyle="1" w:styleId="WW8Num560z0">
    <w:name w:val="WW8Num560z0"/>
    <w:rsid w:val="000857D4"/>
    <w:rPr>
      <w:rFonts w:ascii="Times New Roman" w:hAnsi="Times New Roman"/>
      <w:b w:val="0"/>
      <w:i w:val="0"/>
      <w:sz w:val="20"/>
      <w:u w:val="none"/>
    </w:rPr>
  </w:style>
  <w:style w:type="character" w:customStyle="1" w:styleId="WW8Num563z0">
    <w:name w:val="WW8Num563z0"/>
    <w:rsid w:val="000857D4"/>
    <w:rPr>
      <w:rFonts w:ascii="Arial" w:hAnsi="Arial"/>
      <w:b w:val="0"/>
      <w:i w:val="0"/>
      <w:sz w:val="18"/>
      <w:u w:val="none"/>
    </w:rPr>
  </w:style>
  <w:style w:type="character" w:customStyle="1" w:styleId="WW8Num564z0">
    <w:name w:val="WW8Num564z0"/>
    <w:rsid w:val="000857D4"/>
    <w:rPr>
      <w:rFonts w:ascii="Symbol" w:hAnsi="Symbol"/>
      <w:b w:val="0"/>
      <w:i w:val="0"/>
      <w:caps w:val="0"/>
      <w:smallCaps w:val="0"/>
      <w:strike w:val="0"/>
      <w:dstrike w:val="0"/>
      <w:color w:val="000000"/>
      <w:kern w:val="13825"/>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65z0">
    <w:name w:val="WW8Num565z0"/>
    <w:rsid w:val="000857D4"/>
    <w:rPr>
      <w:rFonts w:ascii="Arial" w:hAnsi="Arial"/>
      <w:b/>
      <w:i w:val="0"/>
      <w:sz w:val="18"/>
      <w:u w:val="none"/>
    </w:rPr>
  </w:style>
  <w:style w:type="character" w:customStyle="1" w:styleId="WW8Num567z0">
    <w:name w:val="WW8Num567z0"/>
    <w:rsid w:val="000857D4"/>
    <w:rPr>
      <w:rFonts w:ascii="Arial" w:hAnsi="Arial"/>
      <w:b w:val="0"/>
      <w:i w:val="0"/>
      <w:sz w:val="18"/>
      <w:u w:val="single"/>
    </w:rPr>
  </w:style>
  <w:style w:type="character" w:customStyle="1" w:styleId="WW8Num569z0">
    <w:name w:val="WW8Num569z0"/>
    <w:rsid w:val="000857D4"/>
    <w:rPr>
      <w:rFonts w:ascii="Times New Roman" w:hAnsi="Times New Roman"/>
      <w:b/>
      <w:i w:val="0"/>
      <w:sz w:val="24"/>
      <w:u w:val="none"/>
    </w:rPr>
  </w:style>
  <w:style w:type="character" w:customStyle="1" w:styleId="WW8Num570z0">
    <w:name w:val="WW8Num570z0"/>
    <w:rsid w:val="000857D4"/>
    <w:rPr>
      <w:rFonts w:ascii="Arial" w:hAnsi="Arial"/>
      <w:b/>
      <w:i w:val="0"/>
      <w:sz w:val="18"/>
      <w:u w:val="none"/>
    </w:rPr>
  </w:style>
  <w:style w:type="character" w:customStyle="1" w:styleId="WW8Num571z0">
    <w:name w:val="WW8Num571z0"/>
    <w:rsid w:val="000857D4"/>
    <w:rPr>
      <w:rFonts w:ascii="Times New Roman" w:hAnsi="Times New Roman"/>
    </w:rPr>
  </w:style>
  <w:style w:type="character" w:customStyle="1" w:styleId="WW8Num573z0">
    <w:name w:val="WW8Num573z0"/>
    <w:rsid w:val="000857D4"/>
    <w:rPr>
      <w:rFonts w:ascii="Arial" w:hAnsi="Arial"/>
      <w:b/>
      <w:i w:val="0"/>
      <w:sz w:val="18"/>
      <w:u w:val="none"/>
    </w:rPr>
  </w:style>
  <w:style w:type="character" w:customStyle="1" w:styleId="WW8Num574z0">
    <w:name w:val="WW8Num574z0"/>
    <w:rsid w:val="000857D4"/>
    <w:rPr>
      <w:rFonts w:ascii="Arial" w:hAnsi="Arial"/>
      <w:b w:val="0"/>
      <w:i w:val="0"/>
      <w:sz w:val="18"/>
      <w:u w:val="none"/>
    </w:rPr>
  </w:style>
  <w:style w:type="character" w:customStyle="1" w:styleId="WW8Num575z0">
    <w:name w:val="WW8Num575z0"/>
    <w:rsid w:val="000857D4"/>
    <w:rPr>
      <w:rFonts w:ascii="Arial" w:hAnsi="Arial"/>
      <w:b w:val="0"/>
      <w:i w:val="0"/>
      <w:sz w:val="18"/>
      <w:u w:val="none"/>
    </w:rPr>
  </w:style>
  <w:style w:type="character" w:customStyle="1" w:styleId="WW8Num576z0">
    <w:name w:val="WW8Num576z0"/>
    <w:rsid w:val="000857D4"/>
    <w:rPr>
      <w:b/>
    </w:rPr>
  </w:style>
  <w:style w:type="character" w:customStyle="1" w:styleId="WW8Num577z0">
    <w:name w:val="WW8Num577z0"/>
    <w:rsid w:val="000857D4"/>
    <w:rPr>
      <w:rFonts w:ascii="Arial" w:hAnsi="Arial"/>
      <w:b w:val="0"/>
      <w:i w:val="0"/>
      <w:sz w:val="18"/>
      <w:u w:val="single"/>
    </w:rPr>
  </w:style>
  <w:style w:type="character" w:customStyle="1" w:styleId="WW8Num578z0">
    <w:name w:val="WW8Num578z0"/>
    <w:rsid w:val="000857D4"/>
    <w:rPr>
      <w:rFonts w:ascii="Arial" w:hAnsi="Arial"/>
      <w:b w:val="0"/>
      <w:i w:val="0"/>
      <w:sz w:val="18"/>
      <w:u w:val="none"/>
    </w:rPr>
  </w:style>
  <w:style w:type="character" w:customStyle="1" w:styleId="WW8Num579z0">
    <w:name w:val="WW8Num579z0"/>
    <w:rsid w:val="000857D4"/>
    <w:rPr>
      <w:rFonts w:ascii="Times New Roman" w:hAnsi="Times New Roman"/>
      <w:b w:val="0"/>
      <w:i w:val="0"/>
      <w:sz w:val="20"/>
      <w:u w:val="none"/>
    </w:rPr>
  </w:style>
  <w:style w:type="character" w:customStyle="1" w:styleId="WW8Num580z0">
    <w:name w:val="WW8Num580z0"/>
    <w:rsid w:val="000857D4"/>
    <w:rPr>
      <w:rFonts w:ascii="Symbol" w:hAnsi="Symbol"/>
    </w:rPr>
  </w:style>
  <w:style w:type="character" w:customStyle="1" w:styleId="WW8Num581z0">
    <w:name w:val="WW8Num581z0"/>
    <w:rsid w:val="000857D4"/>
    <w:rPr>
      <w:rFonts w:ascii="Times New Roman" w:hAnsi="Times New Roman"/>
      <w:b w:val="0"/>
      <w:i w:val="0"/>
      <w:sz w:val="24"/>
      <w:u w:val="none"/>
    </w:rPr>
  </w:style>
  <w:style w:type="character" w:customStyle="1" w:styleId="WW8Num583z0">
    <w:name w:val="WW8Num583z0"/>
    <w:rsid w:val="000857D4"/>
    <w:rPr>
      <w:rFonts w:ascii="Times New Roman" w:hAnsi="Times New Roman"/>
      <w:b/>
      <w:i w:val="0"/>
      <w:sz w:val="20"/>
      <w:u w:val="none"/>
    </w:rPr>
  </w:style>
  <w:style w:type="character" w:customStyle="1" w:styleId="WW8Num584z0">
    <w:name w:val="WW8Num584z0"/>
    <w:rsid w:val="000857D4"/>
    <w:rPr>
      <w:rFonts w:ascii="Arial" w:hAnsi="Arial"/>
      <w:b/>
      <w:i w:val="0"/>
      <w:sz w:val="18"/>
      <w:u w:val="none"/>
    </w:rPr>
  </w:style>
  <w:style w:type="character" w:customStyle="1" w:styleId="WW8Num585z0">
    <w:name w:val="WW8Num585z0"/>
    <w:rsid w:val="000857D4"/>
    <w:rPr>
      <w:rFonts w:ascii="Arial" w:hAnsi="Arial"/>
      <w:b w:val="0"/>
      <w:i w:val="0"/>
      <w:sz w:val="18"/>
      <w:u w:val="none"/>
    </w:rPr>
  </w:style>
  <w:style w:type="character" w:customStyle="1" w:styleId="WW8Num586z0">
    <w:name w:val="WW8Num586z0"/>
    <w:rsid w:val="000857D4"/>
    <w:rPr>
      <w:rFonts w:ascii="Arial" w:hAnsi="Arial"/>
      <w:b w:val="0"/>
      <w:i w:val="0"/>
      <w:sz w:val="18"/>
      <w:u w:val="single"/>
    </w:rPr>
  </w:style>
  <w:style w:type="character" w:customStyle="1" w:styleId="WW8Num587z0">
    <w:name w:val="WW8Num587z0"/>
    <w:rsid w:val="000857D4"/>
    <w:rPr>
      <w:rFonts w:ascii="Symbol" w:hAnsi="Symbol"/>
      <w:color w:val="auto"/>
    </w:rPr>
  </w:style>
  <w:style w:type="character" w:customStyle="1" w:styleId="WW8Num588z0">
    <w:name w:val="WW8Num588z0"/>
    <w:rsid w:val="000857D4"/>
    <w:rPr>
      <w:rFonts w:ascii="Arial" w:hAnsi="Arial"/>
      <w:b w:val="0"/>
      <w:i w:val="0"/>
      <w:sz w:val="18"/>
      <w:u w:val="none"/>
    </w:rPr>
  </w:style>
  <w:style w:type="character" w:customStyle="1" w:styleId="WW8Num589z0">
    <w:name w:val="WW8Num589z0"/>
    <w:rsid w:val="000857D4"/>
    <w:rPr>
      <w:rFonts w:ascii="Arial" w:hAnsi="Arial"/>
      <w:b/>
      <w:i w:val="0"/>
      <w:sz w:val="18"/>
      <w:u w:val="none"/>
    </w:rPr>
  </w:style>
  <w:style w:type="character" w:customStyle="1" w:styleId="WW8Num590z0">
    <w:name w:val="WW8Num590z0"/>
    <w:rsid w:val="000857D4"/>
    <w:rPr>
      <w:rFonts w:ascii="Times New Roman" w:hAnsi="Times New Roman"/>
      <w:b/>
      <w:i w:val="0"/>
      <w:sz w:val="20"/>
      <w:u w:val="none"/>
    </w:rPr>
  </w:style>
  <w:style w:type="character" w:customStyle="1" w:styleId="WW8Num591z0">
    <w:name w:val="WW8Num591z0"/>
    <w:rsid w:val="000857D4"/>
    <w:rPr>
      <w:rFonts w:ascii="Arial" w:hAnsi="Arial"/>
      <w:b w:val="0"/>
      <w:i w:val="0"/>
      <w:sz w:val="18"/>
      <w:u w:val="none"/>
    </w:rPr>
  </w:style>
  <w:style w:type="character" w:customStyle="1" w:styleId="WW8Num592z0">
    <w:name w:val="WW8Num592z0"/>
    <w:rsid w:val="000857D4"/>
    <w:rPr>
      <w:rFonts w:ascii="Arial" w:hAnsi="Arial"/>
      <w:b w:val="0"/>
      <w:i w:val="0"/>
      <w:sz w:val="18"/>
      <w:u w:val="none"/>
    </w:rPr>
  </w:style>
  <w:style w:type="character" w:customStyle="1" w:styleId="WW8Num594z0">
    <w:name w:val="WW8Num594z0"/>
    <w:rsid w:val="000857D4"/>
    <w:rPr>
      <w:rFonts w:ascii="Arial" w:hAnsi="Arial"/>
      <w:b/>
      <w:i w:val="0"/>
      <w:sz w:val="18"/>
      <w:u w:val="none"/>
    </w:rPr>
  </w:style>
  <w:style w:type="character" w:customStyle="1" w:styleId="WW8Num596z0">
    <w:name w:val="WW8Num596z0"/>
    <w:rsid w:val="000857D4"/>
    <w:rPr>
      <w:rFonts w:ascii="Arial" w:hAnsi="Arial"/>
      <w:b w:val="0"/>
      <w:i w:val="0"/>
      <w:sz w:val="18"/>
      <w:u w:val="none"/>
    </w:rPr>
  </w:style>
  <w:style w:type="character" w:customStyle="1" w:styleId="WW8Num597z0">
    <w:name w:val="WW8Num597z0"/>
    <w:rsid w:val="000857D4"/>
    <w:rPr>
      <w:rFonts w:ascii="Times New Roman" w:hAnsi="Times New Roman"/>
      <w:b/>
      <w:i w:val="0"/>
      <w:sz w:val="24"/>
      <w:u w:val="none"/>
    </w:rPr>
  </w:style>
  <w:style w:type="character" w:customStyle="1" w:styleId="WW8Num599z0">
    <w:name w:val="WW8Num599z0"/>
    <w:rsid w:val="000857D4"/>
    <w:rPr>
      <w:rFonts w:ascii="Symbol" w:hAnsi="Symbol"/>
    </w:rPr>
  </w:style>
  <w:style w:type="character" w:customStyle="1" w:styleId="WW8Num602z0">
    <w:name w:val="WW8Num602z0"/>
    <w:rsid w:val="000857D4"/>
    <w:rPr>
      <w:rFonts w:ascii="Times New Roman" w:hAnsi="Times New Roman"/>
      <w:b w:val="0"/>
      <w:i w:val="0"/>
      <w:sz w:val="22"/>
      <w:u w:val="none"/>
    </w:rPr>
  </w:style>
  <w:style w:type="character" w:customStyle="1" w:styleId="WW8Num603z0">
    <w:name w:val="WW8Num603z0"/>
    <w:rsid w:val="000857D4"/>
    <w:rPr>
      <w:rFonts w:ascii="Times New Roman" w:hAnsi="Times New Roman"/>
      <w:b/>
      <w:i w:val="0"/>
      <w:sz w:val="24"/>
      <w:u w:val="none"/>
    </w:rPr>
  </w:style>
  <w:style w:type="character" w:customStyle="1" w:styleId="WW8Num604z0">
    <w:name w:val="WW8Num604z0"/>
    <w:rsid w:val="000857D4"/>
    <w:rPr>
      <w:rFonts w:ascii="Arial" w:hAnsi="Arial"/>
      <w:b w:val="0"/>
      <w:i w:val="0"/>
      <w:sz w:val="18"/>
      <w:u w:val="none"/>
    </w:rPr>
  </w:style>
  <w:style w:type="character" w:customStyle="1" w:styleId="WW8Num605z0">
    <w:name w:val="WW8Num605z0"/>
    <w:rsid w:val="000857D4"/>
    <w:rPr>
      <w:rFonts w:ascii="Times New Roman" w:hAnsi="Times New Roman"/>
      <w:b/>
      <w:i w:val="0"/>
      <w:sz w:val="24"/>
      <w:u w:val="none"/>
    </w:rPr>
  </w:style>
  <w:style w:type="character" w:customStyle="1" w:styleId="WW8Num606z0">
    <w:name w:val="WW8Num606z0"/>
    <w:rsid w:val="000857D4"/>
    <w:rPr>
      <w:rFonts w:ascii="Arial" w:hAnsi="Arial"/>
      <w:b/>
      <w:i w:val="0"/>
      <w:sz w:val="18"/>
      <w:u w:val="none"/>
    </w:rPr>
  </w:style>
  <w:style w:type="character" w:customStyle="1" w:styleId="WW8Num607z0">
    <w:name w:val="WW8Num607z0"/>
    <w:rsid w:val="000857D4"/>
    <w:rPr>
      <w:rFonts w:ascii="Times New Roman" w:hAnsi="Times New Roman"/>
      <w:b/>
      <w:i w:val="0"/>
      <w:sz w:val="20"/>
      <w:u w:val="none"/>
    </w:rPr>
  </w:style>
  <w:style w:type="character" w:customStyle="1" w:styleId="WW8Num608z0">
    <w:name w:val="WW8Num608z0"/>
    <w:rsid w:val="000857D4"/>
    <w:rPr>
      <w:rFonts w:ascii="Times New Roman" w:hAnsi="Times New Roman"/>
      <w:b w:val="0"/>
      <w:i w:val="0"/>
      <w:sz w:val="22"/>
      <w:u w:val="none"/>
    </w:rPr>
  </w:style>
  <w:style w:type="character" w:customStyle="1" w:styleId="WW8Num609z0">
    <w:name w:val="WW8Num609z0"/>
    <w:rsid w:val="000857D4"/>
    <w:rPr>
      <w:rFonts w:ascii="Times New Roman" w:hAnsi="Times New Roman"/>
      <w:b/>
      <w:i w:val="0"/>
      <w:sz w:val="20"/>
      <w:u w:val="none"/>
    </w:rPr>
  </w:style>
  <w:style w:type="character" w:customStyle="1" w:styleId="WW8Num610z0">
    <w:name w:val="WW8Num610z0"/>
    <w:rsid w:val="000857D4"/>
    <w:rPr>
      <w:rFonts w:ascii="Arial" w:hAnsi="Arial"/>
      <w:b/>
      <w:i w:val="0"/>
      <w:sz w:val="18"/>
      <w:u w:val="none"/>
    </w:rPr>
  </w:style>
  <w:style w:type="character" w:customStyle="1" w:styleId="WW8Num611z0">
    <w:name w:val="WW8Num611z0"/>
    <w:rsid w:val="000857D4"/>
    <w:rPr>
      <w:rFonts w:ascii="Arial" w:hAnsi="Arial"/>
      <w:b/>
      <w:i w:val="0"/>
      <w:sz w:val="18"/>
      <w:u w:val="none"/>
    </w:rPr>
  </w:style>
  <w:style w:type="character" w:customStyle="1" w:styleId="WW8Num612z0">
    <w:name w:val="WW8Num612z0"/>
    <w:rsid w:val="000857D4"/>
    <w:rPr>
      <w:rFonts w:ascii="Arial" w:hAnsi="Arial"/>
      <w:b w:val="0"/>
      <w:i w:val="0"/>
      <w:sz w:val="18"/>
      <w:u w:val="none"/>
    </w:rPr>
  </w:style>
  <w:style w:type="character" w:customStyle="1" w:styleId="WW8Num613z0">
    <w:name w:val="WW8Num613z0"/>
    <w:rsid w:val="000857D4"/>
    <w:rPr>
      <w:rFonts w:ascii="Arial" w:hAnsi="Arial"/>
      <w:b w:val="0"/>
      <w:i w:val="0"/>
      <w:sz w:val="18"/>
      <w:u w:val="none"/>
    </w:rPr>
  </w:style>
  <w:style w:type="character" w:customStyle="1" w:styleId="WW8Num614z0">
    <w:name w:val="WW8Num614z0"/>
    <w:rsid w:val="000857D4"/>
    <w:rPr>
      <w:rFonts w:ascii="Times New Roman" w:hAnsi="Times New Roman"/>
      <w:b/>
      <w:i w:val="0"/>
      <w:sz w:val="20"/>
      <w:u w:val="none"/>
    </w:rPr>
  </w:style>
  <w:style w:type="character" w:customStyle="1" w:styleId="WW8Num615z0">
    <w:name w:val="WW8Num615z0"/>
    <w:rsid w:val="000857D4"/>
    <w:rPr>
      <w:rFonts w:ascii="Times New Roman" w:hAnsi="Times New Roman"/>
    </w:rPr>
  </w:style>
  <w:style w:type="character" w:customStyle="1" w:styleId="WW8Num616z0">
    <w:name w:val="WW8Num616z0"/>
    <w:rsid w:val="000857D4"/>
    <w:rPr>
      <w:rFonts w:ascii="Times New Roman" w:hAnsi="Times New Roman"/>
      <w:b/>
      <w:i w:val="0"/>
      <w:sz w:val="20"/>
      <w:u w:val="none"/>
    </w:rPr>
  </w:style>
  <w:style w:type="character" w:customStyle="1" w:styleId="WW8Num617z0">
    <w:name w:val="WW8Num617z0"/>
    <w:rsid w:val="000857D4"/>
    <w:rPr>
      <w:rFonts w:ascii="Symbol" w:hAnsi="Symbol"/>
    </w:rPr>
  </w:style>
  <w:style w:type="character" w:customStyle="1" w:styleId="WW8Num618z0">
    <w:name w:val="WW8Num618z0"/>
    <w:rsid w:val="000857D4"/>
    <w:rPr>
      <w:rFonts w:ascii="Arial" w:hAnsi="Arial"/>
      <w:b/>
      <w:i w:val="0"/>
      <w:sz w:val="18"/>
      <w:u w:val="none"/>
    </w:rPr>
  </w:style>
  <w:style w:type="character" w:customStyle="1" w:styleId="WW8Num619z0">
    <w:name w:val="WW8Num619z0"/>
    <w:rsid w:val="000857D4"/>
    <w:rPr>
      <w:rFonts w:ascii="Arial" w:hAnsi="Arial"/>
      <w:b w:val="0"/>
      <w:i w:val="0"/>
      <w:sz w:val="18"/>
      <w:u w:val="none"/>
    </w:rPr>
  </w:style>
  <w:style w:type="character" w:customStyle="1" w:styleId="WW8Num620z0">
    <w:name w:val="WW8Num620z0"/>
    <w:rsid w:val="000857D4"/>
    <w:rPr>
      <w:rFonts w:ascii="Symbol" w:hAnsi="Symbol"/>
      <w:color w:val="auto"/>
    </w:rPr>
  </w:style>
  <w:style w:type="character" w:customStyle="1" w:styleId="WW8Num623z0">
    <w:name w:val="WW8Num623z0"/>
    <w:rsid w:val="000857D4"/>
    <w:rPr>
      <w:rFonts w:ascii="Times New Roman" w:hAnsi="Times New Roman"/>
      <w:b/>
      <w:i w:val="0"/>
      <w:sz w:val="20"/>
      <w:u w:val="none"/>
    </w:rPr>
  </w:style>
  <w:style w:type="character" w:customStyle="1" w:styleId="WW8Num624z0">
    <w:name w:val="WW8Num624z0"/>
    <w:rsid w:val="000857D4"/>
    <w:rPr>
      <w:rFonts w:ascii="Symbol" w:hAnsi="Symbol"/>
    </w:rPr>
  </w:style>
  <w:style w:type="character" w:customStyle="1" w:styleId="WW8Num625z0">
    <w:name w:val="WW8Num625z0"/>
    <w:rsid w:val="000857D4"/>
    <w:rPr>
      <w:rFonts w:ascii="Arial" w:hAnsi="Arial"/>
      <w:b w:val="0"/>
      <w:i w:val="0"/>
      <w:sz w:val="18"/>
      <w:u w:val="none"/>
    </w:rPr>
  </w:style>
  <w:style w:type="character" w:customStyle="1" w:styleId="WW8Num627z0">
    <w:name w:val="WW8Num627z0"/>
    <w:rsid w:val="000857D4"/>
    <w:rPr>
      <w:rFonts w:ascii="Arial" w:hAnsi="Arial"/>
      <w:b w:val="0"/>
      <w:i w:val="0"/>
      <w:sz w:val="18"/>
      <w:u w:val="none"/>
    </w:rPr>
  </w:style>
  <w:style w:type="character" w:customStyle="1" w:styleId="WW8Num628z0">
    <w:name w:val="WW8Num628z0"/>
    <w:rsid w:val="000857D4"/>
    <w:rPr>
      <w:rFonts w:ascii="Arial" w:hAnsi="Arial"/>
      <w:b w:val="0"/>
      <w:i w:val="0"/>
      <w:sz w:val="18"/>
      <w:u w:val="single"/>
    </w:rPr>
  </w:style>
  <w:style w:type="character" w:customStyle="1" w:styleId="WW8Num629z0">
    <w:name w:val="WW8Num629z0"/>
    <w:rsid w:val="000857D4"/>
    <w:rPr>
      <w:rFonts w:ascii="Arial" w:hAnsi="Arial"/>
      <w:b/>
      <w:i w:val="0"/>
      <w:sz w:val="18"/>
      <w:u w:val="none"/>
    </w:rPr>
  </w:style>
  <w:style w:type="character" w:customStyle="1" w:styleId="WW8Num630z0">
    <w:name w:val="WW8Num630z0"/>
    <w:rsid w:val="000857D4"/>
    <w:rPr>
      <w:rFonts w:ascii="Arial" w:hAnsi="Arial"/>
      <w:b/>
      <w:i w:val="0"/>
      <w:sz w:val="18"/>
      <w:u w:val="none"/>
    </w:rPr>
  </w:style>
  <w:style w:type="character" w:customStyle="1" w:styleId="WW8Num632z0">
    <w:name w:val="WW8Num632z0"/>
    <w:rsid w:val="000857D4"/>
    <w:rPr>
      <w:rFonts w:ascii="Arial" w:hAnsi="Arial"/>
      <w:b/>
      <w:i w:val="0"/>
      <w:sz w:val="18"/>
      <w:u w:val="none"/>
    </w:rPr>
  </w:style>
  <w:style w:type="character" w:customStyle="1" w:styleId="WW8Num635z0">
    <w:name w:val="WW8Num635z0"/>
    <w:rsid w:val="000857D4"/>
    <w:rPr>
      <w:rFonts w:ascii="Symbol" w:hAnsi="Symbol"/>
    </w:rPr>
  </w:style>
  <w:style w:type="character" w:customStyle="1" w:styleId="WW8Num636z0">
    <w:name w:val="WW8Num636z0"/>
    <w:rsid w:val="000857D4"/>
    <w:rPr>
      <w:rFonts w:ascii="Times New Roman" w:hAnsi="Times New Roman"/>
      <w:b w:val="0"/>
      <w:i w:val="0"/>
      <w:sz w:val="20"/>
      <w:u w:val="none"/>
    </w:rPr>
  </w:style>
  <w:style w:type="character" w:customStyle="1" w:styleId="WW8Num637z0">
    <w:name w:val="WW8Num637z0"/>
    <w:rsid w:val="000857D4"/>
    <w:rPr>
      <w:rFonts w:ascii="Arial" w:hAnsi="Arial"/>
      <w:b/>
      <w:i w:val="0"/>
      <w:sz w:val="18"/>
      <w:u w:val="none"/>
    </w:rPr>
  </w:style>
  <w:style w:type="character" w:customStyle="1" w:styleId="WW8Num639z0">
    <w:name w:val="WW8Num639z0"/>
    <w:rsid w:val="000857D4"/>
    <w:rPr>
      <w:rFonts w:ascii="Times New Roman" w:hAnsi="Times New Roman"/>
      <w:b/>
      <w:i w:val="0"/>
      <w:sz w:val="22"/>
      <w:u w:val="none"/>
    </w:rPr>
  </w:style>
  <w:style w:type="character" w:customStyle="1" w:styleId="WW8Num641z0">
    <w:name w:val="WW8Num641z0"/>
    <w:rsid w:val="000857D4"/>
    <w:rPr>
      <w:rFonts w:ascii="Arial" w:hAnsi="Arial"/>
      <w:b w:val="0"/>
      <w:i w:val="0"/>
      <w:sz w:val="18"/>
      <w:u w:val="single"/>
    </w:rPr>
  </w:style>
  <w:style w:type="character" w:customStyle="1" w:styleId="WW8Num642z0">
    <w:name w:val="WW8Num642z0"/>
    <w:rsid w:val="000857D4"/>
    <w:rPr>
      <w:rFonts w:ascii="Arial" w:hAnsi="Arial"/>
      <w:b w:val="0"/>
      <w:i w:val="0"/>
      <w:sz w:val="18"/>
      <w:u w:val="none"/>
    </w:rPr>
  </w:style>
  <w:style w:type="character" w:customStyle="1" w:styleId="WW8Num643z0">
    <w:name w:val="WW8Num643z0"/>
    <w:rsid w:val="000857D4"/>
    <w:rPr>
      <w:rFonts w:ascii="Arial" w:hAnsi="Arial"/>
      <w:b w:val="0"/>
      <w:i w:val="0"/>
      <w:sz w:val="18"/>
      <w:u w:val="none"/>
    </w:rPr>
  </w:style>
  <w:style w:type="character" w:customStyle="1" w:styleId="WW8Num645z0">
    <w:name w:val="WW8Num645z0"/>
    <w:rsid w:val="000857D4"/>
    <w:rPr>
      <w:rFonts w:ascii="Symbol" w:hAnsi="Symbol"/>
      <w:color w:val="auto"/>
    </w:rPr>
  </w:style>
  <w:style w:type="character" w:customStyle="1" w:styleId="WW8Num646z0">
    <w:name w:val="WW8Num646z0"/>
    <w:rsid w:val="000857D4"/>
    <w:rPr>
      <w:rFonts w:ascii="Times New Roman" w:hAnsi="Times New Roman"/>
      <w:b w:val="0"/>
      <w:i w:val="0"/>
      <w:sz w:val="20"/>
      <w:u w:val="none"/>
    </w:rPr>
  </w:style>
  <w:style w:type="character" w:customStyle="1" w:styleId="WW8Num647z0">
    <w:name w:val="WW8Num647z0"/>
    <w:rsid w:val="000857D4"/>
    <w:rPr>
      <w:rFonts w:ascii="Arial" w:hAnsi="Arial"/>
      <w:b/>
      <w:i w:val="0"/>
      <w:sz w:val="18"/>
      <w:u w:val="none"/>
    </w:rPr>
  </w:style>
  <w:style w:type="character" w:customStyle="1" w:styleId="WW8Num648z0">
    <w:name w:val="WW8Num648z0"/>
    <w:rsid w:val="000857D4"/>
    <w:rPr>
      <w:rFonts w:ascii="Times New Roman" w:hAnsi="Times New Roman"/>
      <w:b w:val="0"/>
      <w:i w:val="0"/>
      <w:sz w:val="24"/>
      <w:u w:val="none"/>
    </w:rPr>
  </w:style>
  <w:style w:type="character" w:customStyle="1" w:styleId="WW8Num649z0">
    <w:name w:val="WW8Num649z0"/>
    <w:rsid w:val="000857D4"/>
    <w:rPr>
      <w:rFonts w:ascii="Arial" w:hAnsi="Arial"/>
      <w:b w:val="0"/>
      <w:i w:val="0"/>
      <w:sz w:val="18"/>
      <w:u w:val="none"/>
    </w:rPr>
  </w:style>
  <w:style w:type="character" w:customStyle="1" w:styleId="WW8Num652z0">
    <w:name w:val="WW8Num652z0"/>
    <w:rsid w:val="000857D4"/>
    <w:rPr>
      <w:rFonts w:ascii="Symbol" w:hAnsi="Symbol"/>
    </w:rPr>
  </w:style>
  <w:style w:type="character" w:customStyle="1" w:styleId="WW8Num653z0">
    <w:name w:val="WW8Num653z0"/>
    <w:rsid w:val="000857D4"/>
    <w:rPr>
      <w:rFonts w:ascii="Arial" w:hAnsi="Arial"/>
      <w:b w:val="0"/>
      <w:i w:val="0"/>
      <w:sz w:val="18"/>
      <w:u w:val="single"/>
    </w:rPr>
  </w:style>
  <w:style w:type="character" w:customStyle="1" w:styleId="WW8Num654z0">
    <w:name w:val="WW8Num654z0"/>
    <w:rsid w:val="000857D4"/>
    <w:rPr>
      <w:rFonts w:ascii="Times New Roman" w:hAnsi="Times New Roman"/>
    </w:rPr>
  </w:style>
  <w:style w:type="character" w:customStyle="1" w:styleId="WW8Num655z0">
    <w:name w:val="WW8Num655z0"/>
    <w:rsid w:val="000857D4"/>
    <w:rPr>
      <w:rFonts w:ascii="Symbol" w:hAnsi="Symbol"/>
    </w:rPr>
  </w:style>
  <w:style w:type="character" w:customStyle="1" w:styleId="WW8Num656z0">
    <w:name w:val="WW8Num656z0"/>
    <w:rsid w:val="000857D4"/>
    <w:rPr>
      <w:rFonts w:ascii="Times New Roman" w:hAnsi="Times New Roman"/>
      <w:b/>
      <w:i w:val="0"/>
      <w:sz w:val="20"/>
      <w:u w:val="none"/>
    </w:rPr>
  </w:style>
  <w:style w:type="character" w:customStyle="1" w:styleId="WW8Num658z0">
    <w:name w:val="WW8Num658z0"/>
    <w:rsid w:val="000857D4"/>
    <w:rPr>
      <w:rFonts w:ascii="Arial" w:hAnsi="Arial"/>
      <w:b w:val="0"/>
      <w:i w:val="0"/>
      <w:sz w:val="18"/>
      <w:u w:val="none"/>
    </w:rPr>
  </w:style>
  <w:style w:type="character" w:customStyle="1" w:styleId="WW8Num661z0">
    <w:name w:val="WW8Num661z0"/>
    <w:rsid w:val="000857D4"/>
    <w:rPr>
      <w:rFonts w:ascii="Times New Roman" w:hAnsi="Times New Roman"/>
    </w:rPr>
  </w:style>
  <w:style w:type="character" w:customStyle="1" w:styleId="WW8Num664z0">
    <w:name w:val="WW8Num664z0"/>
    <w:rsid w:val="000857D4"/>
    <w:rPr>
      <w:rFonts w:ascii="Times New Roman" w:hAnsi="Times New Roman"/>
      <w:b/>
      <w:i w:val="0"/>
      <w:sz w:val="20"/>
      <w:u w:val="none"/>
    </w:rPr>
  </w:style>
  <w:style w:type="character" w:customStyle="1" w:styleId="WW8Num665z0">
    <w:name w:val="WW8Num665z0"/>
    <w:rsid w:val="000857D4"/>
    <w:rPr>
      <w:rFonts w:ascii="Times New Roman" w:hAnsi="Times New Roman"/>
    </w:rPr>
  </w:style>
  <w:style w:type="character" w:customStyle="1" w:styleId="WW8Num667z0">
    <w:name w:val="WW8Num667z0"/>
    <w:rsid w:val="000857D4"/>
    <w:rPr>
      <w:rFonts w:ascii="Symbol" w:hAnsi="Symbol"/>
    </w:rPr>
  </w:style>
  <w:style w:type="character" w:customStyle="1" w:styleId="WW8Num669z0">
    <w:name w:val="WW8Num669z0"/>
    <w:rsid w:val="000857D4"/>
    <w:rPr>
      <w:rFonts w:ascii="Arial" w:hAnsi="Arial"/>
      <w:b w:val="0"/>
      <w:i w:val="0"/>
      <w:sz w:val="18"/>
      <w:u w:val="none"/>
    </w:rPr>
  </w:style>
  <w:style w:type="character" w:customStyle="1" w:styleId="WW8Num671z0">
    <w:name w:val="WW8Num671z0"/>
    <w:rsid w:val="000857D4"/>
    <w:rPr>
      <w:rFonts w:ascii="Times New Roman" w:hAnsi="Times New Roman"/>
      <w:b w:val="0"/>
      <w:i w:val="0"/>
      <w:sz w:val="22"/>
      <w:u w:val="none"/>
    </w:rPr>
  </w:style>
  <w:style w:type="character" w:customStyle="1" w:styleId="WW8Num672z0">
    <w:name w:val="WW8Num672z0"/>
    <w:rsid w:val="000857D4"/>
    <w:rPr>
      <w:rFonts w:ascii="Symbol" w:hAnsi="Symbol"/>
      <w:color w:val="auto"/>
    </w:rPr>
  </w:style>
  <w:style w:type="character" w:customStyle="1" w:styleId="WW8Num673z0">
    <w:name w:val="WW8Num673z0"/>
    <w:rsid w:val="000857D4"/>
    <w:rPr>
      <w:rFonts w:ascii="Symbol" w:hAnsi="Symbol"/>
      <w:color w:val="auto"/>
    </w:rPr>
  </w:style>
  <w:style w:type="character" w:customStyle="1" w:styleId="WW8Num677z0">
    <w:name w:val="WW8Num677z0"/>
    <w:rsid w:val="000857D4"/>
    <w:rPr>
      <w:rFonts w:ascii="Times New Roman" w:hAnsi="Times New Roman"/>
      <w:b/>
      <w:i w:val="0"/>
      <w:sz w:val="22"/>
      <w:u w:val="none"/>
    </w:rPr>
  </w:style>
  <w:style w:type="character" w:customStyle="1" w:styleId="WW8Num678z0">
    <w:name w:val="WW8Num678z0"/>
    <w:rsid w:val="000857D4"/>
    <w:rPr>
      <w:rFonts w:ascii="Times New Roman" w:hAnsi="Times New Roman"/>
      <w:b/>
      <w:i w:val="0"/>
      <w:sz w:val="20"/>
      <w:u w:val="none"/>
    </w:rPr>
  </w:style>
  <w:style w:type="character" w:customStyle="1" w:styleId="WW8Num679z0">
    <w:name w:val="WW8Num679z0"/>
    <w:rsid w:val="000857D4"/>
    <w:rPr>
      <w:rFonts w:ascii="Times New Roman" w:hAnsi="Times New Roman"/>
      <w:b w:val="0"/>
      <w:i w:val="0"/>
      <w:sz w:val="20"/>
      <w:u w:val="none"/>
    </w:rPr>
  </w:style>
  <w:style w:type="character" w:customStyle="1" w:styleId="WW8Num680z0">
    <w:name w:val="WW8Num680z0"/>
    <w:rsid w:val="000857D4"/>
    <w:rPr>
      <w:rFonts w:ascii="Times New Roman" w:hAnsi="Times New Roman"/>
      <w:b/>
      <w:i w:val="0"/>
      <w:sz w:val="24"/>
      <w:u w:val="none"/>
    </w:rPr>
  </w:style>
  <w:style w:type="character" w:customStyle="1" w:styleId="WW8Num681z0">
    <w:name w:val="WW8Num681z0"/>
    <w:rsid w:val="000857D4"/>
    <w:rPr>
      <w:rFonts w:ascii="Times New Roman" w:hAnsi="Times New Roman"/>
      <w:b w:val="0"/>
      <w:i w:val="0"/>
      <w:sz w:val="24"/>
      <w:u w:val="none"/>
    </w:rPr>
  </w:style>
  <w:style w:type="character" w:customStyle="1" w:styleId="WW8Num682z0">
    <w:name w:val="WW8Num682z0"/>
    <w:rsid w:val="000857D4"/>
    <w:rPr>
      <w:rFonts w:ascii="Symbol" w:hAnsi="Symbol"/>
      <w:b w:val="0"/>
      <w:i w:val="0"/>
      <w:color w:val="auto"/>
      <w:sz w:val="20"/>
    </w:rPr>
  </w:style>
  <w:style w:type="character" w:customStyle="1" w:styleId="WW8Num683z0">
    <w:name w:val="WW8Num683z0"/>
    <w:rsid w:val="000857D4"/>
    <w:rPr>
      <w:rFonts w:ascii="Arial" w:hAnsi="Arial"/>
      <w:b w:val="0"/>
      <w:i w:val="0"/>
      <w:sz w:val="18"/>
      <w:u w:val="none"/>
    </w:rPr>
  </w:style>
  <w:style w:type="character" w:customStyle="1" w:styleId="WW8Num684z0">
    <w:name w:val="WW8Num684z0"/>
    <w:rsid w:val="000857D4"/>
    <w:rPr>
      <w:rFonts w:ascii="Times New Roman" w:hAnsi="Times New Roman"/>
      <w:b w:val="0"/>
      <w:i w:val="0"/>
      <w:sz w:val="24"/>
      <w:u w:val="none"/>
    </w:rPr>
  </w:style>
  <w:style w:type="character" w:customStyle="1" w:styleId="WW8Num685z0">
    <w:name w:val="WW8Num685z0"/>
    <w:rsid w:val="000857D4"/>
    <w:rPr>
      <w:rFonts w:ascii="Times New Roman" w:hAnsi="Times New Roman"/>
    </w:rPr>
  </w:style>
  <w:style w:type="character" w:customStyle="1" w:styleId="WW8Num687z0">
    <w:name w:val="WW8Num687z0"/>
    <w:rsid w:val="000857D4"/>
    <w:rPr>
      <w:rFonts w:ascii="Arial" w:hAnsi="Arial"/>
      <w:b w:val="0"/>
      <w:i w:val="0"/>
      <w:sz w:val="18"/>
      <w:u w:val="none"/>
    </w:rPr>
  </w:style>
  <w:style w:type="character" w:customStyle="1" w:styleId="WW8Num690z0">
    <w:name w:val="WW8Num690z0"/>
    <w:rsid w:val="000857D4"/>
    <w:rPr>
      <w:rFonts w:ascii="Arial" w:hAnsi="Arial"/>
      <w:b w:val="0"/>
      <w:i w:val="0"/>
      <w:sz w:val="20"/>
      <w:u w:val="none"/>
    </w:rPr>
  </w:style>
  <w:style w:type="character" w:customStyle="1" w:styleId="WW8Num694z0">
    <w:name w:val="WW8Num694z0"/>
    <w:rsid w:val="000857D4"/>
    <w:rPr>
      <w:rFonts w:ascii="Arial" w:hAnsi="Arial"/>
      <w:b w:val="0"/>
      <w:i w:val="0"/>
      <w:sz w:val="18"/>
      <w:u w:val="none"/>
    </w:rPr>
  </w:style>
  <w:style w:type="character" w:customStyle="1" w:styleId="WW8Num695z0">
    <w:name w:val="WW8Num695z0"/>
    <w:rsid w:val="000857D4"/>
    <w:rPr>
      <w:rFonts w:ascii="Times New Roman" w:hAnsi="Times New Roman"/>
    </w:rPr>
  </w:style>
  <w:style w:type="character" w:customStyle="1" w:styleId="WW8Num697z0">
    <w:name w:val="WW8Num697z0"/>
    <w:rsid w:val="000857D4"/>
    <w:rPr>
      <w:rFonts w:ascii="Wingdings" w:hAnsi="Wingdings"/>
    </w:rPr>
  </w:style>
  <w:style w:type="character" w:customStyle="1" w:styleId="WW8Num698z0">
    <w:name w:val="WW8Num698z0"/>
    <w:rsid w:val="000857D4"/>
    <w:rPr>
      <w:rFonts w:ascii="Arial" w:hAnsi="Arial"/>
      <w:b w:val="0"/>
      <w:i w:val="0"/>
      <w:sz w:val="18"/>
      <w:u w:val="none"/>
    </w:rPr>
  </w:style>
  <w:style w:type="character" w:customStyle="1" w:styleId="WW8Num699z0">
    <w:name w:val="WW8Num699z0"/>
    <w:rsid w:val="000857D4"/>
    <w:rPr>
      <w:rFonts w:ascii="Times New Roman" w:hAnsi="Times New Roman"/>
      <w:b/>
      <w:i w:val="0"/>
      <w:sz w:val="24"/>
      <w:u w:val="single"/>
    </w:rPr>
  </w:style>
  <w:style w:type="character" w:customStyle="1" w:styleId="WW8Num700z0">
    <w:name w:val="WW8Num700z0"/>
    <w:rsid w:val="000857D4"/>
    <w:rPr>
      <w:rFonts w:ascii="Symbol" w:hAnsi="Symbol"/>
    </w:rPr>
  </w:style>
  <w:style w:type="character" w:customStyle="1" w:styleId="WW8Num701z0">
    <w:name w:val="WW8Num701z0"/>
    <w:rsid w:val="000857D4"/>
    <w:rPr>
      <w:rFonts w:ascii="Times New Roman" w:hAnsi="Times New Roman"/>
    </w:rPr>
  </w:style>
  <w:style w:type="character" w:customStyle="1" w:styleId="WW8Num702z0">
    <w:name w:val="WW8Num702z0"/>
    <w:rsid w:val="000857D4"/>
    <w:rPr>
      <w:rFonts w:ascii="Arial" w:hAnsi="Arial"/>
      <w:b w:val="0"/>
      <w:i w:val="0"/>
      <w:sz w:val="18"/>
      <w:u w:val="none"/>
    </w:rPr>
  </w:style>
  <w:style w:type="character" w:customStyle="1" w:styleId="WW8Num703z0">
    <w:name w:val="WW8Num703z0"/>
    <w:rsid w:val="000857D4"/>
    <w:rPr>
      <w:rFonts w:ascii="Arial" w:hAnsi="Arial"/>
      <w:b w:val="0"/>
      <w:i w:val="0"/>
      <w:sz w:val="20"/>
      <w:u w:val="none"/>
    </w:rPr>
  </w:style>
  <w:style w:type="character" w:customStyle="1" w:styleId="WW8Num705z0">
    <w:name w:val="WW8Num705z0"/>
    <w:rsid w:val="000857D4"/>
    <w:rPr>
      <w:rFonts w:ascii="Times New Roman" w:hAnsi="Times New Roman"/>
      <w:b w:val="0"/>
      <w:i w:val="0"/>
      <w:sz w:val="24"/>
      <w:u w:val="none"/>
    </w:rPr>
  </w:style>
  <w:style w:type="character" w:customStyle="1" w:styleId="WW8Num706z0">
    <w:name w:val="WW8Num706z0"/>
    <w:rsid w:val="000857D4"/>
    <w:rPr>
      <w:rFonts w:ascii="Times New Roman" w:hAnsi="Times New Roman"/>
      <w:b w:val="0"/>
      <w:i w:val="0"/>
      <w:sz w:val="22"/>
      <w:u w:val="none"/>
    </w:rPr>
  </w:style>
  <w:style w:type="character" w:customStyle="1" w:styleId="WW8Num707z0">
    <w:name w:val="WW8Num707z0"/>
    <w:rsid w:val="000857D4"/>
    <w:rPr>
      <w:rFonts w:ascii="Arial" w:hAnsi="Arial"/>
      <w:b w:val="0"/>
      <w:i w:val="0"/>
      <w:sz w:val="18"/>
      <w:u w:val="none"/>
    </w:rPr>
  </w:style>
  <w:style w:type="character" w:customStyle="1" w:styleId="WW8Num708z0">
    <w:name w:val="WW8Num708z0"/>
    <w:rsid w:val="000857D4"/>
    <w:rPr>
      <w:rFonts w:ascii="Symbol" w:hAnsi="Symbol"/>
    </w:rPr>
  </w:style>
  <w:style w:type="character" w:customStyle="1" w:styleId="WW8Num710z0">
    <w:name w:val="WW8Num710z0"/>
    <w:rsid w:val="000857D4"/>
    <w:rPr>
      <w:rFonts w:ascii="Symbol" w:hAnsi="Symbol"/>
      <w:color w:val="auto"/>
    </w:rPr>
  </w:style>
  <w:style w:type="character" w:customStyle="1" w:styleId="WW8Num712z0">
    <w:name w:val="WW8Num712z0"/>
    <w:rsid w:val="000857D4"/>
    <w:rPr>
      <w:b/>
    </w:rPr>
  </w:style>
  <w:style w:type="character" w:customStyle="1" w:styleId="WW8Num713z0">
    <w:name w:val="WW8Num713z0"/>
    <w:rsid w:val="000857D4"/>
    <w:rPr>
      <w:rFonts w:ascii="Times New Roman" w:hAnsi="Times New Roman"/>
      <w:b/>
      <w:i w:val="0"/>
      <w:sz w:val="20"/>
      <w:u w:val="none"/>
    </w:rPr>
  </w:style>
  <w:style w:type="character" w:customStyle="1" w:styleId="WW8Num714z0">
    <w:name w:val="WW8Num714z0"/>
    <w:rsid w:val="000857D4"/>
    <w:rPr>
      <w:rFonts w:ascii="Times New Roman" w:hAnsi="Times New Roman"/>
    </w:rPr>
  </w:style>
  <w:style w:type="character" w:customStyle="1" w:styleId="WW8Num715z0">
    <w:name w:val="WW8Num715z0"/>
    <w:rsid w:val="000857D4"/>
    <w:rPr>
      <w:rFonts w:ascii="Arial" w:hAnsi="Arial"/>
      <w:b/>
      <w:i w:val="0"/>
      <w:sz w:val="18"/>
      <w:u w:val="none"/>
    </w:rPr>
  </w:style>
  <w:style w:type="character" w:customStyle="1" w:styleId="WW8Num717z0">
    <w:name w:val="WW8Num717z0"/>
    <w:rsid w:val="000857D4"/>
    <w:rPr>
      <w:rFonts w:ascii="Arial" w:hAnsi="Arial"/>
      <w:b w:val="0"/>
      <w:i w:val="0"/>
      <w:sz w:val="18"/>
      <w:u w:val="none"/>
    </w:rPr>
  </w:style>
  <w:style w:type="character" w:customStyle="1" w:styleId="WW8Num719z0">
    <w:name w:val="WW8Num719z0"/>
    <w:rsid w:val="000857D4"/>
    <w:rPr>
      <w:rFonts w:ascii="Arial" w:hAnsi="Arial"/>
      <w:b w:val="0"/>
      <w:i w:val="0"/>
      <w:sz w:val="18"/>
      <w:u w:val="none"/>
    </w:rPr>
  </w:style>
  <w:style w:type="character" w:customStyle="1" w:styleId="WW8Num721z0">
    <w:name w:val="WW8Num721z0"/>
    <w:rsid w:val="000857D4"/>
    <w:rPr>
      <w:rFonts w:ascii="Arial" w:hAnsi="Arial"/>
      <w:b/>
      <w:i w:val="0"/>
      <w:sz w:val="18"/>
      <w:u w:val="none"/>
    </w:rPr>
  </w:style>
  <w:style w:type="character" w:customStyle="1" w:styleId="WW8Num722z0">
    <w:name w:val="WW8Num722z0"/>
    <w:rsid w:val="000857D4"/>
    <w:rPr>
      <w:rFonts w:ascii="Times New Roman" w:hAnsi="Times New Roman"/>
      <w:b w:val="0"/>
      <w:i w:val="0"/>
      <w:sz w:val="20"/>
      <w:u w:val="none"/>
    </w:rPr>
  </w:style>
  <w:style w:type="character" w:customStyle="1" w:styleId="WW8Num723z0">
    <w:name w:val="WW8Num723z0"/>
    <w:rsid w:val="000857D4"/>
    <w:rPr>
      <w:rFonts w:ascii="Wingdings" w:hAnsi="Wingdings"/>
    </w:rPr>
  </w:style>
  <w:style w:type="character" w:customStyle="1" w:styleId="WW8Num724z0">
    <w:name w:val="WW8Num724z0"/>
    <w:rsid w:val="000857D4"/>
    <w:rPr>
      <w:rFonts w:ascii="Arial" w:hAnsi="Arial"/>
      <w:b w:val="0"/>
      <w:i w:val="0"/>
      <w:sz w:val="18"/>
      <w:u w:val="single"/>
    </w:rPr>
  </w:style>
  <w:style w:type="character" w:customStyle="1" w:styleId="WW8Num726z0">
    <w:name w:val="WW8Num726z0"/>
    <w:rsid w:val="000857D4"/>
    <w:rPr>
      <w:rFonts w:ascii="Times New Roman" w:hAnsi="Times New Roman"/>
      <w:b/>
      <w:i w:val="0"/>
      <w:sz w:val="22"/>
      <w:u w:val="none"/>
    </w:rPr>
  </w:style>
  <w:style w:type="character" w:customStyle="1" w:styleId="WW8Num727z0">
    <w:name w:val="WW8Num727z0"/>
    <w:rsid w:val="000857D4"/>
    <w:rPr>
      <w:rFonts w:ascii="Arial" w:hAnsi="Arial"/>
      <w:b w:val="0"/>
      <w:i w:val="0"/>
      <w:sz w:val="18"/>
      <w:u w:val="none"/>
    </w:rPr>
  </w:style>
  <w:style w:type="character" w:customStyle="1" w:styleId="WW8Num728z0">
    <w:name w:val="WW8Num728z0"/>
    <w:rsid w:val="000857D4"/>
    <w:rPr>
      <w:rFonts w:ascii="Times New Roman" w:hAnsi="Times New Roman"/>
      <w:b/>
      <w:i w:val="0"/>
      <w:sz w:val="20"/>
      <w:u w:val="none"/>
    </w:rPr>
  </w:style>
  <w:style w:type="character" w:customStyle="1" w:styleId="WW8Num730z0">
    <w:name w:val="WW8Num730z0"/>
    <w:rsid w:val="000857D4"/>
    <w:rPr>
      <w:rFonts w:ascii="Arial" w:hAnsi="Arial"/>
      <w:b/>
      <w:i w:val="0"/>
      <w:sz w:val="18"/>
      <w:u w:val="none"/>
    </w:rPr>
  </w:style>
  <w:style w:type="character" w:customStyle="1" w:styleId="WW8Num731z0">
    <w:name w:val="WW8Num731z0"/>
    <w:rsid w:val="000857D4"/>
    <w:rPr>
      <w:rFonts w:ascii="Arial" w:hAnsi="Arial"/>
      <w:b w:val="0"/>
      <w:i w:val="0"/>
      <w:sz w:val="18"/>
      <w:u w:val="single"/>
    </w:rPr>
  </w:style>
  <w:style w:type="character" w:customStyle="1" w:styleId="WW8Num732z0">
    <w:name w:val="WW8Num732z0"/>
    <w:rsid w:val="000857D4"/>
    <w:rPr>
      <w:rFonts w:ascii="Arial" w:hAnsi="Arial"/>
      <w:b/>
      <w:i w:val="0"/>
      <w:sz w:val="18"/>
      <w:u w:val="none"/>
    </w:rPr>
  </w:style>
  <w:style w:type="character" w:customStyle="1" w:styleId="WW8Num733z0">
    <w:name w:val="WW8Num733z0"/>
    <w:rsid w:val="000857D4"/>
    <w:rPr>
      <w:rFonts w:ascii="Arial" w:hAnsi="Arial"/>
      <w:b w:val="0"/>
      <w:i w:val="0"/>
      <w:sz w:val="18"/>
      <w:u w:val="single"/>
    </w:rPr>
  </w:style>
  <w:style w:type="character" w:customStyle="1" w:styleId="WW8Num734z0">
    <w:name w:val="WW8Num734z0"/>
    <w:rsid w:val="000857D4"/>
    <w:rPr>
      <w:rFonts w:ascii="Arial" w:hAnsi="Arial"/>
      <w:b w:val="0"/>
      <w:i w:val="0"/>
      <w:sz w:val="18"/>
      <w:u w:val="single"/>
    </w:rPr>
  </w:style>
  <w:style w:type="character" w:customStyle="1" w:styleId="WW8Num735z0">
    <w:name w:val="WW8Num735z0"/>
    <w:rsid w:val="000857D4"/>
    <w:rPr>
      <w:rFonts w:ascii="Symbol" w:hAnsi="Symbol"/>
    </w:rPr>
  </w:style>
  <w:style w:type="character" w:customStyle="1" w:styleId="WW8Num736z0">
    <w:name w:val="WW8Num736z0"/>
    <w:rsid w:val="000857D4"/>
    <w:rPr>
      <w:rFonts w:ascii="Symbol" w:hAnsi="Symbol"/>
    </w:rPr>
  </w:style>
  <w:style w:type="character" w:customStyle="1" w:styleId="WW8Num737z0">
    <w:name w:val="WW8Num737z0"/>
    <w:rsid w:val="000857D4"/>
    <w:rPr>
      <w:rFonts w:ascii="Times New Roman" w:hAnsi="Times New Roman"/>
      <w:b w:val="0"/>
      <w:i w:val="0"/>
      <w:sz w:val="22"/>
      <w:u w:val="none"/>
    </w:rPr>
  </w:style>
  <w:style w:type="character" w:customStyle="1" w:styleId="WW8Num738z0">
    <w:name w:val="WW8Num738z0"/>
    <w:rsid w:val="000857D4"/>
    <w:rPr>
      <w:rFonts w:ascii="Wingdings" w:hAnsi="Wingdings"/>
    </w:rPr>
  </w:style>
  <w:style w:type="character" w:customStyle="1" w:styleId="WW8Num739z0">
    <w:name w:val="WW8Num739z0"/>
    <w:rsid w:val="000857D4"/>
    <w:rPr>
      <w:rFonts w:ascii="Arial" w:hAnsi="Arial"/>
      <w:b w:val="0"/>
      <w:i w:val="0"/>
      <w:sz w:val="18"/>
      <w:u w:val="none"/>
    </w:rPr>
  </w:style>
  <w:style w:type="character" w:customStyle="1" w:styleId="WW8Num740z0">
    <w:name w:val="WW8Num740z0"/>
    <w:rsid w:val="000857D4"/>
    <w:rPr>
      <w:rFonts w:ascii="Times New Roman" w:hAnsi="Times New Roman"/>
      <w:b w:val="0"/>
      <w:i w:val="0"/>
      <w:sz w:val="22"/>
      <w:u w:val="none"/>
    </w:rPr>
  </w:style>
  <w:style w:type="character" w:customStyle="1" w:styleId="WW8Num741z0">
    <w:name w:val="WW8Num741z0"/>
    <w:rsid w:val="000857D4"/>
    <w:rPr>
      <w:rFonts w:ascii="Arial" w:hAnsi="Arial"/>
      <w:b w:val="0"/>
      <w:i w:val="0"/>
      <w:sz w:val="18"/>
      <w:u w:val="none"/>
    </w:rPr>
  </w:style>
  <w:style w:type="character" w:customStyle="1" w:styleId="WW8Num746z0">
    <w:name w:val="WW8Num746z0"/>
    <w:rsid w:val="000857D4"/>
    <w:rPr>
      <w:rFonts w:ascii="Arial" w:hAnsi="Arial"/>
      <w:b/>
      <w:i w:val="0"/>
      <w:sz w:val="18"/>
      <w:u w:val="none"/>
    </w:rPr>
  </w:style>
  <w:style w:type="character" w:customStyle="1" w:styleId="WW8Num747z0">
    <w:name w:val="WW8Num747z0"/>
    <w:rsid w:val="000857D4"/>
    <w:rPr>
      <w:b/>
    </w:rPr>
  </w:style>
  <w:style w:type="character" w:customStyle="1" w:styleId="WW8Num748z0">
    <w:name w:val="WW8Num748z0"/>
    <w:rsid w:val="000857D4"/>
    <w:rPr>
      <w:rFonts w:ascii="Symbol" w:hAnsi="Symbol"/>
    </w:rPr>
  </w:style>
  <w:style w:type="character" w:customStyle="1" w:styleId="WW8Num750z0">
    <w:name w:val="WW8Num750z0"/>
    <w:rsid w:val="000857D4"/>
    <w:rPr>
      <w:rFonts w:ascii="Arial" w:hAnsi="Arial"/>
      <w:b w:val="0"/>
      <w:i w:val="0"/>
      <w:sz w:val="18"/>
      <w:u w:val="single"/>
    </w:rPr>
  </w:style>
  <w:style w:type="character" w:customStyle="1" w:styleId="WW8Num751z0">
    <w:name w:val="WW8Num751z0"/>
    <w:rsid w:val="000857D4"/>
    <w:rPr>
      <w:rFonts w:ascii="Arial" w:hAnsi="Arial"/>
      <w:b w:val="0"/>
      <w:i w:val="0"/>
      <w:sz w:val="18"/>
      <w:u w:val="none"/>
    </w:rPr>
  </w:style>
  <w:style w:type="character" w:customStyle="1" w:styleId="WW8Num756z0">
    <w:name w:val="WW8Num756z0"/>
    <w:rsid w:val="000857D4"/>
    <w:rPr>
      <w:rFonts w:ascii="Times New Roman" w:hAnsi="Times New Roman"/>
      <w:b w:val="0"/>
      <w:i w:val="0"/>
      <w:sz w:val="22"/>
      <w:u w:val="none"/>
    </w:rPr>
  </w:style>
  <w:style w:type="character" w:customStyle="1" w:styleId="WW8Num757z0">
    <w:name w:val="WW8Num757z0"/>
    <w:rsid w:val="000857D4"/>
    <w:rPr>
      <w:rFonts w:ascii="Symbol" w:hAnsi="Symbol"/>
      <w:color w:val="auto"/>
    </w:rPr>
  </w:style>
  <w:style w:type="character" w:customStyle="1" w:styleId="WW8Num758z0">
    <w:name w:val="WW8Num758z0"/>
    <w:rsid w:val="000857D4"/>
    <w:rPr>
      <w:rFonts w:ascii="Times New Roman" w:hAnsi="Times New Roman"/>
      <w:b w:val="0"/>
      <w:i w:val="0"/>
      <w:sz w:val="20"/>
      <w:u w:val="none"/>
    </w:rPr>
  </w:style>
  <w:style w:type="character" w:customStyle="1" w:styleId="WW8Num759z0">
    <w:name w:val="WW8Num759z0"/>
    <w:rsid w:val="000857D4"/>
    <w:rPr>
      <w:rFonts w:ascii="Arial" w:hAnsi="Arial"/>
      <w:b/>
      <w:i w:val="0"/>
      <w:sz w:val="18"/>
      <w:u w:val="none"/>
    </w:rPr>
  </w:style>
  <w:style w:type="character" w:customStyle="1" w:styleId="WW8Num760z0">
    <w:name w:val="WW8Num760z0"/>
    <w:rsid w:val="000857D4"/>
    <w:rPr>
      <w:rFonts w:ascii="Arial" w:hAnsi="Arial"/>
      <w:b w:val="0"/>
      <w:i w:val="0"/>
      <w:sz w:val="18"/>
      <w:u w:val="none"/>
    </w:rPr>
  </w:style>
  <w:style w:type="character" w:customStyle="1" w:styleId="WW8Num761z0">
    <w:name w:val="WW8Num761z0"/>
    <w:rsid w:val="000857D4"/>
    <w:rPr>
      <w:rFonts w:ascii="Arial" w:hAnsi="Arial"/>
      <w:b/>
      <w:i w:val="0"/>
      <w:sz w:val="18"/>
      <w:u w:val="none"/>
    </w:rPr>
  </w:style>
  <w:style w:type="character" w:customStyle="1" w:styleId="WW8Num762z0">
    <w:name w:val="WW8Num762z0"/>
    <w:rsid w:val="000857D4"/>
    <w:rPr>
      <w:rFonts w:ascii="Arial" w:hAnsi="Arial"/>
      <w:b w:val="0"/>
      <w:i w:val="0"/>
      <w:sz w:val="18"/>
      <w:u w:val="none"/>
    </w:rPr>
  </w:style>
  <w:style w:type="character" w:customStyle="1" w:styleId="WW8Num763z0">
    <w:name w:val="WW8Num763z0"/>
    <w:rsid w:val="000857D4"/>
    <w:rPr>
      <w:rFonts w:ascii="Times New Roman" w:hAnsi="Times New Roman"/>
      <w:b w:val="0"/>
      <w:i w:val="0"/>
      <w:sz w:val="20"/>
      <w:u w:val="none"/>
    </w:rPr>
  </w:style>
  <w:style w:type="character" w:customStyle="1" w:styleId="WW8Num766z0">
    <w:name w:val="WW8Num766z0"/>
    <w:rsid w:val="000857D4"/>
    <w:rPr>
      <w:rFonts w:ascii="Times New Roman" w:hAnsi="Times New Roman"/>
      <w:b/>
      <w:i w:val="0"/>
      <w:sz w:val="24"/>
      <w:u w:val="none"/>
    </w:rPr>
  </w:style>
  <w:style w:type="character" w:customStyle="1" w:styleId="WW8Num768z0">
    <w:name w:val="WW8Num768z0"/>
    <w:rsid w:val="000857D4"/>
    <w:rPr>
      <w:rFonts w:ascii="Arial" w:hAnsi="Arial"/>
      <w:b w:val="0"/>
      <w:i w:val="0"/>
      <w:sz w:val="18"/>
      <w:u w:val="single"/>
    </w:rPr>
  </w:style>
  <w:style w:type="character" w:customStyle="1" w:styleId="WW8Num769z0">
    <w:name w:val="WW8Num769z0"/>
    <w:rsid w:val="000857D4"/>
    <w:rPr>
      <w:rFonts w:ascii="Arial" w:hAnsi="Arial"/>
      <w:b w:val="0"/>
      <w:i w:val="0"/>
      <w:sz w:val="18"/>
      <w:u w:val="none"/>
    </w:rPr>
  </w:style>
  <w:style w:type="character" w:customStyle="1" w:styleId="WW8Num770z0">
    <w:name w:val="WW8Num770z0"/>
    <w:rsid w:val="000857D4"/>
    <w:rPr>
      <w:rFonts w:ascii="Times New Roman" w:hAnsi="Times New Roman"/>
      <w:b w:val="0"/>
      <w:i w:val="0"/>
      <w:sz w:val="22"/>
      <w:u w:val="none"/>
    </w:rPr>
  </w:style>
  <w:style w:type="character" w:customStyle="1" w:styleId="WW8Num771z0">
    <w:name w:val="WW8Num771z0"/>
    <w:rsid w:val="000857D4"/>
    <w:rPr>
      <w:rFonts w:ascii="Arial" w:hAnsi="Arial"/>
      <w:b/>
      <w:i w:val="0"/>
      <w:sz w:val="18"/>
      <w:u w:val="none"/>
    </w:rPr>
  </w:style>
  <w:style w:type="character" w:customStyle="1" w:styleId="WW8Num772z0">
    <w:name w:val="WW8Num772z0"/>
    <w:rsid w:val="000857D4"/>
    <w:rPr>
      <w:rFonts w:ascii="Times New Roman" w:hAnsi="Times New Roman"/>
      <w:b/>
      <w:i w:val="0"/>
      <w:sz w:val="22"/>
      <w:u w:val="none"/>
    </w:rPr>
  </w:style>
  <w:style w:type="character" w:customStyle="1" w:styleId="WW8Num773z0">
    <w:name w:val="WW8Num773z0"/>
    <w:rsid w:val="000857D4"/>
    <w:rPr>
      <w:rFonts w:ascii="Arial" w:hAnsi="Arial"/>
      <w:b w:val="0"/>
      <w:i w:val="0"/>
      <w:sz w:val="18"/>
      <w:u w:val="none"/>
    </w:rPr>
  </w:style>
  <w:style w:type="character" w:customStyle="1" w:styleId="WW8Num774z0">
    <w:name w:val="WW8Num774z0"/>
    <w:rsid w:val="000857D4"/>
    <w:rPr>
      <w:rFonts w:ascii="Arial" w:hAnsi="Arial"/>
      <w:b w:val="0"/>
      <w:i w:val="0"/>
      <w:sz w:val="18"/>
      <w:u w:val="none"/>
    </w:rPr>
  </w:style>
  <w:style w:type="character" w:customStyle="1" w:styleId="WW8Num777z0">
    <w:name w:val="WW8Num777z0"/>
    <w:rsid w:val="000857D4"/>
    <w:rPr>
      <w:rFonts w:ascii="Times New Roman" w:hAnsi="Times New Roman"/>
      <w:b/>
      <w:i w:val="0"/>
      <w:sz w:val="24"/>
      <w:u w:val="none"/>
    </w:rPr>
  </w:style>
  <w:style w:type="character" w:customStyle="1" w:styleId="WW8Num778z0">
    <w:name w:val="WW8Num778z0"/>
    <w:rsid w:val="000857D4"/>
    <w:rPr>
      <w:rFonts w:ascii="Symbol" w:hAnsi="Symbol"/>
    </w:rPr>
  </w:style>
  <w:style w:type="character" w:customStyle="1" w:styleId="WW8Num779z0">
    <w:name w:val="WW8Num779z0"/>
    <w:rsid w:val="000857D4"/>
    <w:rPr>
      <w:rFonts w:ascii="Wingdings" w:hAnsi="Wingdings"/>
    </w:rPr>
  </w:style>
  <w:style w:type="character" w:customStyle="1" w:styleId="WW8Num780z0">
    <w:name w:val="WW8Num780z0"/>
    <w:rsid w:val="000857D4"/>
    <w:rPr>
      <w:rFonts w:ascii="Times New Roman" w:hAnsi="Times New Roman"/>
      <w:b w:val="0"/>
      <w:i w:val="0"/>
      <w:sz w:val="24"/>
      <w:u w:val="none"/>
    </w:rPr>
  </w:style>
  <w:style w:type="character" w:customStyle="1" w:styleId="WW8Num782z0">
    <w:name w:val="WW8Num782z0"/>
    <w:rsid w:val="000857D4"/>
    <w:rPr>
      <w:rFonts w:ascii="Arial" w:hAnsi="Arial"/>
      <w:b/>
      <w:i w:val="0"/>
      <w:sz w:val="18"/>
      <w:u w:val="none"/>
    </w:rPr>
  </w:style>
  <w:style w:type="character" w:customStyle="1" w:styleId="WW8Num783z0">
    <w:name w:val="WW8Num783z0"/>
    <w:rsid w:val="000857D4"/>
    <w:rPr>
      <w:rFonts w:ascii="Times New Roman" w:hAnsi="Times New Roman"/>
      <w:b/>
      <w:i w:val="0"/>
      <w:sz w:val="20"/>
      <w:u w:val="none"/>
    </w:rPr>
  </w:style>
  <w:style w:type="character" w:customStyle="1" w:styleId="WW8Num784z0">
    <w:name w:val="WW8Num784z0"/>
    <w:rsid w:val="000857D4"/>
    <w:rPr>
      <w:rFonts w:ascii="Times New Roman" w:hAnsi="Times New Roman"/>
      <w:b/>
      <w:i w:val="0"/>
      <w:sz w:val="20"/>
      <w:u w:val="none"/>
    </w:rPr>
  </w:style>
  <w:style w:type="character" w:customStyle="1" w:styleId="WW8Num785z0">
    <w:name w:val="WW8Num785z0"/>
    <w:rsid w:val="000857D4"/>
    <w:rPr>
      <w:rFonts w:ascii="Arial" w:hAnsi="Arial"/>
      <w:b w:val="0"/>
      <w:i w:val="0"/>
      <w:sz w:val="18"/>
      <w:u w:val="none"/>
    </w:rPr>
  </w:style>
  <w:style w:type="character" w:customStyle="1" w:styleId="WW8Num786z0">
    <w:name w:val="WW8Num786z0"/>
    <w:rsid w:val="000857D4"/>
    <w:rPr>
      <w:rFonts w:ascii="Arial" w:hAnsi="Arial"/>
      <w:b w:val="0"/>
      <w:i w:val="0"/>
      <w:sz w:val="18"/>
      <w:u w:val="single"/>
    </w:rPr>
  </w:style>
  <w:style w:type="character" w:customStyle="1" w:styleId="WW8Num787z0">
    <w:name w:val="WW8Num787z0"/>
    <w:rsid w:val="000857D4"/>
    <w:rPr>
      <w:rFonts w:ascii="Arial" w:hAnsi="Arial"/>
      <w:b/>
      <w:i w:val="0"/>
      <w:sz w:val="18"/>
      <w:u w:val="none"/>
    </w:rPr>
  </w:style>
  <w:style w:type="character" w:customStyle="1" w:styleId="WW8Num788z0">
    <w:name w:val="WW8Num788z0"/>
    <w:rsid w:val="000857D4"/>
    <w:rPr>
      <w:rFonts w:ascii="Symbol" w:hAnsi="Symbol"/>
      <w:color w:val="auto"/>
    </w:rPr>
  </w:style>
  <w:style w:type="character" w:customStyle="1" w:styleId="WW8Num789z0">
    <w:name w:val="WW8Num789z0"/>
    <w:rsid w:val="000857D4"/>
    <w:rPr>
      <w:rFonts w:ascii="Times New Roman" w:hAnsi="Times New Roman"/>
      <w:b/>
      <w:i w:val="0"/>
      <w:sz w:val="22"/>
      <w:u w:val="none"/>
    </w:rPr>
  </w:style>
  <w:style w:type="character" w:customStyle="1" w:styleId="WW8Num792z0">
    <w:name w:val="WW8Num792z0"/>
    <w:rsid w:val="000857D4"/>
    <w:rPr>
      <w:rFonts w:ascii="Times New Roman" w:hAnsi="Times New Roman"/>
      <w:b w:val="0"/>
      <w:i w:val="0"/>
      <w:sz w:val="20"/>
      <w:u w:val="none"/>
    </w:rPr>
  </w:style>
  <w:style w:type="character" w:customStyle="1" w:styleId="WW8Num797z0">
    <w:name w:val="WW8Num797z0"/>
    <w:rsid w:val="000857D4"/>
    <w:rPr>
      <w:rFonts w:ascii="Times New Roman" w:hAnsi="Times New Roman"/>
      <w:b/>
      <w:i w:val="0"/>
      <w:sz w:val="20"/>
      <w:u w:val="none"/>
    </w:rPr>
  </w:style>
  <w:style w:type="character" w:customStyle="1" w:styleId="WW8Num798z0">
    <w:name w:val="WW8Num798z0"/>
    <w:rsid w:val="000857D4"/>
    <w:rPr>
      <w:rFonts w:ascii="Symbol" w:hAnsi="Symbol"/>
    </w:rPr>
  </w:style>
  <w:style w:type="character" w:customStyle="1" w:styleId="WW8Num799z0">
    <w:name w:val="WW8Num799z0"/>
    <w:rsid w:val="000857D4"/>
    <w:rPr>
      <w:rFonts w:ascii="Symbol" w:hAnsi="Symbol"/>
    </w:rPr>
  </w:style>
  <w:style w:type="character" w:customStyle="1" w:styleId="WW8Num800z0">
    <w:name w:val="WW8Num800z0"/>
    <w:rsid w:val="000857D4"/>
    <w:rPr>
      <w:rFonts w:ascii="Times New Roman" w:hAnsi="Times New Roman"/>
    </w:rPr>
  </w:style>
  <w:style w:type="character" w:customStyle="1" w:styleId="WW8Num801z0">
    <w:name w:val="WW8Num801z0"/>
    <w:rsid w:val="000857D4"/>
    <w:rPr>
      <w:rFonts w:ascii="Times New Roman" w:hAnsi="Times New Roman"/>
      <w:b w:val="0"/>
      <w:i w:val="0"/>
      <w:sz w:val="20"/>
      <w:u w:val="none"/>
    </w:rPr>
  </w:style>
  <w:style w:type="character" w:customStyle="1" w:styleId="WW8Num804z0">
    <w:name w:val="WW8Num804z0"/>
    <w:rsid w:val="000857D4"/>
    <w:rPr>
      <w:rFonts w:ascii="Arial" w:hAnsi="Arial"/>
      <w:b w:val="0"/>
      <w:i w:val="0"/>
      <w:sz w:val="18"/>
      <w:u w:val="none"/>
    </w:rPr>
  </w:style>
  <w:style w:type="character" w:customStyle="1" w:styleId="WW8Num808z0">
    <w:name w:val="WW8Num808z0"/>
    <w:rsid w:val="000857D4"/>
    <w:rPr>
      <w:rFonts w:ascii="Times New Roman" w:hAnsi="Times New Roman"/>
    </w:rPr>
  </w:style>
  <w:style w:type="character" w:customStyle="1" w:styleId="WW8Num809z0">
    <w:name w:val="WW8Num809z0"/>
    <w:rsid w:val="000857D4"/>
    <w:rPr>
      <w:rFonts w:ascii="Times New Roman" w:hAnsi="Times New Roman"/>
    </w:rPr>
  </w:style>
  <w:style w:type="character" w:customStyle="1" w:styleId="WW8Num810z0">
    <w:name w:val="WW8Num810z0"/>
    <w:rsid w:val="000857D4"/>
    <w:rPr>
      <w:rFonts w:ascii="Arial" w:hAnsi="Arial"/>
      <w:b/>
      <w:i w:val="0"/>
      <w:sz w:val="18"/>
      <w:u w:val="none"/>
    </w:rPr>
  </w:style>
  <w:style w:type="character" w:customStyle="1" w:styleId="WW8Num811z0">
    <w:name w:val="WW8Num811z0"/>
    <w:rsid w:val="000857D4"/>
    <w:rPr>
      <w:rFonts w:ascii="Arial" w:hAnsi="Arial"/>
      <w:b w:val="0"/>
      <w:i w:val="0"/>
      <w:sz w:val="18"/>
      <w:u w:val="none"/>
    </w:rPr>
  </w:style>
  <w:style w:type="character" w:customStyle="1" w:styleId="WW8Num812z0">
    <w:name w:val="WW8Num812z0"/>
    <w:rsid w:val="000857D4"/>
    <w:rPr>
      <w:rFonts w:ascii="Symbol" w:hAnsi="Symbol"/>
    </w:rPr>
  </w:style>
  <w:style w:type="character" w:customStyle="1" w:styleId="WW8Num814z0">
    <w:name w:val="WW8Num814z0"/>
    <w:rsid w:val="000857D4"/>
    <w:rPr>
      <w:rFonts w:ascii="Times New Roman" w:hAnsi="Times New Roman"/>
      <w:b/>
      <w:i w:val="0"/>
      <w:sz w:val="24"/>
      <w:u w:val="none"/>
    </w:rPr>
  </w:style>
  <w:style w:type="character" w:customStyle="1" w:styleId="WW8Num815z0">
    <w:name w:val="WW8Num815z0"/>
    <w:rsid w:val="000857D4"/>
    <w:rPr>
      <w:rFonts w:ascii="Times New Roman" w:hAnsi="Times New Roman"/>
      <w:b/>
      <w:i w:val="0"/>
      <w:sz w:val="24"/>
      <w:u w:val="none"/>
    </w:rPr>
  </w:style>
  <w:style w:type="character" w:customStyle="1" w:styleId="WW8Num816z0">
    <w:name w:val="WW8Num816z0"/>
    <w:rsid w:val="000857D4"/>
    <w:rPr>
      <w:rFonts w:ascii="Arial" w:hAnsi="Arial"/>
      <w:b/>
      <w:i w:val="0"/>
      <w:sz w:val="18"/>
      <w:u w:val="none"/>
    </w:rPr>
  </w:style>
  <w:style w:type="character" w:customStyle="1" w:styleId="WW8Num817z0">
    <w:name w:val="WW8Num817z0"/>
    <w:rsid w:val="000857D4"/>
    <w:rPr>
      <w:rFonts w:ascii="Arial" w:hAnsi="Arial"/>
      <w:b/>
      <w:i w:val="0"/>
      <w:sz w:val="18"/>
      <w:u w:val="none"/>
    </w:rPr>
  </w:style>
  <w:style w:type="character" w:customStyle="1" w:styleId="WW8Num819z0">
    <w:name w:val="WW8Num819z0"/>
    <w:rsid w:val="000857D4"/>
    <w:rPr>
      <w:rFonts w:ascii="Times New Roman" w:hAnsi="Times New Roman"/>
      <w:b w:val="0"/>
      <w:i w:val="0"/>
      <w:sz w:val="20"/>
      <w:u w:val="none"/>
    </w:rPr>
  </w:style>
  <w:style w:type="character" w:customStyle="1" w:styleId="WW8Num820z0">
    <w:name w:val="WW8Num820z0"/>
    <w:rsid w:val="000857D4"/>
    <w:rPr>
      <w:rFonts w:ascii="Arial" w:hAnsi="Arial"/>
      <w:b w:val="0"/>
      <w:i w:val="0"/>
      <w:sz w:val="18"/>
      <w:u w:val="none"/>
    </w:rPr>
  </w:style>
  <w:style w:type="character" w:customStyle="1" w:styleId="WW8Num821z0">
    <w:name w:val="WW8Num821z0"/>
    <w:rsid w:val="000857D4"/>
    <w:rPr>
      <w:rFonts w:ascii="Symbol" w:hAnsi="Symbol"/>
    </w:rPr>
  </w:style>
  <w:style w:type="character" w:customStyle="1" w:styleId="WW8Num823z0">
    <w:name w:val="WW8Num823z0"/>
    <w:rsid w:val="000857D4"/>
    <w:rPr>
      <w:rFonts w:ascii="Symbol" w:hAnsi="Symbol"/>
      <w:color w:val="auto"/>
    </w:rPr>
  </w:style>
  <w:style w:type="character" w:customStyle="1" w:styleId="WW8Num824z0">
    <w:name w:val="WW8Num824z0"/>
    <w:rsid w:val="000857D4"/>
    <w:rPr>
      <w:rFonts w:ascii="Arial" w:hAnsi="Arial"/>
      <w:b/>
      <w:i w:val="0"/>
      <w:sz w:val="18"/>
      <w:u w:val="none"/>
    </w:rPr>
  </w:style>
  <w:style w:type="character" w:customStyle="1" w:styleId="WW8Num825z0">
    <w:name w:val="WW8Num825z0"/>
    <w:rsid w:val="000857D4"/>
    <w:rPr>
      <w:rFonts w:ascii="Arial" w:hAnsi="Arial"/>
      <w:b/>
      <w:i w:val="0"/>
      <w:sz w:val="18"/>
      <w:u w:val="none"/>
    </w:rPr>
  </w:style>
  <w:style w:type="character" w:customStyle="1" w:styleId="WW8Num826z0">
    <w:name w:val="WW8Num826z0"/>
    <w:rsid w:val="000857D4"/>
    <w:rPr>
      <w:rFonts w:ascii="Symbol" w:hAnsi="Symbol"/>
      <w:color w:val="auto"/>
    </w:rPr>
  </w:style>
  <w:style w:type="character" w:customStyle="1" w:styleId="WW8Num827z0">
    <w:name w:val="WW8Num827z0"/>
    <w:rsid w:val="000857D4"/>
    <w:rPr>
      <w:rFonts w:ascii="Times New Roman" w:hAnsi="Times New Roman"/>
      <w:b/>
      <w:i w:val="0"/>
      <w:sz w:val="20"/>
      <w:u w:val="none"/>
    </w:rPr>
  </w:style>
  <w:style w:type="character" w:customStyle="1" w:styleId="WW8Num829z0">
    <w:name w:val="WW8Num829z0"/>
    <w:rsid w:val="000857D4"/>
    <w:rPr>
      <w:rFonts w:ascii="Arial" w:hAnsi="Arial"/>
      <w:b w:val="0"/>
      <w:i w:val="0"/>
      <w:sz w:val="20"/>
      <w:u w:val="none"/>
    </w:rPr>
  </w:style>
  <w:style w:type="character" w:customStyle="1" w:styleId="WW8Num830z0">
    <w:name w:val="WW8Num830z0"/>
    <w:rsid w:val="000857D4"/>
    <w:rPr>
      <w:rFonts w:ascii="Times New Roman" w:hAnsi="Times New Roman"/>
      <w:b/>
      <w:i w:val="0"/>
      <w:sz w:val="24"/>
      <w:u w:val="none"/>
    </w:rPr>
  </w:style>
  <w:style w:type="character" w:customStyle="1" w:styleId="WW8Num834z0">
    <w:name w:val="WW8Num834z0"/>
    <w:rsid w:val="000857D4"/>
    <w:rPr>
      <w:rFonts w:ascii="Times New Roman" w:hAnsi="Times New Roman"/>
    </w:rPr>
  </w:style>
  <w:style w:type="character" w:customStyle="1" w:styleId="WW8Num835z0">
    <w:name w:val="WW8Num835z0"/>
    <w:rsid w:val="000857D4"/>
    <w:rPr>
      <w:rFonts w:ascii="Arial" w:hAnsi="Arial"/>
      <w:b/>
      <w:i w:val="0"/>
      <w:sz w:val="18"/>
      <w:u w:val="none"/>
    </w:rPr>
  </w:style>
  <w:style w:type="character" w:customStyle="1" w:styleId="WW8Num836z0">
    <w:name w:val="WW8Num836z0"/>
    <w:rsid w:val="000857D4"/>
    <w:rPr>
      <w:rFonts w:ascii="Arial" w:hAnsi="Arial"/>
      <w:b w:val="0"/>
      <w:i w:val="0"/>
      <w:sz w:val="18"/>
      <w:u w:val="none"/>
    </w:rPr>
  </w:style>
  <w:style w:type="character" w:customStyle="1" w:styleId="WW8Num838z0">
    <w:name w:val="WW8Num838z0"/>
    <w:rsid w:val="000857D4"/>
    <w:rPr>
      <w:rFonts w:ascii="Symbol" w:hAnsi="Symbol"/>
    </w:rPr>
  </w:style>
  <w:style w:type="character" w:customStyle="1" w:styleId="WW8Num840z0">
    <w:name w:val="WW8Num840z0"/>
    <w:rsid w:val="000857D4"/>
    <w:rPr>
      <w:rFonts w:ascii="Arial" w:hAnsi="Arial"/>
      <w:b w:val="0"/>
      <w:i w:val="0"/>
      <w:sz w:val="20"/>
      <w:u w:val="none"/>
    </w:rPr>
  </w:style>
  <w:style w:type="character" w:customStyle="1" w:styleId="WW8Num841z0">
    <w:name w:val="WW8Num841z0"/>
    <w:rsid w:val="000857D4"/>
    <w:rPr>
      <w:rFonts w:ascii="Arial" w:hAnsi="Arial"/>
      <w:b w:val="0"/>
      <w:i w:val="0"/>
      <w:sz w:val="18"/>
      <w:u w:val="none"/>
    </w:rPr>
  </w:style>
  <w:style w:type="character" w:customStyle="1" w:styleId="WW8Num842z0">
    <w:name w:val="WW8Num842z0"/>
    <w:rsid w:val="000857D4"/>
    <w:rPr>
      <w:rFonts w:ascii="Times New Roman" w:hAnsi="Times New Roman"/>
      <w:b w:val="0"/>
      <w:i w:val="0"/>
      <w:sz w:val="24"/>
      <w:u w:val="none"/>
    </w:rPr>
  </w:style>
  <w:style w:type="character" w:customStyle="1" w:styleId="WW8Num843z0">
    <w:name w:val="WW8Num843z0"/>
    <w:rsid w:val="000857D4"/>
    <w:rPr>
      <w:rFonts w:ascii="Arial" w:hAnsi="Arial"/>
      <w:b w:val="0"/>
      <w:i w:val="0"/>
      <w:sz w:val="18"/>
      <w:u w:val="none"/>
    </w:rPr>
  </w:style>
  <w:style w:type="character" w:customStyle="1" w:styleId="WW8Num844z0">
    <w:name w:val="WW8Num844z0"/>
    <w:rsid w:val="000857D4"/>
    <w:rPr>
      <w:rFonts w:ascii="Symbol" w:hAnsi="Symbol"/>
      <w:color w:val="auto"/>
    </w:rPr>
  </w:style>
  <w:style w:type="character" w:customStyle="1" w:styleId="WW8Num848z0">
    <w:name w:val="WW8Num848z0"/>
    <w:rsid w:val="000857D4"/>
    <w:rPr>
      <w:rFonts w:ascii="Times New Roman" w:hAnsi="Times New Roman"/>
      <w:b w:val="0"/>
      <w:i w:val="0"/>
      <w:sz w:val="24"/>
      <w:u w:val="none"/>
    </w:rPr>
  </w:style>
  <w:style w:type="character" w:customStyle="1" w:styleId="WW8Num849z0">
    <w:name w:val="WW8Num849z0"/>
    <w:rsid w:val="000857D4"/>
    <w:rPr>
      <w:rFonts w:ascii="Arial" w:hAnsi="Arial"/>
      <w:b w:val="0"/>
      <w:i w:val="0"/>
      <w:sz w:val="18"/>
      <w:u w:val="single"/>
    </w:rPr>
  </w:style>
  <w:style w:type="character" w:customStyle="1" w:styleId="WW8Num851z0">
    <w:name w:val="WW8Num851z0"/>
    <w:rsid w:val="000857D4"/>
    <w:rPr>
      <w:rFonts w:ascii="Arial" w:hAnsi="Arial"/>
      <w:b w:val="0"/>
      <w:i w:val="0"/>
      <w:sz w:val="18"/>
      <w:u w:val="none"/>
    </w:rPr>
  </w:style>
  <w:style w:type="character" w:customStyle="1" w:styleId="WW8Num853z0">
    <w:name w:val="WW8Num853z0"/>
    <w:rsid w:val="000857D4"/>
    <w:rPr>
      <w:rFonts w:ascii="Arial" w:hAnsi="Arial"/>
      <w:b/>
      <w:i w:val="0"/>
      <w:sz w:val="18"/>
      <w:u w:val="none"/>
    </w:rPr>
  </w:style>
  <w:style w:type="character" w:customStyle="1" w:styleId="WW8Num854z0">
    <w:name w:val="WW8Num854z0"/>
    <w:rsid w:val="000857D4"/>
    <w:rPr>
      <w:rFonts w:ascii="Times New Roman" w:hAnsi="Times New Roman"/>
      <w:b/>
      <w:i w:val="0"/>
      <w:sz w:val="22"/>
      <w:u w:val="none"/>
    </w:rPr>
  </w:style>
  <w:style w:type="character" w:customStyle="1" w:styleId="WW8Num856z0">
    <w:name w:val="WW8Num856z0"/>
    <w:rsid w:val="000857D4"/>
    <w:rPr>
      <w:rFonts w:ascii="Arial" w:hAnsi="Arial"/>
      <w:b w:val="0"/>
      <w:i w:val="0"/>
      <w:sz w:val="18"/>
      <w:u w:val="none"/>
    </w:rPr>
  </w:style>
  <w:style w:type="character" w:customStyle="1" w:styleId="WW8Num857z0">
    <w:name w:val="WW8Num857z0"/>
    <w:rsid w:val="000857D4"/>
    <w:rPr>
      <w:rFonts w:ascii="Times New Roman" w:hAnsi="Times New Roman"/>
    </w:rPr>
  </w:style>
  <w:style w:type="character" w:customStyle="1" w:styleId="WW8Num859z0">
    <w:name w:val="WW8Num859z0"/>
    <w:rsid w:val="000857D4"/>
    <w:rPr>
      <w:rFonts w:ascii="Arial" w:hAnsi="Arial"/>
      <w:b w:val="0"/>
      <w:i w:val="0"/>
      <w:sz w:val="18"/>
      <w:u w:val="none"/>
    </w:rPr>
  </w:style>
  <w:style w:type="character" w:customStyle="1" w:styleId="WW8Num860z0">
    <w:name w:val="WW8Num860z0"/>
    <w:rsid w:val="000857D4"/>
    <w:rPr>
      <w:rFonts w:ascii="Arial" w:hAnsi="Arial"/>
      <w:b w:val="0"/>
      <w:i w:val="0"/>
      <w:sz w:val="18"/>
      <w:u w:val="none"/>
    </w:rPr>
  </w:style>
  <w:style w:type="character" w:customStyle="1" w:styleId="WW8Num861z0">
    <w:name w:val="WW8Num861z0"/>
    <w:rsid w:val="000857D4"/>
    <w:rPr>
      <w:rFonts w:ascii="Arial" w:hAnsi="Arial"/>
      <w:b w:val="0"/>
      <w:i w:val="0"/>
      <w:sz w:val="18"/>
      <w:u w:val="none"/>
    </w:rPr>
  </w:style>
  <w:style w:type="character" w:customStyle="1" w:styleId="WW8Num862z0">
    <w:name w:val="WW8Num862z0"/>
    <w:rsid w:val="000857D4"/>
    <w:rPr>
      <w:rFonts w:ascii="Arial" w:hAnsi="Arial"/>
      <w:b w:val="0"/>
      <w:i w:val="0"/>
      <w:sz w:val="18"/>
      <w:u w:val="none"/>
    </w:rPr>
  </w:style>
  <w:style w:type="character" w:customStyle="1" w:styleId="WW8Num864z0">
    <w:name w:val="WW8Num864z0"/>
    <w:rsid w:val="000857D4"/>
    <w:rPr>
      <w:rFonts w:ascii="Arial" w:hAnsi="Arial"/>
      <w:b/>
      <w:i w:val="0"/>
      <w:sz w:val="18"/>
      <w:u w:val="none"/>
    </w:rPr>
  </w:style>
  <w:style w:type="character" w:customStyle="1" w:styleId="WW8Num866z0">
    <w:name w:val="WW8Num866z0"/>
    <w:rsid w:val="000857D4"/>
    <w:rPr>
      <w:rFonts w:ascii="Arial" w:hAnsi="Arial"/>
      <w:b w:val="0"/>
      <w:i w:val="0"/>
      <w:sz w:val="18"/>
      <w:u w:val="none"/>
    </w:rPr>
  </w:style>
  <w:style w:type="character" w:customStyle="1" w:styleId="WW8Num867z0">
    <w:name w:val="WW8Num867z0"/>
    <w:rsid w:val="000857D4"/>
    <w:rPr>
      <w:rFonts w:ascii="Symbol" w:hAnsi="Symbol"/>
    </w:rPr>
  </w:style>
  <w:style w:type="character" w:customStyle="1" w:styleId="WW8Num868z0">
    <w:name w:val="WW8Num868z0"/>
    <w:rsid w:val="000857D4"/>
    <w:rPr>
      <w:rFonts w:ascii="Symbol" w:hAnsi="Symbol"/>
      <w:color w:val="auto"/>
    </w:rPr>
  </w:style>
  <w:style w:type="character" w:customStyle="1" w:styleId="WW8Num869z0">
    <w:name w:val="WW8Num869z0"/>
    <w:rsid w:val="000857D4"/>
    <w:rPr>
      <w:rFonts w:ascii="Times New Roman" w:hAnsi="Times New Roman"/>
      <w:b/>
      <w:i w:val="0"/>
      <w:sz w:val="20"/>
      <w:u w:val="none"/>
    </w:rPr>
  </w:style>
  <w:style w:type="character" w:customStyle="1" w:styleId="WW8Num871z0">
    <w:name w:val="WW8Num871z0"/>
    <w:rsid w:val="000857D4"/>
    <w:rPr>
      <w:rFonts w:ascii="Arial" w:hAnsi="Arial"/>
      <w:b/>
      <w:i w:val="0"/>
      <w:sz w:val="18"/>
      <w:u w:val="none"/>
    </w:rPr>
  </w:style>
  <w:style w:type="character" w:customStyle="1" w:styleId="WW8Num873z0">
    <w:name w:val="WW8Num873z0"/>
    <w:rsid w:val="000857D4"/>
    <w:rPr>
      <w:rFonts w:ascii="Arial" w:hAnsi="Arial"/>
      <w:b w:val="0"/>
      <w:i w:val="0"/>
      <w:sz w:val="18"/>
      <w:u w:val="none"/>
    </w:rPr>
  </w:style>
  <w:style w:type="character" w:customStyle="1" w:styleId="WW8Num876z0">
    <w:name w:val="WW8Num876z0"/>
    <w:rsid w:val="000857D4"/>
    <w:rPr>
      <w:rFonts w:ascii="Arial" w:hAnsi="Arial"/>
      <w:b w:val="0"/>
      <w:i w:val="0"/>
      <w:sz w:val="18"/>
      <w:u w:val="none"/>
    </w:rPr>
  </w:style>
  <w:style w:type="character" w:customStyle="1" w:styleId="WW8Num878z0">
    <w:name w:val="WW8Num878z0"/>
    <w:rsid w:val="000857D4"/>
    <w:rPr>
      <w:rFonts w:ascii="Arial" w:hAnsi="Arial"/>
      <w:b/>
      <w:i w:val="0"/>
      <w:sz w:val="18"/>
      <w:u w:val="none"/>
    </w:rPr>
  </w:style>
  <w:style w:type="character" w:customStyle="1" w:styleId="WW8Num879z0">
    <w:name w:val="WW8Num879z0"/>
    <w:rsid w:val="000857D4"/>
    <w:rPr>
      <w:b/>
    </w:rPr>
  </w:style>
  <w:style w:type="character" w:customStyle="1" w:styleId="WW8Num880z0">
    <w:name w:val="WW8Num880z0"/>
    <w:rsid w:val="000857D4"/>
    <w:rPr>
      <w:rFonts w:ascii="Symbol" w:hAnsi="Symbol"/>
    </w:rPr>
  </w:style>
  <w:style w:type="character" w:customStyle="1" w:styleId="WW8Num880z1">
    <w:name w:val="WW8Num880z1"/>
    <w:rsid w:val="000857D4"/>
    <w:rPr>
      <w:rFonts w:ascii="Courier New" w:hAnsi="Courier New"/>
    </w:rPr>
  </w:style>
  <w:style w:type="character" w:customStyle="1" w:styleId="WW8Num880z2">
    <w:name w:val="WW8Num880z2"/>
    <w:rsid w:val="000857D4"/>
    <w:rPr>
      <w:rFonts w:ascii="Wingdings" w:hAnsi="Wingdings"/>
    </w:rPr>
  </w:style>
  <w:style w:type="character" w:customStyle="1" w:styleId="WW8Num881z0">
    <w:name w:val="WW8Num881z0"/>
    <w:rsid w:val="000857D4"/>
    <w:rPr>
      <w:rFonts w:ascii="Arial" w:hAnsi="Arial"/>
      <w:b/>
      <w:i w:val="0"/>
      <w:sz w:val="18"/>
      <w:u w:val="none"/>
    </w:rPr>
  </w:style>
  <w:style w:type="character" w:customStyle="1" w:styleId="WW8Num883z0">
    <w:name w:val="WW8Num883z0"/>
    <w:rsid w:val="000857D4"/>
    <w:rPr>
      <w:rFonts w:ascii="Times New Roman" w:hAnsi="Times New Roman"/>
      <w:b/>
      <w:i w:val="0"/>
      <w:sz w:val="20"/>
      <w:u w:val="none"/>
    </w:rPr>
  </w:style>
  <w:style w:type="character" w:customStyle="1" w:styleId="WW8Num885z0">
    <w:name w:val="WW8Num885z0"/>
    <w:rsid w:val="000857D4"/>
    <w:rPr>
      <w:rFonts w:ascii="Arial" w:hAnsi="Arial"/>
      <w:b w:val="0"/>
      <w:i w:val="0"/>
      <w:sz w:val="18"/>
      <w:u w:val="none"/>
    </w:rPr>
  </w:style>
  <w:style w:type="character" w:customStyle="1" w:styleId="WW8Num886z0">
    <w:name w:val="WW8Num886z0"/>
    <w:rsid w:val="000857D4"/>
    <w:rPr>
      <w:rFonts w:ascii="Times New Roman" w:hAnsi="Times New Roman"/>
      <w:b/>
      <w:i w:val="0"/>
      <w:sz w:val="22"/>
      <w:u w:val="none"/>
    </w:rPr>
  </w:style>
  <w:style w:type="character" w:customStyle="1" w:styleId="WW8Num887z0">
    <w:name w:val="WW8Num887z0"/>
    <w:rsid w:val="000857D4"/>
    <w:rPr>
      <w:rFonts w:ascii="Times New Roman" w:hAnsi="Times New Roman"/>
      <w:b w:val="0"/>
      <w:i w:val="0"/>
      <w:sz w:val="24"/>
      <w:u w:val="none"/>
    </w:rPr>
  </w:style>
  <w:style w:type="character" w:customStyle="1" w:styleId="WW8Num888z0">
    <w:name w:val="WW8Num888z0"/>
    <w:rsid w:val="000857D4"/>
    <w:rPr>
      <w:rFonts w:ascii="Times New Roman" w:hAnsi="Times New Roman"/>
      <w:b/>
      <w:i w:val="0"/>
      <w:sz w:val="20"/>
      <w:u w:val="none"/>
    </w:rPr>
  </w:style>
  <w:style w:type="character" w:customStyle="1" w:styleId="WW8Num889z0">
    <w:name w:val="WW8Num889z0"/>
    <w:rsid w:val="000857D4"/>
    <w:rPr>
      <w:rFonts w:ascii="Symbol" w:hAnsi="Symbol"/>
    </w:rPr>
  </w:style>
  <w:style w:type="character" w:customStyle="1" w:styleId="WW8Num889z1">
    <w:name w:val="WW8Num889z1"/>
    <w:rsid w:val="000857D4"/>
    <w:rPr>
      <w:rFonts w:ascii="Courier New" w:hAnsi="Courier New"/>
    </w:rPr>
  </w:style>
  <w:style w:type="character" w:customStyle="1" w:styleId="WW8Num889z2">
    <w:name w:val="WW8Num889z2"/>
    <w:rsid w:val="000857D4"/>
    <w:rPr>
      <w:rFonts w:ascii="Wingdings" w:hAnsi="Wingdings"/>
    </w:rPr>
  </w:style>
  <w:style w:type="character" w:customStyle="1" w:styleId="WW8Num891z0">
    <w:name w:val="WW8Num891z0"/>
    <w:rsid w:val="000857D4"/>
    <w:rPr>
      <w:rFonts w:ascii="Times New Roman" w:hAnsi="Times New Roman"/>
      <w:b w:val="0"/>
      <w:i w:val="0"/>
      <w:sz w:val="24"/>
      <w:u w:val="none"/>
    </w:rPr>
  </w:style>
  <w:style w:type="character" w:customStyle="1" w:styleId="WW8Num892z0">
    <w:name w:val="WW8Num892z0"/>
    <w:rsid w:val="000857D4"/>
    <w:rPr>
      <w:rFonts w:ascii="Times New Roman" w:hAnsi="Times New Roman"/>
      <w:b/>
      <w:i w:val="0"/>
      <w:sz w:val="24"/>
      <w:u w:val="none"/>
    </w:rPr>
  </w:style>
  <w:style w:type="character" w:customStyle="1" w:styleId="WW8Num893z0">
    <w:name w:val="WW8Num893z0"/>
    <w:rsid w:val="000857D4"/>
    <w:rPr>
      <w:rFonts w:ascii="Arial" w:hAnsi="Arial"/>
      <w:b/>
      <w:i w:val="0"/>
      <w:sz w:val="18"/>
      <w:u w:val="none"/>
    </w:rPr>
  </w:style>
  <w:style w:type="character" w:customStyle="1" w:styleId="WW8Num894z0">
    <w:name w:val="WW8Num894z0"/>
    <w:rsid w:val="000857D4"/>
    <w:rPr>
      <w:rFonts w:ascii="Arial" w:hAnsi="Arial"/>
      <w:b/>
      <w:i w:val="0"/>
      <w:sz w:val="18"/>
      <w:u w:val="none"/>
    </w:rPr>
  </w:style>
  <w:style w:type="character" w:customStyle="1" w:styleId="WW8Num896z0">
    <w:name w:val="WW8Num896z0"/>
    <w:rsid w:val="000857D4"/>
    <w:rPr>
      <w:rFonts w:ascii="Times New Roman" w:hAnsi="Times New Roman"/>
      <w:b w:val="0"/>
      <w:i w:val="0"/>
      <w:sz w:val="22"/>
      <w:u w:val="none"/>
    </w:rPr>
  </w:style>
  <w:style w:type="character" w:customStyle="1" w:styleId="WW8Num897z0">
    <w:name w:val="WW8Num897z0"/>
    <w:rsid w:val="000857D4"/>
    <w:rPr>
      <w:rFonts w:ascii="Times New Roman" w:hAnsi="Times New Roman"/>
      <w:b/>
      <w:i w:val="0"/>
      <w:sz w:val="24"/>
      <w:u w:val="none"/>
    </w:rPr>
  </w:style>
  <w:style w:type="character" w:customStyle="1" w:styleId="WW8Num900z0">
    <w:name w:val="WW8Num900z0"/>
    <w:rsid w:val="000857D4"/>
    <w:rPr>
      <w:rFonts w:ascii="Arial" w:hAnsi="Arial"/>
      <w:b/>
      <w:i w:val="0"/>
      <w:sz w:val="18"/>
      <w:u w:val="none"/>
    </w:rPr>
  </w:style>
  <w:style w:type="character" w:customStyle="1" w:styleId="WW8Num901z0">
    <w:name w:val="WW8Num901z0"/>
    <w:rsid w:val="000857D4"/>
    <w:rPr>
      <w:rFonts w:ascii="Times New Roman" w:hAnsi="Times New Roman"/>
      <w:b/>
      <w:i w:val="0"/>
      <w:sz w:val="20"/>
      <w:u w:val="none"/>
    </w:rPr>
  </w:style>
  <w:style w:type="character" w:customStyle="1" w:styleId="WW8Num903z0">
    <w:name w:val="WW8Num903z0"/>
    <w:rsid w:val="000857D4"/>
    <w:rPr>
      <w:rFonts w:ascii="Symbol" w:hAnsi="Symbol"/>
      <w:color w:val="auto"/>
    </w:rPr>
  </w:style>
  <w:style w:type="character" w:customStyle="1" w:styleId="WW8Num905z0">
    <w:name w:val="WW8Num905z0"/>
    <w:rsid w:val="000857D4"/>
    <w:rPr>
      <w:rFonts w:ascii="Times New Roman" w:hAnsi="Times New Roman"/>
      <w:b w:val="0"/>
      <w:i w:val="0"/>
      <w:sz w:val="24"/>
      <w:u w:val="none"/>
    </w:rPr>
  </w:style>
  <w:style w:type="character" w:customStyle="1" w:styleId="WW8Num906z0">
    <w:name w:val="WW8Num906z0"/>
    <w:rsid w:val="000857D4"/>
    <w:rPr>
      <w:rFonts w:ascii="Arial" w:hAnsi="Arial"/>
      <w:b w:val="0"/>
      <w:i w:val="0"/>
      <w:sz w:val="18"/>
      <w:u w:val="none"/>
    </w:rPr>
  </w:style>
  <w:style w:type="character" w:customStyle="1" w:styleId="WW8Num907z0">
    <w:name w:val="WW8Num907z0"/>
    <w:rsid w:val="000857D4"/>
    <w:rPr>
      <w:rFonts w:ascii="Arial" w:hAnsi="Arial"/>
      <w:b w:val="0"/>
      <w:i w:val="0"/>
      <w:sz w:val="20"/>
      <w:u w:val="none"/>
    </w:rPr>
  </w:style>
  <w:style w:type="character" w:customStyle="1" w:styleId="WW8Num909z0">
    <w:name w:val="WW8Num909z0"/>
    <w:rsid w:val="000857D4"/>
    <w:rPr>
      <w:rFonts w:ascii="Arial" w:hAnsi="Arial"/>
      <w:b w:val="0"/>
      <w:i w:val="0"/>
      <w:sz w:val="18"/>
      <w:u w:val="none"/>
    </w:rPr>
  </w:style>
  <w:style w:type="character" w:customStyle="1" w:styleId="WW8Num911z0">
    <w:name w:val="WW8Num911z0"/>
    <w:rsid w:val="000857D4"/>
    <w:rPr>
      <w:rFonts w:ascii="Symbol" w:hAnsi="Symbol"/>
    </w:rPr>
  </w:style>
  <w:style w:type="character" w:customStyle="1" w:styleId="WW8Num913z0">
    <w:name w:val="WW8Num913z0"/>
    <w:rsid w:val="000857D4"/>
    <w:rPr>
      <w:rFonts w:ascii="Arial" w:hAnsi="Arial"/>
      <w:b/>
      <w:i w:val="0"/>
      <w:sz w:val="18"/>
      <w:u w:val="none"/>
    </w:rPr>
  </w:style>
  <w:style w:type="character" w:customStyle="1" w:styleId="WW8Num914z0">
    <w:name w:val="WW8Num914z0"/>
    <w:rsid w:val="000857D4"/>
    <w:rPr>
      <w:rFonts w:ascii="Symbol" w:hAnsi="Symbol"/>
    </w:rPr>
  </w:style>
  <w:style w:type="character" w:customStyle="1" w:styleId="WW8Num918z0">
    <w:name w:val="WW8Num918z0"/>
    <w:rsid w:val="000857D4"/>
    <w:rPr>
      <w:rFonts w:ascii="Arial" w:hAnsi="Arial"/>
      <w:b/>
      <w:i w:val="0"/>
      <w:sz w:val="18"/>
      <w:u w:val="none"/>
    </w:rPr>
  </w:style>
  <w:style w:type="character" w:customStyle="1" w:styleId="WW8Num919z0">
    <w:name w:val="WW8Num919z0"/>
    <w:rsid w:val="000857D4"/>
    <w:rPr>
      <w:rFonts w:ascii="Arial" w:hAnsi="Arial"/>
      <w:b/>
      <w:i w:val="0"/>
      <w:sz w:val="18"/>
      <w:u w:val="none"/>
    </w:rPr>
  </w:style>
  <w:style w:type="character" w:customStyle="1" w:styleId="WW8Num920z0">
    <w:name w:val="WW8Num920z0"/>
    <w:rsid w:val="000857D4"/>
    <w:rPr>
      <w:rFonts w:ascii="Symbol" w:hAnsi="Symbol"/>
      <w:color w:val="auto"/>
    </w:rPr>
  </w:style>
  <w:style w:type="character" w:customStyle="1" w:styleId="WW8Num922z0">
    <w:name w:val="WW8Num922z0"/>
    <w:rsid w:val="000857D4"/>
    <w:rPr>
      <w:rFonts w:ascii="Arial" w:hAnsi="Arial"/>
      <w:b w:val="0"/>
      <w:i w:val="0"/>
      <w:sz w:val="18"/>
      <w:u w:val="none"/>
    </w:rPr>
  </w:style>
  <w:style w:type="character" w:customStyle="1" w:styleId="WW8Num926z0">
    <w:name w:val="WW8Num926z0"/>
    <w:rsid w:val="000857D4"/>
    <w:rPr>
      <w:rFonts w:ascii="Symbol" w:hAnsi="Symbol"/>
    </w:rPr>
  </w:style>
  <w:style w:type="character" w:customStyle="1" w:styleId="WW8Num927z0">
    <w:name w:val="WW8Num927z0"/>
    <w:rsid w:val="000857D4"/>
    <w:rPr>
      <w:rFonts w:ascii="Symbol" w:hAnsi="Symbol"/>
    </w:rPr>
  </w:style>
  <w:style w:type="character" w:customStyle="1" w:styleId="WW8Num927z1">
    <w:name w:val="WW8Num927z1"/>
    <w:rsid w:val="000857D4"/>
    <w:rPr>
      <w:rFonts w:ascii="Courier New" w:hAnsi="Courier New"/>
    </w:rPr>
  </w:style>
  <w:style w:type="character" w:customStyle="1" w:styleId="WW8Num927z2">
    <w:name w:val="WW8Num927z2"/>
    <w:rsid w:val="000857D4"/>
    <w:rPr>
      <w:rFonts w:ascii="Wingdings" w:hAnsi="Wingdings"/>
    </w:rPr>
  </w:style>
  <w:style w:type="character" w:customStyle="1" w:styleId="WW8Num928z0">
    <w:name w:val="WW8Num928z0"/>
    <w:rsid w:val="000857D4"/>
    <w:rPr>
      <w:rFonts w:ascii="Arial" w:hAnsi="Arial"/>
      <w:b/>
      <w:i w:val="0"/>
      <w:sz w:val="18"/>
      <w:u w:val="none"/>
    </w:rPr>
  </w:style>
  <w:style w:type="character" w:customStyle="1" w:styleId="WW8Num929z0">
    <w:name w:val="WW8Num929z0"/>
    <w:rsid w:val="000857D4"/>
    <w:rPr>
      <w:rFonts w:ascii="Arial" w:hAnsi="Arial"/>
      <w:b/>
      <w:i w:val="0"/>
      <w:sz w:val="18"/>
      <w:u w:val="none"/>
    </w:rPr>
  </w:style>
  <w:style w:type="character" w:customStyle="1" w:styleId="WW8Num930z0">
    <w:name w:val="WW8Num930z0"/>
    <w:rsid w:val="000857D4"/>
    <w:rPr>
      <w:rFonts w:ascii="Arial" w:hAnsi="Arial"/>
      <w:b/>
      <w:i w:val="0"/>
      <w:sz w:val="18"/>
      <w:u w:val="none"/>
    </w:rPr>
  </w:style>
  <w:style w:type="character" w:customStyle="1" w:styleId="WW8Num931z0">
    <w:name w:val="WW8Num931z0"/>
    <w:rsid w:val="000857D4"/>
    <w:rPr>
      <w:rFonts w:ascii="Arial" w:hAnsi="Arial"/>
      <w:b w:val="0"/>
      <w:i w:val="0"/>
      <w:sz w:val="18"/>
      <w:u w:val="none"/>
    </w:rPr>
  </w:style>
  <w:style w:type="character" w:customStyle="1" w:styleId="WW8Num932z0">
    <w:name w:val="WW8Num932z0"/>
    <w:rsid w:val="000857D4"/>
    <w:rPr>
      <w:rFonts w:ascii="Times New Roman" w:hAnsi="Times New Roman"/>
      <w:b w:val="0"/>
      <w:i w:val="0"/>
      <w:sz w:val="20"/>
      <w:u w:val="none"/>
    </w:rPr>
  </w:style>
  <w:style w:type="character" w:customStyle="1" w:styleId="WW8Num933z0">
    <w:name w:val="WW8Num933z0"/>
    <w:rsid w:val="000857D4"/>
    <w:rPr>
      <w:rFonts w:ascii="Symbol" w:hAnsi="Symbol"/>
    </w:rPr>
  </w:style>
  <w:style w:type="character" w:customStyle="1" w:styleId="WW8Num934z0">
    <w:name w:val="WW8Num934z0"/>
    <w:rsid w:val="000857D4"/>
    <w:rPr>
      <w:rFonts w:ascii="Arial" w:hAnsi="Arial"/>
      <w:b/>
      <w:i w:val="0"/>
      <w:sz w:val="18"/>
      <w:u w:val="none"/>
    </w:rPr>
  </w:style>
  <w:style w:type="character" w:customStyle="1" w:styleId="WW8Num935z0">
    <w:name w:val="WW8Num935z0"/>
    <w:rsid w:val="000857D4"/>
    <w:rPr>
      <w:rFonts w:ascii="Arial" w:hAnsi="Arial"/>
      <w:b w:val="0"/>
      <w:i w:val="0"/>
      <w:sz w:val="18"/>
      <w:u w:val="none"/>
    </w:rPr>
  </w:style>
  <w:style w:type="character" w:customStyle="1" w:styleId="WW8Num938z0">
    <w:name w:val="WW8Num938z0"/>
    <w:rsid w:val="000857D4"/>
    <w:rPr>
      <w:rFonts w:ascii="Times New Roman" w:hAnsi="Times New Roman"/>
      <w:b w:val="0"/>
      <w:i w:val="0"/>
      <w:sz w:val="20"/>
      <w:u w:val="none"/>
    </w:rPr>
  </w:style>
  <w:style w:type="character" w:customStyle="1" w:styleId="WW8Num939z0">
    <w:name w:val="WW8Num939z0"/>
    <w:rsid w:val="000857D4"/>
    <w:rPr>
      <w:rFonts w:ascii="Wingdings" w:hAnsi="Wingdings"/>
    </w:rPr>
  </w:style>
  <w:style w:type="character" w:customStyle="1" w:styleId="WW8Num940z0">
    <w:name w:val="WW8Num940z0"/>
    <w:rsid w:val="000857D4"/>
    <w:rPr>
      <w:rFonts w:ascii="Times New Roman" w:hAnsi="Times New Roman"/>
      <w:b/>
      <w:i w:val="0"/>
      <w:sz w:val="24"/>
      <w:u w:val="none"/>
    </w:rPr>
  </w:style>
  <w:style w:type="character" w:customStyle="1" w:styleId="WW8Num941z0">
    <w:name w:val="WW8Num941z0"/>
    <w:rsid w:val="000857D4"/>
    <w:rPr>
      <w:rFonts w:ascii="Symbol" w:hAnsi="Symbol"/>
    </w:rPr>
  </w:style>
  <w:style w:type="character" w:customStyle="1" w:styleId="WW8Num942z0">
    <w:name w:val="WW8Num942z0"/>
    <w:rsid w:val="000857D4"/>
    <w:rPr>
      <w:rFonts w:ascii="Arial" w:hAnsi="Arial"/>
      <w:b w:val="0"/>
      <w:i w:val="0"/>
      <w:sz w:val="20"/>
      <w:u w:val="none"/>
    </w:rPr>
  </w:style>
  <w:style w:type="character" w:customStyle="1" w:styleId="WW8Num943z0">
    <w:name w:val="WW8Num943z0"/>
    <w:rsid w:val="000857D4"/>
    <w:rPr>
      <w:rFonts w:ascii="Times New Roman" w:hAnsi="Times New Roman"/>
      <w:b w:val="0"/>
      <w:i w:val="0"/>
      <w:sz w:val="20"/>
      <w:u w:val="none"/>
    </w:rPr>
  </w:style>
  <w:style w:type="character" w:customStyle="1" w:styleId="WW8Num944z0">
    <w:name w:val="WW8Num944z0"/>
    <w:rsid w:val="000857D4"/>
    <w:rPr>
      <w:rFonts w:ascii="Arial" w:hAnsi="Arial"/>
      <w:b w:val="0"/>
      <w:i w:val="0"/>
      <w:sz w:val="18"/>
      <w:u w:val="none"/>
    </w:rPr>
  </w:style>
  <w:style w:type="character" w:customStyle="1" w:styleId="WW8Num945z0">
    <w:name w:val="WW8Num945z0"/>
    <w:rsid w:val="000857D4"/>
    <w:rPr>
      <w:rFonts w:ascii="Symbol" w:hAnsi="Symbol"/>
    </w:rPr>
  </w:style>
  <w:style w:type="character" w:customStyle="1" w:styleId="WW8Num946z0">
    <w:name w:val="WW8Num946z0"/>
    <w:rsid w:val="000857D4"/>
    <w:rPr>
      <w:rFonts w:ascii="Times New Roman" w:hAnsi="Times New Roman"/>
      <w:b/>
      <w:i w:val="0"/>
      <w:sz w:val="20"/>
      <w:u w:val="none"/>
    </w:rPr>
  </w:style>
  <w:style w:type="character" w:customStyle="1" w:styleId="WW8Num947z0">
    <w:name w:val="WW8Num947z0"/>
    <w:rsid w:val="000857D4"/>
    <w:rPr>
      <w:rFonts w:ascii="Times New Roman" w:hAnsi="Times New Roman"/>
      <w:b/>
      <w:i w:val="0"/>
      <w:sz w:val="20"/>
      <w:u w:val="none"/>
    </w:rPr>
  </w:style>
  <w:style w:type="character" w:customStyle="1" w:styleId="WW8Num948z0">
    <w:name w:val="WW8Num948z0"/>
    <w:rsid w:val="000857D4"/>
    <w:rPr>
      <w:rFonts w:ascii="Times New Roman" w:hAnsi="Times New Roman"/>
      <w:b/>
      <w:i w:val="0"/>
      <w:sz w:val="20"/>
      <w:u w:val="none"/>
    </w:rPr>
  </w:style>
  <w:style w:type="character" w:customStyle="1" w:styleId="WW8Num949z0">
    <w:name w:val="WW8Num949z0"/>
    <w:rsid w:val="000857D4"/>
    <w:rPr>
      <w:rFonts w:ascii="Arial" w:hAnsi="Arial"/>
      <w:b w:val="0"/>
      <w:i w:val="0"/>
      <w:sz w:val="18"/>
      <w:u w:val="none"/>
    </w:rPr>
  </w:style>
  <w:style w:type="character" w:customStyle="1" w:styleId="WW8Num950z0">
    <w:name w:val="WW8Num950z0"/>
    <w:rsid w:val="000857D4"/>
    <w:rPr>
      <w:rFonts w:ascii="Symbol" w:hAnsi="Symbol"/>
    </w:rPr>
  </w:style>
  <w:style w:type="character" w:customStyle="1" w:styleId="WW8Num951z0">
    <w:name w:val="WW8Num951z0"/>
    <w:rsid w:val="000857D4"/>
    <w:rPr>
      <w:rFonts w:ascii="Arial" w:hAnsi="Arial"/>
      <w:b/>
      <w:i w:val="0"/>
      <w:sz w:val="18"/>
      <w:u w:val="none"/>
    </w:rPr>
  </w:style>
  <w:style w:type="character" w:customStyle="1" w:styleId="WW8Num952z0">
    <w:name w:val="WW8Num952z0"/>
    <w:rsid w:val="000857D4"/>
    <w:rPr>
      <w:rFonts w:ascii="Symbol" w:hAnsi="Symbol"/>
      <w:color w:val="auto"/>
    </w:rPr>
  </w:style>
  <w:style w:type="character" w:customStyle="1" w:styleId="WW8Num953z0">
    <w:name w:val="WW8Num953z0"/>
    <w:rsid w:val="000857D4"/>
    <w:rPr>
      <w:rFonts w:ascii="Arial" w:hAnsi="Arial"/>
      <w:b w:val="0"/>
      <w:i w:val="0"/>
      <w:sz w:val="18"/>
      <w:u w:val="none"/>
    </w:rPr>
  </w:style>
  <w:style w:type="character" w:customStyle="1" w:styleId="WW8Num957z0">
    <w:name w:val="WW8Num957z0"/>
    <w:rsid w:val="000857D4"/>
    <w:rPr>
      <w:rFonts w:ascii="Arial" w:hAnsi="Arial"/>
      <w:b w:val="0"/>
      <w:i w:val="0"/>
      <w:sz w:val="20"/>
      <w:u w:val="none"/>
    </w:rPr>
  </w:style>
  <w:style w:type="character" w:customStyle="1" w:styleId="WW8Num959z0">
    <w:name w:val="WW8Num959z0"/>
    <w:rsid w:val="000857D4"/>
    <w:rPr>
      <w:rFonts w:ascii="Arial" w:hAnsi="Arial"/>
      <w:b w:val="0"/>
      <w:i w:val="0"/>
      <w:sz w:val="18"/>
      <w:u w:val="none"/>
    </w:rPr>
  </w:style>
  <w:style w:type="character" w:customStyle="1" w:styleId="WW8Num960z0">
    <w:name w:val="WW8Num960z0"/>
    <w:rsid w:val="000857D4"/>
    <w:rPr>
      <w:rFonts w:ascii="Arial" w:hAnsi="Arial"/>
      <w:b w:val="0"/>
      <w:i w:val="0"/>
      <w:sz w:val="18"/>
      <w:u w:val="none"/>
    </w:rPr>
  </w:style>
  <w:style w:type="character" w:customStyle="1" w:styleId="WW8Num961z0">
    <w:name w:val="WW8Num961z0"/>
    <w:rsid w:val="000857D4"/>
    <w:rPr>
      <w:rFonts w:ascii="Times New Roman" w:hAnsi="Times New Roman"/>
      <w:b w:val="0"/>
      <w:i w:val="0"/>
      <w:sz w:val="22"/>
      <w:u w:val="none"/>
    </w:rPr>
  </w:style>
  <w:style w:type="character" w:customStyle="1" w:styleId="WW8Num962z0">
    <w:name w:val="WW8Num962z0"/>
    <w:rsid w:val="000857D4"/>
    <w:rPr>
      <w:rFonts w:ascii="Arial" w:hAnsi="Arial"/>
      <w:b/>
      <w:i w:val="0"/>
      <w:sz w:val="18"/>
      <w:u w:val="none"/>
    </w:rPr>
  </w:style>
  <w:style w:type="character" w:customStyle="1" w:styleId="WW8Num963z0">
    <w:name w:val="WW8Num963z0"/>
    <w:rsid w:val="000857D4"/>
    <w:rPr>
      <w:rFonts w:ascii="Times New Roman" w:hAnsi="Times New Roman"/>
    </w:rPr>
  </w:style>
  <w:style w:type="character" w:customStyle="1" w:styleId="WW8Num964z0">
    <w:name w:val="WW8Num964z0"/>
    <w:rsid w:val="000857D4"/>
    <w:rPr>
      <w:rFonts w:ascii="Times New Roman" w:hAnsi="Times New Roman"/>
      <w:b w:val="0"/>
      <w:i w:val="0"/>
      <w:sz w:val="20"/>
      <w:u w:val="none"/>
    </w:rPr>
  </w:style>
  <w:style w:type="character" w:customStyle="1" w:styleId="WW8Num967z0">
    <w:name w:val="WW8Num967z0"/>
    <w:rsid w:val="000857D4"/>
    <w:rPr>
      <w:rFonts w:ascii="Arial" w:hAnsi="Arial"/>
      <w:b w:val="0"/>
      <w:i w:val="0"/>
      <w:sz w:val="18"/>
      <w:u w:val="none"/>
    </w:rPr>
  </w:style>
  <w:style w:type="character" w:customStyle="1" w:styleId="WW8Num968z0">
    <w:name w:val="WW8Num968z0"/>
    <w:rsid w:val="000857D4"/>
    <w:rPr>
      <w:rFonts w:ascii="Arial" w:hAnsi="Arial"/>
      <w:b w:val="0"/>
      <w:i w:val="0"/>
      <w:sz w:val="18"/>
      <w:u w:val="single"/>
    </w:rPr>
  </w:style>
  <w:style w:type="character" w:customStyle="1" w:styleId="WW8Num970z0">
    <w:name w:val="WW8Num970z0"/>
    <w:rsid w:val="000857D4"/>
    <w:rPr>
      <w:rFonts w:ascii="Symbol" w:hAnsi="Symbol"/>
      <w:color w:val="auto"/>
    </w:rPr>
  </w:style>
  <w:style w:type="character" w:customStyle="1" w:styleId="WW8Num974z0">
    <w:name w:val="WW8Num974z0"/>
    <w:rsid w:val="000857D4"/>
    <w:rPr>
      <w:rFonts w:ascii="Times New Roman" w:hAnsi="Times New Roman"/>
      <w:b/>
      <w:i w:val="0"/>
      <w:sz w:val="24"/>
      <w:u w:val="none"/>
    </w:rPr>
  </w:style>
  <w:style w:type="character" w:customStyle="1" w:styleId="WW8Num976z0">
    <w:name w:val="WW8Num976z0"/>
    <w:rsid w:val="000857D4"/>
    <w:rPr>
      <w:rFonts w:ascii="Arial" w:hAnsi="Arial"/>
      <w:b w:val="0"/>
      <w:i w:val="0"/>
      <w:sz w:val="18"/>
      <w:u w:val="none"/>
    </w:rPr>
  </w:style>
  <w:style w:type="character" w:customStyle="1" w:styleId="WW8Num978z0">
    <w:name w:val="WW8Num978z0"/>
    <w:rsid w:val="000857D4"/>
    <w:rPr>
      <w:rFonts w:ascii="Times New Roman" w:hAnsi="Times New Roman"/>
      <w:b/>
      <w:i w:val="0"/>
      <w:sz w:val="20"/>
      <w:u w:val="none"/>
    </w:rPr>
  </w:style>
  <w:style w:type="character" w:customStyle="1" w:styleId="WW8Num979z0">
    <w:name w:val="WW8Num979z0"/>
    <w:rsid w:val="000857D4"/>
    <w:rPr>
      <w:rFonts w:ascii="Arial" w:hAnsi="Arial"/>
      <w:b/>
      <w:i w:val="0"/>
      <w:sz w:val="18"/>
      <w:u w:val="none"/>
    </w:rPr>
  </w:style>
  <w:style w:type="character" w:customStyle="1" w:styleId="WW8Num980z0">
    <w:name w:val="WW8Num980z0"/>
    <w:rsid w:val="000857D4"/>
    <w:rPr>
      <w:rFonts w:ascii="Symbol" w:hAnsi="Symbol"/>
      <w:color w:val="auto"/>
    </w:rPr>
  </w:style>
  <w:style w:type="character" w:customStyle="1" w:styleId="WW8Num981z0">
    <w:name w:val="WW8Num981z0"/>
    <w:rsid w:val="000857D4"/>
    <w:rPr>
      <w:rFonts w:ascii="Times New Roman" w:hAnsi="Times New Roman"/>
      <w:b/>
      <w:i w:val="0"/>
      <w:sz w:val="20"/>
      <w:u w:val="none"/>
    </w:rPr>
  </w:style>
  <w:style w:type="character" w:customStyle="1" w:styleId="WW8Num983z0">
    <w:name w:val="WW8Num983z0"/>
    <w:rsid w:val="000857D4"/>
    <w:rPr>
      <w:rFonts w:ascii="Arial" w:hAnsi="Arial"/>
      <w:b w:val="0"/>
      <w:i w:val="0"/>
      <w:sz w:val="18"/>
      <w:u w:val="none"/>
    </w:rPr>
  </w:style>
  <w:style w:type="character" w:customStyle="1" w:styleId="WW8Num984z0">
    <w:name w:val="WW8Num984z0"/>
    <w:rsid w:val="000857D4"/>
    <w:rPr>
      <w:rFonts w:ascii="Symbol" w:hAnsi="Symbol"/>
    </w:rPr>
  </w:style>
  <w:style w:type="character" w:customStyle="1" w:styleId="WW8Num985z0">
    <w:name w:val="WW8Num985z0"/>
    <w:rsid w:val="000857D4"/>
    <w:rPr>
      <w:rFonts w:ascii="Times New Roman" w:hAnsi="Times New Roman"/>
      <w:b w:val="0"/>
      <w:i w:val="0"/>
      <w:sz w:val="24"/>
      <w:u w:val="none"/>
    </w:rPr>
  </w:style>
  <w:style w:type="character" w:customStyle="1" w:styleId="WW8Num986z0">
    <w:name w:val="WW8Num986z0"/>
    <w:rsid w:val="000857D4"/>
    <w:rPr>
      <w:rFonts w:ascii="Arial" w:hAnsi="Arial"/>
      <w:b/>
      <w:i w:val="0"/>
      <w:sz w:val="18"/>
      <w:u w:val="none"/>
    </w:rPr>
  </w:style>
  <w:style w:type="character" w:customStyle="1" w:styleId="WW8Num987z0">
    <w:name w:val="WW8Num987z0"/>
    <w:rsid w:val="000857D4"/>
    <w:rPr>
      <w:rFonts w:ascii="Arial" w:hAnsi="Arial"/>
      <w:b w:val="0"/>
      <w:i w:val="0"/>
      <w:sz w:val="18"/>
      <w:u w:val="none"/>
    </w:rPr>
  </w:style>
  <w:style w:type="character" w:customStyle="1" w:styleId="WW8Num988z0">
    <w:name w:val="WW8Num988z0"/>
    <w:rsid w:val="000857D4"/>
    <w:rPr>
      <w:rFonts w:ascii="Times New Roman" w:hAnsi="Times New Roman"/>
      <w:b/>
      <w:i w:val="0"/>
      <w:sz w:val="20"/>
      <w:u w:val="none"/>
    </w:rPr>
  </w:style>
  <w:style w:type="character" w:customStyle="1" w:styleId="WW8Num989z0">
    <w:name w:val="WW8Num989z0"/>
    <w:rsid w:val="000857D4"/>
    <w:rPr>
      <w:rFonts w:ascii="Arial" w:hAnsi="Arial"/>
      <w:b w:val="0"/>
      <w:i w:val="0"/>
      <w:sz w:val="18"/>
      <w:u w:val="none"/>
    </w:rPr>
  </w:style>
  <w:style w:type="character" w:customStyle="1" w:styleId="WW8Num990z0">
    <w:name w:val="WW8Num990z0"/>
    <w:rsid w:val="000857D4"/>
    <w:rPr>
      <w:rFonts w:ascii="Times New Roman" w:hAnsi="Times New Roman"/>
      <w:b w:val="0"/>
      <w:i w:val="0"/>
      <w:sz w:val="22"/>
      <w:u w:val="none"/>
    </w:rPr>
  </w:style>
  <w:style w:type="character" w:customStyle="1" w:styleId="WW8Num992z0">
    <w:name w:val="WW8Num992z0"/>
    <w:rsid w:val="000857D4"/>
    <w:rPr>
      <w:rFonts w:ascii="Times New Roman" w:hAnsi="Times New Roman"/>
      <w:b/>
      <w:i w:val="0"/>
      <w:sz w:val="22"/>
      <w:u w:val="none"/>
    </w:rPr>
  </w:style>
  <w:style w:type="character" w:customStyle="1" w:styleId="WW8Num993z0">
    <w:name w:val="WW8Num993z0"/>
    <w:rsid w:val="000857D4"/>
    <w:rPr>
      <w:rFonts w:ascii="Times New Roman" w:hAnsi="Times New Roman"/>
    </w:rPr>
  </w:style>
  <w:style w:type="character" w:customStyle="1" w:styleId="WW8Num994z0">
    <w:name w:val="WW8Num994z0"/>
    <w:rsid w:val="000857D4"/>
    <w:rPr>
      <w:rFonts w:ascii="Times New Roman" w:hAnsi="Times New Roman"/>
      <w:b w:val="0"/>
      <w:i w:val="0"/>
      <w:sz w:val="20"/>
      <w:u w:val="none"/>
    </w:rPr>
  </w:style>
  <w:style w:type="character" w:customStyle="1" w:styleId="WW8Num995z0">
    <w:name w:val="WW8Num995z0"/>
    <w:rsid w:val="000857D4"/>
    <w:rPr>
      <w:rFonts w:ascii="Arial" w:hAnsi="Arial"/>
      <w:b/>
      <w:i w:val="0"/>
      <w:sz w:val="18"/>
      <w:u w:val="none"/>
    </w:rPr>
  </w:style>
  <w:style w:type="character" w:customStyle="1" w:styleId="WW8Num996z0">
    <w:name w:val="WW8Num996z0"/>
    <w:rsid w:val="000857D4"/>
    <w:rPr>
      <w:b/>
    </w:rPr>
  </w:style>
  <w:style w:type="character" w:customStyle="1" w:styleId="WW8Num998z0">
    <w:name w:val="WW8Num998z0"/>
    <w:rsid w:val="000857D4"/>
    <w:rPr>
      <w:rFonts w:ascii="Arial" w:hAnsi="Arial"/>
      <w:b w:val="0"/>
      <w:i w:val="0"/>
      <w:sz w:val="18"/>
      <w:u w:val="none"/>
    </w:rPr>
  </w:style>
  <w:style w:type="character" w:customStyle="1" w:styleId="WW8Num999z0">
    <w:name w:val="WW8Num999z0"/>
    <w:rsid w:val="000857D4"/>
    <w:rPr>
      <w:rFonts w:ascii="Symbol" w:hAnsi="Symbol"/>
    </w:rPr>
  </w:style>
  <w:style w:type="character" w:customStyle="1" w:styleId="WW8Num1477z0">
    <w:name w:val="WW8Num1477z0"/>
    <w:rsid w:val="000857D4"/>
    <w:rPr>
      <w:rFonts w:ascii="Times New Roman" w:hAnsi="Times New Roman"/>
      <w:b/>
      <w:i w:val="0"/>
      <w:sz w:val="22"/>
      <w:u w:val="none"/>
    </w:rPr>
  </w:style>
  <w:style w:type="character" w:customStyle="1" w:styleId="WW8Num1479z0">
    <w:name w:val="WW8Num1479z0"/>
    <w:rsid w:val="000857D4"/>
    <w:rPr>
      <w:rFonts w:ascii="Symbol" w:hAnsi="Symbol"/>
    </w:rPr>
  </w:style>
  <w:style w:type="character" w:customStyle="1" w:styleId="WW8Num1480z0">
    <w:name w:val="WW8Num1480z0"/>
    <w:rsid w:val="000857D4"/>
    <w:rPr>
      <w:rFonts w:ascii="Arial" w:hAnsi="Arial"/>
      <w:b w:val="0"/>
      <w:i w:val="0"/>
      <w:sz w:val="18"/>
      <w:u w:val="none"/>
    </w:rPr>
  </w:style>
  <w:style w:type="character" w:customStyle="1" w:styleId="WW8Num1483z0">
    <w:name w:val="WW8Num1483z0"/>
    <w:rsid w:val="000857D4"/>
    <w:rPr>
      <w:rFonts w:ascii="Times New Roman" w:hAnsi="Times New Roman"/>
      <w:b/>
      <w:i w:val="0"/>
      <w:sz w:val="20"/>
      <w:u w:val="none"/>
    </w:rPr>
  </w:style>
  <w:style w:type="character" w:customStyle="1" w:styleId="WW8Num1484z0">
    <w:name w:val="WW8Num1484z0"/>
    <w:rsid w:val="000857D4"/>
    <w:rPr>
      <w:rFonts w:ascii="Arial" w:hAnsi="Arial"/>
      <w:b/>
      <w:i w:val="0"/>
      <w:sz w:val="18"/>
      <w:u w:val="none"/>
    </w:rPr>
  </w:style>
  <w:style w:type="character" w:customStyle="1" w:styleId="WW8Num1486z0">
    <w:name w:val="WW8Num1486z0"/>
    <w:rsid w:val="000857D4"/>
    <w:rPr>
      <w:rFonts w:ascii="Symbol" w:hAnsi="Symbol"/>
      <w:b w:val="0"/>
      <w:i w:val="0"/>
      <w:color w:val="auto"/>
      <w:sz w:val="20"/>
    </w:rPr>
  </w:style>
  <w:style w:type="character" w:customStyle="1" w:styleId="WW8Num1487z0">
    <w:name w:val="WW8Num1487z0"/>
    <w:rsid w:val="000857D4"/>
    <w:rPr>
      <w:rFonts w:ascii="Times New Roman" w:hAnsi="Times New Roman"/>
      <w:b w:val="0"/>
      <w:i w:val="0"/>
      <w:sz w:val="20"/>
      <w:u w:val="none"/>
    </w:rPr>
  </w:style>
  <w:style w:type="character" w:customStyle="1" w:styleId="WW8Num1488z0">
    <w:name w:val="WW8Num1488z0"/>
    <w:rsid w:val="000857D4"/>
    <w:rPr>
      <w:rFonts w:ascii="Arial" w:hAnsi="Arial"/>
      <w:b w:val="0"/>
      <w:i w:val="0"/>
      <w:sz w:val="18"/>
      <w:u w:val="none"/>
    </w:rPr>
  </w:style>
  <w:style w:type="character" w:customStyle="1" w:styleId="WW8Num1489z0">
    <w:name w:val="WW8Num1489z0"/>
    <w:rsid w:val="000857D4"/>
    <w:rPr>
      <w:rFonts w:ascii="Arial" w:hAnsi="Arial"/>
      <w:b/>
      <w:i w:val="0"/>
      <w:sz w:val="18"/>
      <w:u w:val="none"/>
    </w:rPr>
  </w:style>
  <w:style w:type="character" w:customStyle="1" w:styleId="WW8Num1491z0">
    <w:name w:val="WW8Num1491z0"/>
    <w:rsid w:val="000857D4"/>
    <w:rPr>
      <w:b/>
    </w:rPr>
  </w:style>
  <w:style w:type="character" w:customStyle="1" w:styleId="WW8Num1492z0">
    <w:name w:val="WW8Num1492z0"/>
    <w:rsid w:val="000857D4"/>
    <w:rPr>
      <w:rFonts w:ascii="Arial" w:hAnsi="Arial"/>
      <w:b w:val="0"/>
      <w:i w:val="0"/>
      <w:sz w:val="18"/>
      <w:u w:val="none"/>
    </w:rPr>
  </w:style>
  <w:style w:type="character" w:customStyle="1" w:styleId="WW8Num1493z0">
    <w:name w:val="WW8Num1493z0"/>
    <w:rsid w:val="000857D4"/>
    <w:rPr>
      <w:rFonts w:ascii="Arial" w:hAnsi="Arial"/>
      <w:b/>
      <w:i w:val="0"/>
      <w:sz w:val="18"/>
      <w:u w:val="none"/>
    </w:rPr>
  </w:style>
  <w:style w:type="character" w:customStyle="1" w:styleId="WW8Num1495z0">
    <w:name w:val="WW8Num1495z0"/>
    <w:rsid w:val="000857D4"/>
    <w:rPr>
      <w:rFonts w:ascii="Arial" w:hAnsi="Arial"/>
      <w:b/>
      <w:i w:val="0"/>
      <w:sz w:val="18"/>
      <w:u w:val="none"/>
    </w:rPr>
  </w:style>
  <w:style w:type="character" w:customStyle="1" w:styleId="WW8Num1496z0">
    <w:name w:val="WW8Num1496z0"/>
    <w:rsid w:val="000857D4"/>
    <w:rPr>
      <w:rFonts w:ascii="Symbol" w:hAnsi="Symbol"/>
    </w:rPr>
  </w:style>
  <w:style w:type="character" w:customStyle="1" w:styleId="WW8Num1497z0">
    <w:name w:val="WW8Num1497z0"/>
    <w:rsid w:val="000857D4"/>
    <w:rPr>
      <w:rFonts w:ascii="Times New Roman" w:hAnsi="Times New Roman"/>
      <w:sz w:val="20"/>
    </w:rPr>
  </w:style>
  <w:style w:type="character" w:customStyle="1" w:styleId="WW8Num1498z0">
    <w:name w:val="WW8Num1498z0"/>
    <w:rsid w:val="000857D4"/>
    <w:rPr>
      <w:rFonts w:ascii="Times New Roman" w:hAnsi="Times New Roman"/>
      <w:b w:val="0"/>
      <w:i w:val="0"/>
      <w:sz w:val="24"/>
      <w:u w:val="none"/>
    </w:rPr>
  </w:style>
  <w:style w:type="character" w:customStyle="1" w:styleId="WW8Num1500z0">
    <w:name w:val="WW8Num1500z0"/>
    <w:rsid w:val="000857D4"/>
    <w:rPr>
      <w:rFonts w:ascii="Arial" w:hAnsi="Arial"/>
      <w:b w:val="0"/>
      <w:i w:val="0"/>
      <w:sz w:val="18"/>
      <w:u w:val="none"/>
    </w:rPr>
  </w:style>
  <w:style w:type="character" w:customStyle="1" w:styleId="WW8Num1501z0">
    <w:name w:val="WW8Num1501z0"/>
    <w:rsid w:val="000857D4"/>
    <w:rPr>
      <w:rFonts w:ascii="Symbol" w:hAnsi="Symbol"/>
    </w:rPr>
  </w:style>
  <w:style w:type="character" w:customStyle="1" w:styleId="WW8Num1502z0">
    <w:name w:val="WW8Num1502z0"/>
    <w:rsid w:val="000857D4"/>
    <w:rPr>
      <w:rFonts w:ascii="Symbol" w:hAnsi="Symbol"/>
      <w:color w:val="auto"/>
    </w:rPr>
  </w:style>
  <w:style w:type="character" w:customStyle="1" w:styleId="WW8Num1503z0">
    <w:name w:val="WW8Num1503z0"/>
    <w:rsid w:val="000857D4"/>
    <w:rPr>
      <w:rFonts w:ascii="Symbol" w:hAnsi="Symbol"/>
      <w:color w:val="auto"/>
    </w:rPr>
  </w:style>
  <w:style w:type="character" w:customStyle="1" w:styleId="WW8Num1504z0">
    <w:name w:val="WW8Num1504z0"/>
    <w:rsid w:val="000857D4"/>
    <w:rPr>
      <w:rFonts w:ascii="Arial" w:hAnsi="Arial"/>
      <w:b w:val="0"/>
      <w:i w:val="0"/>
      <w:sz w:val="18"/>
      <w:u w:val="none"/>
    </w:rPr>
  </w:style>
  <w:style w:type="character" w:customStyle="1" w:styleId="WW8Num1506z0">
    <w:name w:val="WW8Num1506z0"/>
    <w:rsid w:val="000857D4"/>
    <w:rPr>
      <w:rFonts w:ascii="Arial" w:hAnsi="Arial"/>
      <w:b/>
      <w:i w:val="0"/>
      <w:sz w:val="18"/>
      <w:u w:val="none"/>
    </w:rPr>
  </w:style>
  <w:style w:type="character" w:customStyle="1" w:styleId="WW8Num1509z0">
    <w:name w:val="WW8Num1509z0"/>
    <w:rsid w:val="000857D4"/>
    <w:rPr>
      <w:rFonts w:ascii="Arial" w:hAnsi="Arial"/>
      <w:b/>
      <w:i w:val="0"/>
      <w:sz w:val="18"/>
      <w:u w:val="none"/>
    </w:rPr>
  </w:style>
  <w:style w:type="character" w:customStyle="1" w:styleId="WW8Num1511z0">
    <w:name w:val="WW8Num1511z0"/>
    <w:rsid w:val="000857D4"/>
    <w:rPr>
      <w:u w:val="single"/>
    </w:rPr>
  </w:style>
  <w:style w:type="character" w:customStyle="1" w:styleId="WW8Num1512z0">
    <w:name w:val="WW8Num1512z0"/>
    <w:rsid w:val="000857D4"/>
    <w:rPr>
      <w:rFonts w:ascii="Times New Roman" w:hAnsi="Times New Roman"/>
      <w:b/>
      <w:i w:val="0"/>
      <w:sz w:val="20"/>
      <w:u w:val="none"/>
    </w:rPr>
  </w:style>
  <w:style w:type="character" w:customStyle="1" w:styleId="WW8Num1513z0">
    <w:name w:val="WW8Num1513z0"/>
    <w:rsid w:val="000857D4"/>
    <w:rPr>
      <w:rFonts w:ascii="Symbol" w:hAnsi="Symbol"/>
    </w:rPr>
  </w:style>
  <w:style w:type="character" w:customStyle="1" w:styleId="WW8Num1514z0">
    <w:name w:val="WW8Num1514z0"/>
    <w:rsid w:val="000857D4"/>
    <w:rPr>
      <w:rFonts w:ascii="Arial" w:hAnsi="Arial"/>
      <w:b w:val="0"/>
      <w:i w:val="0"/>
      <w:sz w:val="18"/>
      <w:u w:val="none"/>
    </w:rPr>
  </w:style>
  <w:style w:type="character" w:customStyle="1" w:styleId="WW8Num1517z0">
    <w:name w:val="WW8Num1517z0"/>
    <w:rsid w:val="000857D4"/>
    <w:rPr>
      <w:rFonts w:ascii="Wingdings" w:hAnsi="Wingdings"/>
    </w:rPr>
  </w:style>
  <w:style w:type="character" w:customStyle="1" w:styleId="WW8Num1518z0">
    <w:name w:val="WW8Num1518z0"/>
    <w:rsid w:val="000857D4"/>
    <w:rPr>
      <w:rFonts w:ascii="Arial" w:hAnsi="Arial"/>
      <w:b/>
      <w:i w:val="0"/>
      <w:sz w:val="18"/>
      <w:u w:val="none"/>
    </w:rPr>
  </w:style>
  <w:style w:type="character" w:customStyle="1" w:styleId="WW8Num1519z0">
    <w:name w:val="WW8Num1519z0"/>
    <w:rsid w:val="000857D4"/>
    <w:rPr>
      <w:rFonts w:ascii="Arial" w:hAnsi="Arial"/>
      <w:b/>
      <w:i w:val="0"/>
      <w:sz w:val="18"/>
      <w:u w:val="none"/>
    </w:rPr>
  </w:style>
  <w:style w:type="character" w:customStyle="1" w:styleId="WW8Num1520z0">
    <w:name w:val="WW8Num1520z0"/>
    <w:rsid w:val="000857D4"/>
    <w:rPr>
      <w:rFonts w:ascii="Arial" w:hAnsi="Arial"/>
      <w:b w:val="0"/>
      <w:i w:val="0"/>
      <w:sz w:val="18"/>
      <w:u w:val="none"/>
    </w:rPr>
  </w:style>
  <w:style w:type="character" w:customStyle="1" w:styleId="WW8Num1521z0">
    <w:name w:val="WW8Num1521z0"/>
    <w:rsid w:val="000857D4"/>
    <w:rPr>
      <w:rFonts w:ascii="Times New Roman" w:hAnsi="Times New Roman"/>
      <w:b/>
      <w:i w:val="0"/>
      <w:sz w:val="20"/>
      <w:u w:val="none"/>
    </w:rPr>
  </w:style>
  <w:style w:type="character" w:customStyle="1" w:styleId="WW8Num1522z0">
    <w:name w:val="WW8Num1522z0"/>
    <w:rsid w:val="000857D4"/>
    <w:rPr>
      <w:rFonts w:ascii="Arial" w:hAnsi="Arial"/>
      <w:b w:val="0"/>
      <w:i w:val="0"/>
      <w:sz w:val="18"/>
      <w:u w:val="none"/>
    </w:rPr>
  </w:style>
  <w:style w:type="character" w:customStyle="1" w:styleId="WW8Num1523z0">
    <w:name w:val="WW8Num1523z0"/>
    <w:rsid w:val="000857D4"/>
    <w:rPr>
      <w:rFonts w:ascii="Symbol" w:hAnsi="Symbol"/>
    </w:rPr>
  </w:style>
  <w:style w:type="character" w:customStyle="1" w:styleId="WW8Num1523z1">
    <w:name w:val="WW8Num1523z1"/>
    <w:rsid w:val="000857D4"/>
    <w:rPr>
      <w:rFonts w:ascii="Courier New" w:hAnsi="Courier New"/>
    </w:rPr>
  </w:style>
  <w:style w:type="character" w:customStyle="1" w:styleId="WW8Num1523z2">
    <w:name w:val="WW8Num1523z2"/>
    <w:rsid w:val="000857D4"/>
    <w:rPr>
      <w:rFonts w:ascii="Wingdings" w:hAnsi="Wingdings"/>
    </w:rPr>
  </w:style>
  <w:style w:type="character" w:customStyle="1" w:styleId="WW8Num1524z0">
    <w:name w:val="WW8Num1524z0"/>
    <w:rsid w:val="000857D4"/>
    <w:rPr>
      <w:rFonts w:ascii="Arial" w:hAnsi="Arial"/>
      <w:b w:val="0"/>
      <w:i w:val="0"/>
      <w:sz w:val="18"/>
      <w:u w:val="none"/>
    </w:rPr>
  </w:style>
  <w:style w:type="character" w:customStyle="1" w:styleId="WW8Num1528z0">
    <w:name w:val="WW8Num1528z0"/>
    <w:rsid w:val="000857D4"/>
    <w:rPr>
      <w:rFonts w:ascii="Times New Roman" w:hAnsi="Times New Roman"/>
      <w:b/>
      <w:i w:val="0"/>
      <w:sz w:val="20"/>
      <w:u w:val="none"/>
    </w:rPr>
  </w:style>
  <w:style w:type="character" w:customStyle="1" w:styleId="WW8Num1529z0">
    <w:name w:val="WW8Num1529z0"/>
    <w:rsid w:val="000857D4"/>
    <w:rPr>
      <w:rFonts w:ascii="Arial" w:hAnsi="Arial"/>
      <w:b/>
      <w:i w:val="0"/>
      <w:sz w:val="18"/>
      <w:u w:val="none"/>
    </w:rPr>
  </w:style>
  <w:style w:type="character" w:customStyle="1" w:styleId="WW8Num1531z0">
    <w:name w:val="WW8Num1531z0"/>
    <w:rsid w:val="000857D4"/>
    <w:rPr>
      <w:rFonts w:ascii="Times New Roman" w:hAnsi="Times New Roman"/>
      <w:b/>
      <w:i w:val="0"/>
      <w:sz w:val="24"/>
      <w:u w:val="none"/>
    </w:rPr>
  </w:style>
  <w:style w:type="character" w:customStyle="1" w:styleId="WW8Num1532z0">
    <w:name w:val="WW8Num1532z0"/>
    <w:rsid w:val="000857D4"/>
    <w:rPr>
      <w:rFonts w:ascii="Times New Roman" w:hAnsi="Times New Roman"/>
      <w:b/>
      <w:i w:val="0"/>
      <w:sz w:val="20"/>
      <w:u w:val="none"/>
    </w:rPr>
  </w:style>
  <w:style w:type="character" w:customStyle="1" w:styleId="WW8Num1533z0">
    <w:name w:val="WW8Num1533z0"/>
    <w:rsid w:val="000857D4"/>
    <w:rPr>
      <w:rFonts w:ascii="Arial" w:hAnsi="Arial"/>
      <w:b/>
      <w:i w:val="0"/>
      <w:sz w:val="18"/>
      <w:u w:val="none"/>
    </w:rPr>
  </w:style>
  <w:style w:type="character" w:customStyle="1" w:styleId="WW8Num1535z0">
    <w:name w:val="WW8Num1535z0"/>
    <w:rsid w:val="000857D4"/>
    <w:rPr>
      <w:rFonts w:ascii="Arial" w:hAnsi="Arial"/>
      <w:b w:val="0"/>
      <w:i w:val="0"/>
      <w:sz w:val="18"/>
      <w:u w:val="none"/>
    </w:rPr>
  </w:style>
  <w:style w:type="character" w:customStyle="1" w:styleId="WW8Num1536z0">
    <w:name w:val="WW8Num1536z0"/>
    <w:rsid w:val="000857D4"/>
    <w:rPr>
      <w:rFonts w:ascii="Times New Roman" w:hAnsi="Times New Roman"/>
    </w:rPr>
  </w:style>
  <w:style w:type="character" w:customStyle="1" w:styleId="WW8Num1541z0">
    <w:name w:val="WW8Num1541z0"/>
    <w:rsid w:val="000857D4"/>
    <w:rPr>
      <w:rFonts w:ascii="Times New Roman" w:hAnsi="Times New Roman"/>
      <w:b w:val="0"/>
      <w:i w:val="0"/>
      <w:sz w:val="22"/>
      <w:u w:val="none"/>
    </w:rPr>
  </w:style>
  <w:style w:type="character" w:customStyle="1" w:styleId="WW8Num1543z0">
    <w:name w:val="WW8Num1543z0"/>
    <w:rsid w:val="000857D4"/>
    <w:rPr>
      <w:rFonts w:ascii="Arial" w:hAnsi="Arial"/>
      <w:b w:val="0"/>
      <w:i w:val="0"/>
      <w:sz w:val="18"/>
      <w:u w:val="none"/>
    </w:rPr>
  </w:style>
  <w:style w:type="character" w:customStyle="1" w:styleId="WW8Num1544z0">
    <w:name w:val="WW8Num1544z0"/>
    <w:rsid w:val="000857D4"/>
    <w:rPr>
      <w:rFonts w:ascii="Arial" w:hAnsi="Arial"/>
      <w:b w:val="0"/>
      <w:i w:val="0"/>
      <w:sz w:val="18"/>
      <w:u w:val="none"/>
    </w:rPr>
  </w:style>
  <w:style w:type="character" w:customStyle="1" w:styleId="WW8Num1547z0">
    <w:name w:val="WW8Num1547z0"/>
    <w:rsid w:val="000857D4"/>
    <w:rPr>
      <w:rFonts w:ascii="Arial" w:hAnsi="Arial"/>
      <w:b/>
      <w:i w:val="0"/>
      <w:sz w:val="18"/>
      <w:u w:val="none"/>
    </w:rPr>
  </w:style>
  <w:style w:type="character" w:customStyle="1" w:styleId="WW8Num1549z0">
    <w:name w:val="WW8Num1549z0"/>
    <w:rsid w:val="000857D4"/>
    <w:rPr>
      <w:rFonts w:ascii="Symbol" w:hAnsi="Symbol"/>
    </w:rPr>
  </w:style>
  <w:style w:type="character" w:customStyle="1" w:styleId="WW8Num1549z1">
    <w:name w:val="WW8Num1549z1"/>
    <w:rsid w:val="000857D4"/>
    <w:rPr>
      <w:rFonts w:ascii="Courier New" w:hAnsi="Courier New"/>
    </w:rPr>
  </w:style>
  <w:style w:type="character" w:customStyle="1" w:styleId="WW8Num1549z2">
    <w:name w:val="WW8Num1549z2"/>
    <w:rsid w:val="000857D4"/>
    <w:rPr>
      <w:rFonts w:ascii="Wingdings" w:hAnsi="Wingdings"/>
    </w:rPr>
  </w:style>
  <w:style w:type="character" w:customStyle="1" w:styleId="WW8Num1550z0">
    <w:name w:val="WW8Num1550z0"/>
    <w:rsid w:val="000857D4"/>
    <w:rPr>
      <w:rFonts w:ascii="Symbol" w:hAnsi="Symbol"/>
    </w:rPr>
  </w:style>
  <w:style w:type="character" w:customStyle="1" w:styleId="WW8Num1550z4">
    <w:name w:val="WW8Num1550z4"/>
    <w:rsid w:val="000857D4"/>
    <w:rPr>
      <w:rFonts w:ascii="Courier New" w:hAnsi="Courier New"/>
    </w:rPr>
  </w:style>
  <w:style w:type="character" w:customStyle="1" w:styleId="WW8Num1550z5">
    <w:name w:val="WW8Num1550z5"/>
    <w:rsid w:val="000857D4"/>
    <w:rPr>
      <w:rFonts w:ascii="Wingdings" w:hAnsi="Wingdings"/>
    </w:rPr>
  </w:style>
  <w:style w:type="character" w:customStyle="1" w:styleId="WW8Num1553z0">
    <w:name w:val="WW8Num1553z0"/>
    <w:rsid w:val="000857D4"/>
    <w:rPr>
      <w:rFonts w:ascii="Arial" w:hAnsi="Arial"/>
      <w:b w:val="0"/>
      <w:i w:val="0"/>
      <w:sz w:val="18"/>
      <w:u w:val="none"/>
    </w:rPr>
  </w:style>
  <w:style w:type="character" w:customStyle="1" w:styleId="WW8Num1556z0">
    <w:name w:val="WW8Num1556z0"/>
    <w:rsid w:val="000857D4"/>
    <w:rPr>
      <w:rFonts w:ascii="Arial" w:hAnsi="Arial"/>
      <w:b w:val="0"/>
      <w:i w:val="0"/>
      <w:sz w:val="18"/>
      <w:u w:val="none"/>
    </w:rPr>
  </w:style>
  <w:style w:type="character" w:customStyle="1" w:styleId="WW8Num1557z0">
    <w:name w:val="WW8Num1557z0"/>
    <w:rsid w:val="000857D4"/>
    <w:rPr>
      <w:rFonts w:ascii="Times New Roman" w:hAnsi="Times New Roman"/>
      <w:b w:val="0"/>
      <w:i w:val="0"/>
      <w:sz w:val="24"/>
      <w:u w:val="none"/>
    </w:rPr>
  </w:style>
  <w:style w:type="character" w:customStyle="1" w:styleId="WW8Num1558z0">
    <w:name w:val="WW8Num1558z0"/>
    <w:rsid w:val="000857D4"/>
    <w:rPr>
      <w:rFonts w:ascii="Symbol" w:hAnsi="Symbol"/>
    </w:rPr>
  </w:style>
  <w:style w:type="character" w:customStyle="1" w:styleId="WW8Num1559z0">
    <w:name w:val="WW8Num1559z0"/>
    <w:rsid w:val="000857D4"/>
    <w:rPr>
      <w:rFonts w:ascii="Arial" w:hAnsi="Arial"/>
      <w:b w:val="0"/>
      <w:i w:val="0"/>
      <w:sz w:val="18"/>
      <w:u w:val="none"/>
    </w:rPr>
  </w:style>
  <w:style w:type="character" w:customStyle="1" w:styleId="WW8Num1560z0">
    <w:name w:val="WW8Num1560z0"/>
    <w:rsid w:val="000857D4"/>
    <w:rPr>
      <w:rFonts w:ascii="Arial" w:hAnsi="Arial"/>
      <w:b w:val="0"/>
      <w:i w:val="0"/>
      <w:sz w:val="18"/>
      <w:u w:val="none"/>
    </w:rPr>
  </w:style>
  <w:style w:type="character" w:customStyle="1" w:styleId="WW8Num1561z0">
    <w:name w:val="WW8Num1561z0"/>
    <w:rsid w:val="000857D4"/>
    <w:rPr>
      <w:rFonts w:ascii="Arial" w:hAnsi="Arial"/>
      <w:b w:val="0"/>
      <w:i w:val="0"/>
      <w:sz w:val="18"/>
      <w:u w:val="single"/>
    </w:rPr>
  </w:style>
  <w:style w:type="character" w:customStyle="1" w:styleId="WW8Num1563z0">
    <w:name w:val="WW8Num1563z0"/>
    <w:rsid w:val="000857D4"/>
    <w:rPr>
      <w:rFonts w:ascii="Arial" w:hAnsi="Arial"/>
      <w:b w:val="0"/>
      <w:i w:val="0"/>
      <w:sz w:val="18"/>
      <w:u w:val="none"/>
    </w:rPr>
  </w:style>
  <w:style w:type="character" w:customStyle="1" w:styleId="WW8Num1564z0">
    <w:name w:val="WW8Num1564z0"/>
    <w:rsid w:val="000857D4"/>
    <w:rPr>
      <w:rFonts w:ascii="Arial" w:hAnsi="Arial"/>
      <w:b/>
      <w:i w:val="0"/>
      <w:sz w:val="18"/>
      <w:u w:val="none"/>
    </w:rPr>
  </w:style>
  <w:style w:type="character" w:customStyle="1" w:styleId="WW8Num1565z0">
    <w:name w:val="WW8Num1565z0"/>
    <w:rsid w:val="000857D4"/>
    <w:rPr>
      <w:rFonts w:ascii="Times New Roman" w:hAnsi="Times New Roman"/>
      <w:b/>
      <w:i w:val="0"/>
      <w:sz w:val="24"/>
      <w:u w:val="none"/>
    </w:rPr>
  </w:style>
  <w:style w:type="character" w:customStyle="1" w:styleId="WW8Num1566z0">
    <w:name w:val="WW8Num1566z0"/>
    <w:rsid w:val="000857D4"/>
    <w:rPr>
      <w:rFonts w:ascii="Arial" w:hAnsi="Arial"/>
      <w:b w:val="0"/>
      <w:i w:val="0"/>
      <w:sz w:val="18"/>
      <w:u w:val="none"/>
    </w:rPr>
  </w:style>
  <w:style w:type="character" w:customStyle="1" w:styleId="WW8Num1567z0">
    <w:name w:val="WW8Num1567z0"/>
    <w:rsid w:val="000857D4"/>
    <w:rPr>
      <w:b/>
    </w:rPr>
  </w:style>
  <w:style w:type="character" w:customStyle="1" w:styleId="WW8Num1568z0">
    <w:name w:val="WW8Num1568z0"/>
    <w:rsid w:val="000857D4"/>
    <w:rPr>
      <w:rFonts w:ascii="Times New Roman" w:hAnsi="Times New Roman"/>
    </w:rPr>
  </w:style>
  <w:style w:type="character" w:customStyle="1" w:styleId="WW8Num1569z0">
    <w:name w:val="WW8Num1569z0"/>
    <w:rsid w:val="000857D4"/>
    <w:rPr>
      <w:rFonts w:ascii="Times New Roman" w:hAnsi="Times New Roman"/>
    </w:rPr>
  </w:style>
  <w:style w:type="character" w:customStyle="1" w:styleId="WW8Num1570z0">
    <w:name w:val="WW8Num1570z0"/>
    <w:rsid w:val="000857D4"/>
    <w:rPr>
      <w:rFonts w:ascii="Arial" w:hAnsi="Arial"/>
      <w:b w:val="0"/>
      <w:i w:val="0"/>
      <w:sz w:val="18"/>
      <w:u w:val="none"/>
    </w:rPr>
  </w:style>
  <w:style w:type="character" w:customStyle="1" w:styleId="WW8Num1572z0">
    <w:name w:val="WW8Num1572z0"/>
    <w:rsid w:val="000857D4"/>
    <w:rPr>
      <w:rFonts w:ascii="Times New Roman" w:hAnsi="Times New Roman"/>
      <w:b w:val="0"/>
      <w:i w:val="0"/>
      <w:sz w:val="20"/>
      <w:u w:val="none"/>
    </w:rPr>
  </w:style>
  <w:style w:type="character" w:customStyle="1" w:styleId="WW8Num1574z0">
    <w:name w:val="WW8Num1574z0"/>
    <w:rsid w:val="000857D4"/>
    <w:rPr>
      <w:rFonts w:ascii="Arial" w:hAnsi="Arial"/>
      <w:b/>
      <w:i w:val="0"/>
      <w:sz w:val="18"/>
      <w:u w:val="none"/>
    </w:rPr>
  </w:style>
  <w:style w:type="character" w:customStyle="1" w:styleId="WW8Num1575z0">
    <w:name w:val="WW8Num1575z0"/>
    <w:rsid w:val="000857D4"/>
    <w:rPr>
      <w:rFonts w:ascii="Symbol" w:hAnsi="Symbol"/>
    </w:rPr>
  </w:style>
  <w:style w:type="character" w:customStyle="1" w:styleId="WW8Num1577z0">
    <w:name w:val="WW8Num1577z0"/>
    <w:rsid w:val="000857D4"/>
    <w:rPr>
      <w:rFonts w:ascii="Arial" w:hAnsi="Arial"/>
      <w:b/>
      <w:i w:val="0"/>
      <w:sz w:val="18"/>
      <w:u w:val="none"/>
    </w:rPr>
  </w:style>
  <w:style w:type="character" w:customStyle="1" w:styleId="WW8Num1578z0">
    <w:name w:val="WW8Num1578z0"/>
    <w:rsid w:val="000857D4"/>
    <w:rPr>
      <w:rFonts w:ascii="Arial" w:hAnsi="Arial"/>
      <w:b w:val="0"/>
      <w:i w:val="0"/>
      <w:sz w:val="18"/>
      <w:u w:val="none"/>
    </w:rPr>
  </w:style>
  <w:style w:type="character" w:customStyle="1" w:styleId="WW8Num1579z0">
    <w:name w:val="WW8Num1579z0"/>
    <w:rsid w:val="000857D4"/>
    <w:rPr>
      <w:rFonts w:ascii="Symbol" w:hAnsi="Symbol"/>
      <w:color w:val="auto"/>
    </w:rPr>
  </w:style>
  <w:style w:type="character" w:customStyle="1" w:styleId="WW8Num1580z0">
    <w:name w:val="WW8Num1580z0"/>
    <w:rsid w:val="000857D4"/>
    <w:rPr>
      <w:rFonts w:ascii="Times New Roman" w:hAnsi="Times New Roman"/>
      <w:b/>
      <w:i w:val="0"/>
      <w:sz w:val="20"/>
      <w:u w:val="none"/>
    </w:rPr>
  </w:style>
  <w:style w:type="character" w:customStyle="1" w:styleId="WW8Num1581z0">
    <w:name w:val="WW8Num1581z0"/>
    <w:rsid w:val="000857D4"/>
    <w:rPr>
      <w:rFonts w:ascii="Times New Roman" w:hAnsi="Times New Roman"/>
      <w:b w:val="0"/>
      <w:i w:val="0"/>
      <w:sz w:val="22"/>
      <w:u w:val="none"/>
    </w:rPr>
  </w:style>
  <w:style w:type="character" w:customStyle="1" w:styleId="WW8Num1582z0">
    <w:name w:val="WW8Num1582z0"/>
    <w:rsid w:val="000857D4"/>
    <w:rPr>
      <w:rFonts w:ascii="Times New Roman" w:hAnsi="Times New Roman"/>
      <w:b w:val="0"/>
      <w:i w:val="0"/>
      <w:sz w:val="24"/>
      <w:u w:val="none"/>
    </w:rPr>
  </w:style>
  <w:style w:type="character" w:customStyle="1" w:styleId="WW8Num1583z0">
    <w:name w:val="WW8Num1583z0"/>
    <w:rsid w:val="000857D4"/>
    <w:rPr>
      <w:rFonts w:ascii="Times New Roman" w:hAnsi="Times New Roman"/>
    </w:rPr>
  </w:style>
  <w:style w:type="character" w:customStyle="1" w:styleId="WW8Num1584z0">
    <w:name w:val="WW8Num1584z0"/>
    <w:rsid w:val="000857D4"/>
    <w:rPr>
      <w:b/>
    </w:rPr>
  </w:style>
  <w:style w:type="character" w:customStyle="1" w:styleId="WW8Num1585z0">
    <w:name w:val="WW8Num1585z0"/>
    <w:rsid w:val="000857D4"/>
    <w:rPr>
      <w:b w:val="0"/>
      <w:u w:val="single"/>
    </w:rPr>
  </w:style>
  <w:style w:type="character" w:customStyle="1" w:styleId="WW8Num1587z0">
    <w:name w:val="WW8Num1587z0"/>
    <w:rsid w:val="000857D4"/>
    <w:rPr>
      <w:rFonts w:ascii="Times New Roman" w:hAnsi="Times New Roman"/>
      <w:b w:val="0"/>
      <w:i w:val="0"/>
      <w:sz w:val="24"/>
      <w:u w:val="none"/>
    </w:rPr>
  </w:style>
  <w:style w:type="character" w:customStyle="1" w:styleId="WW8Num1588z0">
    <w:name w:val="WW8Num1588z0"/>
    <w:rsid w:val="000857D4"/>
    <w:rPr>
      <w:b/>
    </w:rPr>
  </w:style>
  <w:style w:type="character" w:customStyle="1" w:styleId="WW8Num1591z0">
    <w:name w:val="WW8Num1591z0"/>
    <w:rsid w:val="000857D4"/>
    <w:rPr>
      <w:rFonts w:ascii="Arial" w:hAnsi="Arial"/>
      <w:b/>
      <w:i w:val="0"/>
      <w:sz w:val="18"/>
      <w:u w:val="none"/>
    </w:rPr>
  </w:style>
  <w:style w:type="character" w:customStyle="1" w:styleId="WW8Num1592z0">
    <w:name w:val="WW8Num1592z0"/>
    <w:rsid w:val="000857D4"/>
    <w:rPr>
      <w:rFonts w:ascii="Times New Roman" w:hAnsi="Times New Roman"/>
      <w:b w:val="0"/>
      <w:i w:val="0"/>
      <w:sz w:val="20"/>
      <w:u w:val="none"/>
    </w:rPr>
  </w:style>
  <w:style w:type="character" w:customStyle="1" w:styleId="WW8Num1594z0">
    <w:name w:val="WW8Num1594z0"/>
    <w:rsid w:val="000857D4"/>
    <w:rPr>
      <w:rFonts w:ascii="Arial" w:hAnsi="Arial"/>
      <w:b/>
      <w:i w:val="0"/>
      <w:sz w:val="18"/>
      <w:u w:val="none"/>
    </w:rPr>
  </w:style>
  <w:style w:type="character" w:customStyle="1" w:styleId="WW8Num1595z0">
    <w:name w:val="WW8Num1595z0"/>
    <w:rsid w:val="000857D4"/>
    <w:rPr>
      <w:rFonts w:ascii="Times New Roman" w:hAnsi="Times New Roman"/>
      <w:b/>
      <w:i w:val="0"/>
      <w:sz w:val="20"/>
      <w:u w:val="none"/>
    </w:rPr>
  </w:style>
  <w:style w:type="character" w:customStyle="1" w:styleId="WW8Num1596z0">
    <w:name w:val="WW8Num1596z0"/>
    <w:rsid w:val="000857D4"/>
    <w:rPr>
      <w:rFonts w:ascii="Arial" w:hAnsi="Arial"/>
      <w:b/>
      <w:i w:val="0"/>
      <w:sz w:val="18"/>
      <w:u w:val="none"/>
    </w:rPr>
  </w:style>
  <w:style w:type="character" w:customStyle="1" w:styleId="WW8Num1597z0">
    <w:name w:val="WW8Num1597z0"/>
    <w:rsid w:val="000857D4"/>
    <w:rPr>
      <w:rFonts w:ascii="Times New Roman" w:hAnsi="Times New Roman"/>
      <w:b/>
      <w:i w:val="0"/>
      <w:sz w:val="22"/>
      <w:u w:val="none"/>
    </w:rPr>
  </w:style>
  <w:style w:type="character" w:customStyle="1" w:styleId="WW8Num1598z0">
    <w:name w:val="WW8Num1598z0"/>
    <w:rsid w:val="000857D4"/>
    <w:rPr>
      <w:rFonts w:ascii="Times New Roman" w:hAnsi="Times New Roman"/>
      <w:b/>
      <w:i w:val="0"/>
      <w:sz w:val="20"/>
      <w:u w:val="none"/>
    </w:rPr>
  </w:style>
  <w:style w:type="character" w:customStyle="1" w:styleId="WW8Num1600z0">
    <w:name w:val="WW8Num1600z0"/>
    <w:rsid w:val="000857D4"/>
    <w:rPr>
      <w:rFonts w:ascii="Arial" w:hAnsi="Arial"/>
      <w:b/>
      <w:i w:val="0"/>
      <w:sz w:val="18"/>
      <w:u w:val="none"/>
    </w:rPr>
  </w:style>
  <w:style w:type="character" w:customStyle="1" w:styleId="WW8Num1601z0">
    <w:name w:val="WW8Num1601z0"/>
    <w:rsid w:val="000857D4"/>
    <w:rPr>
      <w:rFonts w:ascii="Arial" w:hAnsi="Arial"/>
      <w:b w:val="0"/>
      <w:i w:val="0"/>
      <w:sz w:val="18"/>
      <w:u w:val="none"/>
    </w:rPr>
  </w:style>
  <w:style w:type="character" w:customStyle="1" w:styleId="WW8Num1602z0">
    <w:name w:val="WW8Num1602z0"/>
    <w:rsid w:val="000857D4"/>
    <w:rPr>
      <w:rFonts w:ascii="Arial" w:hAnsi="Arial"/>
      <w:b/>
      <w:i w:val="0"/>
      <w:sz w:val="18"/>
      <w:u w:val="none"/>
    </w:rPr>
  </w:style>
  <w:style w:type="character" w:customStyle="1" w:styleId="WW8Num1605z0">
    <w:name w:val="WW8Num1605z0"/>
    <w:rsid w:val="000857D4"/>
    <w:rPr>
      <w:rFonts w:ascii="Times New Roman" w:hAnsi="Times New Roman"/>
      <w:b/>
      <w:i w:val="0"/>
      <w:sz w:val="24"/>
      <w:u w:val="none"/>
    </w:rPr>
  </w:style>
  <w:style w:type="character" w:customStyle="1" w:styleId="WW8Num1607z0">
    <w:name w:val="WW8Num1607z0"/>
    <w:rsid w:val="000857D4"/>
    <w:rPr>
      <w:rFonts w:ascii="Symbol" w:hAnsi="Symbol"/>
    </w:rPr>
  </w:style>
  <w:style w:type="character" w:customStyle="1" w:styleId="WW8Num1608z0">
    <w:name w:val="WW8Num1608z0"/>
    <w:rsid w:val="000857D4"/>
    <w:rPr>
      <w:rFonts w:ascii="Symbol" w:hAnsi="Symbol"/>
    </w:rPr>
  </w:style>
  <w:style w:type="character" w:customStyle="1" w:styleId="WW8Num1611z0">
    <w:name w:val="WW8Num1611z0"/>
    <w:rsid w:val="000857D4"/>
    <w:rPr>
      <w:rFonts w:ascii="Times New Roman" w:hAnsi="Times New Roman"/>
      <w:b w:val="0"/>
      <w:i w:val="0"/>
      <w:sz w:val="22"/>
      <w:u w:val="none"/>
    </w:rPr>
  </w:style>
  <w:style w:type="character" w:customStyle="1" w:styleId="WW8Num1613z0">
    <w:name w:val="WW8Num1613z0"/>
    <w:rsid w:val="000857D4"/>
    <w:rPr>
      <w:rFonts w:ascii="Symbol" w:hAnsi="Symbol"/>
      <w:color w:val="auto"/>
    </w:rPr>
  </w:style>
  <w:style w:type="character" w:customStyle="1" w:styleId="WW8Num1614z0">
    <w:name w:val="WW8Num1614z0"/>
    <w:rsid w:val="000857D4"/>
    <w:rPr>
      <w:rFonts w:ascii="Times New Roman" w:hAnsi="Times New Roman"/>
      <w:b w:val="0"/>
      <w:i w:val="0"/>
      <w:sz w:val="24"/>
      <w:u w:val="none"/>
    </w:rPr>
  </w:style>
  <w:style w:type="character" w:customStyle="1" w:styleId="WW8Num1615z0">
    <w:name w:val="WW8Num1615z0"/>
    <w:rsid w:val="000857D4"/>
    <w:rPr>
      <w:rFonts w:ascii="Arial" w:hAnsi="Arial"/>
      <w:b w:val="0"/>
      <w:i w:val="0"/>
      <w:sz w:val="18"/>
      <w:u w:val="none"/>
    </w:rPr>
  </w:style>
  <w:style w:type="character" w:customStyle="1" w:styleId="WW8Num1616z0">
    <w:name w:val="WW8Num1616z0"/>
    <w:rsid w:val="000857D4"/>
    <w:rPr>
      <w:rFonts w:ascii="Arial" w:hAnsi="Arial"/>
      <w:b w:val="0"/>
      <w:i w:val="0"/>
      <w:sz w:val="18"/>
      <w:u w:val="none"/>
    </w:rPr>
  </w:style>
  <w:style w:type="character" w:customStyle="1" w:styleId="WW8Num1617z0">
    <w:name w:val="WW8Num1617z0"/>
    <w:rsid w:val="000857D4"/>
    <w:rPr>
      <w:rFonts w:ascii="Symbol" w:hAnsi="Symbol"/>
    </w:rPr>
  </w:style>
  <w:style w:type="character" w:customStyle="1" w:styleId="WW8Num1618z0">
    <w:name w:val="WW8Num1618z0"/>
    <w:rsid w:val="000857D4"/>
    <w:rPr>
      <w:rFonts w:ascii="Times New Roman" w:hAnsi="Times New Roman"/>
      <w:b/>
      <w:i w:val="0"/>
      <w:sz w:val="20"/>
      <w:u w:val="none"/>
    </w:rPr>
  </w:style>
  <w:style w:type="character" w:customStyle="1" w:styleId="WW8Num1620z0">
    <w:name w:val="WW8Num1620z0"/>
    <w:rsid w:val="000857D4"/>
    <w:rPr>
      <w:rFonts w:ascii="Times New Roman" w:hAnsi="Times New Roman"/>
      <w:b w:val="0"/>
      <w:i w:val="0"/>
      <w:sz w:val="20"/>
      <w:u w:val="none"/>
    </w:rPr>
  </w:style>
  <w:style w:type="character" w:customStyle="1" w:styleId="WW8Num1622z0">
    <w:name w:val="WW8Num1622z0"/>
    <w:rsid w:val="000857D4"/>
    <w:rPr>
      <w:rFonts w:ascii="Arial" w:hAnsi="Arial"/>
      <w:b/>
      <w:i w:val="0"/>
      <w:sz w:val="18"/>
      <w:u w:val="none"/>
    </w:rPr>
  </w:style>
  <w:style w:type="character" w:customStyle="1" w:styleId="WW8Num1623z0">
    <w:name w:val="WW8Num1623z0"/>
    <w:rsid w:val="000857D4"/>
    <w:rPr>
      <w:rFonts w:ascii="Times New Roman" w:hAnsi="Times New Roman"/>
      <w:b w:val="0"/>
      <w:i w:val="0"/>
      <w:sz w:val="24"/>
      <w:u w:val="none"/>
    </w:rPr>
  </w:style>
  <w:style w:type="character" w:customStyle="1" w:styleId="WW8Num1624z0">
    <w:name w:val="WW8Num1624z0"/>
    <w:rsid w:val="000857D4"/>
    <w:rPr>
      <w:rFonts w:ascii="Times New Roman" w:hAnsi="Times New Roman"/>
      <w:b/>
      <w:i w:val="0"/>
      <w:sz w:val="20"/>
      <w:u w:val="none"/>
    </w:rPr>
  </w:style>
  <w:style w:type="character" w:customStyle="1" w:styleId="WW8Num1625z0">
    <w:name w:val="WW8Num1625z0"/>
    <w:rsid w:val="000857D4"/>
    <w:rPr>
      <w:rFonts w:ascii="Times New Roman" w:hAnsi="Times New Roman"/>
      <w:b/>
      <w:i w:val="0"/>
      <w:sz w:val="24"/>
      <w:u w:val="none"/>
    </w:rPr>
  </w:style>
  <w:style w:type="character" w:customStyle="1" w:styleId="WW8Num1627z0">
    <w:name w:val="WW8Num1627z0"/>
    <w:rsid w:val="000857D4"/>
    <w:rPr>
      <w:rFonts w:ascii="Times New Roman" w:hAnsi="Times New Roman"/>
      <w:b w:val="0"/>
      <w:i w:val="0"/>
      <w:sz w:val="20"/>
      <w:u w:val="none"/>
    </w:rPr>
  </w:style>
  <w:style w:type="character" w:customStyle="1" w:styleId="WW8Num1628z0">
    <w:name w:val="WW8Num1628z0"/>
    <w:rsid w:val="000857D4"/>
    <w:rPr>
      <w:rFonts w:ascii="Times New Roman" w:hAnsi="Times New Roman"/>
      <w:b w:val="0"/>
      <w:i w:val="0"/>
      <w:sz w:val="22"/>
      <w:u w:val="none"/>
    </w:rPr>
  </w:style>
  <w:style w:type="character" w:customStyle="1" w:styleId="WW8Num1629z0">
    <w:name w:val="WW8Num1629z0"/>
    <w:rsid w:val="000857D4"/>
    <w:rPr>
      <w:rFonts w:ascii="Times New Roman" w:hAnsi="Times New Roman"/>
      <w:b w:val="0"/>
      <w:i w:val="0"/>
      <w:sz w:val="24"/>
      <w:u w:val="none"/>
    </w:rPr>
  </w:style>
  <w:style w:type="character" w:customStyle="1" w:styleId="WW8Num1631z0">
    <w:name w:val="WW8Num1631z0"/>
    <w:rsid w:val="000857D4"/>
    <w:rPr>
      <w:rFonts w:ascii="Times New Roman" w:hAnsi="Times New Roman"/>
    </w:rPr>
  </w:style>
  <w:style w:type="character" w:customStyle="1" w:styleId="WW8Num1632z0">
    <w:name w:val="WW8Num1632z0"/>
    <w:rsid w:val="000857D4"/>
    <w:rPr>
      <w:rFonts w:ascii="Arial" w:hAnsi="Arial"/>
      <w:b/>
      <w:i w:val="0"/>
      <w:sz w:val="18"/>
      <w:u w:val="none"/>
    </w:rPr>
  </w:style>
  <w:style w:type="character" w:customStyle="1" w:styleId="WW8Num1633z0">
    <w:name w:val="WW8Num1633z0"/>
    <w:rsid w:val="000857D4"/>
    <w:rPr>
      <w:rFonts w:ascii="Times New Roman" w:hAnsi="Times New Roman"/>
      <w:b/>
      <w:i w:val="0"/>
      <w:sz w:val="22"/>
      <w:u w:val="none"/>
    </w:rPr>
  </w:style>
  <w:style w:type="character" w:customStyle="1" w:styleId="WW8Num1634z0">
    <w:name w:val="WW8Num1634z0"/>
    <w:rsid w:val="000857D4"/>
    <w:rPr>
      <w:rFonts w:ascii="Symbol" w:hAnsi="Symbol"/>
      <w:color w:val="auto"/>
    </w:rPr>
  </w:style>
  <w:style w:type="character" w:customStyle="1" w:styleId="WW8Num1636z0">
    <w:name w:val="WW8Num1636z0"/>
    <w:rsid w:val="000857D4"/>
    <w:rPr>
      <w:rFonts w:ascii="Symbol" w:hAnsi="Symbol"/>
      <w:color w:val="auto"/>
    </w:rPr>
  </w:style>
  <w:style w:type="character" w:customStyle="1" w:styleId="WW8Num1640z0">
    <w:name w:val="WW8Num1640z0"/>
    <w:rsid w:val="000857D4"/>
    <w:rPr>
      <w:rFonts w:ascii="Arial" w:hAnsi="Arial"/>
      <w:b w:val="0"/>
      <w:i w:val="0"/>
      <w:sz w:val="18"/>
      <w:u w:val="none"/>
    </w:rPr>
  </w:style>
  <w:style w:type="character" w:customStyle="1" w:styleId="WW8Num1641z0">
    <w:name w:val="WW8Num1641z0"/>
    <w:rsid w:val="000857D4"/>
    <w:rPr>
      <w:rFonts w:ascii="Times New Roman" w:hAnsi="Times New Roman"/>
      <w:b/>
      <w:i w:val="0"/>
      <w:sz w:val="20"/>
      <w:u w:val="none"/>
    </w:rPr>
  </w:style>
  <w:style w:type="character" w:customStyle="1" w:styleId="WW8Num1644z0">
    <w:name w:val="WW8Num1644z0"/>
    <w:rsid w:val="000857D4"/>
    <w:rPr>
      <w:rFonts w:ascii="Arial" w:hAnsi="Arial"/>
      <w:b w:val="0"/>
      <w:i w:val="0"/>
      <w:sz w:val="18"/>
      <w:u w:val="none"/>
    </w:rPr>
  </w:style>
  <w:style w:type="character" w:customStyle="1" w:styleId="WW8Num1645z0">
    <w:name w:val="WW8Num1645z0"/>
    <w:rsid w:val="000857D4"/>
    <w:rPr>
      <w:rFonts w:ascii="Times New Roman" w:hAnsi="Times New Roman"/>
      <w:b/>
      <w:i w:val="0"/>
      <w:sz w:val="24"/>
      <w:u w:val="none"/>
    </w:rPr>
  </w:style>
  <w:style w:type="character" w:customStyle="1" w:styleId="WW8Num1646z0">
    <w:name w:val="WW8Num1646z0"/>
    <w:rsid w:val="000857D4"/>
    <w:rPr>
      <w:rFonts w:ascii="Arial" w:hAnsi="Arial"/>
      <w:b/>
      <w:i w:val="0"/>
      <w:sz w:val="18"/>
      <w:u w:val="none"/>
    </w:rPr>
  </w:style>
  <w:style w:type="character" w:customStyle="1" w:styleId="WW8Num1647z0">
    <w:name w:val="WW8Num1647z0"/>
    <w:rsid w:val="000857D4"/>
    <w:rPr>
      <w:rFonts w:ascii="Arial" w:hAnsi="Arial"/>
      <w:b w:val="0"/>
      <w:i w:val="0"/>
      <w:sz w:val="18"/>
      <w:u w:val="none"/>
    </w:rPr>
  </w:style>
  <w:style w:type="character" w:customStyle="1" w:styleId="WW8Num1648z0">
    <w:name w:val="WW8Num1648z0"/>
    <w:rsid w:val="000857D4"/>
    <w:rPr>
      <w:rFonts w:ascii="Arial" w:hAnsi="Arial"/>
      <w:b w:val="0"/>
      <w:i w:val="0"/>
      <w:sz w:val="18"/>
      <w:u w:val="none"/>
    </w:rPr>
  </w:style>
  <w:style w:type="character" w:customStyle="1" w:styleId="WW8Num1650z0">
    <w:name w:val="WW8Num1650z0"/>
    <w:rsid w:val="000857D4"/>
    <w:rPr>
      <w:rFonts w:ascii="Symbol" w:hAnsi="Symbol"/>
    </w:rPr>
  </w:style>
  <w:style w:type="character" w:customStyle="1" w:styleId="WW8Num1652z0">
    <w:name w:val="WW8Num1652z0"/>
    <w:rsid w:val="000857D4"/>
    <w:rPr>
      <w:rFonts w:ascii="Times New Roman" w:hAnsi="Times New Roman"/>
      <w:b/>
      <w:i w:val="0"/>
      <w:sz w:val="20"/>
      <w:u w:val="none"/>
    </w:rPr>
  </w:style>
  <w:style w:type="character" w:customStyle="1" w:styleId="WW8NumSt104z0">
    <w:name w:val="WW8NumSt104z0"/>
    <w:rsid w:val="000857D4"/>
    <w:rPr>
      <w:rFonts w:ascii="Wingdings" w:hAnsi="Wingdings"/>
      <w:b w:val="0"/>
      <w:i w:val="0"/>
      <w:sz w:val="22"/>
      <w:u w:val="none"/>
    </w:rPr>
  </w:style>
  <w:style w:type="character" w:customStyle="1" w:styleId="WW8NumSt107z0">
    <w:name w:val="WW8NumSt107z0"/>
    <w:rsid w:val="000857D4"/>
    <w:rPr>
      <w:rFonts w:ascii="Arial" w:hAnsi="Arial"/>
      <w:b w:val="0"/>
      <w:i w:val="0"/>
      <w:sz w:val="18"/>
      <w:u w:val="none"/>
    </w:rPr>
  </w:style>
  <w:style w:type="character" w:customStyle="1" w:styleId="WW8NumSt117z0">
    <w:name w:val="WW8NumSt117z0"/>
    <w:rsid w:val="000857D4"/>
    <w:rPr>
      <w:rFonts w:ascii="Symbol" w:hAnsi="Symbol"/>
    </w:rPr>
  </w:style>
  <w:style w:type="character" w:customStyle="1" w:styleId="WW8NumSt118z0">
    <w:name w:val="WW8NumSt118z0"/>
    <w:rsid w:val="000857D4"/>
    <w:rPr>
      <w:rFonts w:ascii="Symbol" w:hAnsi="Symbol"/>
    </w:rPr>
  </w:style>
  <w:style w:type="character" w:customStyle="1" w:styleId="WW8NumSt189z0">
    <w:name w:val="WW8NumSt189z0"/>
    <w:rsid w:val="000857D4"/>
    <w:rPr>
      <w:rFonts w:ascii="Arial" w:hAnsi="Arial"/>
    </w:rPr>
  </w:style>
  <w:style w:type="character" w:customStyle="1" w:styleId="WW8NumSt190z0">
    <w:name w:val="WW8NumSt190z0"/>
    <w:rsid w:val="000857D4"/>
    <w:rPr>
      <w:rFonts w:ascii="Symbol" w:hAnsi="Symbol"/>
      <w:sz w:val="28"/>
    </w:rPr>
  </w:style>
  <w:style w:type="character" w:customStyle="1" w:styleId="WW8NumSt201z0">
    <w:name w:val="WW8NumSt201z0"/>
    <w:rsid w:val="000857D4"/>
    <w:rPr>
      <w:rFonts w:ascii="Helvetica" w:hAnsi="Helvetica"/>
    </w:rPr>
  </w:style>
  <w:style w:type="character" w:customStyle="1" w:styleId="WW8NumSt1066z0">
    <w:name w:val="WW8NumSt1066z0"/>
    <w:rsid w:val="000857D4"/>
    <w:rPr>
      <w:rFonts w:ascii="Symbol" w:hAnsi="Symbol"/>
      <w:b w:val="0"/>
      <w:i w:val="0"/>
      <w:u w:val="none"/>
    </w:rPr>
  </w:style>
  <w:style w:type="character" w:customStyle="1" w:styleId="WW8NumSt1070z0">
    <w:name w:val="WW8NumSt1070z0"/>
    <w:rsid w:val="000857D4"/>
    <w:rPr>
      <w:rFonts w:ascii="Times New Roman" w:hAnsi="Times New Roman"/>
      <w:b w:val="0"/>
      <w:i w:val="0"/>
      <w:sz w:val="24"/>
      <w:u w:val="none"/>
    </w:rPr>
  </w:style>
  <w:style w:type="character" w:customStyle="1" w:styleId="WW8NumSt1071z0">
    <w:name w:val="WW8NumSt1071z0"/>
    <w:rsid w:val="000857D4"/>
    <w:rPr>
      <w:rFonts w:ascii="Symbol" w:hAnsi="Symbol"/>
    </w:rPr>
  </w:style>
  <w:style w:type="character" w:customStyle="1" w:styleId="Symbolwypunktowania">
    <w:name w:val="Symbol wypunktowania"/>
    <w:rsid w:val="000857D4"/>
    <w:rPr>
      <w:rFonts w:ascii="StarSymbol" w:eastAsia="StarSymbol" w:hAnsi="StarSymbol"/>
      <w:sz w:val="18"/>
    </w:rPr>
  </w:style>
  <w:style w:type="character" w:customStyle="1" w:styleId="BodyTextChar">
    <w:name w:val="Body Text Char"/>
    <w:rsid w:val="000857D4"/>
    <w:rPr>
      <w:lang w:val="pl-PL" w:eastAsia="pl-PL" w:bidi="ar-SA"/>
    </w:rPr>
  </w:style>
  <w:style w:type="paragraph" w:customStyle="1" w:styleId="WW-Tekstpodstawowy21">
    <w:name w:val="WW-Tekst podstawowy 21"/>
    <w:basedOn w:val="Normalny"/>
    <w:rsid w:val="000857D4"/>
    <w:rPr>
      <w:b/>
      <w:sz w:val="24"/>
    </w:rPr>
  </w:style>
  <w:style w:type="paragraph" w:styleId="Listanumerowana">
    <w:name w:val="List Number"/>
    <w:basedOn w:val="Normalny"/>
    <w:rsid w:val="002E6E4C"/>
    <w:pPr>
      <w:numPr>
        <w:numId w:val="7"/>
      </w:numPr>
    </w:pPr>
  </w:style>
  <w:style w:type="paragraph" w:customStyle="1" w:styleId="bodytextindent3">
    <w:name w:val="bodytextindent3"/>
    <w:basedOn w:val="Normalny"/>
    <w:rsid w:val="000C5944"/>
    <w:pPr>
      <w:spacing w:before="100" w:beforeAutospacing="1" w:after="100" w:afterAutospacing="1"/>
    </w:pPr>
    <w:rPr>
      <w:sz w:val="24"/>
      <w:szCs w:val="24"/>
    </w:rPr>
  </w:style>
  <w:style w:type="paragraph" w:customStyle="1" w:styleId="Domylnie">
    <w:name w:val="Domyślnie"/>
    <w:rsid w:val="00385A48"/>
    <w:pPr>
      <w:tabs>
        <w:tab w:val="left" w:pos="720"/>
      </w:tabs>
      <w:suppressAutoHyphens/>
      <w:spacing w:after="200" w:line="276" w:lineRule="auto"/>
    </w:pPr>
    <w:rPr>
      <w:rFonts w:eastAsia="Lucida Sans Unicode" w:cs="Calibri"/>
      <w:color w:val="00000A"/>
      <w:sz w:val="22"/>
      <w:szCs w:val="22"/>
      <w:lang w:val="en-US" w:eastAsia="en-US"/>
    </w:rPr>
  </w:style>
  <w:style w:type="paragraph" w:styleId="Bezodstpw">
    <w:name w:val="No Spacing"/>
    <w:link w:val="BezodstpwZnak"/>
    <w:uiPriority w:val="99"/>
    <w:qFormat/>
    <w:rsid w:val="00385A48"/>
    <w:rPr>
      <w:sz w:val="22"/>
      <w:szCs w:val="22"/>
      <w:lang w:eastAsia="en-US"/>
    </w:rPr>
  </w:style>
  <w:style w:type="character" w:customStyle="1" w:styleId="PlainTextChar">
    <w:name w:val="Plain Text Char"/>
    <w:locked/>
    <w:rsid w:val="00385A48"/>
    <w:rPr>
      <w:rFonts w:ascii="Consolas" w:eastAsia="Times New Roman" w:hAnsi="Consolas"/>
      <w:sz w:val="21"/>
      <w:lang w:val="x-none" w:eastAsia="en-US"/>
    </w:rPr>
  </w:style>
  <w:style w:type="character" w:customStyle="1" w:styleId="FooterChar">
    <w:name w:val="Footer Char"/>
    <w:locked/>
    <w:rsid w:val="00385A48"/>
    <w:rPr>
      <w:sz w:val="22"/>
    </w:rPr>
  </w:style>
  <w:style w:type="character" w:customStyle="1" w:styleId="CharacterStyle1">
    <w:name w:val="Character Style 1"/>
    <w:uiPriority w:val="99"/>
    <w:rsid w:val="000E625F"/>
    <w:rPr>
      <w:rFonts w:ascii="Arial" w:hAnsi="Arial"/>
      <w:sz w:val="22"/>
    </w:rPr>
  </w:style>
  <w:style w:type="character" w:styleId="Pogrubienie">
    <w:name w:val="Strong"/>
    <w:uiPriority w:val="22"/>
    <w:qFormat/>
    <w:rsid w:val="0079100D"/>
    <w:rPr>
      <w:b/>
      <w:bCs/>
    </w:rPr>
  </w:style>
  <w:style w:type="paragraph" w:customStyle="1" w:styleId="10">
    <w:name w:val="_10"/>
    <w:basedOn w:val="Normalny"/>
    <w:rsid w:val="00773280"/>
  </w:style>
  <w:style w:type="paragraph" w:customStyle="1" w:styleId="Styl12ptWyjustowany">
    <w:name w:val="Styl 12 pt Wyjustowany"/>
    <w:basedOn w:val="Normalny"/>
    <w:rsid w:val="00773280"/>
  </w:style>
  <w:style w:type="character" w:customStyle="1" w:styleId="SubtitleChar">
    <w:name w:val="Subtitle Char"/>
    <w:locked/>
    <w:rsid w:val="00773280"/>
    <w:rPr>
      <w:rFonts w:ascii="Arial" w:hAnsi="Arial"/>
      <w:iCs/>
      <w:sz w:val="24"/>
      <w:szCs w:val="24"/>
      <w:lang w:val="en-US" w:eastAsia="en-US" w:bidi="ar-SA"/>
    </w:rPr>
  </w:style>
  <w:style w:type="character" w:customStyle="1" w:styleId="Domylnaczcionkaakapitu1">
    <w:name w:val="Domyślna czcionka akapitu1"/>
    <w:rsid w:val="00773280"/>
  </w:style>
  <w:style w:type="paragraph" w:customStyle="1" w:styleId="Normalny1">
    <w:name w:val="Normalny1"/>
    <w:basedOn w:val="Normalny"/>
    <w:rsid w:val="009E436E"/>
    <w:pPr>
      <w:widowControl w:val="0"/>
      <w:suppressAutoHyphens/>
      <w:overflowPunct w:val="0"/>
      <w:autoSpaceDE w:val="0"/>
      <w:spacing w:before="240" w:after="200" w:line="276" w:lineRule="auto"/>
    </w:pPr>
    <w:rPr>
      <w:rFonts w:ascii="Calibri" w:hAnsi="Calibri"/>
      <w:sz w:val="22"/>
      <w:lang w:val="en-US" w:eastAsia="ar-SA" w:bidi="en-US"/>
    </w:rPr>
  </w:style>
  <w:style w:type="paragraph" w:customStyle="1" w:styleId="Styl3">
    <w:name w:val="Styl3"/>
    <w:basedOn w:val="Nagwek1"/>
    <w:autoRedefine/>
    <w:rsid w:val="009E436E"/>
    <w:pPr>
      <w:keepLines/>
      <w:suppressAutoHyphens/>
      <w:spacing w:before="120" w:after="120" w:line="360" w:lineRule="auto"/>
    </w:pPr>
    <w:rPr>
      <w:caps/>
      <w:color w:val="FF0000"/>
      <w:spacing w:val="0"/>
      <w:sz w:val="22"/>
      <w:szCs w:val="21"/>
    </w:rPr>
  </w:style>
  <w:style w:type="character" w:customStyle="1" w:styleId="a2Znak1">
    <w:name w:val="a2 Znak1"/>
    <w:aliases w:val=" Znak Znak Znak1, Znak Znak Znak2"/>
    <w:basedOn w:val="Domylnaczcionkaakapitu"/>
    <w:rsid w:val="009E436E"/>
  </w:style>
  <w:style w:type="paragraph" w:customStyle="1" w:styleId="Standardowy1">
    <w:name w:val="Standardowy1"/>
    <w:rsid w:val="009E436E"/>
    <w:pPr>
      <w:overflowPunct w:val="0"/>
      <w:autoSpaceDE w:val="0"/>
      <w:autoSpaceDN w:val="0"/>
      <w:adjustRightInd w:val="0"/>
      <w:textAlignment w:val="baseline"/>
    </w:pPr>
    <w:rPr>
      <w:rFonts w:ascii="Times New Roman" w:eastAsia="Times New Roman" w:hAnsi="Times New Roman"/>
    </w:rPr>
  </w:style>
  <w:style w:type="paragraph" w:customStyle="1" w:styleId="BodySingle">
    <w:name w:val="Body Single"/>
    <w:rsid w:val="009E436E"/>
    <w:pPr>
      <w:keepLines/>
      <w:overflowPunct w:val="0"/>
      <w:autoSpaceDE w:val="0"/>
      <w:autoSpaceDN w:val="0"/>
      <w:adjustRightInd w:val="0"/>
      <w:spacing w:before="43" w:after="100"/>
      <w:ind w:left="686" w:hanging="686"/>
      <w:jc w:val="both"/>
      <w:textAlignment w:val="baseline"/>
    </w:pPr>
    <w:rPr>
      <w:rFonts w:ascii="Times New Roman" w:eastAsia="Times New Roman" w:hAnsi="Times New Roman"/>
      <w:color w:val="000000"/>
      <w:sz w:val="24"/>
    </w:rPr>
  </w:style>
  <w:style w:type="paragraph" w:customStyle="1" w:styleId="Bullet">
    <w:name w:val="Bullet"/>
    <w:rsid w:val="009E436E"/>
    <w:pPr>
      <w:overflowPunct w:val="0"/>
      <w:autoSpaceDE w:val="0"/>
      <w:autoSpaceDN w:val="0"/>
      <w:adjustRightInd w:val="0"/>
      <w:spacing w:after="144"/>
      <w:ind w:left="680" w:hanging="680"/>
      <w:jc w:val="both"/>
      <w:textAlignment w:val="baseline"/>
    </w:pPr>
    <w:rPr>
      <w:rFonts w:ascii="Times New Roman" w:eastAsia="Times New Roman" w:hAnsi="Times New Roman"/>
      <w:b/>
      <w:color w:val="000000"/>
      <w:sz w:val="24"/>
    </w:rPr>
  </w:style>
  <w:style w:type="paragraph" w:customStyle="1" w:styleId="Bullet1">
    <w:name w:val="Bullet 1"/>
    <w:rsid w:val="009E436E"/>
    <w:pPr>
      <w:overflowPunct w:val="0"/>
      <w:autoSpaceDE w:val="0"/>
      <w:autoSpaceDN w:val="0"/>
      <w:adjustRightInd w:val="0"/>
      <w:spacing w:after="43"/>
      <w:ind w:left="453" w:hanging="453"/>
      <w:jc w:val="both"/>
      <w:textAlignment w:val="baseline"/>
    </w:pPr>
    <w:rPr>
      <w:rFonts w:ascii="Times New Roman" w:eastAsia="Times New Roman" w:hAnsi="Times New Roman"/>
      <w:color w:val="000000"/>
      <w:sz w:val="24"/>
    </w:rPr>
  </w:style>
  <w:style w:type="paragraph" w:customStyle="1" w:styleId="Subhead">
    <w:name w:val="Subhead"/>
    <w:rsid w:val="009E436E"/>
    <w:pPr>
      <w:overflowPunct w:val="0"/>
      <w:autoSpaceDE w:val="0"/>
      <w:autoSpaceDN w:val="0"/>
      <w:adjustRightInd w:val="0"/>
      <w:spacing w:after="288"/>
      <w:ind w:left="567" w:hanging="567"/>
      <w:jc w:val="both"/>
      <w:textAlignment w:val="baseline"/>
    </w:pPr>
    <w:rPr>
      <w:rFonts w:ascii="Times New Roman" w:eastAsia="Times New Roman" w:hAnsi="Times New Roman"/>
      <w:b/>
      <w:color w:val="000000"/>
      <w:sz w:val="24"/>
    </w:rPr>
  </w:style>
  <w:style w:type="paragraph" w:customStyle="1" w:styleId="Nagwekstrony">
    <w:name w:val="Nag³ówek strony"/>
    <w:basedOn w:val="Standardowy1"/>
    <w:rsid w:val="009E436E"/>
    <w:pPr>
      <w:tabs>
        <w:tab w:val="center" w:pos="4536"/>
        <w:tab w:val="right" w:pos="9072"/>
      </w:tabs>
    </w:pPr>
  </w:style>
  <w:style w:type="paragraph" w:customStyle="1" w:styleId="TableText">
    <w:name w:val="Table Text"/>
    <w:rsid w:val="009E436E"/>
    <w:pPr>
      <w:overflowPunct w:val="0"/>
      <w:autoSpaceDE w:val="0"/>
      <w:autoSpaceDN w:val="0"/>
      <w:adjustRightInd w:val="0"/>
      <w:jc w:val="both"/>
      <w:textAlignment w:val="baseline"/>
    </w:pPr>
    <w:rPr>
      <w:rFonts w:ascii="Times New Roman" w:eastAsia="Times New Roman" w:hAnsi="Times New Roman"/>
      <w:color w:val="000000"/>
      <w:sz w:val="24"/>
    </w:rPr>
  </w:style>
  <w:style w:type="paragraph" w:customStyle="1" w:styleId="Bullet2">
    <w:name w:val="Bullet2"/>
    <w:basedOn w:val="Bullet"/>
    <w:rsid w:val="009E436E"/>
    <w:pPr>
      <w:ind w:left="1304" w:hanging="510"/>
    </w:pPr>
    <w:rPr>
      <w:b w:val="0"/>
    </w:rPr>
  </w:style>
  <w:style w:type="paragraph" w:customStyle="1" w:styleId="Bullet3">
    <w:name w:val="Bullet3"/>
    <w:basedOn w:val="Bullet2"/>
    <w:rsid w:val="009E436E"/>
    <w:pPr>
      <w:ind w:left="1701"/>
    </w:pPr>
  </w:style>
  <w:style w:type="paragraph" w:customStyle="1" w:styleId="Bullet0">
    <w:name w:val="Bullet0"/>
    <w:basedOn w:val="Bullet"/>
    <w:rsid w:val="009E436E"/>
    <w:pPr>
      <w:tabs>
        <w:tab w:val="center" w:pos="4513"/>
      </w:tabs>
      <w:suppressAutoHyphens/>
    </w:pPr>
    <w:rPr>
      <w:b w:val="0"/>
    </w:rPr>
  </w:style>
  <w:style w:type="paragraph" w:customStyle="1" w:styleId="BULLET4">
    <w:name w:val="BULLET"/>
    <w:basedOn w:val="Bullet0"/>
    <w:rsid w:val="009E436E"/>
    <w:pPr>
      <w:ind w:left="0" w:firstLine="0"/>
    </w:pPr>
  </w:style>
  <w:style w:type="character" w:styleId="Uwydatnienie">
    <w:name w:val="Emphasis"/>
    <w:rsid w:val="009E436E"/>
    <w:rPr>
      <w:i/>
      <w:iCs/>
    </w:rPr>
  </w:style>
  <w:style w:type="character" w:customStyle="1" w:styleId="tekstdokbold">
    <w:name w:val="tekst dok. bold"/>
    <w:rsid w:val="009E436E"/>
    <w:rPr>
      <w:b/>
    </w:rPr>
  </w:style>
  <w:style w:type="paragraph" w:customStyle="1" w:styleId="zacznik">
    <w:name w:val="załącznik"/>
    <w:basedOn w:val="Tekstpodstawowy"/>
    <w:autoRedefine/>
    <w:rsid w:val="009E436E"/>
    <w:pPr>
      <w:tabs>
        <w:tab w:val="left" w:pos="1701"/>
      </w:tabs>
      <w:spacing w:after="0"/>
      <w:ind w:left="1701" w:hanging="1701"/>
    </w:pPr>
    <w:rPr>
      <w:iCs/>
      <w:sz w:val="24"/>
    </w:rPr>
  </w:style>
  <w:style w:type="character" w:customStyle="1" w:styleId="dane1">
    <w:name w:val="dane1"/>
    <w:rsid w:val="009E436E"/>
    <w:rPr>
      <w:color w:val="0000CD"/>
    </w:rPr>
  </w:style>
  <w:style w:type="paragraph" w:customStyle="1" w:styleId="rozdzia">
    <w:name w:val="rozdział"/>
    <w:basedOn w:val="Normalny"/>
    <w:autoRedefine/>
    <w:rsid w:val="009E436E"/>
    <w:pPr>
      <w:spacing w:line="360" w:lineRule="auto"/>
      <w:jc w:val="center"/>
    </w:pPr>
    <w:rPr>
      <w:b/>
      <w:caps/>
      <w:spacing w:val="8"/>
      <w:sz w:val="24"/>
    </w:rPr>
  </w:style>
  <w:style w:type="paragraph" w:styleId="Lista2">
    <w:name w:val="List 2"/>
    <w:basedOn w:val="Normalny"/>
    <w:rsid w:val="009E436E"/>
    <w:pPr>
      <w:ind w:left="566" w:hanging="283"/>
    </w:pPr>
    <w:rPr>
      <w:sz w:val="24"/>
      <w:szCs w:val="24"/>
    </w:rPr>
  </w:style>
  <w:style w:type="paragraph" w:styleId="Lista-kontynuacja2">
    <w:name w:val="List Continue 2"/>
    <w:basedOn w:val="Normalny"/>
    <w:rsid w:val="009E436E"/>
    <w:pPr>
      <w:spacing w:after="120"/>
      <w:ind w:left="566"/>
    </w:pPr>
  </w:style>
  <w:style w:type="paragraph" w:styleId="Zagicieodgryformularza">
    <w:name w:val="HTML Top of Form"/>
    <w:basedOn w:val="Normalny"/>
    <w:next w:val="Normalny"/>
    <w:hidden/>
    <w:rsid w:val="009E436E"/>
    <w:pPr>
      <w:pBdr>
        <w:bottom w:val="single" w:sz="6" w:space="1" w:color="auto"/>
      </w:pBdr>
      <w:jc w:val="center"/>
    </w:pPr>
    <w:rPr>
      <w:rFonts w:ascii="Arial" w:hAnsi="Arial"/>
      <w:vanish/>
      <w:sz w:val="16"/>
      <w:szCs w:val="16"/>
      <w:lang w:val="x-none" w:eastAsia="x-none"/>
    </w:rPr>
  </w:style>
  <w:style w:type="paragraph" w:styleId="Zagicieoddouformularza">
    <w:name w:val="HTML Bottom of Form"/>
    <w:basedOn w:val="Normalny"/>
    <w:next w:val="Normalny"/>
    <w:hidden/>
    <w:rsid w:val="009E436E"/>
    <w:pPr>
      <w:pBdr>
        <w:top w:val="single" w:sz="6" w:space="1" w:color="auto"/>
      </w:pBdr>
      <w:jc w:val="center"/>
    </w:pPr>
    <w:rPr>
      <w:rFonts w:ascii="Arial" w:hAnsi="Arial"/>
      <w:vanish/>
      <w:sz w:val="16"/>
      <w:szCs w:val="16"/>
      <w:lang w:val="x-none" w:eastAsia="x-none"/>
    </w:rPr>
  </w:style>
  <w:style w:type="character" w:customStyle="1" w:styleId="tahoma11black1">
    <w:name w:val="tahoma11black1"/>
    <w:rsid w:val="009E436E"/>
    <w:rPr>
      <w:rFonts w:ascii="Tahoma" w:hAnsi="Tahoma" w:cs="Tahoma" w:hint="default"/>
      <w:b w:val="0"/>
      <w:bCs w:val="0"/>
      <w:i w:val="0"/>
      <w:iCs w:val="0"/>
      <w:color w:val="000000"/>
      <w:sz w:val="17"/>
      <w:szCs w:val="17"/>
    </w:rPr>
  </w:style>
  <w:style w:type="character" w:customStyle="1" w:styleId="opiszdjecie1">
    <w:name w:val="opiszdjecie1"/>
    <w:rsid w:val="009E436E"/>
    <w:rPr>
      <w:rFonts w:ascii="Tahoma" w:hAnsi="Tahoma" w:cs="Tahoma" w:hint="default"/>
      <w:b w:val="0"/>
      <w:bCs w:val="0"/>
      <w:i w:val="0"/>
      <w:iCs w:val="0"/>
      <w:color w:val="333333"/>
      <w:sz w:val="15"/>
      <w:szCs w:val="15"/>
    </w:rPr>
  </w:style>
  <w:style w:type="character" w:customStyle="1" w:styleId="textfooter1">
    <w:name w:val="textfooter1"/>
    <w:rsid w:val="009E436E"/>
    <w:rPr>
      <w:rFonts w:ascii="Tahoma" w:hAnsi="Tahoma" w:cs="Tahoma" w:hint="default"/>
      <w:i w:val="0"/>
      <w:iCs w:val="0"/>
      <w:color w:val="444444"/>
      <w:sz w:val="17"/>
      <w:szCs w:val="17"/>
    </w:rPr>
  </w:style>
  <w:style w:type="character" w:customStyle="1" w:styleId="textfootermina5">
    <w:name w:val="textfooter mina5"/>
    <w:rsid w:val="009E436E"/>
  </w:style>
  <w:style w:type="paragraph" w:customStyle="1" w:styleId="akapittytul">
    <w:name w:val="akapit_tytul"/>
    <w:basedOn w:val="Normalny"/>
    <w:rsid w:val="009E436E"/>
    <w:pPr>
      <w:spacing w:before="150" w:after="100" w:afterAutospacing="1"/>
      <w:jc w:val="center"/>
    </w:pPr>
    <w:rPr>
      <w:sz w:val="18"/>
      <w:szCs w:val="18"/>
    </w:rPr>
  </w:style>
  <w:style w:type="character" w:customStyle="1" w:styleId="sszaro1">
    <w:name w:val="sszaro1"/>
    <w:rsid w:val="009E436E"/>
    <w:rPr>
      <w:rFonts w:ascii="Trebuchet MS" w:hAnsi="Trebuchet MS" w:hint="default"/>
      <w:color w:val="999999"/>
      <w:sz w:val="18"/>
      <w:szCs w:val="18"/>
    </w:rPr>
  </w:style>
  <w:style w:type="character" w:customStyle="1" w:styleId="sniebiesko1">
    <w:name w:val="sniebiesko1"/>
    <w:rsid w:val="009E436E"/>
    <w:rPr>
      <w:rFonts w:ascii="Trebuchet MS" w:hAnsi="Trebuchet MS" w:hint="default"/>
      <w:color w:val="5382DA"/>
      <w:sz w:val="18"/>
      <w:szCs w:val="18"/>
    </w:rPr>
  </w:style>
  <w:style w:type="character" w:customStyle="1" w:styleId="textprace1">
    <w:name w:val="text_prace1"/>
    <w:rsid w:val="009E436E"/>
    <w:rPr>
      <w:rFonts w:ascii="Verdana" w:hAnsi="Verdana" w:hint="default"/>
      <w:color w:val="000000"/>
      <w:sz w:val="18"/>
      <w:szCs w:val="18"/>
    </w:rPr>
  </w:style>
  <w:style w:type="character" w:customStyle="1" w:styleId="sszaro21">
    <w:name w:val="sszaro21"/>
    <w:rsid w:val="009E436E"/>
    <w:rPr>
      <w:rFonts w:ascii="Trebuchet MS" w:hAnsi="Trebuchet MS" w:hint="default"/>
      <w:color w:val="545454"/>
      <w:sz w:val="18"/>
      <w:szCs w:val="18"/>
    </w:rPr>
  </w:style>
  <w:style w:type="character" w:customStyle="1" w:styleId="mw-headline">
    <w:name w:val="mw-headline"/>
    <w:rsid w:val="009E436E"/>
  </w:style>
  <w:style w:type="character" w:customStyle="1" w:styleId="editsection">
    <w:name w:val="editsection"/>
    <w:rsid w:val="009E436E"/>
  </w:style>
  <w:style w:type="character" w:customStyle="1" w:styleId="text11">
    <w:name w:val="text_11"/>
    <w:rsid w:val="009E436E"/>
  </w:style>
  <w:style w:type="character" w:customStyle="1" w:styleId="contentheading1">
    <w:name w:val="contentheading1"/>
    <w:rsid w:val="009E436E"/>
    <w:rPr>
      <w:rFonts w:ascii="Trebuchet MS" w:hAnsi="Trebuchet MS" w:hint="default"/>
      <w:b/>
      <w:bCs/>
      <w:color w:val="005E31"/>
      <w:sz w:val="15"/>
      <w:szCs w:val="15"/>
      <w:shd w:val="clear" w:color="auto" w:fill="auto"/>
    </w:rPr>
  </w:style>
  <w:style w:type="paragraph" w:styleId="Podpise-mail">
    <w:name w:val="E-mail Signature"/>
    <w:basedOn w:val="Normalny"/>
    <w:rsid w:val="009E436E"/>
    <w:pPr>
      <w:spacing w:before="100" w:beforeAutospacing="1" w:after="100" w:afterAutospacing="1"/>
    </w:pPr>
    <w:rPr>
      <w:sz w:val="24"/>
      <w:szCs w:val="24"/>
      <w:lang w:val="x-none" w:eastAsia="x-none"/>
    </w:rPr>
  </w:style>
  <w:style w:type="paragraph" w:customStyle="1" w:styleId="Nagwek21">
    <w:name w:val="Nagłówek 21"/>
    <w:basedOn w:val="Normalny"/>
    <w:rsid w:val="009E436E"/>
    <w:pPr>
      <w:spacing w:before="100" w:beforeAutospacing="1" w:after="100" w:afterAutospacing="1"/>
      <w:outlineLvl w:val="2"/>
    </w:pPr>
    <w:rPr>
      <w:color w:val="646497"/>
      <w:sz w:val="38"/>
      <w:szCs w:val="38"/>
    </w:rPr>
  </w:style>
  <w:style w:type="paragraph" w:customStyle="1" w:styleId="NormalnyWeb1">
    <w:name w:val="Normalny (Web)1"/>
    <w:basedOn w:val="Normalny"/>
    <w:rsid w:val="009E436E"/>
    <w:pPr>
      <w:spacing w:before="100" w:beforeAutospacing="1" w:after="100" w:afterAutospacing="1" w:line="312" w:lineRule="atLeast"/>
    </w:pPr>
    <w:rPr>
      <w:color w:val="6C6C00"/>
      <w:sz w:val="26"/>
      <w:szCs w:val="26"/>
    </w:rPr>
  </w:style>
  <w:style w:type="character" w:customStyle="1" w:styleId="HTML-cytat2">
    <w:name w:val="HTML - cytat2"/>
    <w:rsid w:val="009E436E"/>
    <w:rPr>
      <w:i/>
      <w:iCs/>
      <w:color w:val="6C6C00"/>
      <w:sz w:val="26"/>
      <w:szCs w:val="26"/>
    </w:rPr>
  </w:style>
  <w:style w:type="character" w:customStyle="1" w:styleId="HTML-cytat1">
    <w:name w:val="HTML - cytat1"/>
    <w:rsid w:val="009E436E"/>
    <w:rPr>
      <w:i/>
      <w:iCs/>
      <w:color w:val="646497"/>
      <w:spacing w:val="15"/>
      <w:sz w:val="18"/>
      <w:szCs w:val="18"/>
    </w:rPr>
  </w:style>
  <w:style w:type="character" w:customStyle="1" w:styleId="def1">
    <w:name w:val="def1"/>
    <w:rsid w:val="009E436E"/>
    <w:rPr>
      <w:color w:val="646497"/>
    </w:rPr>
  </w:style>
  <w:style w:type="paragraph" w:customStyle="1" w:styleId="khheader">
    <w:name w:val="kh_header"/>
    <w:basedOn w:val="Normalny"/>
    <w:rsid w:val="009E436E"/>
    <w:pPr>
      <w:spacing w:line="420" w:lineRule="atLeast"/>
      <w:jc w:val="center"/>
    </w:pPr>
    <w:rPr>
      <w:sz w:val="28"/>
      <w:szCs w:val="28"/>
    </w:rPr>
  </w:style>
  <w:style w:type="paragraph" w:customStyle="1" w:styleId="khtitle">
    <w:name w:val="kh_title"/>
    <w:basedOn w:val="Normalny"/>
    <w:rsid w:val="009E436E"/>
    <w:pPr>
      <w:spacing w:before="375" w:after="225"/>
    </w:pPr>
    <w:rPr>
      <w:b/>
      <w:bCs/>
      <w:sz w:val="24"/>
      <w:szCs w:val="24"/>
      <w:u w:val="single"/>
    </w:rPr>
  </w:style>
  <w:style w:type="paragraph" w:customStyle="1" w:styleId="stopka0">
    <w:name w:val="stopka"/>
    <w:basedOn w:val="Normalny"/>
    <w:rsid w:val="009E436E"/>
    <w:rPr>
      <w:sz w:val="24"/>
      <w:szCs w:val="24"/>
    </w:rPr>
  </w:style>
  <w:style w:type="table" w:customStyle="1" w:styleId="Tabela-Siatka1">
    <w:name w:val="Tabela - Siatka1"/>
    <w:basedOn w:val="Standardowy"/>
    <w:next w:val="Tabela-Siatka"/>
    <w:rsid w:val="009E43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1">
    <w:name w:val="tytuł"/>
    <w:basedOn w:val="Normalny"/>
    <w:next w:val="Normalny"/>
    <w:autoRedefine/>
    <w:rsid w:val="009E436E"/>
    <w:pPr>
      <w:jc w:val="center"/>
      <w:outlineLvl w:val="0"/>
    </w:pPr>
    <w:rPr>
      <w:b/>
      <w:sz w:val="28"/>
      <w:szCs w:val="28"/>
    </w:rPr>
  </w:style>
  <w:style w:type="paragraph" w:customStyle="1" w:styleId="tekstdokumentu">
    <w:name w:val="tekst dokumentu"/>
    <w:basedOn w:val="Normalny"/>
    <w:autoRedefine/>
    <w:rsid w:val="009E436E"/>
    <w:pPr>
      <w:spacing w:before="120" w:after="120"/>
      <w:ind w:left="1680" w:hanging="1680"/>
    </w:pPr>
    <w:rPr>
      <w:b/>
      <w:bCs/>
      <w:iCs/>
      <w:sz w:val="24"/>
    </w:rPr>
  </w:style>
  <w:style w:type="paragraph" w:customStyle="1" w:styleId="ust">
    <w:name w:val="ust"/>
    <w:rsid w:val="009E436E"/>
    <w:pPr>
      <w:overflowPunct w:val="0"/>
      <w:autoSpaceDE w:val="0"/>
      <w:autoSpaceDN w:val="0"/>
      <w:adjustRightInd w:val="0"/>
      <w:spacing w:before="60" w:after="60"/>
      <w:ind w:left="426" w:hanging="284"/>
      <w:jc w:val="both"/>
    </w:pPr>
    <w:rPr>
      <w:rFonts w:ascii="Times New Roman" w:eastAsia="Times New Roman" w:hAnsi="Times New Roman"/>
      <w:sz w:val="24"/>
    </w:rPr>
  </w:style>
  <w:style w:type="paragraph" w:customStyle="1" w:styleId="pkt">
    <w:name w:val="pkt"/>
    <w:basedOn w:val="Normalny"/>
    <w:rsid w:val="009E436E"/>
    <w:pPr>
      <w:overflowPunct w:val="0"/>
      <w:autoSpaceDE w:val="0"/>
      <w:autoSpaceDN w:val="0"/>
      <w:adjustRightInd w:val="0"/>
      <w:spacing w:before="60" w:after="60"/>
      <w:ind w:left="851" w:hanging="295"/>
    </w:pPr>
    <w:rPr>
      <w:sz w:val="24"/>
    </w:rPr>
  </w:style>
  <w:style w:type="paragraph" w:customStyle="1" w:styleId="pkt1">
    <w:name w:val="pkt1"/>
    <w:basedOn w:val="pkt"/>
    <w:rsid w:val="009E436E"/>
    <w:pPr>
      <w:ind w:left="850" w:hanging="425"/>
    </w:pPr>
  </w:style>
  <w:style w:type="paragraph" w:customStyle="1" w:styleId="numerowanie0">
    <w:name w:val="numerowanie"/>
    <w:basedOn w:val="Normalny"/>
    <w:autoRedefine/>
    <w:rsid w:val="009E436E"/>
    <w:rPr>
      <w:bCs/>
      <w:sz w:val="24"/>
      <w:szCs w:val="22"/>
    </w:rPr>
  </w:style>
  <w:style w:type="paragraph" w:customStyle="1" w:styleId="Nagwekstrony0">
    <w:name w:val="Nag?—wek strony"/>
    <w:basedOn w:val="Normalny"/>
    <w:rsid w:val="009E436E"/>
    <w:pPr>
      <w:tabs>
        <w:tab w:val="center" w:pos="4153"/>
        <w:tab w:val="right" w:pos="8306"/>
      </w:tabs>
    </w:pPr>
    <w:rPr>
      <w:lang w:val="en-GB"/>
    </w:rPr>
  </w:style>
  <w:style w:type="paragraph" w:customStyle="1" w:styleId="tabulka">
    <w:name w:val="tabulka"/>
    <w:basedOn w:val="Normalny"/>
    <w:rsid w:val="009E436E"/>
    <w:pPr>
      <w:widowControl w:val="0"/>
      <w:spacing w:before="120" w:line="240" w:lineRule="exact"/>
      <w:jc w:val="center"/>
    </w:pPr>
    <w:rPr>
      <w:rFonts w:ascii="Arial" w:hAnsi="Arial"/>
      <w:lang w:val="cs-CZ"/>
    </w:rPr>
  </w:style>
  <w:style w:type="paragraph" w:customStyle="1" w:styleId="A1">
    <w:name w:val="A"/>
    <w:rsid w:val="009E436E"/>
    <w:pPr>
      <w:keepNext/>
      <w:spacing w:before="240" w:line="240" w:lineRule="exact"/>
      <w:ind w:left="720" w:hanging="720"/>
      <w:jc w:val="both"/>
    </w:pPr>
    <w:rPr>
      <w:rFonts w:ascii="Times New Roman" w:eastAsia="Times New Roman" w:hAnsi="Times New Roman"/>
      <w:sz w:val="24"/>
      <w:lang w:val="en-GB" w:eastAsia="en-US"/>
    </w:rPr>
  </w:style>
  <w:style w:type="paragraph" w:customStyle="1" w:styleId="Tekstprzypisukocowego1">
    <w:name w:val="Tekst przypisu końcowego1"/>
    <w:basedOn w:val="Normalny"/>
    <w:rsid w:val="009E436E"/>
    <w:pPr>
      <w:spacing w:before="120"/>
    </w:pPr>
  </w:style>
  <w:style w:type="paragraph" w:customStyle="1" w:styleId="Text1">
    <w:name w:val="Text_1"/>
    <w:basedOn w:val="Normalny"/>
    <w:rsid w:val="009E436E"/>
    <w:pPr>
      <w:spacing w:after="120"/>
      <w:ind w:left="425" w:hanging="425"/>
    </w:pPr>
    <w:rPr>
      <w:sz w:val="22"/>
    </w:rPr>
  </w:style>
  <w:style w:type="paragraph" w:customStyle="1" w:styleId="B">
    <w:name w:val="B"/>
    <w:rsid w:val="009E436E"/>
    <w:pPr>
      <w:spacing w:before="240" w:line="240" w:lineRule="exact"/>
      <w:ind w:left="720"/>
      <w:jc w:val="both"/>
    </w:pPr>
    <w:rPr>
      <w:rFonts w:ascii="Times New Roman" w:eastAsia="Times New Roman" w:hAnsi="Times New Roman"/>
      <w:sz w:val="24"/>
      <w:lang w:val="en-GB" w:eastAsia="en-US"/>
    </w:rPr>
  </w:style>
  <w:style w:type="character" w:customStyle="1" w:styleId="a2Znak">
    <w:name w:val="a2 Znak"/>
    <w:aliases w:val=" Znak Znak Znak Znak, Znak Znak Znak"/>
    <w:rsid w:val="009E436E"/>
    <w:rPr>
      <w:rFonts w:ascii="Arial" w:hAnsi="Arial"/>
      <w:sz w:val="24"/>
      <w:lang w:val="pl-PL" w:eastAsia="pl-PL" w:bidi="ar-SA"/>
    </w:rPr>
  </w:style>
  <w:style w:type="paragraph" w:customStyle="1" w:styleId="WP1Tekstpodstawowy">
    <w:name w:val="WP1 Tekst podstawowy"/>
    <w:basedOn w:val="Tekstpodstawowy3"/>
    <w:rsid w:val="009E436E"/>
    <w:pPr>
      <w:spacing w:before="120"/>
      <w:jc w:val="both"/>
    </w:pPr>
    <w:rPr>
      <w:rFonts w:ascii="Arial" w:hAnsi="Arial"/>
      <w:szCs w:val="16"/>
      <w:lang w:val="x-none" w:eastAsia="x-none"/>
    </w:rPr>
  </w:style>
  <w:style w:type="paragraph" w:customStyle="1" w:styleId="Trescznumztab">
    <w:name w:val="Tresc z num. z tab."/>
    <w:basedOn w:val="Normalny"/>
    <w:rsid w:val="009E436E"/>
    <w:pPr>
      <w:widowControl w:val="0"/>
      <w:tabs>
        <w:tab w:val="left" w:pos="567"/>
        <w:tab w:val="left" w:pos="5103"/>
        <w:tab w:val="left" w:pos="6804"/>
        <w:tab w:val="right" w:pos="8505"/>
      </w:tabs>
      <w:spacing w:after="120" w:line="300" w:lineRule="auto"/>
    </w:pPr>
    <w:rPr>
      <w:sz w:val="24"/>
    </w:rPr>
  </w:style>
  <w:style w:type="paragraph" w:customStyle="1" w:styleId="Tresc">
    <w:name w:val="Tresc"/>
    <w:basedOn w:val="Normalny"/>
    <w:rsid w:val="009E436E"/>
    <w:pPr>
      <w:spacing w:after="120" w:line="300" w:lineRule="auto"/>
    </w:pPr>
    <w:rPr>
      <w:sz w:val="24"/>
    </w:rPr>
  </w:style>
  <w:style w:type="paragraph" w:customStyle="1" w:styleId="Annexetitle">
    <w:name w:val="Annexe_title"/>
    <w:basedOn w:val="Nagwek1"/>
    <w:next w:val="Normalny"/>
    <w:autoRedefine/>
    <w:rsid w:val="009E436E"/>
    <w:pPr>
      <w:keepNext w:val="0"/>
      <w:spacing w:before="0" w:after="0"/>
      <w:jc w:val="center"/>
      <w:outlineLvl w:val="9"/>
    </w:pPr>
    <w:rPr>
      <w:bCs/>
      <w:spacing w:val="0"/>
      <w:kern w:val="0"/>
      <w:sz w:val="36"/>
      <w:szCs w:val="24"/>
    </w:rPr>
  </w:style>
  <w:style w:type="paragraph" w:customStyle="1" w:styleId="normaltableau">
    <w:name w:val="normal_tableau"/>
    <w:basedOn w:val="Normalny"/>
    <w:rsid w:val="009E436E"/>
    <w:pPr>
      <w:spacing w:before="120" w:after="120"/>
    </w:pPr>
    <w:rPr>
      <w:rFonts w:ascii="Optima" w:hAnsi="Optima"/>
      <w:sz w:val="22"/>
      <w:lang w:val="en-GB"/>
    </w:rPr>
  </w:style>
  <w:style w:type="paragraph" w:customStyle="1" w:styleId="H1">
    <w:name w:val="H1"/>
    <w:basedOn w:val="Normalny"/>
    <w:next w:val="Normalny"/>
    <w:rsid w:val="009E436E"/>
    <w:pPr>
      <w:keepNext/>
      <w:spacing w:before="100" w:after="100"/>
      <w:outlineLvl w:val="1"/>
    </w:pPr>
    <w:rPr>
      <w:b/>
      <w:snapToGrid w:val="0"/>
      <w:kern w:val="36"/>
      <w:sz w:val="48"/>
    </w:rPr>
  </w:style>
  <w:style w:type="paragraph" w:customStyle="1" w:styleId="H2">
    <w:name w:val="H2"/>
    <w:basedOn w:val="Normalny"/>
    <w:next w:val="Normalny"/>
    <w:rsid w:val="009E436E"/>
    <w:pPr>
      <w:keepNext/>
      <w:spacing w:before="100" w:after="100"/>
      <w:outlineLvl w:val="2"/>
    </w:pPr>
    <w:rPr>
      <w:b/>
      <w:snapToGrid w:val="0"/>
      <w:sz w:val="36"/>
    </w:rPr>
  </w:style>
  <w:style w:type="paragraph" w:customStyle="1" w:styleId="Tekstpodstawowy210">
    <w:name w:val="Tekst podstawowy 21"/>
    <w:basedOn w:val="Normalny"/>
    <w:rsid w:val="009E436E"/>
    <w:pPr>
      <w:suppressAutoHyphens/>
      <w:spacing w:before="120"/>
    </w:pPr>
    <w:rPr>
      <w:b/>
      <w:bCs/>
      <w:sz w:val="25"/>
      <w:szCs w:val="24"/>
      <w:lang w:eastAsia="ar-SA"/>
    </w:rPr>
  </w:style>
  <w:style w:type="paragraph" w:customStyle="1" w:styleId="Tekstpodstawowy310">
    <w:name w:val="Tekst podstawowy 31"/>
    <w:basedOn w:val="Normalny"/>
    <w:rsid w:val="009E436E"/>
    <w:pPr>
      <w:suppressAutoHyphens/>
      <w:spacing w:before="120"/>
    </w:pPr>
    <w:rPr>
      <w:i/>
      <w:iCs/>
      <w:sz w:val="24"/>
      <w:szCs w:val="24"/>
      <w:lang w:eastAsia="ar-SA"/>
    </w:rPr>
  </w:style>
  <w:style w:type="paragraph" w:customStyle="1" w:styleId="Zwykytekst1">
    <w:name w:val="Zwykły tekst1"/>
    <w:basedOn w:val="Normalny"/>
    <w:rsid w:val="009E436E"/>
    <w:pPr>
      <w:suppressAutoHyphens/>
    </w:pPr>
    <w:rPr>
      <w:rFonts w:ascii="Courier New" w:hAnsi="Courier New"/>
      <w:lang w:eastAsia="ar-SA"/>
    </w:rPr>
  </w:style>
  <w:style w:type="paragraph" w:styleId="Poprawka">
    <w:name w:val="Revision"/>
    <w:hidden/>
    <w:uiPriority w:val="99"/>
    <w:rsid w:val="009E436E"/>
    <w:rPr>
      <w:rFonts w:ascii="Times New Roman" w:eastAsia="Times New Roman" w:hAnsi="Times New Roman"/>
    </w:rPr>
  </w:style>
  <w:style w:type="paragraph" w:customStyle="1" w:styleId="Style1">
    <w:name w:val="Style 1"/>
    <w:uiPriority w:val="99"/>
    <w:rsid w:val="009E436E"/>
    <w:pPr>
      <w:widowControl w:val="0"/>
      <w:autoSpaceDE w:val="0"/>
      <w:autoSpaceDN w:val="0"/>
      <w:adjustRightInd w:val="0"/>
    </w:pPr>
    <w:rPr>
      <w:rFonts w:ascii="Times New Roman" w:eastAsia="Times New Roman" w:hAnsi="Times New Roman"/>
      <w:lang w:val="en-US"/>
    </w:rPr>
  </w:style>
  <w:style w:type="paragraph" w:customStyle="1" w:styleId="Style8">
    <w:name w:val="Style 8"/>
    <w:rsid w:val="009E436E"/>
    <w:pPr>
      <w:widowControl w:val="0"/>
      <w:autoSpaceDE w:val="0"/>
      <w:autoSpaceDN w:val="0"/>
      <w:ind w:left="36"/>
    </w:pPr>
    <w:rPr>
      <w:rFonts w:ascii="Times New Roman" w:eastAsia="Times New Roman" w:hAnsi="Times New Roman"/>
      <w:lang w:val="en-US"/>
    </w:rPr>
  </w:style>
  <w:style w:type="paragraph" w:customStyle="1" w:styleId="Style11">
    <w:name w:val="Style 11"/>
    <w:rsid w:val="009E436E"/>
    <w:pPr>
      <w:widowControl w:val="0"/>
      <w:autoSpaceDE w:val="0"/>
      <w:autoSpaceDN w:val="0"/>
      <w:ind w:left="72"/>
    </w:pPr>
    <w:rPr>
      <w:rFonts w:ascii="Times New Roman" w:eastAsia="Times New Roman" w:hAnsi="Times New Roman"/>
      <w:lang w:val="en-US"/>
    </w:rPr>
  </w:style>
  <w:style w:type="character" w:customStyle="1" w:styleId="CharacterStyle4">
    <w:name w:val="Character Style 4"/>
    <w:rsid w:val="009E436E"/>
    <w:rPr>
      <w:sz w:val="20"/>
      <w:szCs w:val="20"/>
    </w:rPr>
  </w:style>
  <w:style w:type="paragraph" w:customStyle="1" w:styleId="Style2">
    <w:name w:val="Style 2"/>
    <w:uiPriority w:val="99"/>
    <w:rsid w:val="009E436E"/>
    <w:pPr>
      <w:widowControl w:val="0"/>
      <w:autoSpaceDE w:val="0"/>
      <w:autoSpaceDN w:val="0"/>
      <w:adjustRightInd w:val="0"/>
    </w:pPr>
    <w:rPr>
      <w:rFonts w:ascii="Times New Roman" w:eastAsia="Times New Roman" w:hAnsi="Times New Roman"/>
      <w:lang w:val="en-US"/>
    </w:rPr>
  </w:style>
  <w:style w:type="paragraph" w:styleId="Nagwekspisutreci">
    <w:name w:val="TOC Heading"/>
    <w:basedOn w:val="Nagwek1"/>
    <w:next w:val="Normalny"/>
    <w:qFormat/>
    <w:rsid w:val="009E436E"/>
    <w:pPr>
      <w:keepLines/>
      <w:spacing w:before="480" w:after="0" w:line="276" w:lineRule="auto"/>
      <w:outlineLvl w:val="9"/>
    </w:pPr>
    <w:rPr>
      <w:rFonts w:ascii="Cambria" w:hAnsi="Cambria"/>
      <w:bCs/>
      <w:color w:val="365F91"/>
      <w:spacing w:val="0"/>
      <w:kern w:val="0"/>
      <w:szCs w:val="28"/>
      <w:lang w:eastAsia="en-US"/>
    </w:rPr>
  </w:style>
  <w:style w:type="table" w:customStyle="1" w:styleId="Tabela-Siatka2">
    <w:name w:val="Tabela - Siatka2"/>
    <w:basedOn w:val="Standardowy"/>
    <w:next w:val="Tabela-Siatka"/>
    <w:uiPriority w:val="59"/>
    <w:rsid w:val="009E43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copy">
    <w:name w:val="boldcopy"/>
    <w:rsid w:val="00760573"/>
  </w:style>
  <w:style w:type="character" w:customStyle="1" w:styleId="BezodstpwZnak">
    <w:name w:val="Bez odstępów Znak"/>
    <w:link w:val="Bezodstpw"/>
    <w:rsid w:val="00F01D27"/>
    <w:rPr>
      <w:sz w:val="22"/>
      <w:szCs w:val="22"/>
      <w:lang w:eastAsia="en-US"/>
    </w:rPr>
  </w:style>
  <w:style w:type="paragraph" w:customStyle="1" w:styleId="Tekstpodstawowyzwciciem1">
    <w:name w:val="Tekst podstawowy z wcięciem1"/>
    <w:basedOn w:val="Tekstpodstawowy"/>
    <w:rsid w:val="00843D72"/>
    <w:pPr>
      <w:spacing w:after="0"/>
      <w:ind w:firstLine="360"/>
    </w:pPr>
    <w:rPr>
      <w:lang w:eastAsia="zh-CN"/>
    </w:rPr>
  </w:style>
  <w:style w:type="paragraph" w:customStyle="1" w:styleId="Tekstpodstawowywcity22">
    <w:name w:val="Tekst podstawowy wcięty 22"/>
    <w:basedOn w:val="Normalny"/>
    <w:rsid w:val="00843D72"/>
    <w:pPr>
      <w:ind w:firstLine="708"/>
    </w:pPr>
    <w:rPr>
      <w:rFonts w:ascii="Arial" w:hAnsi="Arial" w:cs="Arial"/>
      <w:sz w:val="18"/>
    </w:rPr>
  </w:style>
  <w:style w:type="character" w:customStyle="1" w:styleId="Podpistabeli2">
    <w:name w:val="Podpis tabeli (2)"/>
    <w:rsid w:val="009463E9"/>
    <w:rPr>
      <w:rFonts w:ascii="Arial" w:eastAsia="Arial" w:hAnsi="Arial" w:cs="Arial"/>
      <w:b w:val="0"/>
      <w:bCs w:val="0"/>
      <w:i w:val="0"/>
      <w:iCs w:val="0"/>
      <w:smallCaps w:val="0"/>
      <w:strike w:val="0"/>
      <w:color w:val="000000"/>
      <w:spacing w:val="0"/>
      <w:w w:val="100"/>
      <w:position w:val="0"/>
      <w:sz w:val="15"/>
      <w:szCs w:val="15"/>
      <w:u w:val="single"/>
      <w:lang w:val="pl-PL" w:eastAsia="pl-PL" w:bidi="pl-PL"/>
    </w:rPr>
  </w:style>
  <w:style w:type="character" w:customStyle="1" w:styleId="Teksttreci2">
    <w:name w:val="Tekst treści (2)_"/>
    <w:link w:val="Teksttreci20"/>
    <w:rsid w:val="009463E9"/>
    <w:rPr>
      <w:rFonts w:ascii="Arial" w:eastAsia="Arial" w:hAnsi="Arial" w:cs="Arial"/>
      <w:sz w:val="19"/>
      <w:szCs w:val="19"/>
      <w:shd w:val="clear" w:color="auto" w:fill="FFFFFF"/>
    </w:rPr>
  </w:style>
  <w:style w:type="character" w:customStyle="1" w:styleId="Teksttreci275pt">
    <w:name w:val="Tekst treści (2) + 7;5 pt"/>
    <w:rsid w:val="009463E9"/>
    <w:rPr>
      <w:rFonts w:ascii="Arial" w:eastAsia="Arial" w:hAnsi="Arial" w:cs="Arial"/>
      <w:b w:val="0"/>
      <w:bCs w:val="0"/>
      <w:i w:val="0"/>
      <w:iCs w:val="0"/>
      <w:smallCaps w:val="0"/>
      <w:strike w:val="0"/>
      <w:color w:val="000000"/>
      <w:spacing w:val="0"/>
      <w:w w:val="100"/>
      <w:position w:val="0"/>
      <w:sz w:val="15"/>
      <w:szCs w:val="15"/>
      <w:u w:val="none"/>
      <w:lang w:val="pl-PL" w:eastAsia="pl-PL" w:bidi="pl-PL"/>
    </w:rPr>
  </w:style>
  <w:style w:type="character" w:customStyle="1" w:styleId="PogrubienieTeksttreci275ptKursywa">
    <w:name w:val="Pogrubienie;Tekst treści (2) + 7;5 pt;Kursywa"/>
    <w:rsid w:val="009463E9"/>
    <w:rPr>
      <w:rFonts w:ascii="Arial" w:eastAsia="Arial" w:hAnsi="Arial" w:cs="Arial"/>
      <w:b/>
      <w:bCs/>
      <w:i/>
      <w:iCs/>
      <w:smallCaps w:val="0"/>
      <w:strike w:val="0"/>
      <w:color w:val="000000"/>
      <w:spacing w:val="0"/>
      <w:w w:val="100"/>
      <w:position w:val="0"/>
      <w:sz w:val="15"/>
      <w:szCs w:val="15"/>
      <w:u w:val="none"/>
      <w:lang w:val="pl-PL" w:eastAsia="pl-PL" w:bidi="pl-PL"/>
    </w:rPr>
  </w:style>
  <w:style w:type="paragraph" w:customStyle="1" w:styleId="Teksttreci20">
    <w:name w:val="Tekst treści (2)"/>
    <w:basedOn w:val="Normalny"/>
    <w:link w:val="Teksttreci2"/>
    <w:rsid w:val="009463E9"/>
    <w:pPr>
      <w:widowControl w:val="0"/>
      <w:shd w:val="clear" w:color="auto" w:fill="FFFFFF"/>
      <w:spacing w:before="240" w:after="240" w:line="230" w:lineRule="exact"/>
      <w:ind w:hanging="740"/>
    </w:pPr>
    <w:rPr>
      <w:rFonts w:ascii="Arial" w:eastAsia="Arial" w:hAnsi="Arial" w:cs="Arial"/>
      <w:sz w:val="19"/>
      <w:szCs w:val="19"/>
    </w:rPr>
  </w:style>
  <w:style w:type="character" w:customStyle="1" w:styleId="Podpistabeli3">
    <w:name w:val="Podpis tabeli (3)_"/>
    <w:link w:val="Podpistabeli30"/>
    <w:rsid w:val="009463E9"/>
    <w:rPr>
      <w:rFonts w:ascii="Arial" w:eastAsia="Arial" w:hAnsi="Arial" w:cs="Arial"/>
      <w:i/>
      <w:iCs/>
      <w:shd w:val="clear" w:color="auto" w:fill="FFFFFF"/>
    </w:rPr>
  </w:style>
  <w:style w:type="paragraph" w:customStyle="1" w:styleId="Podpistabeli30">
    <w:name w:val="Podpis tabeli (3)"/>
    <w:basedOn w:val="Normalny"/>
    <w:link w:val="Podpistabeli3"/>
    <w:rsid w:val="009463E9"/>
    <w:pPr>
      <w:widowControl w:val="0"/>
      <w:shd w:val="clear" w:color="auto" w:fill="FFFFFF"/>
      <w:spacing w:line="230" w:lineRule="exact"/>
    </w:pPr>
    <w:rPr>
      <w:rFonts w:ascii="Arial" w:eastAsia="Arial" w:hAnsi="Arial" w:cs="Arial"/>
      <w:i/>
      <w:iCs/>
    </w:rPr>
  </w:style>
  <w:style w:type="character" w:customStyle="1" w:styleId="Podpistabeli20">
    <w:name w:val="Podpis tabeli (2)_"/>
    <w:rsid w:val="009463E9"/>
    <w:rPr>
      <w:rFonts w:ascii="Arial" w:eastAsia="Arial" w:hAnsi="Arial" w:cs="Arial"/>
      <w:b w:val="0"/>
      <w:bCs w:val="0"/>
      <w:i w:val="0"/>
      <w:iCs w:val="0"/>
      <w:smallCaps w:val="0"/>
      <w:strike w:val="0"/>
      <w:sz w:val="15"/>
      <w:szCs w:val="15"/>
      <w:u w:val="none"/>
    </w:rPr>
  </w:style>
  <w:style w:type="character" w:customStyle="1" w:styleId="PogrubienieTeksttreci26pt">
    <w:name w:val="Pogrubienie;Tekst treści (2) + 6 pt"/>
    <w:rsid w:val="00707769"/>
    <w:rPr>
      <w:rFonts w:ascii="Arial" w:eastAsia="Arial" w:hAnsi="Arial" w:cs="Arial"/>
      <w:b/>
      <w:bCs/>
      <w:i w:val="0"/>
      <w:iCs w:val="0"/>
      <w:smallCaps w:val="0"/>
      <w:strike w:val="0"/>
      <w:color w:val="000000"/>
      <w:spacing w:val="0"/>
      <w:w w:val="100"/>
      <w:position w:val="0"/>
      <w:sz w:val="12"/>
      <w:szCs w:val="12"/>
      <w:u w:val="none"/>
      <w:shd w:val="clear" w:color="auto" w:fill="FFFFFF"/>
      <w:lang w:val="pl-PL" w:eastAsia="pl-PL" w:bidi="pl-PL"/>
    </w:rPr>
  </w:style>
  <w:style w:type="character" w:customStyle="1" w:styleId="Teksttreci24ptMaelitery">
    <w:name w:val="Tekst treści (2) + 4 pt;Małe litery"/>
    <w:rsid w:val="00707769"/>
    <w:rPr>
      <w:rFonts w:ascii="Arial" w:eastAsia="Arial" w:hAnsi="Arial" w:cs="Arial"/>
      <w:b w:val="0"/>
      <w:bCs w:val="0"/>
      <w:i w:val="0"/>
      <w:iCs w:val="0"/>
      <w:smallCaps/>
      <w:strike w:val="0"/>
      <w:color w:val="000000"/>
      <w:spacing w:val="0"/>
      <w:w w:val="100"/>
      <w:position w:val="0"/>
      <w:sz w:val="8"/>
      <w:szCs w:val="8"/>
      <w:u w:val="none"/>
      <w:shd w:val="clear" w:color="auto" w:fill="FFFFFF"/>
      <w:lang w:val="pl-PL" w:eastAsia="pl-PL" w:bidi="pl-PL"/>
    </w:rPr>
  </w:style>
  <w:style w:type="character" w:customStyle="1" w:styleId="Teksttreci26ptKursywa">
    <w:name w:val="Tekst treści (2) + 6 pt;Kursywa"/>
    <w:rsid w:val="00707769"/>
    <w:rPr>
      <w:rFonts w:ascii="Arial" w:eastAsia="Arial" w:hAnsi="Arial" w:cs="Arial"/>
      <w:b/>
      <w:bCs/>
      <w:i/>
      <w:iCs/>
      <w:smallCaps w:val="0"/>
      <w:strike w:val="0"/>
      <w:color w:val="000000"/>
      <w:spacing w:val="0"/>
      <w:w w:val="100"/>
      <w:position w:val="0"/>
      <w:sz w:val="12"/>
      <w:szCs w:val="12"/>
      <w:u w:val="none"/>
      <w:shd w:val="clear" w:color="auto" w:fill="FFFFFF"/>
      <w:lang w:val="pl-PL" w:eastAsia="pl-PL" w:bidi="pl-PL"/>
    </w:rPr>
  </w:style>
  <w:style w:type="character" w:customStyle="1" w:styleId="Nagwek30">
    <w:name w:val="Nagłówek #3_"/>
    <w:link w:val="Nagwek31"/>
    <w:rsid w:val="0070482D"/>
    <w:rPr>
      <w:rFonts w:ascii="Times New Roman" w:eastAsia="Times New Roman" w:hAnsi="Times New Roman"/>
      <w:b/>
      <w:bCs/>
      <w:sz w:val="22"/>
      <w:szCs w:val="22"/>
      <w:shd w:val="clear" w:color="auto" w:fill="FFFFFF"/>
    </w:rPr>
  </w:style>
  <w:style w:type="paragraph" w:customStyle="1" w:styleId="Nagwek31">
    <w:name w:val="Nagłówek #3"/>
    <w:basedOn w:val="Normalny"/>
    <w:link w:val="Nagwek30"/>
    <w:rsid w:val="0070482D"/>
    <w:pPr>
      <w:widowControl w:val="0"/>
      <w:shd w:val="clear" w:color="auto" w:fill="FFFFFF"/>
      <w:spacing w:line="274" w:lineRule="exact"/>
      <w:outlineLvl w:val="2"/>
    </w:pPr>
    <w:rPr>
      <w:b/>
      <w:bCs/>
      <w:sz w:val="22"/>
      <w:szCs w:val="22"/>
    </w:rPr>
  </w:style>
  <w:style w:type="character" w:customStyle="1" w:styleId="Teksttreci4">
    <w:name w:val="Tekst treści (4)_"/>
    <w:link w:val="Teksttreci40"/>
    <w:rsid w:val="00D93836"/>
    <w:rPr>
      <w:rFonts w:ascii="Verdana" w:eastAsia="Verdana" w:hAnsi="Verdana" w:cs="Verdana"/>
      <w:b/>
      <w:bCs/>
      <w:sz w:val="18"/>
      <w:szCs w:val="18"/>
      <w:shd w:val="clear" w:color="auto" w:fill="FFFFFF"/>
    </w:rPr>
  </w:style>
  <w:style w:type="character" w:customStyle="1" w:styleId="Teksttreci2Pogrubienie">
    <w:name w:val="Tekst treści (2) + Pogrubienie"/>
    <w:rsid w:val="00D93836"/>
    <w:rPr>
      <w:rFonts w:ascii="Verdana" w:eastAsia="Verdana" w:hAnsi="Verdana" w:cs="Verdana"/>
      <w:b/>
      <w:bCs/>
      <w:i w:val="0"/>
      <w:iCs w:val="0"/>
      <w:smallCaps w:val="0"/>
      <w:strike w:val="0"/>
      <w:color w:val="000000"/>
      <w:spacing w:val="0"/>
      <w:w w:val="100"/>
      <w:position w:val="0"/>
      <w:sz w:val="18"/>
      <w:szCs w:val="18"/>
      <w:u w:val="none"/>
      <w:shd w:val="clear" w:color="auto" w:fill="FFFFFF"/>
      <w:lang w:val="pl-PL" w:eastAsia="pl-PL" w:bidi="pl-PL"/>
    </w:rPr>
  </w:style>
  <w:style w:type="paragraph" w:customStyle="1" w:styleId="Teksttreci40">
    <w:name w:val="Tekst treści (4)"/>
    <w:basedOn w:val="Normalny"/>
    <w:link w:val="Teksttreci4"/>
    <w:rsid w:val="00D93836"/>
    <w:pPr>
      <w:widowControl w:val="0"/>
      <w:shd w:val="clear" w:color="auto" w:fill="FFFFFF"/>
      <w:spacing w:before="120" w:after="240" w:line="0" w:lineRule="atLeast"/>
    </w:pPr>
    <w:rPr>
      <w:rFonts w:ascii="Verdana" w:eastAsia="Verdana" w:hAnsi="Verdana" w:cs="Verdana"/>
      <w:b/>
      <w:bCs/>
      <w:sz w:val="18"/>
      <w:szCs w:val="18"/>
    </w:rPr>
  </w:style>
  <w:style w:type="character" w:customStyle="1" w:styleId="Teksttreci2Maelitery">
    <w:name w:val="Tekst treści (2) + Małe litery"/>
    <w:rsid w:val="00D93836"/>
    <w:rPr>
      <w:rFonts w:ascii="Verdana" w:eastAsia="Verdana" w:hAnsi="Verdana" w:cs="Verdana"/>
      <w:b w:val="0"/>
      <w:bCs w:val="0"/>
      <w:i w:val="0"/>
      <w:iCs w:val="0"/>
      <w:smallCaps/>
      <w:strike w:val="0"/>
      <w:color w:val="000000"/>
      <w:spacing w:val="0"/>
      <w:w w:val="100"/>
      <w:position w:val="0"/>
      <w:sz w:val="18"/>
      <w:szCs w:val="18"/>
      <w:u w:val="none"/>
      <w:shd w:val="clear" w:color="auto" w:fill="FFFFFF"/>
      <w:lang w:val="pl-PL" w:eastAsia="pl-PL" w:bidi="pl-PL"/>
    </w:rPr>
  </w:style>
  <w:style w:type="character" w:customStyle="1" w:styleId="Teksttreci2Georgia95pt">
    <w:name w:val="Tekst treści (2) + Georgia;9;5 pt"/>
    <w:rsid w:val="00D93836"/>
    <w:rPr>
      <w:rFonts w:ascii="Georgia" w:eastAsia="Georgia" w:hAnsi="Georgia" w:cs="Georgia"/>
      <w:b w:val="0"/>
      <w:bCs w:val="0"/>
      <w:i w:val="0"/>
      <w:iCs w:val="0"/>
      <w:smallCaps w:val="0"/>
      <w:strike w:val="0"/>
      <w:color w:val="000000"/>
      <w:spacing w:val="0"/>
      <w:w w:val="100"/>
      <w:position w:val="0"/>
      <w:sz w:val="19"/>
      <w:szCs w:val="19"/>
      <w:u w:val="none"/>
      <w:shd w:val="clear" w:color="auto" w:fill="FFFFFF"/>
      <w:lang w:val="pl-PL" w:eastAsia="pl-PL" w:bidi="pl-PL"/>
    </w:rPr>
  </w:style>
  <w:style w:type="table" w:customStyle="1" w:styleId="TableNormal">
    <w:name w:val="Table Normal"/>
    <w:uiPriority w:val="2"/>
    <w:semiHidden/>
    <w:unhideWhenUsed/>
    <w:qFormat/>
    <w:rsid w:val="00587AA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587AA3"/>
    <w:pPr>
      <w:widowControl w:val="0"/>
      <w:autoSpaceDE w:val="0"/>
      <w:autoSpaceDN w:val="0"/>
      <w:ind w:left="107"/>
    </w:pPr>
    <w:rPr>
      <w:rFonts w:ascii="Verdana" w:eastAsia="Verdana" w:hAnsi="Verdana" w:cs="Verdana"/>
      <w:sz w:val="22"/>
      <w:szCs w:val="22"/>
      <w:lang w:val="en-US" w:eastAsia="en-US"/>
    </w:rPr>
  </w:style>
  <w:style w:type="character" w:customStyle="1" w:styleId="Nagwek1Znak3">
    <w:name w:val="Nagłówek 1 Znak3"/>
    <w:uiPriority w:val="9"/>
    <w:rsid w:val="00B27154"/>
    <w:rPr>
      <w:rFonts w:ascii="Verdana" w:hAnsi="Verdana" w:cs="Arial"/>
      <w:b/>
      <w:iCs/>
      <w:caps/>
      <w:snapToGrid w:val="0"/>
      <w:kern w:val="3"/>
      <w:sz w:val="20"/>
      <w:szCs w:val="20"/>
      <w:lang w:eastAsia="ar-SA"/>
    </w:rPr>
  </w:style>
  <w:style w:type="character" w:customStyle="1" w:styleId="Nagwek2Znak3">
    <w:name w:val="Nagłówek 2 Znak3"/>
    <w:rsid w:val="00B27154"/>
    <w:rPr>
      <w:rFonts w:ascii="Cambria" w:eastAsia="Times New Roman" w:hAnsi="Cambria" w:cs="Times New Roman"/>
      <w:b/>
      <w:bCs/>
      <w:i/>
      <w:iCs/>
      <w:kern w:val="3"/>
      <w:sz w:val="28"/>
      <w:szCs w:val="28"/>
    </w:rPr>
  </w:style>
  <w:style w:type="character" w:customStyle="1" w:styleId="Nagwek3Znak3">
    <w:name w:val="Nagłówek 3 Znak3"/>
    <w:uiPriority w:val="9"/>
    <w:rsid w:val="00B27154"/>
    <w:rPr>
      <w:rFonts w:ascii="Cambria" w:eastAsia="Times New Roman" w:hAnsi="Cambria" w:cs="Times New Roman"/>
      <w:b/>
      <w:bCs/>
      <w:kern w:val="3"/>
      <w:sz w:val="26"/>
      <w:szCs w:val="26"/>
    </w:rPr>
  </w:style>
  <w:style w:type="character" w:customStyle="1" w:styleId="Nagwek4Znak2">
    <w:name w:val="Nagłówek 4 Znak2"/>
    <w:uiPriority w:val="99"/>
    <w:rsid w:val="00B27154"/>
    <w:rPr>
      <w:rFonts w:ascii="Calibri" w:eastAsia="Times New Roman" w:hAnsi="Calibri" w:cs="Times New Roman"/>
      <w:b/>
      <w:bCs/>
      <w:kern w:val="3"/>
      <w:sz w:val="28"/>
      <w:szCs w:val="28"/>
    </w:rPr>
  </w:style>
  <w:style w:type="character" w:customStyle="1" w:styleId="Nagwek5Znak2">
    <w:name w:val="Nagłówek 5 Znak2"/>
    <w:uiPriority w:val="99"/>
    <w:rsid w:val="00B27154"/>
    <w:rPr>
      <w:rFonts w:ascii="Calibri" w:eastAsia="Times New Roman" w:hAnsi="Calibri" w:cs="Times New Roman"/>
      <w:b/>
      <w:bCs/>
      <w:i/>
      <w:iCs/>
      <w:kern w:val="3"/>
      <w:sz w:val="26"/>
      <w:szCs w:val="26"/>
    </w:rPr>
  </w:style>
  <w:style w:type="character" w:customStyle="1" w:styleId="Nagwek6Znak2">
    <w:name w:val="Nagłówek 6 Znak2"/>
    <w:uiPriority w:val="99"/>
    <w:rsid w:val="00B27154"/>
    <w:rPr>
      <w:rFonts w:ascii="Calibri" w:eastAsia="Times New Roman" w:hAnsi="Calibri" w:cs="Times New Roman"/>
      <w:b/>
      <w:bCs/>
      <w:kern w:val="3"/>
    </w:rPr>
  </w:style>
  <w:style w:type="character" w:customStyle="1" w:styleId="Nagwek7Znak2">
    <w:name w:val="Nagłówek 7 Znak2"/>
    <w:uiPriority w:val="99"/>
    <w:rsid w:val="00B27154"/>
    <w:rPr>
      <w:rFonts w:ascii="Calibri" w:eastAsia="Times New Roman" w:hAnsi="Calibri" w:cs="Times New Roman"/>
      <w:kern w:val="3"/>
      <w:sz w:val="24"/>
      <w:szCs w:val="24"/>
    </w:rPr>
  </w:style>
  <w:style w:type="character" w:customStyle="1" w:styleId="Nagwek8Znak2">
    <w:name w:val="Nagłówek 8 Znak2"/>
    <w:uiPriority w:val="99"/>
    <w:rsid w:val="00B27154"/>
    <w:rPr>
      <w:rFonts w:ascii="Calibri" w:eastAsia="Times New Roman" w:hAnsi="Calibri" w:cs="Times New Roman"/>
      <w:i/>
      <w:iCs/>
      <w:kern w:val="3"/>
      <w:sz w:val="24"/>
      <w:szCs w:val="24"/>
    </w:rPr>
  </w:style>
  <w:style w:type="character" w:customStyle="1" w:styleId="Nagwek9Znak2">
    <w:name w:val="Nagłówek 9 Znak2"/>
    <w:uiPriority w:val="99"/>
    <w:rsid w:val="00B27154"/>
    <w:rPr>
      <w:rFonts w:ascii="Cambria" w:eastAsia="Times New Roman" w:hAnsi="Cambria" w:cs="Times New Roman"/>
      <w:kern w:val="3"/>
    </w:rPr>
  </w:style>
  <w:style w:type="paragraph" w:customStyle="1" w:styleId="Standard">
    <w:name w:val="Standard"/>
    <w:uiPriority w:val="99"/>
    <w:rsid w:val="00B27154"/>
    <w:pPr>
      <w:suppressAutoHyphens/>
      <w:autoSpaceDN w:val="0"/>
      <w:textAlignment w:val="baseline"/>
    </w:pPr>
    <w:rPr>
      <w:rFonts w:eastAsia="Times New Roman" w:cs="Calibri"/>
      <w:kern w:val="3"/>
      <w:sz w:val="22"/>
      <w:szCs w:val="22"/>
      <w:lang w:eastAsia="ar-SA"/>
    </w:rPr>
  </w:style>
  <w:style w:type="paragraph" w:customStyle="1" w:styleId="Heading">
    <w:name w:val="Heading"/>
    <w:basedOn w:val="Standard"/>
    <w:next w:val="Textbody"/>
    <w:uiPriority w:val="99"/>
    <w:rsid w:val="00B27154"/>
    <w:pPr>
      <w:keepNext/>
      <w:spacing w:before="240" w:after="120"/>
    </w:pPr>
    <w:rPr>
      <w:rFonts w:ascii="Arial" w:eastAsia="Microsoft YaHei" w:hAnsi="Arial" w:cs="Arial"/>
      <w:sz w:val="28"/>
      <w:szCs w:val="28"/>
    </w:rPr>
  </w:style>
  <w:style w:type="paragraph" w:customStyle="1" w:styleId="Textbody">
    <w:name w:val="Text body"/>
    <w:basedOn w:val="Standard"/>
    <w:uiPriority w:val="99"/>
    <w:rsid w:val="00B27154"/>
    <w:pPr>
      <w:tabs>
        <w:tab w:val="left" w:pos="397"/>
        <w:tab w:val="left" w:pos="567"/>
        <w:tab w:val="left" w:pos="794"/>
      </w:tabs>
      <w:spacing w:before="120" w:after="120"/>
      <w:jc w:val="both"/>
    </w:pPr>
    <w:rPr>
      <w:rFonts w:ascii="Times New Roman" w:hAnsi="Times New Roman" w:cs="Arial"/>
      <w:bCs/>
      <w:iCs/>
      <w:sz w:val="20"/>
      <w:szCs w:val="24"/>
    </w:rPr>
  </w:style>
  <w:style w:type="paragraph" w:customStyle="1" w:styleId="Index">
    <w:name w:val="Index"/>
    <w:basedOn w:val="Standard"/>
    <w:uiPriority w:val="99"/>
    <w:rsid w:val="00B27154"/>
    <w:pPr>
      <w:suppressLineNumbers/>
    </w:pPr>
    <w:rPr>
      <w:rFonts w:cs="Mangal"/>
    </w:rPr>
  </w:style>
  <w:style w:type="character" w:customStyle="1" w:styleId="NagwekZnak2">
    <w:name w:val="Nagłówek Znak2"/>
    <w:aliases w:val="Nagłówek strony nieparzystej Znak1,Nagłówek strony nieparzystej1 Znak1,Nagłówek strony nieparzystej2 Znak1,Nagłówek strony nieparzystej3 Znak1,Nagłówek strony nieparzystej4 Znak1,Nagłówek strony nieparzystej5 Znak1,Nagłówek strony Znak1"/>
    <w:rsid w:val="00B27154"/>
    <w:rPr>
      <w:kern w:val="3"/>
    </w:rPr>
  </w:style>
  <w:style w:type="character" w:customStyle="1" w:styleId="StopkaZnak2">
    <w:name w:val="Stopka Znak2"/>
    <w:uiPriority w:val="99"/>
    <w:rsid w:val="00B27154"/>
    <w:rPr>
      <w:kern w:val="3"/>
    </w:rPr>
  </w:style>
  <w:style w:type="paragraph" w:customStyle="1" w:styleId="Nagwek20">
    <w:name w:val="Nagłówek2"/>
    <w:basedOn w:val="Standard"/>
    <w:rsid w:val="00B27154"/>
    <w:pPr>
      <w:keepNext/>
      <w:spacing w:before="240" w:after="120"/>
    </w:pPr>
    <w:rPr>
      <w:rFonts w:ascii="Arial" w:hAnsi="Arial" w:cs="Mangal"/>
      <w:sz w:val="28"/>
      <w:szCs w:val="28"/>
    </w:rPr>
  </w:style>
  <w:style w:type="paragraph" w:customStyle="1" w:styleId="Podpis2">
    <w:name w:val="Podpis2"/>
    <w:basedOn w:val="Standard"/>
    <w:uiPriority w:val="99"/>
    <w:rsid w:val="00B27154"/>
    <w:pPr>
      <w:suppressLineNumbers/>
      <w:spacing w:before="120" w:after="120"/>
    </w:pPr>
    <w:rPr>
      <w:rFonts w:cs="Mangal"/>
      <w:i/>
      <w:iCs/>
      <w:sz w:val="24"/>
      <w:szCs w:val="24"/>
    </w:rPr>
  </w:style>
  <w:style w:type="paragraph" w:customStyle="1" w:styleId="Nagwek10">
    <w:name w:val="Nagłówek1"/>
    <w:basedOn w:val="Standard"/>
    <w:rsid w:val="00B27154"/>
    <w:pPr>
      <w:keepNext/>
      <w:spacing w:before="240" w:after="120"/>
    </w:pPr>
    <w:rPr>
      <w:rFonts w:ascii="Arial" w:hAnsi="Arial" w:cs="Mangal"/>
      <w:sz w:val="28"/>
      <w:szCs w:val="28"/>
    </w:rPr>
  </w:style>
  <w:style w:type="paragraph" w:customStyle="1" w:styleId="Podpis1">
    <w:name w:val="Podpis1"/>
    <w:basedOn w:val="Standard"/>
    <w:rsid w:val="00B27154"/>
    <w:pPr>
      <w:suppressLineNumbers/>
      <w:spacing w:before="120" w:after="120"/>
    </w:pPr>
    <w:rPr>
      <w:rFonts w:cs="Mangal"/>
      <w:i/>
      <w:iCs/>
      <w:sz w:val="24"/>
      <w:szCs w:val="24"/>
    </w:rPr>
  </w:style>
  <w:style w:type="paragraph" w:customStyle="1" w:styleId="Akapitzlist10">
    <w:name w:val="Akapit z listą1"/>
    <w:basedOn w:val="Standard"/>
    <w:uiPriority w:val="99"/>
    <w:rsid w:val="00B27154"/>
    <w:pPr>
      <w:ind w:left="720"/>
    </w:pPr>
  </w:style>
  <w:style w:type="character" w:customStyle="1" w:styleId="TekstdymkaZnak2">
    <w:name w:val="Tekst dymka Znak2"/>
    <w:uiPriority w:val="99"/>
    <w:rsid w:val="00B27154"/>
    <w:rPr>
      <w:kern w:val="3"/>
      <w:sz w:val="0"/>
      <w:szCs w:val="0"/>
    </w:rPr>
  </w:style>
  <w:style w:type="paragraph" w:customStyle="1" w:styleId="Table">
    <w:name w:val="Table"/>
    <w:basedOn w:val="Standard"/>
    <w:uiPriority w:val="99"/>
    <w:rsid w:val="00B27154"/>
    <w:pPr>
      <w:tabs>
        <w:tab w:val="left" w:pos="397"/>
        <w:tab w:val="left" w:pos="567"/>
        <w:tab w:val="left" w:pos="794"/>
      </w:tabs>
    </w:pPr>
    <w:rPr>
      <w:rFonts w:ascii="Times New Roman" w:hAnsi="Times New Roman" w:cs="Arial"/>
      <w:bCs/>
      <w:iCs/>
      <w:sz w:val="20"/>
      <w:szCs w:val="24"/>
    </w:rPr>
  </w:style>
  <w:style w:type="paragraph" w:customStyle="1" w:styleId="Lista21">
    <w:name w:val="Lista 21"/>
    <w:basedOn w:val="Standard"/>
    <w:uiPriority w:val="99"/>
    <w:rsid w:val="00B27154"/>
    <w:pPr>
      <w:ind w:left="566" w:hanging="283"/>
    </w:pPr>
    <w:rPr>
      <w:rFonts w:ascii="Times New Roman" w:hAnsi="Times New Roman" w:cs="Times New Roman"/>
      <w:sz w:val="20"/>
      <w:szCs w:val="20"/>
      <w:lang w:val="en-GB"/>
    </w:rPr>
  </w:style>
  <w:style w:type="paragraph" w:customStyle="1" w:styleId="Lista31">
    <w:name w:val="Lista 31"/>
    <w:basedOn w:val="Standard"/>
    <w:uiPriority w:val="99"/>
    <w:rsid w:val="00B27154"/>
    <w:pPr>
      <w:ind w:left="849" w:hanging="283"/>
    </w:pPr>
    <w:rPr>
      <w:rFonts w:ascii="Times New Roman" w:hAnsi="Times New Roman" w:cs="Times New Roman"/>
      <w:sz w:val="20"/>
      <w:szCs w:val="20"/>
      <w:lang w:val="en-GB"/>
    </w:rPr>
  </w:style>
  <w:style w:type="character" w:customStyle="1" w:styleId="TekstprzypisukocowegoZnak2">
    <w:name w:val="Tekst przypisu końcowego Znak2"/>
    <w:uiPriority w:val="99"/>
    <w:rsid w:val="00B27154"/>
    <w:rPr>
      <w:kern w:val="3"/>
      <w:sz w:val="20"/>
      <w:szCs w:val="20"/>
    </w:rPr>
  </w:style>
  <w:style w:type="character" w:customStyle="1" w:styleId="TekstprzypisudolnegoZnak3">
    <w:name w:val="Tekst przypisu dolnego Znak3"/>
    <w:uiPriority w:val="99"/>
    <w:rsid w:val="00B27154"/>
    <w:rPr>
      <w:rFonts w:ascii="Calibri" w:hAnsi="Calibri"/>
      <w:lang w:val="pl-PL" w:eastAsia="ar-SA" w:bidi="ar-SA"/>
    </w:rPr>
  </w:style>
  <w:style w:type="paragraph" w:customStyle="1" w:styleId="Legenda1">
    <w:name w:val="Legenda1"/>
    <w:basedOn w:val="Standard"/>
    <w:rsid w:val="00B27154"/>
    <w:pPr>
      <w:tabs>
        <w:tab w:val="left" w:pos="397"/>
        <w:tab w:val="left" w:pos="567"/>
        <w:tab w:val="left" w:pos="794"/>
      </w:tabs>
      <w:spacing w:before="120"/>
      <w:jc w:val="both"/>
    </w:pPr>
    <w:rPr>
      <w:rFonts w:ascii="Times New Roman" w:hAnsi="Times New Roman" w:cs="Arial"/>
      <w:bCs/>
      <w:iCs/>
      <w:sz w:val="20"/>
      <w:szCs w:val="24"/>
    </w:rPr>
  </w:style>
  <w:style w:type="paragraph" w:customStyle="1" w:styleId="Tekstkomentarza1">
    <w:name w:val="Tekst komentarza1"/>
    <w:basedOn w:val="Standard"/>
    <w:rsid w:val="00B27154"/>
    <w:rPr>
      <w:rFonts w:ascii="Times New Roman" w:hAnsi="Times New Roman" w:cs="Times New Roman"/>
      <w:sz w:val="20"/>
      <w:szCs w:val="20"/>
    </w:rPr>
  </w:style>
  <w:style w:type="paragraph" w:customStyle="1" w:styleId="Nagwek11">
    <w:name w:val="Nagłówek #1"/>
    <w:basedOn w:val="Standard"/>
    <w:uiPriority w:val="99"/>
    <w:rsid w:val="00B27154"/>
    <w:pPr>
      <w:widowControl w:val="0"/>
      <w:shd w:val="clear" w:color="auto" w:fill="FFFFFF"/>
      <w:spacing w:before="1800" w:after="1200" w:line="240" w:lineRule="atLeast"/>
      <w:jc w:val="center"/>
    </w:pPr>
    <w:rPr>
      <w:rFonts w:ascii="Verdana" w:hAnsi="Verdana" w:cs="Verdana"/>
      <w:b/>
      <w:bCs/>
      <w:sz w:val="32"/>
      <w:szCs w:val="32"/>
    </w:rPr>
  </w:style>
  <w:style w:type="paragraph" w:customStyle="1" w:styleId="Nagwek22">
    <w:name w:val="Nagłówek #2"/>
    <w:basedOn w:val="Standard"/>
    <w:uiPriority w:val="99"/>
    <w:rsid w:val="00B27154"/>
    <w:pPr>
      <w:widowControl w:val="0"/>
      <w:shd w:val="clear" w:color="auto" w:fill="FFFFFF"/>
      <w:spacing w:after="420" w:line="240" w:lineRule="atLeast"/>
      <w:ind w:hanging="960"/>
      <w:jc w:val="both"/>
    </w:pPr>
    <w:rPr>
      <w:rFonts w:ascii="Segoe UI" w:hAnsi="Segoe UI" w:cs="Segoe UI"/>
      <w:b/>
      <w:bCs/>
      <w:sz w:val="21"/>
      <w:szCs w:val="21"/>
    </w:rPr>
  </w:style>
  <w:style w:type="paragraph" w:customStyle="1" w:styleId="Teksttreci6">
    <w:name w:val="Tekst treści (6)"/>
    <w:basedOn w:val="Standard"/>
    <w:uiPriority w:val="99"/>
    <w:rsid w:val="00B27154"/>
    <w:pPr>
      <w:widowControl w:val="0"/>
      <w:shd w:val="clear" w:color="auto" w:fill="FFFFFF"/>
      <w:spacing w:before="420" w:after="180" w:line="240" w:lineRule="atLeast"/>
      <w:jc w:val="both"/>
    </w:pPr>
    <w:rPr>
      <w:rFonts w:ascii="Arial" w:hAnsi="Arial" w:cs="Arial"/>
      <w:b/>
      <w:bCs/>
      <w:sz w:val="19"/>
      <w:szCs w:val="19"/>
    </w:rPr>
  </w:style>
  <w:style w:type="paragraph" w:customStyle="1" w:styleId="Teksttreci7">
    <w:name w:val="Tekst treści (7)"/>
    <w:basedOn w:val="Standard"/>
    <w:uiPriority w:val="99"/>
    <w:rsid w:val="00B27154"/>
    <w:pPr>
      <w:widowControl w:val="0"/>
      <w:shd w:val="clear" w:color="auto" w:fill="FFFFFF"/>
      <w:spacing w:before="240" w:after="240" w:line="235" w:lineRule="exact"/>
      <w:jc w:val="both"/>
    </w:pPr>
    <w:rPr>
      <w:rFonts w:ascii="Verdana" w:hAnsi="Verdana" w:cs="Verdana"/>
      <w:i/>
      <w:iCs/>
      <w:sz w:val="19"/>
      <w:szCs w:val="19"/>
    </w:rPr>
  </w:style>
  <w:style w:type="paragraph" w:customStyle="1" w:styleId="Teksttreci8">
    <w:name w:val="Tekst treści (8)"/>
    <w:basedOn w:val="Standard"/>
    <w:uiPriority w:val="99"/>
    <w:rsid w:val="00B27154"/>
    <w:pPr>
      <w:widowControl w:val="0"/>
      <w:shd w:val="clear" w:color="auto" w:fill="FFFFFF"/>
      <w:spacing w:before="180" w:line="245" w:lineRule="exact"/>
      <w:ind w:firstLine="680"/>
      <w:jc w:val="both"/>
    </w:pPr>
    <w:rPr>
      <w:rFonts w:ascii="Verdana" w:hAnsi="Verdana" w:cs="Verdana"/>
      <w:sz w:val="15"/>
      <w:szCs w:val="15"/>
    </w:rPr>
  </w:style>
  <w:style w:type="paragraph" w:customStyle="1" w:styleId="Teksttreci9">
    <w:name w:val="Tekst treści (9)"/>
    <w:basedOn w:val="Standard"/>
    <w:uiPriority w:val="99"/>
    <w:rsid w:val="00B27154"/>
    <w:pPr>
      <w:widowControl w:val="0"/>
      <w:shd w:val="clear" w:color="auto" w:fill="FFFFFF"/>
      <w:spacing w:line="245" w:lineRule="exact"/>
      <w:jc w:val="both"/>
    </w:pPr>
    <w:rPr>
      <w:rFonts w:ascii="Verdana" w:hAnsi="Verdana" w:cs="Verdana"/>
    </w:rPr>
  </w:style>
  <w:style w:type="paragraph" w:customStyle="1" w:styleId="Contents2">
    <w:name w:val="Contents 2"/>
    <w:basedOn w:val="Standard"/>
    <w:uiPriority w:val="99"/>
    <w:rsid w:val="00B27154"/>
    <w:pPr>
      <w:widowControl w:val="0"/>
      <w:shd w:val="clear" w:color="auto" w:fill="FFFFFF"/>
      <w:tabs>
        <w:tab w:val="right" w:leader="dot" w:pos="9638"/>
      </w:tabs>
      <w:spacing w:line="240" w:lineRule="exact"/>
      <w:ind w:left="283"/>
      <w:jc w:val="both"/>
    </w:pPr>
    <w:rPr>
      <w:rFonts w:ascii="Segoe UI" w:hAnsi="Segoe UI" w:cs="Segoe UI"/>
      <w:sz w:val="21"/>
      <w:szCs w:val="21"/>
    </w:rPr>
  </w:style>
  <w:style w:type="paragraph" w:customStyle="1" w:styleId="Spistreci20">
    <w:name w:val="Spis treści (2)"/>
    <w:basedOn w:val="Standard"/>
    <w:uiPriority w:val="99"/>
    <w:rsid w:val="00B27154"/>
    <w:pPr>
      <w:widowControl w:val="0"/>
      <w:shd w:val="clear" w:color="auto" w:fill="FFFFFF"/>
      <w:spacing w:before="1200" w:after="60" w:line="240" w:lineRule="atLeast"/>
    </w:pPr>
    <w:rPr>
      <w:rFonts w:ascii="Segoe UI" w:hAnsi="Segoe UI" w:cs="Segoe UI"/>
      <w:b/>
      <w:bCs/>
      <w:sz w:val="21"/>
      <w:szCs w:val="21"/>
    </w:rPr>
  </w:style>
  <w:style w:type="paragraph" w:customStyle="1" w:styleId="Nagwek40">
    <w:name w:val="Nagłówek #4"/>
    <w:basedOn w:val="Standard"/>
    <w:uiPriority w:val="99"/>
    <w:rsid w:val="00B27154"/>
    <w:pPr>
      <w:widowControl w:val="0"/>
      <w:shd w:val="clear" w:color="auto" w:fill="FFFFFF"/>
      <w:spacing w:before="540" w:after="300" w:line="240" w:lineRule="atLeast"/>
      <w:ind w:hanging="360"/>
      <w:jc w:val="both"/>
    </w:pPr>
    <w:rPr>
      <w:rFonts w:ascii="Segoe UI" w:hAnsi="Segoe UI" w:cs="Segoe UI"/>
      <w:b/>
      <w:bCs/>
      <w:sz w:val="21"/>
      <w:szCs w:val="21"/>
    </w:rPr>
  </w:style>
  <w:style w:type="paragraph" w:customStyle="1" w:styleId="Nagwek220">
    <w:name w:val="Nagłówek #2 (2)"/>
    <w:basedOn w:val="Standard"/>
    <w:uiPriority w:val="99"/>
    <w:rsid w:val="00B27154"/>
    <w:pPr>
      <w:widowControl w:val="0"/>
      <w:shd w:val="clear" w:color="auto" w:fill="FFFFFF"/>
      <w:spacing w:before="1680" w:after="1140" w:line="240" w:lineRule="atLeast"/>
      <w:jc w:val="center"/>
    </w:pPr>
    <w:rPr>
      <w:rFonts w:ascii="Verdana" w:hAnsi="Verdana" w:cs="Verdana"/>
      <w:b/>
      <w:bCs/>
      <w:sz w:val="28"/>
      <w:szCs w:val="28"/>
    </w:rPr>
  </w:style>
  <w:style w:type="paragraph" w:customStyle="1" w:styleId="Nagwek50">
    <w:name w:val="Nagłówek #5"/>
    <w:basedOn w:val="Standard"/>
    <w:uiPriority w:val="99"/>
    <w:rsid w:val="00B27154"/>
    <w:pPr>
      <w:widowControl w:val="0"/>
      <w:shd w:val="clear" w:color="auto" w:fill="FFFFFF"/>
      <w:spacing w:after="360" w:line="240" w:lineRule="atLeast"/>
      <w:jc w:val="both"/>
    </w:pPr>
    <w:rPr>
      <w:rFonts w:ascii="Times New Roman" w:hAnsi="Times New Roman" w:cs="Times New Roman"/>
      <w:b/>
      <w:bCs/>
      <w:sz w:val="21"/>
      <w:szCs w:val="21"/>
    </w:rPr>
  </w:style>
  <w:style w:type="paragraph" w:customStyle="1" w:styleId="Teksttreci11">
    <w:name w:val="Tekst treści (11)"/>
    <w:basedOn w:val="Standard"/>
    <w:uiPriority w:val="99"/>
    <w:rsid w:val="00B27154"/>
    <w:pPr>
      <w:widowControl w:val="0"/>
      <w:shd w:val="clear" w:color="auto" w:fill="FFFFFF"/>
      <w:spacing w:line="398" w:lineRule="exact"/>
      <w:jc w:val="both"/>
    </w:pPr>
    <w:rPr>
      <w:rFonts w:ascii="Times New Roman" w:hAnsi="Times New Roman" w:cs="Times New Roman"/>
      <w:b/>
      <w:bCs/>
      <w:sz w:val="21"/>
      <w:szCs w:val="21"/>
    </w:rPr>
  </w:style>
  <w:style w:type="paragraph" w:customStyle="1" w:styleId="Podpistabeli4">
    <w:name w:val="Podpis tabeli (4)"/>
    <w:basedOn w:val="Standard"/>
    <w:uiPriority w:val="99"/>
    <w:rsid w:val="00B27154"/>
    <w:pPr>
      <w:widowControl w:val="0"/>
      <w:shd w:val="clear" w:color="auto" w:fill="FFFFFF"/>
      <w:spacing w:line="240" w:lineRule="atLeast"/>
    </w:pPr>
    <w:rPr>
      <w:rFonts w:ascii="Times New Roman" w:hAnsi="Times New Roman" w:cs="Times New Roman"/>
      <w:sz w:val="14"/>
      <w:szCs w:val="14"/>
    </w:rPr>
  </w:style>
  <w:style w:type="paragraph" w:customStyle="1" w:styleId="Teksttreci12">
    <w:name w:val="Tekst treści (12)"/>
    <w:basedOn w:val="Standard"/>
    <w:uiPriority w:val="99"/>
    <w:rsid w:val="00B27154"/>
    <w:pPr>
      <w:widowControl w:val="0"/>
      <w:shd w:val="clear" w:color="auto" w:fill="FFFFFF"/>
      <w:spacing w:line="240" w:lineRule="atLeast"/>
      <w:jc w:val="right"/>
    </w:pPr>
    <w:rPr>
      <w:rFonts w:ascii="Times New Roman" w:hAnsi="Times New Roman" w:cs="Times New Roman"/>
      <w:sz w:val="23"/>
      <w:szCs w:val="23"/>
    </w:rPr>
  </w:style>
  <w:style w:type="paragraph" w:customStyle="1" w:styleId="Podpistabeli6">
    <w:name w:val="Podpis tabeli (6)"/>
    <w:basedOn w:val="Standard"/>
    <w:uiPriority w:val="99"/>
    <w:rsid w:val="00B27154"/>
    <w:pPr>
      <w:widowControl w:val="0"/>
      <w:shd w:val="clear" w:color="auto" w:fill="FFFFFF"/>
      <w:spacing w:line="240" w:lineRule="atLeast"/>
    </w:pPr>
    <w:rPr>
      <w:rFonts w:ascii="Times New Roman" w:hAnsi="Times New Roman" w:cs="Times New Roman"/>
      <w:sz w:val="21"/>
      <w:szCs w:val="21"/>
    </w:rPr>
  </w:style>
  <w:style w:type="paragraph" w:customStyle="1" w:styleId="Akapitzlist11">
    <w:name w:val="Akapit z listą11"/>
    <w:basedOn w:val="Standard"/>
    <w:uiPriority w:val="99"/>
    <w:rsid w:val="00B27154"/>
    <w:pPr>
      <w:ind w:left="720"/>
    </w:pPr>
  </w:style>
  <w:style w:type="paragraph" w:customStyle="1" w:styleId="Textbodyindent">
    <w:name w:val="Text body indent"/>
    <w:basedOn w:val="Standard"/>
    <w:uiPriority w:val="99"/>
    <w:rsid w:val="00B27154"/>
    <w:pPr>
      <w:spacing w:after="120"/>
      <w:ind w:left="283"/>
    </w:pPr>
    <w:rPr>
      <w:rFonts w:ascii="Times New Roman" w:hAnsi="Times New Roman" w:cs="Times New Roman"/>
      <w:sz w:val="24"/>
      <w:szCs w:val="24"/>
    </w:rPr>
  </w:style>
  <w:style w:type="paragraph" w:customStyle="1" w:styleId="normalny3">
    <w:name w:val="normalny 3"/>
    <w:basedOn w:val="Standard"/>
    <w:rsid w:val="00B27154"/>
    <w:pPr>
      <w:tabs>
        <w:tab w:val="left" w:pos="397"/>
        <w:tab w:val="left" w:pos="794"/>
      </w:tabs>
      <w:spacing w:before="60"/>
      <w:jc w:val="both"/>
    </w:pPr>
    <w:rPr>
      <w:rFonts w:ascii="Times New Roman" w:hAnsi="Times New Roman" w:cs="Arial"/>
      <w:bCs/>
      <w:iCs/>
      <w:sz w:val="20"/>
      <w:szCs w:val="24"/>
    </w:rPr>
  </w:style>
  <w:style w:type="paragraph" w:customStyle="1" w:styleId="StylNagwek2">
    <w:name w:val="Styl Nagłówek 2"/>
    <w:basedOn w:val="Nagwek2"/>
    <w:uiPriority w:val="99"/>
    <w:rsid w:val="00B27154"/>
    <w:pPr>
      <w:tabs>
        <w:tab w:val="left" w:pos="747"/>
        <w:tab w:val="left" w:pos="927"/>
        <w:tab w:val="left" w:pos="974"/>
        <w:tab w:val="left" w:pos="1620"/>
        <w:tab w:val="left" w:pos="2676"/>
      </w:tabs>
      <w:suppressAutoHyphens/>
      <w:autoSpaceDN w:val="0"/>
      <w:spacing w:after="0"/>
      <w:ind w:left="180" w:hanging="360"/>
      <w:textAlignment w:val="baseline"/>
    </w:pPr>
    <w:rPr>
      <w:rFonts w:cs="Arial"/>
      <w:b w:val="0"/>
      <w:spacing w:val="0"/>
      <w:kern w:val="3"/>
      <w:sz w:val="22"/>
      <w:szCs w:val="24"/>
      <w:lang w:eastAsia="ar-SA"/>
    </w:rPr>
  </w:style>
  <w:style w:type="paragraph" w:customStyle="1" w:styleId="StylNormalny">
    <w:name w:val="Styl Normalny"/>
    <w:basedOn w:val="Standard"/>
    <w:uiPriority w:val="99"/>
    <w:rsid w:val="00B27154"/>
    <w:pPr>
      <w:tabs>
        <w:tab w:val="left" w:pos="397"/>
        <w:tab w:val="left" w:pos="567"/>
        <w:tab w:val="left" w:pos="794"/>
      </w:tabs>
      <w:spacing w:before="240"/>
      <w:jc w:val="both"/>
    </w:pPr>
    <w:rPr>
      <w:rFonts w:ascii="Times New Roman" w:hAnsi="Times New Roman" w:cs="Arial"/>
      <w:bCs/>
      <w:iCs/>
      <w:sz w:val="20"/>
      <w:szCs w:val="24"/>
    </w:rPr>
  </w:style>
  <w:style w:type="paragraph" w:customStyle="1" w:styleId="TytuSST">
    <w:name w:val="Tytuł SST"/>
    <w:basedOn w:val="Standard"/>
    <w:uiPriority w:val="99"/>
    <w:rsid w:val="00B27154"/>
    <w:pPr>
      <w:tabs>
        <w:tab w:val="left" w:pos="794"/>
        <w:tab w:val="left" w:pos="2126"/>
      </w:tabs>
      <w:spacing w:before="120"/>
    </w:pPr>
    <w:rPr>
      <w:rFonts w:ascii="Times New Roman" w:hAnsi="Times New Roman" w:cs="Arial"/>
      <w:b/>
      <w:bCs/>
      <w:iCs/>
      <w:caps/>
      <w:szCs w:val="24"/>
    </w:rPr>
  </w:style>
  <w:style w:type="paragraph" w:customStyle="1" w:styleId="Kropka">
    <w:name w:val="Kropka"/>
    <w:basedOn w:val="Standard"/>
    <w:uiPriority w:val="99"/>
    <w:rsid w:val="00B27154"/>
    <w:pPr>
      <w:tabs>
        <w:tab w:val="left" w:pos="681"/>
        <w:tab w:val="left" w:pos="1078"/>
      </w:tabs>
      <w:spacing w:before="120"/>
      <w:ind w:left="284" w:hanging="284"/>
      <w:jc w:val="both"/>
    </w:pPr>
    <w:rPr>
      <w:rFonts w:ascii="Times New Roman" w:hAnsi="Times New Roman" w:cs="Arial"/>
      <w:bCs/>
      <w:iCs/>
      <w:sz w:val="20"/>
      <w:szCs w:val="24"/>
    </w:rPr>
  </w:style>
  <w:style w:type="paragraph" w:customStyle="1" w:styleId="11Pogrubienie">
    <w:name w:val="1.1. Pogrubienie"/>
    <w:basedOn w:val="Standard"/>
    <w:uiPriority w:val="99"/>
    <w:rsid w:val="00B27154"/>
    <w:pPr>
      <w:tabs>
        <w:tab w:val="left" w:pos="397"/>
        <w:tab w:val="left" w:pos="567"/>
        <w:tab w:val="left" w:pos="794"/>
      </w:tabs>
      <w:spacing w:before="240" w:after="120"/>
      <w:jc w:val="both"/>
    </w:pPr>
    <w:rPr>
      <w:rFonts w:ascii="Times New Roman" w:hAnsi="Times New Roman" w:cs="Arial"/>
      <w:b/>
      <w:bCs/>
      <w:iCs/>
      <w:sz w:val="24"/>
      <w:szCs w:val="24"/>
    </w:rPr>
  </w:style>
  <w:style w:type="paragraph" w:customStyle="1" w:styleId="Normal12">
    <w:name w:val="Normal 12"/>
    <w:basedOn w:val="Standard"/>
    <w:uiPriority w:val="99"/>
    <w:rsid w:val="00B27154"/>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al1">
    <w:name w:val="Normal 1"/>
    <w:basedOn w:val="Standard"/>
    <w:uiPriority w:val="99"/>
    <w:rsid w:val="00B27154"/>
    <w:pPr>
      <w:tabs>
        <w:tab w:val="left" w:pos="397"/>
        <w:tab w:val="left" w:pos="567"/>
        <w:tab w:val="left" w:pos="794"/>
      </w:tabs>
      <w:spacing w:before="240"/>
      <w:jc w:val="both"/>
    </w:pPr>
    <w:rPr>
      <w:rFonts w:ascii="Times New Roman" w:hAnsi="Times New Roman" w:cs="Arial"/>
      <w:bCs/>
      <w:iCs/>
      <w:sz w:val="20"/>
      <w:szCs w:val="24"/>
    </w:rPr>
  </w:style>
  <w:style w:type="paragraph" w:customStyle="1" w:styleId="StylNagwek3NiePogrubienie">
    <w:name w:val="Styl Nagłówek 3 + Nie Pogrubienie"/>
    <w:basedOn w:val="Nagwek3"/>
    <w:uiPriority w:val="99"/>
    <w:rsid w:val="00B27154"/>
    <w:pPr>
      <w:tabs>
        <w:tab w:val="left" w:pos="917"/>
        <w:tab w:val="left" w:pos="1211"/>
        <w:tab w:val="left" w:pos="2340"/>
        <w:tab w:val="left" w:pos="3396"/>
      </w:tabs>
      <w:suppressAutoHyphens/>
      <w:autoSpaceDN w:val="0"/>
      <w:spacing w:before="120" w:after="0"/>
      <w:ind w:left="180" w:hanging="360"/>
      <w:jc w:val="both"/>
      <w:textAlignment w:val="baseline"/>
    </w:pPr>
    <w:rPr>
      <w:rFonts w:cs="Arial"/>
      <w:b w:val="0"/>
      <w:color w:val="00000A"/>
      <w:kern w:val="3"/>
      <w:szCs w:val="26"/>
      <w:lang w:eastAsia="ar-SA"/>
    </w:rPr>
  </w:style>
  <w:style w:type="paragraph" w:customStyle="1" w:styleId="StylNagwek3NiePogrubienie1">
    <w:name w:val="Styl Nagłówek 3 + Nie Pogrubienie1"/>
    <w:basedOn w:val="Nagwek3"/>
    <w:uiPriority w:val="99"/>
    <w:rsid w:val="00B27154"/>
    <w:pPr>
      <w:tabs>
        <w:tab w:val="left" w:pos="917"/>
        <w:tab w:val="left" w:pos="1211"/>
        <w:tab w:val="left" w:pos="2340"/>
        <w:tab w:val="left" w:pos="3396"/>
      </w:tabs>
      <w:suppressAutoHyphens/>
      <w:autoSpaceDN w:val="0"/>
      <w:spacing w:before="120" w:after="0"/>
      <w:ind w:left="180" w:hanging="360"/>
      <w:jc w:val="both"/>
      <w:textAlignment w:val="baseline"/>
    </w:pPr>
    <w:rPr>
      <w:rFonts w:cs="Arial"/>
      <w:b w:val="0"/>
      <w:color w:val="00000A"/>
      <w:kern w:val="3"/>
      <w:szCs w:val="26"/>
      <w:lang w:eastAsia="ar-SA"/>
    </w:rPr>
  </w:style>
  <w:style w:type="paragraph" w:customStyle="1" w:styleId="normalnypunkt">
    <w:name w:val="normalny punkt"/>
    <w:basedOn w:val="Standard"/>
    <w:uiPriority w:val="99"/>
    <w:rsid w:val="00B27154"/>
    <w:pPr>
      <w:tabs>
        <w:tab w:val="left" w:pos="720"/>
        <w:tab w:val="left" w:pos="1287"/>
        <w:tab w:val="left" w:pos="1514"/>
      </w:tabs>
      <w:spacing w:before="40"/>
      <w:ind w:left="720" w:hanging="360"/>
      <w:jc w:val="both"/>
    </w:pPr>
    <w:rPr>
      <w:rFonts w:ascii="Times New Roman" w:hAnsi="Times New Roman" w:cs="Arial"/>
      <w:bCs/>
      <w:iCs/>
      <w:sz w:val="20"/>
      <w:szCs w:val="20"/>
    </w:rPr>
  </w:style>
  <w:style w:type="paragraph" w:customStyle="1" w:styleId="normalny0">
    <w:name w:val="normalny 0"/>
    <w:basedOn w:val="Standard"/>
    <w:uiPriority w:val="99"/>
    <w:rsid w:val="00B27154"/>
    <w:pPr>
      <w:tabs>
        <w:tab w:val="left" w:pos="397"/>
        <w:tab w:val="left" w:pos="510"/>
        <w:tab w:val="left" w:pos="624"/>
        <w:tab w:val="left" w:pos="794"/>
        <w:tab w:val="left" w:pos="851"/>
      </w:tabs>
      <w:jc w:val="both"/>
    </w:pPr>
    <w:rPr>
      <w:rFonts w:ascii="Times New Roman" w:hAnsi="Times New Roman" w:cs="Arial"/>
      <w:bCs/>
      <w:iCs/>
      <w:sz w:val="20"/>
      <w:szCs w:val="24"/>
    </w:rPr>
  </w:style>
  <w:style w:type="paragraph" w:customStyle="1" w:styleId="StylPierwszywiersz05cm">
    <w:name w:val="Styl Pierwszy wiersz:  05 cm"/>
    <w:basedOn w:val="Standard"/>
    <w:uiPriority w:val="99"/>
    <w:rsid w:val="00B27154"/>
    <w:pPr>
      <w:tabs>
        <w:tab w:val="left" w:pos="397"/>
        <w:tab w:val="left" w:pos="567"/>
        <w:tab w:val="left" w:pos="737"/>
      </w:tabs>
      <w:spacing w:before="120"/>
      <w:ind w:firstLine="567"/>
      <w:jc w:val="both"/>
    </w:pPr>
    <w:rPr>
      <w:rFonts w:ascii="Times New Roman" w:hAnsi="Times New Roman" w:cs="Arial"/>
      <w:bCs/>
      <w:iCs/>
      <w:sz w:val="20"/>
      <w:szCs w:val="24"/>
    </w:rPr>
  </w:style>
  <w:style w:type="paragraph" w:customStyle="1" w:styleId="StylPierwszywiersz1cm">
    <w:name w:val="Styl Pierwszy wiersz:  1 cm"/>
    <w:basedOn w:val="Standard"/>
    <w:uiPriority w:val="99"/>
    <w:rsid w:val="00B27154"/>
    <w:pPr>
      <w:tabs>
        <w:tab w:val="left" w:pos="397"/>
        <w:tab w:val="left" w:pos="567"/>
        <w:tab w:val="left" w:pos="737"/>
      </w:tabs>
      <w:spacing w:before="120"/>
      <w:ind w:firstLine="567"/>
      <w:jc w:val="both"/>
    </w:pPr>
    <w:rPr>
      <w:rFonts w:ascii="Times New Roman" w:hAnsi="Times New Roman" w:cs="Arial"/>
      <w:bCs/>
      <w:iCs/>
      <w:sz w:val="20"/>
      <w:szCs w:val="20"/>
    </w:rPr>
  </w:style>
  <w:style w:type="paragraph" w:customStyle="1" w:styleId="StylNagwek1Wyjustowany">
    <w:name w:val="Styl Nagłówek 1 + Wyjustowany"/>
    <w:basedOn w:val="Nagwek1"/>
    <w:uiPriority w:val="99"/>
    <w:rsid w:val="00B27154"/>
    <w:pPr>
      <w:tabs>
        <w:tab w:val="left" w:pos="1097"/>
      </w:tabs>
      <w:suppressAutoHyphens/>
      <w:autoSpaceDN w:val="0"/>
      <w:spacing w:before="0" w:after="120"/>
      <w:ind w:left="357" w:hanging="397"/>
      <w:textAlignment w:val="baseline"/>
    </w:pPr>
    <w:rPr>
      <w:rFonts w:ascii="Verdana" w:hAnsi="Verdana" w:cs="Arial"/>
      <w:bCs/>
      <w:iCs/>
      <w:caps/>
      <w:snapToGrid w:val="0"/>
      <w:spacing w:val="0"/>
      <w:kern w:val="3"/>
      <w:sz w:val="20"/>
      <w:lang w:eastAsia="ar-SA"/>
    </w:rPr>
  </w:style>
  <w:style w:type="paragraph" w:customStyle="1" w:styleId="StylWyjustowany">
    <w:name w:val="Styl Wyjustowany"/>
    <w:basedOn w:val="Standard"/>
    <w:uiPriority w:val="99"/>
    <w:rsid w:val="00B27154"/>
    <w:pPr>
      <w:tabs>
        <w:tab w:val="left" w:pos="397"/>
        <w:tab w:val="left" w:pos="567"/>
        <w:tab w:val="left" w:pos="737"/>
      </w:tabs>
      <w:spacing w:before="120"/>
      <w:jc w:val="both"/>
    </w:pPr>
    <w:rPr>
      <w:rFonts w:ascii="Times New Roman" w:hAnsi="Times New Roman" w:cs="Arial"/>
      <w:bCs/>
      <w:iCs/>
      <w:sz w:val="20"/>
      <w:szCs w:val="20"/>
    </w:rPr>
  </w:style>
  <w:style w:type="paragraph" w:customStyle="1" w:styleId="Listapunktowana31">
    <w:name w:val="Lista punktowana 31"/>
    <w:basedOn w:val="Standard"/>
    <w:rsid w:val="00B27154"/>
    <w:pPr>
      <w:tabs>
        <w:tab w:val="left" w:pos="1323"/>
        <w:tab w:val="left" w:pos="1493"/>
        <w:tab w:val="left" w:pos="1663"/>
        <w:tab w:val="left" w:pos="1852"/>
      </w:tabs>
      <w:spacing w:before="120"/>
      <w:ind w:left="926" w:hanging="360"/>
      <w:jc w:val="both"/>
    </w:pPr>
    <w:rPr>
      <w:rFonts w:ascii="Times New Roman" w:hAnsi="Times New Roman" w:cs="Arial"/>
      <w:bCs/>
      <w:iCs/>
      <w:sz w:val="20"/>
      <w:szCs w:val="24"/>
    </w:rPr>
  </w:style>
  <w:style w:type="paragraph" w:customStyle="1" w:styleId="Litera">
    <w:name w:val="Litera"/>
    <w:basedOn w:val="Standard"/>
    <w:uiPriority w:val="99"/>
    <w:rsid w:val="00B27154"/>
    <w:pPr>
      <w:tabs>
        <w:tab w:val="left" w:pos="794"/>
        <w:tab w:val="left" w:pos="1134"/>
      </w:tabs>
      <w:spacing w:before="120"/>
      <w:ind w:left="397" w:hanging="397"/>
      <w:jc w:val="both"/>
    </w:pPr>
    <w:rPr>
      <w:rFonts w:ascii="Times New Roman" w:hAnsi="Times New Roman" w:cs="Arial"/>
      <w:bCs/>
      <w:iCs/>
      <w:sz w:val="20"/>
      <w:szCs w:val="24"/>
    </w:rPr>
  </w:style>
  <w:style w:type="paragraph" w:customStyle="1" w:styleId="11Normal1">
    <w:name w:val="1.1. Normal 1"/>
    <w:basedOn w:val="Standard"/>
    <w:uiPriority w:val="99"/>
    <w:rsid w:val="00B27154"/>
    <w:pPr>
      <w:tabs>
        <w:tab w:val="left" w:pos="397"/>
        <w:tab w:val="left" w:pos="567"/>
        <w:tab w:val="left" w:pos="737"/>
      </w:tabs>
      <w:spacing w:before="240"/>
      <w:jc w:val="both"/>
    </w:pPr>
    <w:rPr>
      <w:rFonts w:ascii="Times New Roman" w:hAnsi="Times New Roman" w:cs="Arial"/>
      <w:bCs/>
      <w:iCs/>
      <w:sz w:val="20"/>
      <w:szCs w:val="24"/>
    </w:rPr>
  </w:style>
  <w:style w:type="paragraph" w:customStyle="1" w:styleId="Styl11Normal1Pogrubienie">
    <w:name w:val="Styl 1.1. Normal 1 + Pogrubienie"/>
    <w:basedOn w:val="11Normal1"/>
    <w:uiPriority w:val="99"/>
    <w:rsid w:val="00B27154"/>
    <w:rPr>
      <w:b/>
      <w:bCs w:val="0"/>
    </w:rPr>
  </w:style>
  <w:style w:type="paragraph" w:customStyle="1" w:styleId="Norm12">
    <w:name w:val="Norm 12"/>
    <w:basedOn w:val="Standard"/>
    <w:uiPriority w:val="99"/>
    <w:rsid w:val="00B27154"/>
    <w:pPr>
      <w:tabs>
        <w:tab w:val="left" w:pos="397"/>
        <w:tab w:val="left" w:pos="567"/>
        <w:tab w:val="left" w:pos="737"/>
      </w:tabs>
      <w:spacing w:before="240"/>
      <w:jc w:val="both"/>
    </w:pPr>
    <w:rPr>
      <w:rFonts w:ascii="Times New Roman" w:hAnsi="Times New Roman" w:cs="Arial"/>
      <w:bCs/>
      <w:iCs/>
      <w:sz w:val="20"/>
      <w:szCs w:val="24"/>
    </w:rPr>
  </w:style>
  <w:style w:type="paragraph" w:customStyle="1" w:styleId="Wyjust12">
    <w:name w:val="Wyjust 12"/>
    <w:basedOn w:val="StylWyjustowany"/>
    <w:uiPriority w:val="99"/>
    <w:rsid w:val="00B27154"/>
    <w:pPr>
      <w:spacing w:before="240"/>
    </w:pPr>
  </w:style>
  <w:style w:type="paragraph" w:customStyle="1" w:styleId="Text">
    <w:name w:val="Text"/>
    <w:basedOn w:val="Standard"/>
    <w:uiPriority w:val="99"/>
    <w:rsid w:val="00B27154"/>
    <w:pPr>
      <w:tabs>
        <w:tab w:val="left" w:pos="0"/>
        <w:tab w:val="left" w:pos="397"/>
        <w:tab w:val="left" w:pos="567"/>
      </w:tabs>
      <w:spacing w:before="120"/>
      <w:jc w:val="both"/>
    </w:pPr>
    <w:rPr>
      <w:rFonts w:ascii="Times New Roman" w:hAnsi="Times New Roman" w:cs="Arial"/>
      <w:bCs/>
      <w:iCs/>
      <w:sz w:val="20"/>
      <w:szCs w:val="24"/>
    </w:rPr>
  </w:style>
  <w:style w:type="paragraph" w:customStyle="1" w:styleId="Listapunktowana21">
    <w:name w:val="Lista punktowana 21"/>
    <w:basedOn w:val="Standard"/>
    <w:rsid w:val="00B27154"/>
    <w:pPr>
      <w:tabs>
        <w:tab w:val="left" w:pos="1040"/>
        <w:tab w:val="left" w:pos="1210"/>
        <w:tab w:val="left" w:pos="1286"/>
        <w:tab w:val="left" w:pos="1437"/>
      </w:tabs>
      <w:spacing w:before="120"/>
      <w:ind w:left="643" w:hanging="360"/>
      <w:jc w:val="both"/>
    </w:pPr>
    <w:rPr>
      <w:rFonts w:ascii="Arial" w:hAnsi="Arial" w:cs="Arial"/>
      <w:bCs/>
      <w:iCs/>
      <w:sz w:val="20"/>
      <w:szCs w:val="24"/>
      <w:lang w:val="fr-FR"/>
    </w:rPr>
  </w:style>
  <w:style w:type="paragraph" w:customStyle="1" w:styleId="Kreska">
    <w:name w:val="Kreska"/>
    <w:basedOn w:val="Standard"/>
    <w:uiPriority w:val="99"/>
    <w:rsid w:val="00B27154"/>
    <w:pPr>
      <w:tabs>
        <w:tab w:val="left" w:pos="681"/>
        <w:tab w:val="left" w:pos="851"/>
        <w:tab w:val="left" w:pos="1078"/>
      </w:tabs>
      <w:spacing w:before="120"/>
      <w:ind w:left="284" w:hanging="284"/>
      <w:jc w:val="both"/>
    </w:pPr>
    <w:rPr>
      <w:rFonts w:ascii="Times New Roman" w:hAnsi="Times New Roman" w:cs="Arial"/>
      <w:bCs/>
      <w:iCs/>
      <w:sz w:val="20"/>
      <w:szCs w:val="24"/>
    </w:rPr>
  </w:style>
  <w:style w:type="paragraph" w:customStyle="1" w:styleId="Standardowypodkrelony">
    <w:name w:val="Standardowy_podkreślony"/>
    <w:basedOn w:val="Standard"/>
    <w:uiPriority w:val="99"/>
    <w:rsid w:val="00B27154"/>
    <w:pPr>
      <w:tabs>
        <w:tab w:val="left" w:pos="397"/>
        <w:tab w:val="left" w:pos="567"/>
        <w:tab w:val="left" w:pos="794"/>
      </w:tabs>
      <w:spacing w:before="120"/>
      <w:jc w:val="both"/>
    </w:pPr>
    <w:rPr>
      <w:rFonts w:ascii="Times New Roman" w:hAnsi="Times New Roman" w:cs="Arial"/>
      <w:bCs/>
      <w:iCs/>
      <w:sz w:val="20"/>
      <w:szCs w:val="24"/>
      <w:u w:val="single"/>
    </w:rPr>
  </w:style>
  <w:style w:type="paragraph" w:customStyle="1" w:styleId="Wzr">
    <w:name w:val="Wzór"/>
    <w:basedOn w:val="Standard"/>
    <w:uiPriority w:val="99"/>
    <w:rsid w:val="00B27154"/>
    <w:pPr>
      <w:tabs>
        <w:tab w:val="left" w:pos="397"/>
        <w:tab w:val="left" w:pos="567"/>
        <w:tab w:val="left" w:pos="794"/>
      </w:tabs>
      <w:spacing w:before="120" w:after="120" w:line="240" w:lineRule="atLeast"/>
      <w:jc w:val="center"/>
    </w:pPr>
    <w:rPr>
      <w:rFonts w:ascii="Times New Roman" w:hAnsi="Times New Roman" w:cs="Arial"/>
      <w:bCs/>
      <w:iCs/>
      <w:sz w:val="20"/>
      <w:szCs w:val="24"/>
    </w:rPr>
  </w:style>
  <w:style w:type="paragraph" w:customStyle="1" w:styleId="Tytuspecyfikacji">
    <w:name w:val="Tytuł_specyfikacji"/>
    <w:basedOn w:val="Standard"/>
    <w:uiPriority w:val="99"/>
    <w:rsid w:val="00B27154"/>
    <w:pPr>
      <w:tabs>
        <w:tab w:val="left" w:pos="397"/>
        <w:tab w:val="left" w:pos="567"/>
        <w:tab w:val="left" w:pos="794"/>
      </w:tabs>
      <w:spacing w:before="360"/>
      <w:jc w:val="both"/>
    </w:pPr>
    <w:rPr>
      <w:rFonts w:ascii="Times New Roman" w:hAnsi="Times New Roman" w:cs="Arial"/>
      <w:b/>
      <w:bCs/>
      <w:iCs/>
      <w:sz w:val="28"/>
      <w:szCs w:val="24"/>
    </w:rPr>
  </w:style>
  <w:style w:type="paragraph" w:customStyle="1" w:styleId="Podpispodrysunkiem2">
    <w:name w:val="Podpis pod rysunkiem2"/>
    <w:basedOn w:val="Legenda1"/>
    <w:uiPriority w:val="99"/>
    <w:rsid w:val="00B27154"/>
    <w:pPr>
      <w:keepNext/>
      <w:spacing w:after="120"/>
    </w:pPr>
    <w:rPr>
      <w:b/>
      <w:caps/>
    </w:rPr>
  </w:style>
  <w:style w:type="paragraph" w:customStyle="1" w:styleId="Zwrotpoegnalny1">
    <w:name w:val="Zwrot pożegnalny1"/>
    <w:basedOn w:val="Standard"/>
    <w:uiPriority w:val="99"/>
    <w:rsid w:val="00B27154"/>
    <w:pPr>
      <w:tabs>
        <w:tab w:val="left" w:pos="4649"/>
        <w:tab w:val="left" w:pos="4819"/>
        <w:tab w:val="left" w:pos="5046"/>
      </w:tabs>
      <w:ind w:left="4252"/>
      <w:jc w:val="both"/>
    </w:pPr>
    <w:rPr>
      <w:rFonts w:ascii="Times New Roman" w:hAnsi="Times New Roman" w:cs="Arial"/>
      <w:bCs/>
      <w:iCs/>
      <w:sz w:val="20"/>
      <w:szCs w:val="24"/>
    </w:rPr>
  </w:style>
  <w:style w:type="paragraph" w:styleId="Adresnakopercie">
    <w:name w:val="envelope address"/>
    <w:basedOn w:val="Standard"/>
    <w:rsid w:val="00B27154"/>
    <w:pPr>
      <w:tabs>
        <w:tab w:val="left" w:pos="3277"/>
        <w:tab w:val="left" w:pos="3447"/>
        <w:tab w:val="left" w:pos="3674"/>
      </w:tabs>
      <w:ind w:left="2880"/>
      <w:jc w:val="both"/>
    </w:pPr>
    <w:rPr>
      <w:rFonts w:ascii="Times New Roman" w:hAnsi="Times New Roman" w:cs="Arial"/>
      <w:bCs/>
      <w:iCs/>
      <w:sz w:val="20"/>
      <w:szCs w:val="24"/>
    </w:rPr>
  </w:style>
  <w:style w:type="paragraph" w:customStyle="1" w:styleId="Tekstpodstawowy23">
    <w:name w:val="Tekst podstawowy 23"/>
    <w:basedOn w:val="Standard"/>
    <w:uiPriority w:val="99"/>
    <w:rsid w:val="00B27154"/>
    <w:pPr>
      <w:tabs>
        <w:tab w:val="left" w:pos="397"/>
        <w:tab w:val="left" w:pos="794"/>
      </w:tabs>
      <w:spacing w:line="300" w:lineRule="exact"/>
      <w:jc w:val="center"/>
    </w:pPr>
    <w:rPr>
      <w:rFonts w:ascii="Times New Roman" w:hAnsi="Times New Roman" w:cs="Arial"/>
      <w:bCs/>
      <w:iCs/>
      <w:sz w:val="20"/>
      <w:szCs w:val="24"/>
    </w:rPr>
  </w:style>
  <w:style w:type="paragraph" w:customStyle="1" w:styleId="Drawing">
    <w:name w:val="Drawing"/>
    <w:basedOn w:val="Standard"/>
    <w:uiPriority w:val="99"/>
    <w:rsid w:val="00B27154"/>
    <w:pPr>
      <w:tabs>
        <w:tab w:val="left" w:pos="397"/>
        <w:tab w:val="left" w:pos="567"/>
        <w:tab w:val="left" w:pos="794"/>
      </w:tabs>
      <w:spacing w:before="60" w:line="240" w:lineRule="atLeast"/>
      <w:jc w:val="center"/>
    </w:pPr>
    <w:rPr>
      <w:rFonts w:ascii="Times New Roman" w:hAnsi="Times New Roman" w:cs="Arial"/>
      <w:bCs/>
      <w:iCs/>
      <w:sz w:val="20"/>
      <w:szCs w:val="24"/>
    </w:rPr>
  </w:style>
  <w:style w:type="paragraph" w:customStyle="1" w:styleId="Tekstcourier">
    <w:name w:val="Tekst_courier"/>
    <w:basedOn w:val="Zwykytekst1"/>
    <w:uiPriority w:val="99"/>
    <w:rsid w:val="00B27154"/>
    <w:pPr>
      <w:tabs>
        <w:tab w:val="left" w:pos="2268"/>
        <w:tab w:val="left" w:pos="2835"/>
        <w:tab w:val="left" w:pos="3402"/>
      </w:tabs>
      <w:autoSpaceDN w:val="0"/>
      <w:textAlignment w:val="baseline"/>
    </w:pPr>
    <w:rPr>
      <w:bCs/>
      <w:iCs/>
      <w:kern w:val="3"/>
      <w:sz w:val="24"/>
      <w:szCs w:val="24"/>
    </w:rPr>
  </w:style>
  <w:style w:type="paragraph" w:customStyle="1" w:styleId="Tekstpodstawowy1">
    <w:name w:val="Tekst podstawowy1"/>
    <w:uiPriority w:val="99"/>
    <w:rsid w:val="00B27154"/>
    <w:pPr>
      <w:widowControl w:val="0"/>
      <w:suppressLineNumbers/>
      <w:suppressAutoHyphens/>
      <w:autoSpaceDN w:val="0"/>
      <w:jc w:val="both"/>
      <w:textAlignment w:val="baseline"/>
    </w:pPr>
    <w:rPr>
      <w:rFonts w:ascii="Arial" w:eastAsia="Times New Roman" w:hAnsi="Arial" w:cs="Arial"/>
      <w:color w:val="000000"/>
      <w:kern w:val="3"/>
      <w:sz w:val="24"/>
      <w:lang w:eastAsia="ar-SA"/>
    </w:rPr>
  </w:style>
  <w:style w:type="paragraph" w:customStyle="1" w:styleId="StylNagwek2Pogrubienie">
    <w:name w:val="Styl Nagłówek 2 + Pogrubienie"/>
    <w:basedOn w:val="Nagwek2"/>
    <w:uiPriority w:val="99"/>
    <w:rsid w:val="00B27154"/>
    <w:pPr>
      <w:suppressAutoHyphens/>
      <w:autoSpaceDN w:val="0"/>
      <w:spacing w:after="0"/>
      <w:ind w:left="2496" w:hanging="360"/>
      <w:textAlignment w:val="baseline"/>
    </w:pPr>
    <w:rPr>
      <w:rFonts w:cs="Arial"/>
      <w:b w:val="0"/>
      <w:bCs/>
      <w:spacing w:val="0"/>
      <w:kern w:val="3"/>
      <w:sz w:val="22"/>
      <w:szCs w:val="24"/>
      <w:lang w:eastAsia="ar-SA"/>
    </w:rPr>
  </w:style>
  <w:style w:type="paragraph" w:customStyle="1" w:styleId="wyjust120">
    <w:name w:val="wyjust 12"/>
    <w:basedOn w:val="StylWyjustowany"/>
    <w:uiPriority w:val="99"/>
    <w:rsid w:val="00B27154"/>
    <w:pPr>
      <w:tabs>
        <w:tab w:val="clear" w:pos="397"/>
        <w:tab w:val="clear" w:pos="567"/>
        <w:tab w:val="clear" w:pos="737"/>
        <w:tab w:val="left" w:pos="284"/>
        <w:tab w:val="left" w:pos="794"/>
        <w:tab w:val="left" w:pos="851"/>
      </w:tabs>
      <w:spacing w:before="240"/>
    </w:pPr>
  </w:style>
  <w:style w:type="paragraph" w:customStyle="1" w:styleId="norm120">
    <w:name w:val="norm 12"/>
    <w:basedOn w:val="StylWyjustowany"/>
    <w:uiPriority w:val="99"/>
    <w:rsid w:val="00B27154"/>
    <w:pPr>
      <w:tabs>
        <w:tab w:val="clear" w:pos="397"/>
        <w:tab w:val="clear" w:pos="567"/>
        <w:tab w:val="clear" w:pos="737"/>
        <w:tab w:val="left" w:pos="284"/>
        <w:tab w:val="left" w:pos="794"/>
        <w:tab w:val="left" w:pos="851"/>
      </w:tabs>
      <w:spacing w:before="240"/>
    </w:pPr>
  </w:style>
  <w:style w:type="paragraph" w:customStyle="1" w:styleId="NORM0">
    <w:name w:val="NORM 0"/>
    <w:basedOn w:val="Standard"/>
    <w:uiPriority w:val="99"/>
    <w:rsid w:val="00B27154"/>
    <w:pPr>
      <w:tabs>
        <w:tab w:val="left" w:pos="284"/>
        <w:tab w:val="left" w:pos="567"/>
        <w:tab w:val="left" w:pos="794"/>
        <w:tab w:val="left" w:pos="851"/>
      </w:tabs>
      <w:jc w:val="both"/>
    </w:pPr>
    <w:rPr>
      <w:rFonts w:ascii="Times New Roman" w:hAnsi="Times New Roman" w:cs="Times New Roman"/>
      <w:bCs/>
      <w:iCs/>
      <w:sz w:val="24"/>
      <w:szCs w:val="24"/>
    </w:rPr>
  </w:style>
  <w:style w:type="paragraph" w:customStyle="1" w:styleId="Data10">
    <w:name w:val="Data1"/>
    <w:basedOn w:val="Standard"/>
    <w:rsid w:val="00B27154"/>
    <w:pPr>
      <w:tabs>
        <w:tab w:val="left" w:pos="397"/>
        <w:tab w:val="left" w:pos="567"/>
        <w:tab w:val="left" w:pos="794"/>
      </w:tabs>
    </w:pPr>
    <w:rPr>
      <w:rFonts w:ascii="Times New Roman" w:hAnsi="Times New Roman" w:cs="Arial"/>
      <w:bCs/>
      <w:iCs/>
      <w:sz w:val="20"/>
      <w:szCs w:val="24"/>
    </w:rPr>
  </w:style>
  <w:style w:type="paragraph" w:customStyle="1" w:styleId="71">
    <w:name w:val="71"/>
    <w:basedOn w:val="Standard"/>
    <w:uiPriority w:val="99"/>
    <w:rsid w:val="00B27154"/>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61">
    <w:name w:val="61"/>
    <w:basedOn w:val="Standard"/>
    <w:uiPriority w:val="99"/>
    <w:rsid w:val="00B27154"/>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5">
    <w:name w:val="5"/>
    <w:basedOn w:val="Standard"/>
    <w:uiPriority w:val="99"/>
    <w:rsid w:val="00B27154"/>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4">
    <w:name w:val="4"/>
    <w:basedOn w:val="Standard"/>
    <w:uiPriority w:val="99"/>
    <w:rsid w:val="00B27154"/>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3">
    <w:name w:val="3"/>
    <w:basedOn w:val="Standard"/>
    <w:uiPriority w:val="99"/>
    <w:rsid w:val="00B27154"/>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2">
    <w:name w:val="2"/>
    <w:basedOn w:val="Standard"/>
    <w:uiPriority w:val="99"/>
    <w:rsid w:val="00B27154"/>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1">
    <w:name w:val="1"/>
    <w:basedOn w:val="Standard"/>
    <w:rsid w:val="00B27154"/>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8">
    <w:name w:val="8"/>
    <w:basedOn w:val="Standard"/>
    <w:uiPriority w:val="99"/>
    <w:rsid w:val="00B27154"/>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10">
    <w:name w:val="11"/>
    <w:basedOn w:val="Standard"/>
    <w:uiPriority w:val="99"/>
    <w:rsid w:val="00B27154"/>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01">
    <w:name w:val="101"/>
    <w:basedOn w:val="Standard"/>
    <w:uiPriority w:val="99"/>
    <w:rsid w:val="00B27154"/>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91">
    <w:name w:val="91"/>
    <w:basedOn w:val="Standard"/>
    <w:uiPriority w:val="99"/>
    <w:rsid w:val="00B27154"/>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Normalny10">
    <w:name w:val="Normalny1"/>
    <w:basedOn w:val="Standard"/>
    <w:rsid w:val="00B27154"/>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00">
    <w:name w:val="norm 0"/>
    <w:basedOn w:val="Standard"/>
    <w:uiPriority w:val="99"/>
    <w:rsid w:val="00B27154"/>
    <w:pPr>
      <w:tabs>
        <w:tab w:val="left" w:pos="397"/>
        <w:tab w:val="left" w:pos="567"/>
        <w:tab w:val="left" w:pos="794"/>
      </w:tabs>
      <w:jc w:val="both"/>
    </w:pPr>
    <w:rPr>
      <w:rFonts w:ascii="Times New Roman" w:hAnsi="Times New Roman" w:cs="Arial"/>
      <w:bCs/>
      <w:iCs/>
      <w:sz w:val="20"/>
      <w:szCs w:val="24"/>
    </w:rPr>
  </w:style>
  <w:style w:type="paragraph" w:customStyle="1" w:styleId="Tekstpodstawowywcity310">
    <w:name w:val="Tekst podstawowy wcięty 31"/>
    <w:basedOn w:val="Standard"/>
    <w:rsid w:val="00B27154"/>
    <w:pPr>
      <w:tabs>
        <w:tab w:val="left" w:pos="680"/>
        <w:tab w:val="left" w:pos="850"/>
        <w:tab w:val="left" w:pos="1077"/>
      </w:tabs>
      <w:spacing w:before="120" w:after="120"/>
      <w:ind w:left="283"/>
      <w:jc w:val="both"/>
    </w:pPr>
    <w:rPr>
      <w:rFonts w:ascii="Times New Roman" w:hAnsi="Times New Roman" w:cs="Arial"/>
      <w:bCs/>
      <w:iCs/>
      <w:sz w:val="16"/>
      <w:szCs w:val="16"/>
    </w:rPr>
  </w:style>
  <w:style w:type="paragraph" w:customStyle="1" w:styleId="Mapadokumentu1">
    <w:name w:val="Mapa dokumentu1"/>
    <w:basedOn w:val="Standard"/>
    <w:uiPriority w:val="99"/>
    <w:rsid w:val="00B27154"/>
    <w:pPr>
      <w:shd w:val="clear" w:color="auto" w:fill="000080"/>
      <w:tabs>
        <w:tab w:val="left" w:pos="397"/>
        <w:tab w:val="left" w:pos="567"/>
        <w:tab w:val="left" w:pos="794"/>
      </w:tabs>
      <w:spacing w:before="120"/>
      <w:jc w:val="both"/>
    </w:pPr>
    <w:rPr>
      <w:rFonts w:ascii="Tahoma" w:hAnsi="Tahoma" w:cs="Tahoma"/>
      <w:bCs/>
      <w:iCs/>
      <w:sz w:val="20"/>
      <w:szCs w:val="20"/>
    </w:rPr>
  </w:style>
  <w:style w:type="paragraph" w:customStyle="1" w:styleId="Tekstpodstawowy32">
    <w:name w:val="Tekst podstawowy 32"/>
    <w:basedOn w:val="Standard"/>
    <w:rsid w:val="00B27154"/>
    <w:pPr>
      <w:tabs>
        <w:tab w:val="left" w:pos="397"/>
        <w:tab w:val="left" w:pos="567"/>
        <w:tab w:val="left" w:pos="794"/>
      </w:tabs>
      <w:spacing w:before="120" w:after="120"/>
      <w:jc w:val="both"/>
    </w:pPr>
    <w:rPr>
      <w:rFonts w:ascii="Times New Roman" w:hAnsi="Times New Roman" w:cs="Arial"/>
      <w:bCs/>
      <w:iCs/>
      <w:sz w:val="16"/>
      <w:szCs w:val="16"/>
    </w:rPr>
  </w:style>
  <w:style w:type="paragraph" w:customStyle="1" w:styleId="Vertragstext">
    <w:name w:val="Vertragstext"/>
    <w:basedOn w:val="Standard"/>
    <w:uiPriority w:val="99"/>
    <w:rsid w:val="00B27154"/>
    <w:pPr>
      <w:spacing w:before="120" w:after="120"/>
      <w:ind w:left="1134"/>
      <w:jc w:val="both"/>
    </w:pPr>
    <w:rPr>
      <w:rFonts w:ascii="Times New Roman" w:eastAsia="MS Mincho" w:hAnsi="Times New Roman" w:cs="Times New Roman"/>
      <w:i/>
      <w:iCs/>
      <w:color w:val="000000"/>
      <w:sz w:val="24"/>
      <w:szCs w:val="20"/>
      <w:lang w:val="en-GB"/>
    </w:rPr>
  </w:style>
  <w:style w:type="paragraph" w:customStyle="1" w:styleId="Tekstpodstawowywcity210">
    <w:name w:val="Tekst podstawowy wcięty 21"/>
    <w:basedOn w:val="Standard"/>
    <w:rsid w:val="00B27154"/>
    <w:pPr>
      <w:tabs>
        <w:tab w:val="left" w:pos="680"/>
        <w:tab w:val="left" w:pos="850"/>
        <w:tab w:val="left" w:pos="1077"/>
      </w:tabs>
      <w:spacing w:before="120" w:after="120" w:line="480" w:lineRule="auto"/>
      <w:ind w:left="283"/>
      <w:jc w:val="both"/>
    </w:pPr>
    <w:rPr>
      <w:rFonts w:ascii="Times New Roman" w:hAnsi="Times New Roman" w:cs="Arial"/>
      <w:bCs/>
      <w:iCs/>
      <w:sz w:val="20"/>
      <w:szCs w:val="24"/>
    </w:rPr>
  </w:style>
  <w:style w:type="paragraph" w:customStyle="1" w:styleId="Gliederung1">
    <w:name w:val="Gliederung 1"/>
    <w:basedOn w:val="Standard"/>
    <w:uiPriority w:val="99"/>
    <w:rsid w:val="00B27154"/>
    <w:pPr>
      <w:tabs>
        <w:tab w:val="left" w:pos="782"/>
        <w:tab w:val="left" w:pos="864"/>
        <w:tab w:val="left" w:pos="1850"/>
      </w:tabs>
      <w:spacing w:after="120" w:line="360" w:lineRule="auto"/>
      <w:ind w:left="432" w:right="-72" w:hanging="432"/>
      <w:jc w:val="center"/>
    </w:pPr>
    <w:rPr>
      <w:rFonts w:ascii="Arial" w:eastAsia="MS Mincho" w:hAnsi="Arial" w:cs="Arial"/>
      <w:b/>
      <w:bCs/>
      <w:szCs w:val="20"/>
      <w:lang w:val="de-DE"/>
    </w:rPr>
  </w:style>
  <w:style w:type="paragraph" w:customStyle="1" w:styleId="Gliederung2">
    <w:name w:val="Gliederung2"/>
    <w:basedOn w:val="Tekstpodstawowy32"/>
    <w:uiPriority w:val="99"/>
    <w:rsid w:val="00B27154"/>
  </w:style>
  <w:style w:type="paragraph" w:customStyle="1" w:styleId="Gliederung3">
    <w:name w:val="Gliederung3"/>
    <w:basedOn w:val="Standard"/>
    <w:uiPriority w:val="99"/>
    <w:rsid w:val="00B27154"/>
    <w:pPr>
      <w:tabs>
        <w:tab w:val="left" w:pos="1070"/>
        <w:tab w:val="left" w:pos="1440"/>
        <w:tab w:val="left" w:pos="1571"/>
      </w:tabs>
      <w:spacing w:after="120" w:line="360" w:lineRule="auto"/>
      <w:ind w:left="720" w:right="-72" w:hanging="720"/>
      <w:jc w:val="center"/>
    </w:pPr>
    <w:rPr>
      <w:rFonts w:ascii="Arial" w:eastAsia="MS Mincho" w:hAnsi="Arial" w:cs="Arial"/>
      <w:b/>
      <w:szCs w:val="20"/>
      <w:lang w:val="de-DE"/>
    </w:rPr>
  </w:style>
  <w:style w:type="paragraph" w:customStyle="1" w:styleId="Gliederung4">
    <w:name w:val="Gliederung4"/>
    <w:basedOn w:val="Standard"/>
    <w:uiPriority w:val="99"/>
    <w:rsid w:val="00B27154"/>
    <w:pPr>
      <w:tabs>
        <w:tab w:val="left" w:pos="1214"/>
        <w:tab w:val="left" w:pos="1728"/>
        <w:tab w:val="left" w:pos="1998"/>
      </w:tabs>
      <w:spacing w:after="120" w:line="360" w:lineRule="auto"/>
      <w:ind w:left="864" w:right="-72" w:hanging="864"/>
      <w:jc w:val="center"/>
    </w:pPr>
    <w:rPr>
      <w:rFonts w:ascii="Arial" w:eastAsia="MS Mincho" w:hAnsi="Arial" w:cs="Arial"/>
      <w:b/>
      <w:szCs w:val="20"/>
      <w:lang w:val="de-DE"/>
    </w:rPr>
  </w:style>
  <w:style w:type="paragraph" w:customStyle="1" w:styleId="Gliederung5">
    <w:name w:val="Gliederung 5"/>
    <w:basedOn w:val="Standard"/>
    <w:uiPriority w:val="99"/>
    <w:rsid w:val="00B27154"/>
    <w:pPr>
      <w:tabs>
        <w:tab w:val="left" w:pos="350"/>
        <w:tab w:val="left" w:pos="397"/>
        <w:tab w:val="left" w:pos="1418"/>
      </w:tabs>
      <w:spacing w:after="120" w:line="360" w:lineRule="auto"/>
      <w:ind w:right="-72"/>
      <w:jc w:val="center"/>
    </w:pPr>
    <w:rPr>
      <w:rFonts w:ascii="Arial" w:eastAsia="MS Mincho" w:hAnsi="Arial" w:cs="Arial"/>
      <w:b/>
      <w:szCs w:val="20"/>
      <w:lang w:val="de-DE"/>
    </w:rPr>
  </w:style>
  <w:style w:type="paragraph" w:customStyle="1" w:styleId="Bezodstpw10">
    <w:name w:val="Bez odstępów1"/>
    <w:rsid w:val="00B27154"/>
    <w:pPr>
      <w:suppressAutoHyphens/>
      <w:autoSpaceDN w:val="0"/>
      <w:textAlignment w:val="baseline"/>
    </w:pPr>
    <w:rPr>
      <w:rFonts w:eastAsia="Times New Roman" w:cs="Calibri"/>
      <w:kern w:val="3"/>
      <w:sz w:val="22"/>
      <w:szCs w:val="22"/>
      <w:lang w:eastAsia="ar-SA"/>
    </w:rPr>
  </w:style>
  <w:style w:type="paragraph" w:customStyle="1" w:styleId="Technical4">
    <w:name w:val="Technical 4"/>
    <w:rsid w:val="00B27154"/>
    <w:pPr>
      <w:tabs>
        <w:tab w:val="left" w:pos="-720"/>
      </w:tabs>
      <w:suppressAutoHyphens/>
      <w:autoSpaceDN w:val="0"/>
      <w:textAlignment w:val="baseline"/>
    </w:pPr>
    <w:rPr>
      <w:rFonts w:ascii="Courier New" w:eastAsia="Times New Roman" w:hAnsi="Courier New" w:cs="Courier New"/>
      <w:b/>
      <w:kern w:val="3"/>
      <w:sz w:val="24"/>
      <w:lang w:val="en-US" w:eastAsia="ar-SA"/>
    </w:rPr>
  </w:style>
  <w:style w:type="paragraph" w:customStyle="1" w:styleId="Normalny2">
    <w:name w:val="Normalny2"/>
    <w:basedOn w:val="Standard"/>
    <w:uiPriority w:val="99"/>
    <w:rsid w:val="00B27154"/>
    <w:pPr>
      <w:spacing w:before="240"/>
      <w:jc w:val="both"/>
    </w:pPr>
    <w:rPr>
      <w:rFonts w:cs="Arial"/>
      <w:bCs/>
      <w:iCs/>
      <w:sz w:val="24"/>
      <w:szCs w:val="24"/>
    </w:rPr>
  </w:style>
  <w:style w:type="paragraph" w:customStyle="1" w:styleId="StylTytuSSTZlewej0cmWysunicie375cm">
    <w:name w:val="Styl Tytuł SST + Z lewej:  0 cm Wysunięcie:  375 cm"/>
    <w:basedOn w:val="TytuSST"/>
    <w:uiPriority w:val="99"/>
    <w:rsid w:val="00B27154"/>
    <w:pPr>
      <w:tabs>
        <w:tab w:val="clear" w:pos="794"/>
        <w:tab w:val="clear" w:pos="2126"/>
        <w:tab w:val="left" w:pos="3402"/>
      </w:tabs>
      <w:spacing w:before="60"/>
      <w:ind w:left="1701" w:hanging="1701"/>
    </w:pPr>
    <w:rPr>
      <w:rFonts w:ascii="Arial" w:hAnsi="Arial" w:cs="Times New Roman"/>
      <w:iCs w:val="0"/>
      <w:szCs w:val="20"/>
    </w:rPr>
  </w:style>
  <w:style w:type="paragraph" w:customStyle="1" w:styleId="Nagwek-SST-nieparzysty">
    <w:name w:val="Nagłówek - SST - nieparzysty"/>
    <w:basedOn w:val="Standardowytekst"/>
    <w:rsid w:val="00B27154"/>
    <w:pPr>
      <w:tabs>
        <w:tab w:val="left" w:pos="355"/>
      </w:tabs>
      <w:suppressAutoHyphens/>
      <w:overflowPunct w:val="0"/>
      <w:autoSpaceDN w:val="0"/>
      <w:ind w:right="360"/>
      <w:jc w:val="right"/>
      <w:textAlignment w:val="baseline"/>
    </w:pPr>
    <w:rPr>
      <w:iCs/>
      <w:kern w:val="3"/>
      <w:szCs w:val="24"/>
      <w:lang w:val="en-GB" w:eastAsia="ar-SA"/>
    </w:rPr>
  </w:style>
  <w:style w:type="paragraph" w:customStyle="1" w:styleId="Wcicienormalne1">
    <w:name w:val="Wcięcie normalne1"/>
    <w:basedOn w:val="Standard"/>
    <w:rsid w:val="00B27154"/>
    <w:pPr>
      <w:tabs>
        <w:tab w:val="left" w:pos="1218"/>
        <w:tab w:val="left" w:pos="1332"/>
        <w:tab w:val="left" w:pos="1559"/>
      </w:tabs>
      <w:spacing w:before="60"/>
      <w:ind w:left="708"/>
      <w:jc w:val="both"/>
    </w:pPr>
    <w:rPr>
      <w:rFonts w:ascii="Arial" w:hAnsi="Arial" w:cs="Arial"/>
      <w:bCs/>
      <w:iCs/>
      <w:sz w:val="18"/>
      <w:szCs w:val="20"/>
    </w:rPr>
  </w:style>
  <w:style w:type="paragraph" w:customStyle="1" w:styleId="StylTytuSSTZlewej0cmWysunicie375cm1">
    <w:name w:val="Styl Tytuł SST + Z lewej:  0 cm Wysunięcie:  375 cm1"/>
    <w:basedOn w:val="TytuSST"/>
    <w:uiPriority w:val="99"/>
    <w:rsid w:val="00B27154"/>
    <w:pPr>
      <w:tabs>
        <w:tab w:val="clear" w:pos="794"/>
        <w:tab w:val="clear" w:pos="2126"/>
        <w:tab w:val="left" w:pos="3402"/>
      </w:tabs>
      <w:spacing w:before="60"/>
      <w:ind w:left="1701" w:hanging="1701"/>
    </w:pPr>
    <w:rPr>
      <w:rFonts w:ascii="Arial" w:hAnsi="Arial" w:cs="Times New Roman"/>
      <w:iCs w:val="0"/>
      <w:szCs w:val="20"/>
    </w:rPr>
  </w:style>
  <w:style w:type="paragraph" w:customStyle="1" w:styleId="StylNagwek3NiePogrubienie2">
    <w:name w:val="Styl Nagłówek 3 + Nie Pogrubienie2"/>
    <w:basedOn w:val="Nagwek3"/>
    <w:uiPriority w:val="99"/>
    <w:rsid w:val="00B27154"/>
    <w:pPr>
      <w:tabs>
        <w:tab w:val="left" w:pos="680"/>
      </w:tabs>
      <w:suppressAutoHyphens/>
      <w:autoSpaceDN w:val="0"/>
      <w:spacing w:before="60" w:after="0"/>
      <w:jc w:val="both"/>
      <w:textAlignment w:val="baseline"/>
    </w:pPr>
    <w:rPr>
      <w:rFonts w:ascii="Arial" w:hAnsi="Arial" w:cs="Arial"/>
      <w:b w:val="0"/>
      <w:color w:val="00000A"/>
      <w:kern w:val="3"/>
      <w:sz w:val="18"/>
      <w:szCs w:val="26"/>
      <w:lang w:eastAsia="ar-SA"/>
    </w:rPr>
  </w:style>
  <w:style w:type="paragraph" w:customStyle="1" w:styleId="StylNagwek3NiePogrubieniePrzed12pt">
    <w:name w:val="Styl Nagłówek 3 + Nie Pogrubienie Przed:  12 pt"/>
    <w:basedOn w:val="Nagwek3"/>
    <w:uiPriority w:val="99"/>
    <w:rsid w:val="00B27154"/>
    <w:pPr>
      <w:tabs>
        <w:tab w:val="left" w:pos="680"/>
      </w:tabs>
      <w:suppressAutoHyphens/>
      <w:autoSpaceDN w:val="0"/>
      <w:spacing w:before="60" w:after="0"/>
      <w:jc w:val="both"/>
      <w:textAlignment w:val="baseline"/>
    </w:pPr>
    <w:rPr>
      <w:rFonts w:ascii="Arial" w:hAnsi="Arial" w:cs="Arial"/>
      <w:b w:val="0"/>
      <w:color w:val="00000A"/>
      <w:kern w:val="3"/>
      <w:sz w:val="18"/>
      <w:lang w:eastAsia="ar-SA"/>
    </w:rPr>
  </w:style>
  <w:style w:type="paragraph" w:customStyle="1" w:styleId="StylNagwek3NiePogrubienie3">
    <w:name w:val="Styl Nagłówek 3 + Nie Pogrubienie3"/>
    <w:basedOn w:val="Nagwek3"/>
    <w:uiPriority w:val="99"/>
    <w:rsid w:val="00B27154"/>
    <w:pPr>
      <w:tabs>
        <w:tab w:val="left" w:pos="680"/>
      </w:tabs>
      <w:suppressAutoHyphens/>
      <w:autoSpaceDN w:val="0"/>
      <w:spacing w:before="60" w:after="0"/>
      <w:jc w:val="both"/>
      <w:textAlignment w:val="baseline"/>
    </w:pPr>
    <w:rPr>
      <w:rFonts w:ascii="Arial" w:hAnsi="Arial" w:cs="Arial"/>
      <w:b w:val="0"/>
      <w:color w:val="00000A"/>
      <w:kern w:val="3"/>
      <w:sz w:val="18"/>
      <w:szCs w:val="26"/>
      <w:lang w:eastAsia="ar-SA"/>
    </w:rPr>
  </w:style>
  <w:style w:type="paragraph" w:customStyle="1" w:styleId="tytuSSTmay">
    <w:name w:val="tytuł SST mały"/>
    <w:basedOn w:val="TytuSST"/>
    <w:uiPriority w:val="99"/>
    <w:rsid w:val="00B27154"/>
    <w:pPr>
      <w:tabs>
        <w:tab w:val="clear" w:pos="794"/>
        <w:tab w:val="clear" w:pos="2126"/>
        <w:tab w:val="left" w:pos="1701"/>
      </w:tabs>
      <w:spacing w:before="60"/>
    </w:pPr>
    <w:rPr>
      <w:rFonts w:ascii="Arial" w:hAnsi="Arial"/>
      <w:b w:val="0"/>
      <w:sz w:val="18"/>
    </w:rPr>
  </w:style>
  <w:style w:type="character" w:customStyle="1" w:styleId="TekstkomentarzaZnak3">
    <w:name w:val="Tekst komentarza Znak3"/>
    <w:uiPriority w:val="99"/>
    <w:rsid w:val="00B27154"/>
    <w:rPr>
      <w:kern w:val="3"/>
      <w:sz w:val="20"/>
      <w:szCs w:val="20"/>
    </w:rPr>
  </w:style>
  <w:style w:type="character" w:customStyle="1" w:styleId="TematkomentarzaZnak2">
    <w:name w:val="Temat komentarza Znak2"/>
    <w:uiPriority w:val="99"/>
    <w:rsid w:val="00B27154"/>
    <w:rPr>
      <w:b/>
      <w:bCs/>
      <w:kern w:val="3"/>
      <w:sz w:val="20"/>
      <w:szCs w:val="20"/>
    </w:rPr>
  </w:style>
  <w:style w:type="paragraph" w:customStyle="1" w:styleId="Komentarz">
    <w:name w:val="Komentarz"/>
    <w:basedOn w:val="Standard"/>
    <w:uiPriority w:val="99"/>
    <w:rsid w:val="00B27154"/>
    <w:pPr>
      <w:spacing w:before="60"/>
      <w:jc w:val="both"/>
    </w:pPr>
    <w:rPr>
      <w:rFonts w:ascii="Arial" w:hAnsi="Arial"/>
      <w:i/>
      <w:sz w:val="18"/>
    </w:rPr>
  </w:style>
  <w:style w:type="paragraph" w:customStyle="1" w:styleId="Contents1">
    <w:name w:val="Contents 1"/>
    <w:basedOn w:val="Standard"/>
    <w:uiPriority w:val="99"/>
    <w:rsid w:val="00B27154"/>
    <w:pPr>
      <w:tabs>
        <w:tab w:val="right" w:leader="dot" w:pos="9638"/>
      </w:tabs>
      <w:spacing w:before="60" w:after="120"/>
    </w:pPr>
    <w:rPr>
      <w:rFonts w:ascii="Arial" w:hAnsi="Arial" w:cs="Arial"/>
      <w:b/>
      <w:bCs/>
      <w:iCs/>
      <w:caps/>
      <w:sz w:val="18"/>
      <w:szCs w:val="24"/>
    </w:rPr>
  </w:style>
  <w:style w:type="paragraph" w:customStyle="1" w:styleId="Contents3">
    <w:name w:val="Contents 3"/>
    <w:basedOn w:val="Standard"/>
    <w:uiPriority w:val="99"/>
    <w:rsid w:val="00B27154"/>
    <w:pPr>
      <w:tabs>
        <w:tab w:val="right" w:leader="dot" w:pos="9552"/>
      </w:tabs>
      <w:ind w:left="480"/>
    </w:pPr>
    <w:rPr>
      <w:rFonts w:ascii="Arial" w:hAnsi="Arial" w:cs="Arial"/>
      <w:bCs/>
      <w:i/>
      <w:iCs/>
      <w:sz w:val="18"/>
      <w:szCs w:val="24"/>
    </w:rPr>
  </w:style>
  <w:style w:type="paragraph" w:customStyle="1" w:styleId="Contents4">
    <w:name w:val="Contents 4"/>
    <w:basedOn w:val="Standard"/>
    <w:uiPriority w:val="99"/>
    <w:rsid w:val="00B27154"/>
    <w:pPr>
      <w:tabs>
        <w:tab w:val="right" w:leader="dot" w:pos="9509"/>
      </w:tabs>
      <w:ind w:left="720"/>
    </w:pPr>
    <w:rPr>
      <w:rFonts w:ascii="Arial" w:hAnsi="Arial" w:cs="Arial"/>
      <w:bCs/>
      <w:iCs/>
      <w:sz w:val="18"/>
      <w:szCs w:val="24"/>
    </w:rPr>
  </w:style>
  <w:style w:type="paragraph" w:customStyle="1" w:styleId="Contents5">
    <w:name w:val="Contents 5"/>
    <w:basedOn w:val="Standard"/>
    <w:uiPriority w:val="99"/>
    <w:rsid w:val="00B27154"/>
    <w:pPr>
      <w:tabs>
        <w:tab w:val="right" w:leader="dot" w:pos="9466"/>
      </w:tabs>
      <w:ind w:left="960"/>
    </w:pPr>
    <w:rPr>
      <w:rFonts w:ascii="Arial" w:hAnsi="Arial" w:cs="Arial"/>
      <w:bCs/>
      <w:iCs/>
      <w:sz w:val="18"/>
      <w:szCs w:val="24"/>
    </w:rPr>
  </w:style>
  <w:style w:type="paragraph" w:customStyle="1" w:styleId="Contents6">
    <w:name w:val="Contents 6"/>
    <w:basedOn w:val="Standard"/>
    <w:uiPriority w:val="99"/>
    <w:rsid w:val="00B27154"/>
    <w:pPr>
      <w:tabs>
        <w:tab w:val="right" w:leader="dot" w:pos="9423"/>
      </w:tabs>
      <w:ind w:left="1200"/>
    </w:pPr>
    <w:rPr>
      <w:rFonts w:ascii="Arial" w:hAnsi="Arial" w:cs="Arial"/>
      <w:bCs/>
      <w:iCs/>
      <w:sz w:val="18"/>
      <w:szCs w:val="24"/>
    </w:rPr>
  </w:style>
  <w:style w:type="paragraph" w:customStyle="1" w:styleId="Contents7">
    <w:name w:val="Contents 7"/>
    <w:basedOn w:val="Standard"/>
    <w:uiPriority w:val="99"/>
    <w:rsid w:val="00B27154"/>
    <w:pPr>
      <w:tabs>
        <w:tab w:val="right" w:leader="dot" w:pos="9380"/>
      </w:tabs>
      <w:ind w:left="1440"/>
    </w:pPr>
    <w:rPr>
      <w:rFonts w:ascii="Arial" w:hAnsi="Arial" w:cs="Arial"/>
      <w:bCs/>
      <w:iCs/>
      <w:sz w:val="18"/>
      <w:szCs w:val="24"/>
    </w:rPr>
  </w:style>
  <w:style w:type="paragraph" w:customStyle="1" w:styleId="Contents8">
    <w:name w:val="Contents 8"/>
    <w:basedOn w:val="Standard"/>
    <w:uiPriority w:val="99"/>
    <w:rsid w:val="00B27154"/>
    <w:pPr>
      <w:tabs>
        <w:tab w:val="right" w:leader="dot" w:pos="9337"/>
      </w:tabs>
      <w:ind w:left="1680"/>
    </w:pPr>
    <w:rPr>
      <w:rFonts w:ascii="Arial" w:hAnsi="Arial" w:cs="Arial"/>
      <w:bCs/>
      <w:iCs/>
      <w:sz w:val="18"/>
      <w:szCs w:val="24"/>
    </w:rPr>
  </w:style>
  <w:style w:type="paragraph" w:customStyle="1" w:styleId="Contents9">
    <w:name w:val="Contents 9"/>
    <w:basedOn w:val="Standard"/>
    <w:uiPriority w:val="99"/>
    <w:rsid w:val="00B27154"/>
    <w:pPr>
      <w:tabs>
        <w:tab w:val="right" w:leader="dot" w:pos="9294"/>
      </w:tabs>
      <w:ind w:left="1920"/>
    </w:pPr>
    <w:rPr>
      <w:rFonts w:ascii="Arial" w:hAnsi="Arial" w:cs="Arial"/>
      <w:bCs/>
      <w:iCs/>
      <w:sz w:val="18"/>
      <w:szCs w:val="24"/>
    </w:rPr>
  </w:style>
  <w:style w:type="paragraph" w:customStyle="1" w:styleId="Lista41">
    <w:name w:val="Lista 41"/>
    <w:basedOn w:val="Standard"/>
    <w:uiPriority w:val="99"/>
    <w:rsid w:val="00B27154"/>
    <w:pPr>
      <w:spacing w:before="60"/>
      <w:ind w:left="1132" w:hanging="283"/>
      <w:jc w:val="both"/>
    </w:pPr>
    <w:rPr>
      <w:rFonts w:ascii="Arial" w:hAnsi="Arial" w:cs="Arial"/>
      <w:bCs/>
      <w:iCs/>
      <w:sz w:val="18"/>
      <w:szCs w:val="24"/>
    </w:rPr>
  </w:style>
  <w:style w:type="paragraph" w:customStyle="1" w:styleId="Lista-kontynuacja1">
    <w:name w:val="Lista - kontynuacja1"/>
    <w:basedOn w:val="Standard"/>
    <w:rsid w:val="00B27154"/>
    <w:pPr>
      <w:spacing w:before="60" w:after="120"/>
      <w:ind w:left="283"/>
      <w:jc w:val="both"/>
    </w:pPr>
    <w:rPr>
      <w:rFonts w:ascii="Arial" w:hAnsi="Arial" w:cs="Arial"/>
      <w:bCs/>
      <w:iCs/>
      <w:sz w:val="18"/>
      <w:szCs w:val="24"/>
    </w:rPr>
  </w:style>
  <w:style w:type="paragraph" w:customStyle="1" w:styleId="Tekstpodstawowy22">
    <w:name w:val="Tekst podstawowy 22"/>
    <w:basedOn w:val="Standard"/>
    <w:rsid w:val="00B27154"/>
    <w:pPr>
      <w:jc w:val="both"/>
    </w:pPr>
    <w:rPr>
      <w:rFonts w:ascii="Arial" w:hAnsi="Arial" w:cs="Arial"/>
      <w:b/>
      <w:bCs/>
      <w:iCs/>
      <w:sz w:val="28"/>
      <w:szCs w:val="24"/>
    </w:rPr>
  </w:style>
  <w:style w:type="paragraph" w:customStyle="1" w:styleId="a2">
    <w:name w:val="Ś"/>
    <w:basedOn w:val="Stopka"/>
    <w:uiPriority w:val="99"/>
    <w:rsid w:val="00B27154"/>
    <w:pPr>
      <w:suppressLineNumbers/>
      <w:tabs>
        <w:tab w:val="clear" w:pos="4536"/>
        <w:tab w:val="clear" w:pos="9072"/>
      </w:tabs>
      <w:suppressAutoHyphens/>
      <w:autoSpaceDN w:val="0"/>
      <w:spacing w:before="40" w:after="200"/>
      <w:jc w:val="right"/>
      <w:textAlignment w:val="baseline"/>
    </w:pPr>
    <w:rPr>
      <w:rFonts w:ascii="Arial" w:hAnsi="Arial" w:cs="Arial"/>
      <w:bCs/>
      <w:i/>
      <w:iCs/>
      <w:kern w:val="3"/>
      <w:sz w:val="16"/>
      <w:szCs w:val="16"/>
    </w:rPr>
  </w:style>
  <w:style w:type="paragraph" w:customStyle="1" w:styleId="StylNagwek1Po0pt">
    <w:name w:val="Styl Nagłówek 1 + Po:  0 pt"/>
    <w:basedOn w:val="Nagwek1"/>
    <w:uiPriority w:val="99"/>
    <w:rsid w:val="00B27154"/>
    <w:pPr>
      <w:suppressAutoHyphens/>
      <w:autoSpaceDN w:val="0"/>
      <w:spacing w:before="600" w:after="0"/>
      <w:ind w:left="397" w:hanging="397"/>
      <w:jc w:val="center"/>
      <w:textAlignment w:val="baseline"/>
    </w:pPr>
    <w:rPr>
      <w:rFonts w:ascii="Arial" w:hAnsi="Arial"/>
      <w:caps/>
      <w:snapToGrid w:val="0"/>
      <w:spacing w:val="0"/>
      <w:kern w:val="3"/>
      <w:sz w:val="20"/>
      <w:lang w:eastAsia="ar-SA"/>
    </w:rPr>
  </w:style>
  <w:style w:type="paragraph" w:customStyle="1" w:styleId="Nagwek2Pogrubienie">
    <w:name w:val="Nagłówek 2 + Pogrubienie"/>
    <w:basedOn w:val="Nagwek2"/>
    <w:uiPriority w:val="99"/>
    <w:rsid w:val="00B27154"/>
    <w:pPr>
      <w:suppressAutoHyphens/>
      <w:autoSpaceDN w:val="0"/>
      <w:spacing w:before="120" w:after="0"/>
      <w:ind w:left="1440" w:hanging="360"/>
      <w:textAlignment w:val="baseline"/>
    </w:pPr>
    <w:rPr>
      <w:rFonts w:ascii="Arial" w:hAnsi="Arial"/>
      <w:b w:val="0"/>
      <w:bCs/>
      <w:spacing w:val="0"/>
      <w:kern w:val="3"/>
      <w:sz w:val="18"/>
      <w:szCs w:val="24"/>
      <w:lang w:eastAsia="ar-SA"/>
    </w:rPr>
  </w:style>
  <w:style w:type="paragraph" w:customStyle="1" w:styleId="Mylnik">
    <w:name w:val="Myślnik"/>
    <w:basedOn w:val="Standard"/>
    <w:rsid w:val="00B27154"/>
    <w:pPr>
      <w:jc w:val="both"/>
    </w:pPr>
    <w:rPr>
      <w:rFonts w:ascii="Arial" w:hAnsi="Arial" w:cs="Arial"/>
      <w:bCs/>
      <w:iCs/>
      <w:sz w:val="18"/>
      <w:szCs w:val="24"/>
    </w:rPr>
  </w:style>
  <w:style w:type="paragraph" w:customStyle="1" w:styleId="Mylnik1">
    <w:name w:val="Myślnik 1"/>
    <w:basedOn w:val="Mylnik"/>
    <w:uiPriority w:val="99"/>
    <w:rsid w:val="00B27154"/>
    <w:pPr>
      <w:spacing w:before="120"/>
    </w:pPr>
  </w:style>
  <w:style w:type="paragraph" w:customStyle="1" w:styleId="StylZlewej0cmWysunicie2cmInterliniaConajmniej1">
    <w:name w:val="Styl Z lewej:  0 cm Wysunięcie:  2 cm Interlinia:  Co najmniej 1..."/>
    <w:basedOn w:val="Standard"/>
    <w:uiPriority w:val="99"/>
    <w:rsid w:val="00B27154"/>
    <w:pPr>
      <w:spacing w:before="60"/>
      <w:jc w:val="both"/>
    </w:pPr>
    <w:rPr>
      <w:rFonts w:ascii="Arial" w:hAnsi="Arial" w:cs="Arial"/>
      <w:bCs/>
      <w:iCs/>
      <w:sz w:val="18"/>
      <w:szCs w:val="24"/>
    </w:rPr>
  </w:style>
  <w:style w:type="paragraph" w:customStyle="1" w:styleId="StylStylZlewej0cmWysunicie2cmInterliniaConajmnie">
    <w:name w:val="Styl Styl Z lewej:  0 cm Wysunięcie:  2 cm Interlinia:  Co najmnie..."/>
    <w:basedOn w:val="StylZlewej0cmWysunicie2cmInterliniaConajmniej1"/>
    <w:uiPriority w:val="99"/>
    <w:rsid w:val="00B27154"/>
    <w:pPr>
      <w:ind w:firstLine="851"/>
    </w:pPr>
    <w:rPr>
      <w:b/>
      <w:bCs w:val="0"/>
    </w:rPr>
  </w:style>
  <w:style w:type="paragraph" w:customStyle="1" w:styleId="Normalny12">
    <w:name w:val="Normalny 12"/>
    <w:basedOn w:val="Standard"/>
    <w:uiPriority w:val="99"/>
    <w:rsid w:val="00B27154"/>
    <w:pPr>
      <w:tabs>
        <w:tab w:val="left" w:pos="3"/>
        <w:tab w:val="left" w:pos="147"/>
        <w:tab w:val="left" w:pos="291"/>
        <w:tab w:val="left" w:pos="723"/>
        <w:tab w:val="left" w:pos="867"/>
        <w:tab w:val="left" w:pos="1011"/>
      </w:tabs>
      <w:spacing w:before="240"/>
      <w:jc w:val="both"/>
    </w:pPr>
    <w:rPr>
      <w:rFonts w:ascii="Arial" w:hAnsi="Arial" w:cs="Arial"/>
      <w:b/>
      <w:sz w:val="24"/>
      <w:szCs w:val="20"/>
    </w:rPr>
  </w:style>
  <w:style w:type="paragraph" w:customStyle="1" w:styleId="Poprawka1">
    <w:name w:val="Poprawka1"/>
    <w:basedOn w:val="Standard"/>
    <w:uiPriority w:val="99"/>
    <w:rsid w:val="00B27154"/>
    <w:pPr>
      <w:tabs>
        <w:tab w:val="left" w:pos="1732"/>
      </w:tabs>
      <w:spacing w:before="240"/>
      <w:ind w:left="1009" w:hanging="1009"/>
      <w:jc w:val="both"/>
    </w:pPr>
    <w:rPr>
      <w:rFonts w:ascii="Arial" w:hAnsi="Arial" w:cs="Arial"/>
      <w:bCs/>
      <w:iCs/>
      <w:sz w:val="18"/>
      <w:szCs w:val="24"/>
    </w:rPr>
  </w:style>
  <w:style w:type="paragraph" w:customStyle="1" w:styleId="StylDolewejInterlinia15wiersza">
    <w:name w:val="Styl Do lewej Interlinia:  15 wiersza"/>
    <w:basedOn w:val="Standard"/>
    <w:uiPriority w:val="99"/>
    <w:rsid w:val="00B27154"/>
    <w:pPr>
      <w:spacing w:line="360" w:lineRule="auto"/>
    </w:pPr>
    <w:rPr>
      <w:rFonts w:ascii="Arial" w:hAnsi="Arial" w:cs="Arial"/>
      <w:bCs/>
      <w:iCs/>
      <w:sz w:val="18"/>
      <w:szCs w:val="24"/>
    </w:rPr>
  </w:style>
  <w:style w:type="paragraph" w:customStyle="1" w:styleId="normal0">
    <w:name w:val="normal 0"/>
    <w:basedOn w:val="Standard"/>
    <w:uiPriority w:val="99"/>
    <w:rsid w:val="00B27154"/>
    <w:pPr>
      <w:jc w:val="both"/>
    </w:pPr>
    <w:rPr>
      <w:rFonts w:ascii="Arial" w:hAnsi="Arial" w:cs="Arial"/>
      <w:bCs/>
      <w:iCs/>
      <w:sz w:val="18"/>
      <w:szCs w:val="24"/>
    </w:rPr>
  </w:style>
  <w:style w:type="paragraph" w:customStyle="1" w:styleId="StylNormalny1210ptNiePogrubienie">
    <w:name w:val="Styl Normalny 12 + 10 pt Nie Pogrubienie"/>
    <w:basedOn w:val="Normalny12"/>
    <w:uiPriority w:val="99"/>
    <w:rsid w:val="00B27154"/>
    <w:pPr>
      <w:tabs>
        <w:tab w:val="clear" w:pos="3"/>
        <w:tab w:val="clear" w:pos="147"/>
        <w:tab w:val="clear" w:pos="291"/>
        <w:tab w:val="clear" w:pos="723"/>
        <w:tab w:val="clear" w:pos="867"/>
        <w:tab w:val="clear" w:pos="1011"/>
        <w:tab w:val="left" w:pos="1985"/>
      </w:tabs>
    </w:pPr>
    <w:rPr>
      <w:rFonts w:ascii="Calibri" w:hAnsi="Calibri" w:cs="Calibri"/>
    </w:rPr>
  </w:style>
  <w:style w:type="paragraph" w:customStyle="1" w:styleId="normalny30">
    <w:name w:val="normalny3"/>
    <w:basedOn w:val="Standard"/>
    <w:uiPriority w:val="99"/>
    <w:rsid w:val="00B27154"/>
    <w:pPr>
      <w:spacing w:before="280" w:after="280"/>
    </w:pPr>
    <w:rPr>
      <w:rFonts w:ascii="Arial" w:hAnsi="Arial" w:cs="Arial"/>
      <w:sz w:val="24"/>
      <w:szCs w:val="24"/>
    </w:rPr>
  </w:style>
  <w:style w:type="paragraph" w:customStyle="1" w:styleId="tekst1">
    <w:name w:val="tekst1"/>
    <w:uiPriority w:val="99"/>
    <w:rsid w:val="00B27154"/>
    <w:pPr>
      <w:suppressAutoHyphens/>
      <w:autoSpaceDN w:val="0"/>
      <w:spacing w:after="120"/>
      <w:ind w:left="425"/>
      <w:jc w:val="both"/>
      <w:textAlignment w:val="baseline"/>
    </w:pPr>
    <w:rPr>
      <w:rFonts w:ascii="Times New Roman" w:eastAsia="Times New Roman" w:hAnsi="Times New Roman"/>
      <w:kern w:val="3"/>
      <w:lang w:eastAsia="ar-SA"/>
    </w:rPr>
  </w:style>
  <w:style w:type="paragraph" w:customStyle="1" w:styleId="Akapitzlist2">
    <w:name w:val="Akapit z listą2"/>
    <w:basedOn w:val="Standard"/>
    <w:uiPriority w:val="99"/>
    <w:rsid w:val="00B27154"/>
    <w:pPr>
      <w:ind w:left="720"/>
    </w:pPr>
  </w:style>
  <w:style w:type="paragraph" w:customStyle="1" w:styleId="NoteLevel1">
    <w:name w:val="Note Level 1"/>
    <w:basedOn w:val="Standard"/>
    <w:uiPriority w:val="99"/>
    <w:rsid w:val="00B27154"/>
    <w:pPr>
      <w:keepNext/>
      <w:tabs>
        <w:tab w:val="left" w:pos="864"/>
      </w:tabs>
      <w:ind w:left="432" w:hanging="432"/>
    </w:pPr>
    <w:rPr>
      <w:rFonts w:ascii="Verdana" w:eastAsia="MS Gothic" w:hAnsi="Verdana" w:cs="Verdana"/>
      <w:sz w:val="24"/>
      <w:szCs w:val="24"/>
      <w:lang w:val="cs-CZ"/>
    </w:rPr>
  </w:style>
  <w:style w:type="paragraph" w:customStyle="1" w:styleId="NoteLevel2">
    <w:name w:val="Note Level 2"/>
    <w:basedOn w:val="Standard"/>
    <w:uiPriority w:val="99"/>
    <w:rsid w:val="00B27154"/>
    <w:pPr>
      <w:keepNext/>
      <w:tabs>
        <w:tab w:val="left" w:pos="864"/>
      </w:tabs>
      <w:ind w:left="432" w:hanging="432"/>
    </w:pPr>
    <w:rPr>
      <w:rFonts w:ascii="Verdana" w:eastAsia="MS Gothic" w:hAnsi="Verdana" w:cs="Verdana"/>
      <w:sz w:val="24"/>
      <w:szCs w:val="24"/>
      <w:lang w:val="cs-CZ"/>
    </w:rPr>
  </w:style>
  <w:style w:type="paragraph" w:customStyle="1" w:styleId="NoteLevel3">
    <w:name w:val="Note Level 3"/>
    <w:basedOn w:val="Standard"/>
    <w:uiPriority w:val="99"/>
    <w:rsid w:val="00B27154"/>
    <w:pPr>
      <w:keepNext/>
      <w:tabs>
        <w:tab w:val="left" w:pos="864"/>
      </w:tabs>
      <w:ind w:left="432" w:hanging="432"/>
    </w:pPr>
    <w:rPr>
      <w:rFonts w:ascii="Verdana" w:eastAsia="MS Gothic" w:hAnsi="Verdana" w:cs="Verdana"/>
      <w:sz w:val="24"/>
      <w:szCs w:val="24"/>
      <w:lang w:val="cs-CZ"/>
    </w:rPr>
  </w:style>
  <w:style w:type="paragraph" w:customStyle="1" w:styleId="NoteLevel4">
    <w:name w:val="Note Level 4"/>
    <w:basedOn w:val="Standard"/>
    <w:uiPriority w:val="99"/>
    <w:rsid w:val="00B27154"/>
    <w:pPr>
      <w:keepNext/>
      <w:tabs>
        <w:tab w:val="left" w:pos="864"/>
      </w:tabs>
      <w:ind w:left="432" w:hanging="432"/>
    </w:pPr>
    <w:rPr>
      <w:rFonts w:ascii="Verdana" w:eastAsia="MS Gothic" w:hAnsi="Verdana" w:cs="Verdana"/>
      <w:sz w:val="24"/>
      <w:szCs w:val="24"/>
      <w:lang w:val="cs-CZ"/>
    </w:rPr>
  </w:style>
  <w:style w:type="paragraph" w:customStyle="1" w:styleId="NoteLevel5">
    <w:name w:val="Note Level 5"/>
    <w:basedOn w:val="Standard"/>
    <w:uiPriority w:val="99"/>
    <w:rsid w:val="00B27154"/>
    <w:pPr>
      <w:keepNext/>
      <w:tabs>
        <w:tab w:val="left" w:pos="864"/>
      </w:tabs>
      <w:ind w:left="432" w:hanging="432"/>
    </w:pPr>
    <w:rPr>
      <w:rFonts w:ascii="Verdana" w:eastAsia="MS Gothic" w:hAnsi="Verdana" w:cs="Verdana"/>
      <w:sz w:val="24"/>
      <w:szCs w:val="24"/>
      <w:lang w:val="cs-CZ"/>
    </w:rPr>
  </w:style>
  <w:style w:type="paragraph" w:customStyle="1" w:styleId="NoteLevel6">
    <w:name w:val="Note Level 6"/>
    <w:basedOn w:val="Standard"/>
    <w:uiPriority w:val="99"/>
    <w:rsid w:val="00B27154"/>
    <w:pPr>
      <w:keepNext/>
      <w:tabs>
        <w:tab w:val="left" w:pos="864"/>
      </w:tabs>
      <w:ind w:left="432" w:hanging="432"/>
    </w:pPr>
    <w:rPr>
      <w:rFonts w:ascii="Verdana" w:eastAsia="MS Gothic" w:hAnsi="Verdana" w:cs="Verdana"/>
      <w:sz w:val="24"/>
      <w:szCs w:val="24"/>
      <w:lang w:val="cs-CZ"/>
    </w:rPr>
  </w:style>
  <w:style w:type="paragraph" w:customStyle="1" w:styleId="NoteLevel7">
    <w:name w:val="Note Level 7"/>
    <w:basedOn w:val="Standard"/>
    <w:uiPriority w:val="99"/>
    <w:rsid w:val="00B27154"/>
    <w:pPr>
      <w:keepNext/>
      <w:tabs>
        <w:tab w:val="left" w:pos="864"/>
      </w:tabs>
      <w:ind w:left="432" w:hanging="432"/>
    </w:pPr>
    <w:rPr>
      <w:rFonts w:ascii="Verdana" w:eastAsia="MS Gothic" w:hAnsi="Verdana" w:cs="Verdana"/>
      <w:sz w:val="24"/>
      <w:szCs w:val="24"/>
      <w:lang w:val="cs-CZ"/>
    </w:rPr>
  </w:style>
  <w:style w:type="paragraph" w:customStyle="1" w:styleId="NoteLevel8">
    <w:name w:val="Note Level 8"/>
    <w:basedOn w:val="Standard"/>
    <w:uiPriority w:val="99"/>
    <w:rsid w:val="00B27154"/>
    <w:pPr>
      <w:keepNext/>
      <w:tabs>
        <w:tab w:val="left" w:pos="864"/>
      </w:tabs>
      <w:ind w:left="432" w:hanging="432"/>
    </w:pPr>
    <w:rPr>
      <w:rFonts w:ascii="Verdana" w:eastAsia="MS Gothic" w:hAnsi="Verdana" w:cs="Verdana"/>
      <w:sz w:val="24"/>
      <w:szCs w:val="24"/>
      <w:lang w:val="cs-CZ"/>
    </w:rPr>
  </w:style>
  <w:style w:type="paragraph" w:customStyle="1" w:styleId="NoteLevel9">
    <w:name w:val="Note Level 9"/>
    <w:basedOn w:val="Standard"/>
    <w:uiPriority w:val="99"/>
    <w:rsid w:val="00B27154"/>
    <w:pPr>
      <w:keepNext/>
      <w:tabs>
        <w:tab w:val="left" w:pos="864"/>
      </w:tabs>
      <w:ind w:left="432" w:hanging="432"/>
    </w:pPr>
    <w:rPr>
      <w:rFonts w:ascii="Verdana" w:eastAsia="MS Gothic" w:hAnsi="Verdana" w:cs="Verdana"/>
      <w:sz w:val="24"/>
      <w:szCs w:val="24"/>
      <w:lang w:val="cs-CZ"/>
    </w:rPr>
  </w:style>
  <w:style w:type="paragraph" w:customStyle="1" w:styleId="C289308D74E2492DA70DEFAE9D5EDFC8">
    <w:name w:val="C289308D74E2492DA70DEFAE9D5EDFC8"/>
    <w:uiPriority w:val="99"/>
    <w:rsid w:val="00B27154"/>
    <w:pPr>
      <w:suppressAutoHyphens/>
      <w:autoSpaceDN w:val="0"/>
      <w:spacing w:after="200" w:line="276" w:lineRule="auto"/>
      <w:textAlignment w:val="baseline"/>
    </w:pPr>
    <w:rPr>
      <w:rFonts w:eastAsia="Times New Roman" w:cs="Calibri"/>
      <w:kern w:val="3"/>
      <w:sz w:val="22"/>
      <w:szCs w:val="22"/>
      <w:lang w:eastAsia="ar-SA"/>
    </w:rPr>
  </w:style>
  <w:style w:type="paragraph" w:customStyle="1" w:styleId="TableContents">
    <w:name w:val="Table Contents"/>
    <w:basedOn w:val="Standard"/>
    <w:uiPriority w:val="99"/>
    <w:rsid w:val="00B27154"/>
    <w:pPr>
      <w:suppressLineNumbers/>
    </w:pPr>
  </w:style>
  <w:style w:type="paragraph" w:customStyle="1" w:styleId="TableHeading">
    <w:name w:val="Table Heading"/>
    <w:basedOn w:val="TableContents"/>
    <w:uiPriority w:val="99"/>
    <w:rsid w:val="00B27154"/>
    <w:pPr>
      <w:jc w:val="center"/>
    </w:pPr>
    <w:rPr>
      <w:b/>
      <w:bCs/>
    </w:rPr>
  </w:style>
  <w:style w:type="character" w:customStyle="1" w:styleId="Nagwek1Znak2">
    <w:name w:val="Nagłówek 1 Znak2"/>
    <w:uiPriority w:val="99"/>
    <w:rsid w:val="00B27154"/>
    <w:rPr>
      <w:rFonts w:ascii="Cambria" w:hAnsi="Cambria" w:cs="Times New Roman"/>
      <w:b/>
      <w:kern w:val="3"/>
      <w:sz w:val="32"/>
    </w:rPr>
  </w:style>
  <w:style w:type="character" w:customStyle="1" w:styleId="Nagwek2Znak2">
    <w:name w:val="Nagłówek 2 Znak2"/>
    <w:uiPriority w:val="99"/>
    <w:rsid w:val="00B27154"/>
    <w:rPr>
      <w:rFonts w:ascii="Cambria" w:hAnsi="Cambria" w:cs="Times New Roman"/>
      <w:b/>
      <w:bCs/>
      <w:i/>
      <w:iCs/>
      <w:sz w:val="28"/>
      <w:szCs w:val="28"/>
      <w:lang w:eastAsia="ar-SA" w:bidi="ar-SA"/>
    </w:rPr>
  </w:style>
  <w:style w:type="character" w:customStyle="1" w:styleId="Nagwek3Znak2">
    <w:name w:val="Nagłówek 3 Znak2"/>
    <w:uiPriority w:val="99"/>
    <w:rsid w:val="00B27154"/>
    <w:rPr>
      <w:rFonts w:ascii="Cambria" w:hAnsi="Cambria" w:cs="Times New Roman"/>
      <w:b/>
      <w:bCs/>
      <w:sz w:val="26"/>
      <w:szCs w:val="26"/>
      <w:lang w:eastAsia="ar-SA" w:bidi="ar-SA"/>
    </w:rPr>
  </w:style>
  <w:style w:type="character" w:customStyle="1" w:styleId="Nagwek4Znak1">
    <w:name w:val="Nagłówek 4 Znak1"/>
    <w:uiPriority w:val="99"/>
    <w:rsid w:val="00B27154"/>
    <w:rPr>
      <w:rFonts w:ascii="Calibri" w:hAnsi="Calibri" w:cs="Times New Roman"/>
      <w:b/>
      <w:bCs/>
      <w:sz w:val="28"/>
      <w:szCs w:val="28"/>
      <w:lang w:eastAsia="ar-SA" w:bidi="ar-SA"/>
    </w:rPr>
  </w:style>
  <w:style w:type="character" w:customStyle="1" w:styleId="Nagwek5Znak1">
    <w:name w:val="Nagłówek 5 Znak1"/>
    <w:uiPriority w:val="99"/>
    <w:rsid w:val="00B27154"/>
    <w:rPr>
      <w:rFonts w:ascii="Calibri" w:hAnsi="Calibri" w:cs="Times New Roman"/>
      <w:b/>
      <w:bCs/>
      <w:i/>
      <w:iCs/>
      <w:sz w:val="26"/>
      <w:szCs w:val="26"/>
      <w:lang w:eastAsia="ar-SA" w:bidi="ar-SA"/>
    </w:rPr>
  </w:style>
  <w:style w:type="character" w:customStyle="1" w:styleId="Nagwek6Znak1">
    <w:name w:val="Nagłówek 6 Znak1"/>
    <w:uiPriority w:val="99"/>
    <w:rsid w:val="00B27154"/>
    <w:rPr>
      <w:rFonts w:ascii="Calibri" w:hAnsi="Calibri" w:cs="Times New Roman"/>
      <w:b/>
      <w:bCs/>
      <w:lang w:eastAsia="ar-SA" w:bidi="ar-SA"/>
    </w:rPr>
  </w:style>
  <w:style w:type="character" w:customStyle="1" w:styleId="Nagwek7Znak1">
    <w:name w:val="Nagłówek 7 Znak1"/>
    <w:uiPriority w:val="99"/>
    <w:rsid w:val="00B27154"/>
    <w:rPr>
      <w:rFonts w:ascii="Calibri" w:hAnsi="Calibri" w:cs="Times New Roman"/>
      <w:sz w:val="24"/>
      <w:szCs w:val="24"/>
      <w:lang w:eastAsia="ar-SA" w:bidi="ar-SA"/>
    </w:rPr>
  </w:style>
  <w:style w:type="character" w:customStyle="1" w:styleId="Nagwek8Znak1">
    <w:name w:val="Nagłówek 8 Znak1"/>
    <w:uiPriority w:val="99"/>
    <w:rsid w:val="00B27154"/>
    <w:rPr>
      <w:rFonts w:ascii="Calibri" w:hAnsi="Calibri" w:cs="Times New Roman"/>
      <w:i/>
      <w:iCs/>
      <w:sz w:val="24"/>
      <w:szCs w:val="24"/>
      <w:lang w:eastAsia="ar-SA" w:bidi="ar-SA"/>
    </w:rPr>
  </w:style>
  <w:style w:type="character" w:customStyle="1" w:styleId="Nagwek9Znak1">
    <w:name w:val="Nagłówek 9 Znak1"/>
    <w:uiPriority w:val="99"/>
    <w:rsid w:val="00B27154"/>
    <w:rPr>
      <w:rFonts w:ascii="Cambria" w:hAnsi="Cambria" w:cs="Times New Roman"/>
      <w:lang w:eastAsia="ar-SA" w:bidi="ar-SA"/>
    </w:rPr>
  </w:style>
  <w:style w:type="character" w:customStyle="1" w:styleId="NagwekZnak1">
    <w:name w:val="Nagłówek Znak1"/>
    <w:uiPriority w:val="99"/>
    <w:rsid w:val="00B27154"/>
    <w:rPr>
      <w:rFonts w:cs="Times New Roman"/>
      <w:sz w:val="24"/>
    </w:rPr>
  </w:style>
  <w:style w:type="character" w:customStyle="1" w:styleId="StopkaZnak1">
    <w:name w:val="Stopka Znak1"/>
    <w:uiPriority w:val="99"/>
    <w:rsid w:val="00B27154"/>
    <w:rPr>
      <w:rFonts w:cs="Times New Roman"/>
      <w:sz w:val="24"/>
    </w:rPr>
  </w:style>
  <w:style w:type="character" w:customStyle="1" w:styleId="WW8Num1z0">
    <w:name w:val="WW8Num1z0"/>
    <w:rsid w:val="00B27154"/>
    <w:rPr>
      <w:rFonts w:ascii="Symbol" w:hAnsi="Symbol"/>
    </w:rPr>
  </w:style>
  <w:style w:type="character" w:customStyle="1" w:styleId="WW8Num1z1">
    <w:name w:val="WW8Num1z1"/>
    <w:uiPriority w:val="99"/>
    <w:rsid w:val="00B27154"/>
  </w:style>
  <w:style w:type="character" w:customStyle="1" w:styleId="WW8Num1z2">
    <w:name w:val="WW8Num1z2"/>
    <w:uiPriority w:val="99"/>
    <w:rsid w:val="00B27154"/>
    <w:rPr>
      <w:rFonts w:ascii="Courier New" w:hAnsi="Courier New"/>
    </w:rPr>
  </w:style>
  <w:style w:type="character" w:customStyle="1" w:styleId="WW8Num1z3">
    <w:name w:val="WW8Num1z3"/>
    <w:uiPriority w:val="99"/>
    <w:rsid w:val="00B27154"/>
    <w:rPr>
      <w:rFonts w:ascii="Wingdings" w:hAnsi="Wingdings"/>
    </w:rPr>
  </w:style>
  <w:style w:type="character" w:customStyle="1" w:styleId="WW8Num1z4">
    <w:name w:val="WW8Num1z4"/>
    <w:uiPriority w:val="99"/>
    <w:rsid w:val="00B27154"/>
    <w:rPr>
      <w:b/>
    </w:rPr>
  </w:style>
  <w:style w:type="character" w:customStyle="1" w:styleId="WW8Num1z5">
    <w:name w:val="WW8Num1z5"/>
    <w:rsid w:val="00B27154"/>
  </w:style>
  <w:style w:type="character" w:customStyle="1" w:styleId="WW8Num2z0">
    <w:name w:val="WW8Num2z0"/>
    <w:rsid w:val="00B27154"/>
    <w:rPr>
      <w:b/>
    </w:rPr>
  </w:style>
  <w:style w:type="character" w:customStyle="1" w:styleId="WW8Num2z2">
    <w:name w:val="WW8Num2z2"/>
    <w:uiPriority w:val="99"/>
    <w:rsid w:val="00B27154"/>
    <w:rPr>
      <w:rFonts w:ascii="Courier New" w:hAnsi="Courier New"/>
    </w:rPr>
  </w:style>
  <w:style w:type="character" w:customStyle="1" w:styleId="WW8Num2z3">
    <w:name w:val="WW8Num2z3"/>
    <w:uiPriority w:val="99"/>
    <w:rsid w:val="00B27154"/>
    <w:rPr>
      <w:rFonts w:ascii="Wingdings" w:hAnsi="Wingdings"/>
    </w:rPr>
  </w:style>
  <w:style w:type="character" w:customStyle="1" w:styleId="WW8Num3z0">
    <w:name w:val="WW8Num3z0"/>
    <w:rsid w:val="00B27154"/>
    <w:rPr>
      <w:rFonts w:ascii="Times New Roman" w:hAnsi="Times New Roman"/>
      <w:b/>
      <w:sz w:val="24"/>
    </w:rPr>
  </w:style>
  <w:style w:type="character" w:customStyle="1" w:styleId="WW8Num4z0">
    <w:name w:val="WW8Num4z0"/>
    <w:rsid w:val="00B27154"/>
    <w:rPr>
      <w:rFonts w:ascii="Symbol" w:hAnsi="Symbol"/>
      <w:sz w:val="18"/>
    </w:rPr>
  </w:style>
  <w:style w:type="character" w:customStyle="1" w:styleId="WW8Num5z1">
    <w:name w:val="WW8Num5z1"/>
    <w:uiPriority w:val="99"/>
    <w:rsid w:val="00B27154"/>
    <w:rPr>
      <w:b/>
    </w:rPr>
  </w:style>
  <w:style w:type="character" w:customStyle="1" w:styleId="WW8Num9z0">
    <w:name w:val="WW8Num9z0"/>
    <w:rsid w:val="00B27154"/>
    <w:rPr>
      <w:rFonts w:ascii="Symbol" w:hAnsi="Symbol"/>
    </w:rPr>
  </w:style>
  <w:style w:type="character" w:customStyle="1" w:styleId="WW8Num10z0">
    <w:name w:val="WW8Num10z0"/>
    <w:rsid w:val="00B27154"/>
    <w:rPr>
      <w:rFonts w:ascii="Symbol" w:hAnsi="Symbol"/>
      <w:sz w:val="24"/>
    </w:rPr>
  </w:style>
  <w:style w:type="character" w:customStyle="1" w:styleId="WW8Num11z0">
    <w:name w:val="WW8Num11z0"/>
    <w:rsid w:val="00B27154"/>
    <w:rPr>
      <w:rFonts w:ascii="Wingdings" w:hAnsi="Wingdings"/>
      <w:sz w:val="24"/>
    </w:rPr>
  </w:style>
  <w:style w:type="character" w:customStyle="1" w:styleId="WW8Num12z0">
    <w:name w:val="WW8Num12z0"/>
    <w:rsid w:val="00B27154"/>
    <w:rPr>
      <w:rFonts w:ascii="Symbol" w:hAnsi="Symbol"/>
      <w:sz w:val="24"/>
    </w:rPr>
  </w:style>
  <w:style w:type="character" w:customStyle="1" w:styleId="WW8Num13z0">
    <w:name w:val="WW8Num13z0"/>
    <w:rsid w:val="00B27154"/>
    <w:rPr>
      <w:rFonts w:ascii="Symbol" w:hAnsi="Symbol"/>
    </w:rPr>
  </w:style>
  <w:style w:type="character" w:customStyle="1" w:styleId="WW8Num15z0">
    <w:name w:val="WW8Num15z0"/>
    <w:rsid w:val="00B27154"/>
    <w:rPr>
      <w:rFonts w:ascii="Symbol" w:hAnsi="Symbol"/>
    </w:rPr>
  </w:style>
  <w:style w:type="character" w:customStyle="1" w:styleId="WW8Num18z0">
    <w:name w:val="WW8Num18z0"/>
    <w:rsid w:val="00B27154"/>
    <w:rPr>
      <w:rFonts w:ascii="Symbol" w:hAnsi="Symbol"/>
    </w:rPr>
  </w:style>
  <w:style w:type="character" w:customStyle="1" w:styleId="WW8Num19z2">
    <w:name w:val="WW8Num19z2"/>
    <w:uiPriority w:val="99"/>
    <w:rsid w:val="00B27154"/>
    <w:rPr>
      <w:rFonts w:ascii="Wingdings" w:hAnsi="Wingdings"/>
    </w:rPr>
  </w:style>
  <w:style w:type="character" w:customStyle="1" w:styleId="WW8Num19z3">
    <w:name w:val="WW8Num19z3"/>
    <w:uiPriority w:val="99"/>
    <w:rsid w:val="00B27154"/>
    <w:rPr>
      <w:rFonts w:ascii="Symbol" w:hAnsi="Symbol"/>
    </w:rPr>
  </w:style>
  <w:style w:type="character" w:customStyle="1" w:styleId="WW8Num23z0">
    <w:name w:val="WW8Num23z0"/>
    <w:rsid w:val="00B27154"/>
    <w:rPr>
      <w:rFonts w:ascii="Symbol" w:hAnsi="Symbol"/>
      <w:sz w:val="24"/>
    </w:rPr>
  </w:style>
  <w:style w:type="character" w:customStyle="1" w:styleId="WW8Num24z0">
    <w:name w:val="WW8Num24z0"/>
    <w:rsid w:val="00B27154"/>
    <w:rPr>
      <w:rFonts w:ascii="Symbol" w:hAnsi="Symbol"/>
    </w:rPr>
  </w:style>
  <w:style w:type="character" w:customStyle="1" w:styleId="WW8Num25z0">
    <w:name w:val="WW8Num25z0"/>
    <w:rsid w:val="00B27154"/>
    <w:rPr>
      <w:rFonts w:ascii="Symbol" w:hAnsi="Symbol"/>
      <w:sz w:val="20"/>
    </w:rPr>
  </w:style>
  <w:style w:type="character" w:customStyle="1" w:styleId="WW8Num26z0">
    <w:name w:val="WW8Num26z0"/>
    <w:rsid w:val="00B27154"/>
    <w:rPr>
      <w:rFonts w:ascii="Symbol" w:hAnsi="Symbol"/>
      <w:sz w:val="24"/>
    </w:rPr>
  </w:style>
  <w:style w:type="character" w:customStyle="1" w:styleId="WW8Num32z0">
    <w:name w:val="WW8Num32z0"/>
    <w:rsid w:val="00B27154"/>
    <w:rPr>
      <w:rFonts w:ascii="SimSun-ExtB" w:eastAsia="SimSun-ExtB" w:hAnsi="SimSun-ExtB"/>
      <w:sz w:val="24"/>
    </w:rPr>
  </w:style>
  <w:style w:type="character" w:customStyle="1" w:styleId="WW8Num37z0">
    <w:name w:val="WW8Num37z0"/>
    <w:rsid w:val="00B27154"/>
    <w:rPr>
      <w:rFonts w:ascii="Symbol" w:hAnsi="Symbol"/>
      <w:sz w:val="24"/>
    </w:rPr>
  </w:style>
  <w:style w:type="character" w:customStyle="1" w:styleId="WW8Num38z0">
    <w:name w:val="WW8Num38z0"/>
    <w:rsid w:val="00B27154"/>
    <w:rPr>
      <w:rFonts w:ascii="Symbol" w:hAnsi="Symbol"/>
    </w:rPr>
  </w:style>
  <w:style w:type="character" w:customStyle="1" w:styleId="WW8Num44z0">
    <w:name w:val="WW8Num44z0"/>
    <w:rsid w:val="00B27154"/>
    <w:rPr>
      <w:rFonts w:ascii="Symbol" w:hAnsi="Symbol"/>
    </w:rPr>
  </w:style>
  <w:style w:type="character" w:customStyle="1" w:styleId="WW8Num48z0">
    <w:name w:val="WW8Num48z0"/>
    <w:rsid w:val="00B27154"/>
    <w:rPr>
      <w:rFonts w:ascii="Symbol" w:hAnsi="Symbol"/>
      <w:color w:val="FF0000"/>
      <w:sz w:val="20"/>
    </w:rPr>
  </w:style>
  <w:style w:type="character" w:customStyle="1" w:styleId="WW8Num54z0">
    <w:name w:val="WW8Num54z0"/>
    <w:rsid w:val="00B27154"/>
    <w:rPr>
      <w:rFonts w:ascii="Symbol" w:hAnsi="Symbol"/>
    </w:rPr>
  </w:style>
  <w:style w:type="character" w:customStyle="1" w:styleId="WW8Num55z0">
    <w:name w:val="WW8Num55z0"/>
    <w:rsid w:val="00B27154"/>
    <w:rPr>
      <w:rFonts w:ascii="Symbol" w:hAnsi="Symbol"/>
    </w:rPr>
  </w:style>
  <w:style w:type="character" w:customStyle="1" w:styleId="WW8Num55z2">
    <w:name w:val="WW8Num55z2"/>
    <w:uiPriority w:val="99"/>
    <w:rsid w:val="00B27154"/>
    <w:rPr>
      <w:rFonts w:ascii="Wingdings" w:hAnsi="Wingdings"/>
    </w:rPr>
  </w:style>
  <w:style w:type="character" w:customStyle="1" w:styleId="WW8Num56z0">
    <w:name w:val="WW8Num56z0"/>
    <w:rsid w:val="00B27154"/>
    <w:rPr>
      <w:rFonts w:ascii="Symbol" w:hAnsi="Symbol"/>
      <w:color w:val="00000A"/>
    </w:rPr>
  </w:style>
  <w:style w:type="character" w:customStyle="1" w:styleId="WW8Num58z0">
    <w:name w:val="WW8Num58z0"/>
    <w:rsid w:val="00B27154"/>
    <w:rPr>
      <w:rFonts w:ascii="Courier New" w:hAnsi="Courier New"/>
    </w:rPr>
  </w:style>
  <w:style w:type="character" w:customStyle="1" w:styleId="WW8Num59z0">
    <w:name w:val="WW8Num59z0"/>
    <w:rsid w:val="00B27154"/>
    <w:rPr>
      <w:rFonts w:ascii="Symbol" w:hAnsi="Symbol"/>
      <w:sz w:val="20"/>
    </w:rPr>
  </w:style>
  <w:style w:type="character" w:customStyle="1" w:styleId="WW8Num60z1">
    <w:name w:val="WW8Num60z1"/>
    <w:rsid w:val="00B27154"/>
    <w:rPr>
      <w:rFonts w:ascii="Courier New" w:hAnsi="Courier New"/>
    </w:rPr>
  </w:style>
  <w:style w:type="character" w:customStyle="1" w:styleId="WW8Num63z1">
    <w:name w:val="WW8Num63z1"/>
    <w:rsid w:val="00B27154"/>
    <w:rPr>
      <w:b/>
    </w:rPr>
  </w:style>
  <w:style w:type="character" w:customStyle="1" w:styleId="WW8Num66z0">
    <w:name w:val="WW8Num66z0"/>
    <w:rsid w:val="00B27154"/>
    <w:rPr>
      <w:rFonts w:ascii="Symbol" w:hAnsi="Symbol"/>
      <w:sz w:val="20"/>
    </w:rPr>
  </w:style>
  <w:style w:type="character" w:customStyle="1" w:styleId="WW8Num71z1">
    <w:name w:val="WW8Num71z1"/>
    <w:rsid w:val="00B27154"/>
    <w:rPr>
      <w:rFonts w:ascii="Courier New" w:hAnsi="Courier New"/>
    </w:rPr>
  </w:style>
  <w:style w:type="character" w:customStyle="1" w:styleId="WW8Num71z2">
    <w:name w:val="WW8Num71z2"/>
    <w:rsid w:val="00B27154"/>
    <w:rPr>
      <w:rFonts w:ascii="Wingdings" w:hAnsi="Wingdings"/>
    </w:rPr>
  </w:style>
  <w:style w:type="character" w:customStyle="1" w:styleId="WW8Num72z1">
    <w:name w:val="WW8Num72z1"/>
    <w:uiPriority w:val="99"/>
    <w:rsid w:val="00B27154"/>
    <w:rPr>
      <w:rFonts w:ascii="Courier New" w:hAnsi="Courier New"/>
    </w:rPr>
  </w:style>
  <w:style w:type="character" w:customStyle="1" w:styleId="WW8Num72z2">
    <w:name w:val="WW8Num72z2"/>
    <w:uiPriority w:val="99"/>
    <w:rsid w:val="00B27154"/>
    <w:rPr>
      <w:rFonts w:ascii="Wingdings" w:hAnsi="Wingdings"/>
    </w:rPr>
  </w:style>
  <w:style w:type="character" w:customStyle="1" w:styleId="WW8Num73z0">
    <w:name w:val="WW8Num73z0"/>
    <w:rsid w:val="00B27154"/>
    <w:rPr>
      <w:rFonts w:ascii="Times New Roman" w:hAnsi="Times New Roman"/>
      <w:b/>
      <w:sz w:val="24"/>
    </w:rPr>
  </w:style>
  <w:style w:type="character" w:customStyle="1" w:styleId="WW8Num73z1">
    <w:name w:val="WW8Num73z1"/>
    <w:uiPriority w:val="99"/>
    <w:rsid w:val="00B27154"/>
    <w:rPr>
      <w:rFonts w:ascii="Courier New" w:hAnsi="Courier New"/>
    </w:rPr>
  </w:style>
  <w:style w:type="character" w:customStyle="1" w:styleId="WW8Num73z2">
    <w:name w:val="WW8Num73z2"/>
    <w:uiPriority w:val="99"/>
    <w:rsid w:val="00B27154"/>
    <w:rPr>
      <w:rFonts w:ascii="Wingdings" w:hAnsi="Wingdings"/>
    </w:rPr>
  </w:style>
  <w:style w:type="character" w:customStyle="1" w:styleId="WW8Num73z3">
    <w:name w:val="WW8Num73z3"/>
    <w:uiPriority w:val="99"/>
    <w:rsid w:val="00B27154"/>
    <w:rPr>
      <w:rFonts w:ascii="Symbol" w:hAnsi="Symbol"/>
    </w:rPr>
  </w:style>
  <w:style w:type="character" w:customStyle="1" w:styleId="WW8Num74z0">
    <w:name w:val="WW8Num74z0"/>
    <w:rsid w:val="00B27154"/>
    <w:rPr>
      <w:rFonts w:ascii="Symbol" w:hAnsi="Symbol"/>
      <w:sz w:val="20"/>
    </w:rPr>
  </w:style>
  <w:style w:type="character" w:customStyle="1" w:styleId="WW8Num74z1">
    <w:name w:val="WW8Num74z1"/>
    <w:uiPriority w:val="99"/>
    <w:rsid w:val="00B27154"/>
  </w:style>
  <w:style w:type="character" w:customStyle="1" w:styleId="WW8Num74z2">
    <w:name w:val="WW8Num74z2"/>
    <w:uiPriority w:val="99"/>
    <w:rsid w:val="00B27154"/>
    <w:rPr>
      <w:rFonts w:ascii="Wingdings" w:hAnsi="Wingdings"/>
    </w:rPr>
  </w:style>
  <w:style w:type="character" w:customStyle="1" w:styleId="WW8Num75z1">
    <w:name w:val="WW8Num75z1"/>
    <w:uiPriority w:val="99"/>
    <w:rsid w:val="00B27154"/>
  </w:style>
  <w:style w:type="character" w:customStyle="1" w:styleId="WW8Num75z2">
    <w:name w:val="WW8Num75z2"/>
    <w:uiPriority w:val="99"/>
    <w:rsid w:val="00B27154"/>
  </w:style>
  <w:style w:type="character" w:customStyle="1" w:styleId="WW8Num75z3">
    <w:name w:val="WW8Num75z3"/>
    <w:uiPriority w:val="99"/>
    <w:rsid w:val="00B27154"/>
  </w:style>
  <w:style w:type="character" w:customStyle="1" w:styleId="WW8Num75z4">
    <w:name w:val="WW8Num75z4"/>
    <w:uiPriority w:val="99"/>
    <w:rsid w:val="00B27154"/>
  </w:style>
  <w:style w:type="character" w:customStyle="1" w:styleId="WW8Num75z5">
    <w:name w:val="WW8Num75z5"/>
    <w:uiPriority w:val="99"/>
    <w:rsid w:val="00B27154"/>
  </w:style>
  <w:style w:type="character" w:customStyle="1" w:styleId="WW8Num75z6">
    <w:name w:val="WW8Num75z6"/>
    <w:uiPriority w:val="99"/>
    <w:rsid w:val="00B27154"/>
  </w:style>
  <w:style w:type="character" w:customStyle="1" w:styleId="WW8Num75z7">
    <w:name w:val="WW8Num75z7"/>
    <w:uiPriority w:val="99"/>
    <w:rsid w:val="00B27154"/>
  </w:style>
  <w:style w:type="character" w:customStyle="1" w:styleId="WW8Num75z8">
    <w:name w:val="WW8Num75z8"/>
    <w:uiPriority w:val="99"/>
    <w:rsid w:val="00B27154"/>
  </w:style>
  <w:style w:type="character" w:customStyle="1" w:styleId="WW8Num76z1">
    <w:name w:val="WW8Num76z1"/>
    <w:uiPriority w:val="99"/>
    <w:rsid w:val="00B27154"/>
    <w:rPr>
      <w:rFonts w:ascii="Courier New" w:hAnsi="Courier New"/>
    </w:rPr>
  </w:style>
  <w:style w:type="character" w:customStyle="1" w:styleId="WW8Num76z2">
    <w:name w:val="WW8Num76z2"/>
    <w:uiPriority w:val="99"/>
    <w:rsid w:val="00B27154"/>
    <w:rPr>
      <w:rFonts w:ascii="Wingdings" w:hAnsi="Wingdings"/>
    </w:rPr>
  </w:style>
  <w:style w:type="character" w:customStyle="1" w:styleId="WW8Num77z0">
    <w:name w:val="WW8Num77z0"/>
    <w:rsid w:val="00B27154"/>
    <w:rPr>
      <w:rFonts w:ascii="Symbol" w:hAnsi="Symbol"/>
      <w:sz w:val="24"/>
    </w:rPr>
  </w:style>
  <w:style w:type="character" w:customStyle="1" w:styleId="WW8Num77z1">
    <w:name w:val="WW8Num77z1"/>
    <w:uiPriority w:val="99"/>
    <w:rsid w:val="00B27154"/>
    <w:rPr>
      <w:rFonts w:ascii="Courier New" w:hAnsi="Courier New"/>
    </w:rPr>
  </w:style>
  <w:style w:type="character" w:customStyle="1" w:styleId="WW8Num77z2">
    <w:name w:val="WW8Num77z2"/>
    <w:uiPriority w:val="99"/>
    <w:rsid w:val="00B27154"/>
    <w:rPr>
      <w:rFonts w:ascii="Wingdings" w:hAnsi="Wingdings"/>
    </w:rPr>
  </w:style>
  <w:style w:type="character" w:customStyle="1" w:styleId="WW8Num78z0">
    <w:name w:val="WW8Num78z0"/>
    <w:rsid w:val="00B27154"/>
    <w:rPr>
      <w:rFonts w:ascii="Symbol" w:hAnsi="Symbol"/>
      <w:sz w:val="20"/>
    </w:rPr>
  </w:style>
  <w:style w:type="character" w:customStyle="1" w:styleId="WW8Num78z1">
    <w:name w:val="WW8Num78z1"/>
    <w:rsid w:val="00B27154"/>
    <w:rPr>
      <w:rFonts w:ascii="Courier New" w:hAnsi="Courier New"/>
    </w:rPr>
  </w:style>
  <w:style w:type="character" w:customStyle="1" w:styleId="WW8Num78z2">
    <w:name w:val="WW8Num78z2"/>
    <w:rsid w:val="00B27154"/>
    <w:rPr>
      <w:rFonts w:ascii="Wingdings" w:hAnsi="Wingdings"/>
    </w:rPr>
  </w:style>
  <w:style w:type="character" w:customStyle="1" w:styleId="WW8Num79z1">
    <w:name w:val="WW8Num79z1"/>
    <w:rsid w:val="00B27154"/>
    <w:rPr>
      <w:rFonts w:ascii="Courier New" w:hAnsi="Courier New"/>
    </w:rPr>
  </w:style>
  <w:style w:type="character" w:customStyle="1" w:styleId="WW8Num79z2">
    <w:name w:val="WW8Num79z2"/>
    <w:rsid w:val="00B27154"/>
    <w:rPr>
      <w:rFonts w:ascii="Wingdings" w:hAnsi="Wingdings"/>
    </w:rPr>
  </w:style>
  <w:style w:type="character" w:customStyle="1" w:styleId="WW8Num80z0">
    <w:name w:val="WW8Num80z0"/>
    <w:rsid w:val="00B27154"/>
    <w:rPr>
      <w:rFonts w:ascii="Symbol" w:hAnsi="Symbol"/>
      <w:sz w:val="20"/>
    </w:rPr>
  </w:style>
  <w:style w:type="character" w:customStyle="1" w:styleId="WW8Num80z1">
    <w:name w:val="WW8Num80z1"/>
    <w:rsid w:val="00B27154"/>
    <w:rPr>
      <w:rFonts w:ascii="Courier New" w:hAnsi="Courier New"/>
    </w:rPr>
  </w:style>
  <w:style w:type="character" w:customStyle="1" w:styleId="WW8Num80z2">
    <w:name w:val="WW8Num80z2"/>
    <w:rsid w:val="00B27154"/>
    <w:rPr>
      <w:rFonts w:ascii="Wingdings" w:hAnsi="Wingdings"/>
    </w:rPr>
  </w:style>
  <w:style w:type="character" w:customStyle="1" w:styleId="WW8Num81z2">
    <w:name w:val="WW8Num81z2"/>
    <w:rsid w:val="00B27154"/>
    <w:rPr>
      <w:rFonts w:ascii="Wingdings" w:hAnsi="Wingdings"/>
    </w:rPr>
  </w:style>
  <w:style w:type="character" w:customStyle="1" w:styleId="WW8Num81z4">
    <w:name w:val="WW8Num81z4"/>
    <w:uiPriority w:val="99"/>
    <w:rsid w:val="00B27154"/>
    <w:rPr>
      <w:rFonts w:ascii="Courier New" w:hAnsi="Courier New"/>
    </w:rPr>
  </w:style>
  <w:style w:type="character" w:customStyle="1" w:styleId="WW8Num82z0">
    <w:name w:val="WW8Num82z0"/>
    <w:rsid w:val="00B27154"/>
    <w:rPr>
      <w:rFonts w:ascii="Symbol" w:hAnsi="Symbol"/>
      <w:sz w:val="20"/>
    </w:rPr>
  </w:style>
  <w:style w:type="character" w:customStyle="1" w:styleId="WW8Num82z1">
    <w:name w:val="WW8Num82z1"/>
    <w:uiPriority w:val="99"/>
    <w:rsid w:val="00B27154"/>
    <w:rPr>
      <w:rFonts w:ascii="Courier New" w:hAnsi="Courier New"/>
    </w:rPr>
  </w:style>
  <w:style w:type="character" w:customStyle="1" w:styleId="WW8Num82z2">
    <w:name w:val="WW8Num82z2"/>
    <w:uiPriority w:val="99"/>
    <w:rsid w:val="00B27154"/>
    <w:rPr>
      <w:rFonts w:ascii="Wingdings" w:hAnsi="Wingdings"/>
    </w:rPr>
  </w:style>
  <w:style w:type="character" w:customStyle="1" w:styleId="WW8Num83z0">
    <w:name w:val="WW8Num83z0"/>
    <w:rsid w:val="00B27154"/>
    <w:rPr>
      <w:rFonts w:ascii="Symbol" w:hAnsi="Symbol"/>
    </w:rPr>
  </w:style>
  <w:style w:type="character" w:customStyle="1" w:styleId="WW8Num83z1">
    <w:name w:val="WW8Num83z1"/>
    <w:rsid w:val="00B27154"/>
    <w:rPr>
      <w:rFonts w:ascii="Courier New" w:hAnsi="Courier New"/>
    </w:rPr>
  </w:style>
  <w:style w:type="character" w:customStyle="1" w:styleId="WW8Num83z2">
    <w:name w:val="WW8Num83z2"/>
    <w:rsid w:val="00B27154"/>
    <w:rPr>
      <w:rFonts w:ascii="Wingdings" w:hAnsi="Wingdings"/>
    </w:rPr>
  </w:style>
  <w:style w:type="character" w:customStyle="1" w:styleId="WW8Num84z0">
    <w:name w:val="WW8Num84z0"/>
    <w:rsid w:val="00B27154"/>
    <w:rPr>
      <w:rFonts w:ascii="Symbol" w:hAnsi="Symbol"/>
      <w:sz w:val="24"/>
    </w:rPr>
  </w:style>
  <w:style w:type="character" w:customStyle="1" w:styleId="WW8Num84z1">
    <w:name w:val="WW8Num84z1"/>
    <w:uiPriority w:val="99"/>
    <w:rsid w:val="00B27154"/>
    <w:rPr>
      <w:rFonts w:ascii="Courier New" w:hAnsi="Courier New"/>
    </w:rPr>
  </w:style>
  <w:style w:type="character" w:customStyle="1" w:styleId="WW8Num84z2">
    <w:name w:val="WW8Num84z2"/>
    <w:uiPriority w:val="99"/>
    <w:rsid w:val="00B27154"/>
    <w:rPr>
      <w:rFonts w:ascii="Wingdings" w:hAnsi="Wingdings"/>
    </w:rPr>
  </w:style>
  <w:style w:type="character" w:customStyle="1" w:styleId="WW8Num84z3">
    <w:name w:val="WW8Num84z3"/>
    <w:uiPriority w:val="99"/>
    <w:rsid w:val="00B27154"/>
    <w:rPr>
      <w:rFonts w:ascii="Symbol" w:hAnsi="Symbol"/>
    </w:rPr>
  </w:style>
  <w:style w:type="character" w:customStyle="1" w:styleId="WW8Num85z1">
    <w:name w:val="WW8Num85z1"/>
    <w:uiPriority w:val="99"/>
    <w:rsid w:val="00B27154"/>
    <w:rPr>
      <w:rFonts w:ascii="Courier New" w:hAnsi="Courier New"/>
    </w:rPr>
  </w:style>
  <w:style w:type="character" w:customStyle="1" w:styleId="WW8Num85z2">
    <w:name w:val="WW8Num85z2"/>
    <w:rsid w:val="00B27154"/>
    <w:rPr>
      <w:rFonts w:ascii="Wingdings" w:hAnsi="Wingdings"/>
    </w:rPr>
  </w:style>
  <w:style w:type="character" w:customStyle="1" w:styleId="WW8Num86z1">
    <w:name w:val="WW8Num86z1"/>
    <w:rsid w:val="00B27154"/>
    <w:rPr>
      <w:rFonts w:ascii="Courier New" w:hAnsi="Courier New"/>
    </w:rPr>
  </w:style>
  <w:style w:type="character" w:customStyle="1" w:styleId="WW8Num86z2">
    <w:name w:val="WW8Num86z2"/>
    <w:rsid w:val="00B27154"/>
    <w:rPr>
      <w:rFonts w:ascii="Wingdings" w:hAnsi="Wingdings"/>
    </w:rPr>
  </w:style>
  <w:style w:type="character" w:customStyle="1" w:styleId="WW8Num87z0">
    <w:name w:val="WW8Num87z0"/>
    <w:rsid w:val="00B27154"/>
    <w:rPr>
      <w:rFonts w:ascii="Symbol" w:hAnsi="Symbol"/>
      <w:sz w:val="20"/>
    </w:rPr>
  </w:style>
  <w:style w:type="character" w:customStyle="1" w:styleId="WW8Num87z1">
    <w:name w:val="WW8Num87z1"/>
    <w:rsid w:val="00B27154"/>
    <w:rPr>
      <w:rFonts w:ascii="Courier New" w:hAnsi="Courier New"/>
    </w:rPr>
  </w:style>
  <w:style w:type="character" w:customStyle="1" w:styleId="WW8Num87z2">
    <w:name w:val="WW8Num87z2"/>
    <w:rsid w:val="00B27154"/>
    <w:rPr>
      <w:rFonts w:ascii="Wingdings" w:hAnsi="Wingdings"/>
    </w:rPr>
  </w:style>
  <w:style w:type="character" w:customStyle="1" w:styleId="WW8Num88z1">
    <w:name w:val="WW8Num88z1"/>
    <w:rsid w:val="00B27154"/>
    <w:rPr>
      <w:rFonts w:ascii="Courier New" w:hAnsi="Courier New"/>
    </w:rPr>
  </w:style>
  <w:style w:type="character" w:customStyle="1" w:styleId="WW8Num88z2">
    <w:name w:val="WW8Num88z2"/>
    <w:rsid w:val="00B27154"/>
    <w:rPr>
      <w:rFonts w:ascii="Wingdings" w:hAnsi="Wingdings"/>
    </w:rPr>
  </w:style>
  <w:style w:type="character" w:customStyle="1" w:styleId="WW8Num89z1">
    <w:name w:val="WW8Num89z1"/>
    <w:uiPriority w:val="99"/>
    <w:rsid w:val="00B27154"/>
    <w:rPr>
      <w:rFonts w:ascii="Courier New" w:hAnsi="Courier New"/>
    </w:rPr>
  </w:style>
  <w:style w:type="character" w:customStyle="1" w:styleId="WW8Num89z2">
    <w:name w:val="WW8Num89z2"/>
    <w:rsid w:val="00B27154"/>
    <w:rPr>
      <w:rFonts w:ascii="Wingdings" w:hAnsi="Wingdings"/>
    </w:rPr>
  </w:style>
  <w:style w:type="character" w:customStyle="1" w:styleId="WW8Num90z1">
    <w:name w:val="WW8Num90z1"/>
    <w:uiPriority w:val="99"/>
    <w:rsid w:val="00B27154"/>
    <w:rPr>
      <w:rFonts w:ascii="Courier New" w:hAnsi="Courier New"/>
    </w:rPr>
  </w:style>
  <w:style w:type="character" w:customStyle="1" w:styleId="WW8Num90z2">
    <w:name w:val="WW8Num90z2"/>
    <w:uiPriority w:val="99"/>
    <w:rsid w:val="00B27154"/>
    <w:rPr>
      <w:rFonts w:ascii="Wingdings" w:hAnsi="Wingdings"/>
    </w:rPr>
  </w:style>
  <w:style w:type="character" w:customStyle="1" w:styleId="WW8Num92z0">
    <w:name w:val="WW8Num92z0"/>
    <w:rsid w:val="00B27154"/>
    <w:rPr>
      <w:rFonts w:ascii="Symbol" w:hAnsi="Symbol"/>
    </w:rPr>
  </w:style>
  <w:style w:type="character" w:customStyle="1" w:styleId="WW8Num92z1">
    <w:name w:val="WW8Num92z1"/>
    <w:uiPriority w:val="99"/>
    <w:rsid w:val="00B27154"/>
    <w:rPr>
      <w:rFonts w:ascii="Courier New" w:hAnsi="Courier New"/>
    </w:rPr>
  </w:style>
  <w:style w:type="character" w:customStyle="1" w:styleId="WW8Num92z2">
    <w:name w:val="WW8Num92z2"/>
    <w:uiPriority w:val="99"/>
    <w:rsid w:val="00B27154"/>
    <w:rPr>
      <w:rFonts w:ascii="Wingdings" w:hAnsi="Wingdings"/>
    </w:rPr>
  </w:style>
  <w:style w:type="character" w:customStyle="1" w:styleId="Domylnaczcionkaakapitu2">
    <w:name w:val="Domyślna czcionka akapitu2"/>
    <w:rsid w:val="00B27154"/>
  </w:style>
  <w:style w:type="character" w:customStyle="1" w:styleId="WW8Num2z5">
    <w:name w:val="WW8Num2z5"/>
    <w:uiPriority w:val="99"/>
    <w:rsid w:val="00B27154"/>
  </w:style>
  <w:style w:type="character" w:customStyle="1" w:styleId="WW8Num4z1">
    <w:name w:val="WW8Num4z1"/>
    <w:uiPriority w:val="99"/>
    <w:rsid w:val="00B27154"/>
    <w:rPr>
      <w:rFonts w:ascii="Courier New" w:hAnsi="Courier New"/>
    </w:rPr>
  </w:style>
  <w:style w:type="character" w:customStyle="1" w:styleId="WW8Num4z2">
    <w:name w:val="WW8Num4z2"/>
    <w:uiPriority w:val="99"/>
    <w:rsid w:val="00B27154"/>
    <w:rPr>
      <w:rFonts w:ascii="Wingdings" w:hAnsi="Wingdings"/>
    </w:rPr>
  </w:style>
  <w:style w:type="character" w:customStyle="1" w:styleId="WW8Num6z1">
    <w:name w:val="WW8Num6z1"/>
    <w:uiPriority w:val="99"/>
    <w:rsid w:val="00B27154"/>
  </w:style>
  <w:style w:type="character" w:customStyle="1" w:styleId="WW8Num6z2">
    <w:name w:val="WW8Num6z2"/>
    <w:uiPriority w:val="99"/>
    <w:rsid w:val="00B27154"/>
  </w:style>
  <w:style w:type="character" w:customStyle="1" w:styleId="WW8Num6z3">
    <w:name w:val="WW8Num6z3"/>
    <w:uiPriority w:val="99"/>
    <w:rsid w:val="00B27154"/>
  </w:style>
  <w:style w:type="character" w:customStyle="1" w:styleId="WW8Num6z4">
    <w:name w:val="WW8Num6z4"/>
    <w:uiPriority w:val="99"/>
    <w:rsid w:val="00B27154"/>
  </w:style>
  <w:style w:type="character" w:customStyle="1" w:styleId="WW8Num6z5">
    <w:name w:val="WW8Num6z5"/>
    <w:uiPriority w:val="99"/>
    <w:rsid w:val="00B27154"/>
  </w:style>
  <w:style w:type="character" w:customStyle="1" w:styleId="WW8Num6z6">
    <w:name w:val="WW8Num6z6"/>
    <w:uiPriority w:val="99"/>
    <w:rsid w:val="00B27154"/>
  </w:style>
  <w:style w:type="character" w:customStyle="1" w:styleId="WW8Num6z7">
    <w:name w:val="WW8Num6z7"/>
    <w:uiPriority w:val="99"/>
    <w:rsid w:val="00B27154"/>
  </w:style>
  <w:style w:type="character" w:customStyle="1" w:styleId="WW8Num6z8">
    <w:name w:val="WW8Num6z8"/>
    <w:uiPriority w:val="99"/>
    <w:rsid w:val="00B27154"/>
  </w:style>
  <w:style w:type="character" w:customStyle="1" w:styleId="WW8Num7z1">
    <w:name w:val="WW8Num7z1"/>
    <w:uiPriority w:val="99"/>
    <w:rsid w:val="00B27154"/>
    <w:rPr>
      <w:rFonts w:ascii="Courier New" w:hAnsi="Courier New"/>
    </w:rPr>
  </w:style>
  <w:style w:type="character" w:customStyle="1" w:styleId="WW8Num7z2">
    <w:name w:val="WW8Num7z2"/>
    <w:uiPriority w:val="99"/>
    <w:rsid w:val="00B27154"/>
    <w:rPr>
      <w:rFonts w:ascii="Wingdings" w:hAnsi="Wingdings"/>
    </w:rPr>
  </w:style>
  <w:style w:type="character" w:customStyle="1" w:styleId="WW8Num8z1">
    <w:name w:val="WW8Num8z1"/>
    <w:rsid w:val="00B27154"/>
    <w:rPr>
      <w:rFonts w:ascii="Courier New" w:hAnsi="Courier New"/>
    </w:rPr>
  </w:style>
  <w:style w:type="character" w:customStyle="1" w:styleId="WW8Num8z2">
    <w:name w:val="WW8Num8z2"/>
    <w:rsid w:val="00B27154"/>
    <w:rPr>
      <w:rFonts w:ascii="Wingdings" w:hAnsi="Wingdings"/>
    </w:rPr>
  </w:style>
  <w:style w:type="character" w:customStyle="1" w:styleId="WW8Num9z1">
    <w:name w:val="WW8Num9z1"/>
    <w:rsid w:val="00B27154"/>
    <w:rPr>
      <w:rFonts w:ascii="Symbol" w:hAnsi="Symbol"/>
      <w:color w:val="00000A"/>
    </w:rPr>
  </w:style>
  <w:style w:type="character" w:customStyle="1" w:styleId="WW8Num9z2">
    <w:name w:val="WW8Num9z2"/>
    <w:rsid w:val="00B27154"/>
    <w:rPr>
      <w:rFonts w:ascii="Wingdings" w:hAnsi="Wingdings"/>
    </w:rPr>
  </w:style>
  <w:style w:type="character" w:customStyle="1" w:styleId="WW8Num9z4">
    <w:name w:val="WW8Num9z4"/>
    <w:rsid w:val="00B27154"/>
    <w:rPr>
      <w:rFonts w:ascii="Courier New" w:hAnsi="Courier New"/>
    </w:rPr>
  </w:style>
  <w:style w:type="character" w:customStyle="1" w:styleId="WW8Num10z1">
    <w:name w:val="WW8Num10z1"/>
    <w:rsid w:val="00B27154"/>
    <w:rPr>
      <w:rFonts w:ascii="Courier New" w:hAnsi="Courier New"/>
    </w:rPr>
  </w:style>
  <w:style w:type="character" w:customStyle="1" w:styleId="WW8Num10z2">
    <w:name w:val="WW8Num10z2"/>
    <w:rsid w:val="00B27154"/>
    <w:rPr>
      <w:rFonts w:ascii="Wingdings" w:hAnsi="Wingdings"/>
    </w:rPr>
  </w:style>
  <w:style w:type="character" w:customStyle="1" w:styleId="WW8Num11z3">
    <w:name w:val="WW8Num11z3"/>
    <w:rsid w:val="00B27154"/>
    <w:rPr>
      <w:rFonts w:ascii="Symbol" w:hAnsi="Symbol"/>
    </w:rPr>
  </w:style>
  <w:style w:type="character" w:customStyle="1" w:styleId="WW8Num11z4">
    <w:name w:val="WW8Num11z4"/>
    <w:rsid w:val="00B27154"/>
    <w:rPr>
      <w:rFonts w:ascii="Courier New" w:hAnsi="Courier New"/>
    </w:rPr>
  </w:style>
  <w:style w:type="character" w:customStyle="1" w:styleId="WW8Num12z1">
    <w:name w:val="WW8Num12z1"/>
    <w:rsid w:val="00B27154"/>
    <w:rPr>
      <w:rFonts w:ascii="Courier New" w:hAnsi="Courier New"/>
    </w:rPr>
  </w:style>
  <w:style w:type="character" w:customStyle="1" w:styleId="WW8Num12z2">
    <w:name w:val="WW8Num12z2"/>
    <w:rsid w:val="00B27154"/>
    <w:rPr>
      <w:rFonts w:ascii="Wingdings" w:hAnsi="Wingdings"/>
    </w:rPr>
  </w:style>
  <w:style w:type="character" w:customStyle="1" w:styleId="WW8Num13z1">
    <w:name w:val="WW8Num13z1"/>
    <w:rsid w:val="00B27154"/>
    <w:rPr>
      <w:rFonts w:ascii="Courier New" w:hAnsi="Courier New"/>
    </w:rPr>
  </w:style>
  <w:style w:type="character" w:customStyle="1" w:styleId="WW8Num13z2">
    <w:name w:val="WW8Num13z2"/>
    <w:rsid w:val="00B27154"/>
    <w:rPr>
      <w:rFonts w:ascii="Wingdings" w:hAnsi="Wingdings"/>
    </w:rPr>
  </w:style>
  <w:style w:type="character" w:customStyle="1" w:styleId="WW8Num14z1">
    <w:name w:val="WW8Num14z1"/>
    <w:uiPriority w:val="99"/>
    <w:rsid w:val="00B27154"/>
    <w:rPr>
      <w:rFonts w:ascii="Courier New" w:hAnsi="Courier New"/>
    </w:rPr>
  </w:style>
  <w:style w:type="character" w:customStyle="1" w:styleId="WW8Num14z2">
    <w:name w:val="WW8Num14z2"/>
    <w:uiPriority w:val="99"/>
    <w:rsid w:val="00B27154"/>
    <w:rPr>
      <w:rFonts w:ascii="Wingdings" w:hAnsi="Wingdings"/>
    </w:rPr>
  </w:style>
  <w:style w:type="character" w:customStyle="1" w:styleId="WW8Num15z1">
    <w:name w:val="WW8Num15z1"/>
    <w:uiPriority w:val="99"/>
    <w:rsid w:val="00B27154"/>
    <w:rPr>
      <w:rFonts w:ascii="Courier New" w:hAnsi="Courier New"/>
    </w:rPr>
  </w:style>
  <w:style w:type="character" w:customStyle="1" w:styleId="WW8Num15z2">
    <w:name w:val="WW8Num15z2"/>
    <w:uiPriority w:val="99"/>
    <w:rsid w:val="00B27154"/>
    <w:rPr>
      <w:rFonts w:ascii="Wingdings" w:hAnsi="Wingdings"/>
    </w:rPr>
  </w:style>
  <w:style w:type="character" w:customStyle="1" w:styleId="WW8Num16z1">
    <w:name w:val="WW8Num16z1"/>
    <w:rsid w:val="00B27154"/>
    <w:rPr>
      <w:rFonts w:ascii="Courier New" w:hAnsi="Courier New"/>
    </w:rPr>
  </w:style>
  <w:style w:type="character" w:customStyle="1" w:styleId="WW8Num16z2">
    <w:name w:val="WW8Num16z2"/>
    <w:rsid w:val="00B27154"/>
    <w:rPr>
      <w:rFonts w:ascii="Wingdings" w:hAnsi="Wingdings"/>
    </w:rPr>
  </w:style>
  <w:style w:type="character" w:customStyle="1" w:styleId="WW8Num17z1">
    <w:name w:val="WW8Num17z1"/>
    <w:uiPriority w:val="99"/>
    <w:rsid w:val="00B27154"/>
    <w:rPr>
      <w:rFonts w:ascii="Courier New" w:hAnsi="Courier New"/>
    </w:rPr>
  </w:style>
  <w:style w:type="character" w:customStyle="1" w:styleId="WW8Num17z2">
    <w:name w:val="WW8Num17z2"/>
    <w:uiPriority w:val="99"/>
    <w:rsid w:val="00B27154"/>
    <w:rPr>
      <w:rFonts w:ascii="Wingdings" w:hAnsi="Wingdings"/>
    </w:rPr>
  </w:style>
  <w:style w:type="character" w:customStyle="1" w:styleId="WW8Num18z1">
    <w:name w:val="WW8Num18z1"/>
    <w:rsid w:val="00B27154"/>
    <w:rPr>
      <w:rFonts w:ascii="Courier New" w:hAnsi="Courier New"/>
    </w:rPr>
  </w:style>
  <w:style w:type="character" w:customStyle="1" w:styleId="WW8Num18z2">
    <w:name w:val="WW8Num18z2"/>
    <w:rsid w:val="00B27154"/>
    <w:rPr>
      <w:rFonts w:ascii="Wingdings" w:hAnsi="Wingdings"/>
    </w:rPr>
  </w:style>
  <w:style w:type="character" w:customStyle="1" w:styleId="WW8Num19z1">
    <w:name w:val="WW8Num19z1"/>
    <w:uiPriority w:val="99"/>
    <w:rsid w:val="00B27154"/>
    <w:rPr>
      <w:rFonts w:ascii="Courier New" w:hAnsi="Courier New"/>
    </w:rPr>
  </w:style>
  <w:style w:type="character" w:customStyle="1" w:styleId="WW8Num20z2">
    <w:name w:val="WW8Num20z2"/>
    <w:rsid w:val="00B27154"/>
    <w:rPr>
      <w:rFonts w:ascii="Wingdings" w:hAnsi="Wingdings"/>
    </w:rPr>
  </w:style>
  <w:style w:type="character" w:customStyle="1" w:styleId="WW8Num20z3">
    <w:name w:val="WW8Num20z3"/>
    <w:rsid w:val="00B27154"/>
    <w:rPr>
      <w:rFonts w:ascii="Symbol" w:hAnsi="Symbol"/>
    </w:rPr>
  </w:style>
  <w:style w:type="character" w:customStyle="1" w:styleId="WW8Num21z1">
    <w:name w:val="WW8Num21z1"/>
    <w:rsid w:val="00B27154"/>
    <w:rPr>
      <w:rFonts w:ascii="Courier New" w:hAnsi="Courier New"/>
    </w:rPr>
  </w:style>
  <w:style w:type="character" w:customStyle="1" w:styleId="WW8Num21z2">
    <w:name w:val="WW8Num21z2"/>
    <w:rsid w:val="00B27154"/>
    <w:rPr>
      <w:rFonts w:ascii="Wingdings" w:hAnsi="Wingdings"/>
    </w:rPr>
  </w:style>
  <w:style w:type="character" w:customStyle="1" w:styleId="WW8Num22z1">
    <w:name w:val="WW8Num22z1"/>
    <w:rsid w:val="00B27154"/>
  </w:style>
  <w:style w:type="character" w:customStyle="1" w:styleId="WW8Num23z1">
    <w:name w:val="WW8Num23z1"/>
    <w:rsid w:val="00B27154"/>
    <w:rPr>
      <w:rFonts w:ascii="Courier New" w:hAnsi="Courier New"/>
    </w:rPr>
  </w:style>
  <w:style w:type="character" w:customStyle="1" w:styleId="WW8Num23z2">
    <w:name w:val="WW8Num23z2"/>
    <w:uiPriority w:val="99"/>
    <w:rsid w:val="00B27154"/>
    <w:rPr>
      <w:rFonts w:ascii="Wingdings" w:hAnsi="Wingdings"/>
    </w:rPr>
  </w:style>
  <w:style w:type="character" w:customStyle="1" w:styleId="WW8Num24z1">
    <w:name w:val="WW8Num24z1"/>
    <w:rsid w:val="00B27154"/>
    <w:rPr>
      <w:rFonts w:ascii="Courier New" w:hAnsi="Courier New"/>
    </w:rPr>
  </w:style>
  <w:style w:type="character" w:customStyle="1" w:styleId="WW8Num24z2">
    <w:name w:val="WW8Num24z2"/>
    <w:rsid w:val="00B27154"/>
    <w:rPr>
      <w:rFonts w:ascii="Wingdings" w:hAnsi="Wingdings"/>
    </w:rPr>
  </w:style>
  <w:style w:type="character" w:customStyle="1" w:styleId="WW8Num25z1">
    <w:name w:val="WW8Num25z1"/>
    <w:rsid w:val="00B27154"/>
  </w:style>
  <w:style w:type="character" w:customStyle="1" w:styleId="WW8Num25z2">
    <w:name w:val="WW8Num25z2"/>
    <w:rsid w:val="00B27154"/>
    <w:rPr>
      <w:rFonts w:ascii="Symbol" w:hAnsi="Symbol"/>
    </w:rPr>
  </w:style>
  <w:style w:type="character" w:customStyle="1" w:styleId="WW8Num25z4">
    <w:name w:val="WW8Num25z4"/>
    <w:uiPriority w:val="99"/>
    <w:rsid w:val="00B27154"/>
    <w:rPr>
      <w:rFonts w:ascii="Courier New" w:hAnsi="Courier New"/>
    </w:rPr>
  </w:style>
  <w:style w:type="character" w:customStyle="1" w:styleId="WW8Num25z5">
    <w:name w:val="WW8Num25z5"/>
    <w:uiPriority w:val="99"/>
    <w:rsid w:val="00B27154"/>
    <w:rPr>
      <w:rFonts w:ascii="Wingdings" w:hAnsi="Wingdings"/>
    </w:rPr>
  </w:style>
  <w:style w:type="character" w:customStyle="1" w:styleId="WW8Num26z1">
    <w:name w:val="WW8Num26z1"/>
    <w:rsid w:val="00B27154"/>
    <w:rPr>
      <w:rFonts w:ascii="Courier New" w:hAnsi="Courier New"/>
    </w:rPr>
  </w:style>
  <w:style w:type="character" w:customStyle="1" w:styleId="WW8Num26z2">
    <w:name w:val="WW8Num26z2"/>
    <w:rsid w:val="00B27154"/>
    <w:rPr>
      <w:rFonts w:ascii="Wingdings" w:hAnsi="Wingdings"/>
    </w:rPr>
  </w:style>
  <w:style w:type="character" w:customStyle="1" w:styleId="WW8Num27z1">
    <w:name w:val="WW8Num27z1"/>
    <w:rsid w:val="00B27154"/>
    <w:rPr>
      <w:rFonts w:ascii="Courier New" w:hAnsi="Courier New"/>
    </w:rPr>
  </w:style>
  <w:style w:type="character" w:customStyle="1" w:styleId="WW8Num27z2">
    <w:name w:val="WW8Num27z2"/>
    <w:uiPriority w:val="99"/>
    <w:rsid w:val="00B27154"/>
    <w:rPr>
      <w:rFonts w:ascii="Wingdings" w:hAnsi="Wingdings"/>
    </w:rPr>
  </w:style>
  <w:style w:type="character" w:customStyle="1" w:styleId="WW8Num28z1">
    <w:name w:val="WW8Num28z1"/>
    <w:uiPriority w:val="99"/>
    <w:rsid w:val="00B27154"/>
  </w:style>
  <w:style w:type="character" w:customStyle="1" w:styleId="WW8Num29z1">
    <w:name w:val="WW8Num29z1"/>
    <w:rsid w:val="00B27154"/>
    <w:rPr>
      <w:rFonts w:ascii="Courier New" w:hAnsi="Courier New"/>
    </w:rPr>
  </w:style>
  <w:style w:type="character" w:customStyle="1" w:styleId="WW8Num29z2">
    <w:name w:val="WW8Num29z2"/>
    <w:uiPriority w:val="99"/>
    <w:rsid w:val="00B27154"/>
    <w:rPr>
      <w:rFonts w:ascii="Wingdings" w:hAnsi="Wingdings"/>
    </w:rPr>
  </w:style>
  <w:style w:type="character" w:customStyle="1" w:styleId="WW8Num30z1">
    <w:name w:val="WW8Num30z1"/>
    <w:rsid w:val="00B27154"/>
    <w:rPr>
      <w:rFonts w:ascii="Courier New" w:hAnsi="Courier New"/>
    </w:rPr>
  </w:style>
  <w:style w:type="character" w:customStyle="1" w:styleId="WW8Num30z2">
    <w:name w:val="WW8Num30z2"/>
    <w:rsid w:val="00B27154"/>
    <w:rPr>
      <w:rFonts w:ascii="Wingdings" w:hAnsi="Wingdings"/>
    </w:rPr>
  </w:style>
  <w:style w:type="character" w:customStyle="1" w:styleId="WW8Num32z1">
    <w:name w:val="WW8Num32z1"/>
    <w:rsid w:val="00B27154"/>
    <w:rPr>
      <w:rFonts w:ascii="Courier New" w:hAnsi="Courier New"/>
    </w:rPr>
  </w:style>
  <w:style w:type="character" w:customStyle="1" w:styleId="WW8Num32z2">
    <w:name w:val="WW8Num32z2"/>
    <w:rsid w:val="00B27154"/>
    <w:rPr>
      <w:rFonts w:ascii="Wingdings" w:hAnsi="Wingdings"/>
    </w:rPr>
  </w:style>
  <w:style w:type="character" w:customStyle="1" w:styleId="WW8Num32z3">
    <w:name w:val="WW8Num32z3"/>
    <w:uiPriority w:val="99"/>
    <w:rsid w:val="00B27154"/>
    <w:rPr>
      <w:rFonts w:ascii="Symbol" w:hAnsi="Symbol"/>
    </w:rPr>
  </w:style>
  <w:style w:type="character" w:customStyle="1" w:styleId="WW8Num33z1">
    <w:name w:val="WW8Num33z1"/>
    <w:rsid w:val="00B27154"/>
    <w:rPr>
      <w:rFonts w:ascii="Courier New" w:hAnsi="Courier New"/>
    </w:rPr>
  </w:style>
  <w:style w:type="character" w:customStyle="1" w:styleId="WW8Num33z2">
    <w:name w:val="WW8Num33z2"/>
    <w:rsid w:val="00B27154"/>
    <w:rPr>
      <w:rFonts w:ascii="Wingdings" w:hAnsi="Wingdings"/>
    </w:rPr>
  </w:style>
  <w:style w:type="character" w:customStyle="1" w:styleId="WW8Num34z2">
    <w:name w:val="WW8Num34z2"/>
    <w:rsid w:val="00B27154"/>
    <w:rPr>
      <w:rFonts w:ascii="Wingdings" w:hAnsi="Wingdings"/>
    </w:rPr>
  </w:style>
  <w:style w:type="character" w:customStyle="1" w:styleId="WW8Num34z4">
    <w:name w:val="WW8Num34z4"/>
    <w:rsid w:val="00B27154"/>
    <w:rPr>
      <w:rFonts w:ascii="Courier New" w:hAnsi="Courier New"/>
    </w:rPr>
  </w:style>
  <w:style w:type="character" w:customStyle="1" w:styleId="WW8Num35z1">
    <w:name w:val="WW8Num35z1"/>
    <w:rsid w:val="00B27154"/>
  </w:style>
  <w:style w:type="character" w:customStyle="1" w:styleId="WW8Num36z1">
    <w:name w:val="WW8Num36z1"/>
    <w:uiPriority w:val="99"/>
    <w:rsid w:val="00B27154"/>
    <w:rPr>
      <w:rFonts w:ascii="Courier New" w:hAnsi="Courier New"/>
    </w:rPr>
  </w:style>
  <w:style w:type="character" w:customStyle="1" w:styleId="WW8Num36z2">
    <w:name w:val="WW8Num36z2"/>
    <w:uiPriority w:val="99"/>
    <w:rsid w:val="00B27154"/>
    <w:rPr>
      <w:rFonts w:ascii="Wingdings" w:hAnsi="Wingdings"/>
    </w:rPr>
  </w:style>
  <w:style w:type="character" w:customStyle="1" w:styleId="WW8Num37z1">
    <w:name w:val="WW8Num37z1"/>
    <w:rsid w:val="00B27154"/>
    <w:rPr>
      <w:rFonts w:ascii="Courier New" w:hAnsi="Courier New"/>
    </w:rPr>
  </w:style>
  <w:style w:type="character" w:customStyle="1" w:styleId="WW8Num37z2">
    <w:name w:val="WW8Num37z2"/>
    <w:rsid w:val="00B27154"/>
    <w:rPr>
      <w:rFonts w:ascii="Wingdings" w:hAnsi="Wingdings"/>
    </w:rPr>
  </w:style>
  <w:style w:type="character" w:customStyle="1" w:styleId="WW8Num38z1">
    <w:name w:val="WW8Num38z1"/>
    <w:rsid w:val="00B27154"/>
    <w:rPr>
      <w:rFonts w:ascii="Courier New" w:hAnsi="Courier New"/>
    </w:rPr>
  </w:style>
  <w:style w:type="character" w:customStyle="1" w:styleId="WW8Num38z2">
    <w:name w:val="WW8Num38z2"/>
    <w:rsid w:val="00B27154"/>
    <w:rPr>
      <w:rFonts w:ascii="Wingdings" w:hAnsi="Wingdings"/>
    </w:rPr>
  </w:style>
  <w:style w:type="character" w:customStyle="1" w:styleId="WW8Num39z1">
    <w:name w:val="WW8Num39z1"/>
    <w:rsid w:val="00B27154"/>
    <w:rPr>
      <w:rFonts w:ascii="Courier New" w:hAnsi="Courier New"/>
    </w:rPr>
  </w:style>
  <w:style w:type="character" w:customStyle="1" w:styleId="WW8Num39z3">
    <w:name w:val="WW8Num39z3"/>
    <w:rsid w:val="00B27154"/>
    <w:rPr>
      <w:rFonts w:ascii="Symbol" w:hAnsi="Symbol"/>
    </w:rPr>
  </w:style>
  <w:style w:type="character" w:customStyle="1" w:styleId="WW8Num40z1">
    <w:name w:val="WW8Num40z1"/>
    <w:uiPriority w:val="99"/>
    <w:rsid w:val="00B27154"/>
    <w:rPr>
      <w:rFonts w:ascii="Courier New" w:hAnsi="Courier New"/>
    </w:rPr>
  </w:style>
  <w:style w:type="character" w:customStyle="1" w:styleId="WW8Num40z2">
    <w:name w:val="WW8Num40z2"/>
    <w:uiPriority w:val="99"/>
    <w:rsid w:val="00B27154"/>
    <w:rPr>
      <w:rFonts w:ascii="Wingdings" w:hAnsi="Wingdings"/>
    </w:rPr>
  </w:style>
  <w:style w:type="character" w:customStyle="1" w:styleId="WW8Num41z1">
    <w:name w:val="WW8Num41z1"/>
    <w:rsid w:val="00B27154"/>
    <w:rPr>
      <w:rFonts w:ascii="Courier New" w:hAnsi="Courier New"/>
    </w:rPr>
  </w:style>
  <w:style w:type="character" w:customStyle="1" w:styleId="WW8Num41z2">
    <w:name w:val="WW8Num41z2"/>
    <w:rsid w:val="00B27154"/>
    <w:rPr>
      <w:rFonts w:ascii="Wingdings" w:hAnsi="Wingdings"/>
    </w:rPr>
  </w:style>
  <w:style w:type="character" w:customStyle="1" w:styleId="WW8Num42z1">
    <w:name w:val="WW8Num42z1"/>
    <w:uiPriority w:val="99"/>
    <w:rsid w:val="00B27154"/>
    <w:rPr>
      <w:rFonts w:ascii="Courier New" w:hAnsi="Courier New"/>
    </w:rPr>
  </w:style>
  <w:style w:type="character" w:customStyle="1" w:styleId="WW8Num42z2">
    <w:name w:val="WW8Num42z2"/>
    <w:rsid w:val="00B27154"/>
    <w:rPr>
      <w:rFonts w:ascii="Wingdings" w:hAnsi="Wingdings"/>
    </w:rPr>
  </w:style>
  <w:style w:type="character" w:customStyle="1" w:styleId="WW8Num44z2">
    <w:name w:val="WW8Num44z2"/>
    <w:rsid w:val="00B27154"/>
    <w:rPr>
      <w:rFonts w:ascii="Wingdings" w:hAnsi="Wingdings"/>
    </w:rPr>
  </w:style>
  <w:style w:type="character" w:customStyle="1" w:styleId="WW8Num45z1">
    <w:name w:val="WW8Num45z1"/>
    <w:uiPriority w:val="99"/>
    <w:rsid w:val="00B27154"/>
    <w:rPr>
      <w:rFonts w:ascii="Courier New" w:hAnsi="Courier New"/>
    </w:rPr>
  </w:style>
  <w:style w:type="character" w:customStyle="1" w:styleId="WW8Num45z2">
    <w:name w:val="WW8Num45z2"/>
    <w:uiPriority w:val="99"/>
    <w:rsid w:val="00B27154"/>
    <w:rPr>
      <w:rFonts w:ascii="Wingdings" w:hAnsi="Wingdings"/>
    </w:rPr>
  </w:style>
  <w:style w:type="character" w:customStyle="1" w:styleId="WW8Num46z1">
    <w:name w:val="WW8Num46z1"/>
    <w:uiPriority w:val="99"/>
    <w:rsid w:val="00B27154"/>
    <w:rPr>
      <w:rFonts w:ascii="Courier New" w:hAnsi="Courier New"/>
    </w:rPr>
  </w:style>
  <w:style w:type="character" w:customStyle="1" w:styleId="WW8Num46z2">
    <w:name w:val="WW8Num46z2"/>
    <w:uiPriority w:val="99"/>
    <w:rsid w:val="00B27154"/>
    <w:rPr>
      <w:rFonts w:ascii="Wingdings" w:hAnsi="Wingdings"/>
    </w:rPr>
  </w:style>
  <w:style w:type="character" w:customStyle="1" w:styleId="WW8Num47z2">
    <w:name w:val="WW8Num47z2"/>
    <w:uiPriority w:val="99"/>
    <w:rsid w:val="00B27154"/>
    <w:rPr>
      <w:rFonts w:ascii="Wingdings" w:hAnsi="Wingdings"/>
    </w:rPr>
  </w:style>
  <w:style w:type="character" w:customStyle="1" w:styleId="WW8Num47z4">
    <w:name w:val="WW8Num47z4"/>
    <w:uiPriority w:val="99"/>
    <w:rsid w:val="00B27154"/>
    <w:rPr>
      <w:rFonts w:ascii="Courier New" w:hAnsi="Courier New"/>
    </w:rPr>
  </w:style>
  <w:style w:type="character" w:customStyle="1" w:styleId="WW8Num48z1">
    <w:name w:val="WW8Num48z1"/>
    <w:uiPriority w:val="99"/>
    <w:rsid w:val="00B27154"/>
    <w:rPr>
      <w:rFonts w:ascii="Courier New" w:hAnsi="Courier New"/>
    </w:rPr>
  </w:style>
  <w:style w:type="character" w:customStyle="1" w:styleId="WW8Num48z2">
    <w:name w:val="WW8Num48z2"/>
    <w:uiPriority w:val="99"/>
    <w:rsid w:val="00B27154"/>
    <w:rPr>
      <w:rFonts w:ascii="Wingdings" w:hAnsi="Wingdings"/>
    </w:rPr>
  </w:style>
  <w:style w:type="character" w:customStyle="1" w:styleId="WW8Num49z1">
    <w:name w:val="WW8Num49z1"/>
    <w:rsid w:val="00B27154"/>
    <w:rPr>
      <w:rFonts w:ascii="Courier New" w:hAnsi="Courier New"/>
    </w:rPr>
  </w:style>
  <w:style w:type="character" w:customStyle="1" w:styleId="WW8Num49z2">
    <w:name w:val="WW8Num49z2"/>
    <w:uiPriority w:val="99"/>
    <w:rsid w:val="00B27154"/>
    <w:rPr>
      <w:rFonts w:ascii="Wingdings" w:hAnsi="Wingdings"/>
    </w:rPr>
  </w:style>
  <w:style w:type="character" w:customStyle="1" w:styleId="WW8Num50z1">
    <w:name w:val="WW8Num50z1"/>
    <w:uiPriority w:val="99"/>
    <w:rsid w:val="00B27154"/>
    <w:rPr>
      <w:rFonts w:ascii="Courier New" w:hAnsi="Courier New"/>
    </w:rPr>
  </w:style>
  <w:style w:type="character" w:customStyle="1" w:styleId="WW8Num50z2">
    <w:name w:val="WW8Num50z2"/>
    <w:uiPriority w:val="99"/>
    <w:rsid w:val="00B27154"/>
    <w:rPr>
      <w:rFonts w:ascii="Wingdings" w:hAnsi="Wingdings"/>
    </w:rPr>
  </w:style>
  <w:style w:type="character" w:customStyle="1" w:styleId="WW8Num51z1">
    <w:name w:val="WW8Num51z1"/>
    <w:uiPriority w:val="99"/>
    <w:rsid w:val="00B27154"/>
  </w:style>
  <w:style w:type="character" w:customStyle="1" w:styleId="WW8Num52z1">
    <w:name w:val="WW8Num52z1"/>
    <w:rsid w:val="00B27154"/>
    <w:rPr>
      <w:rFonts w:ascii="Courier New" w:hAnsi="Courier New"/>
    </w:rPr>
  </w:style>
  <w:style w:type="character" w:customStyle="1" w:styleId="WW8Num52z2">
    <w:name w:val="WW8Num52z2"/>
    <w:uiPriority w:val="99"/>
    <w:rsid w:val="00B27154"/>
    <w:rPr>
      <w:rFonts w:ascii="Wingdings" w:hAnsi="Wingdings"/>
    </w:rPr>
  </w:style>
  <w:style w:type="character" w:customStyle="1" w:styleId="WW8Num54z1">
    <w:name w:val="WW8Num54z1"/>
    <w:uiPriority w:val="99"/>
    <w:rsid w:val="00B27154"/>
    <w:rPr>
      <w:rFonts w:ascii="Courier New" w:hAnsi="Courier New"/>
    </w:rPr>
  </w:style>
  <w:style w:type="character" w:customStyle="1" w:styleId="WW8Num54z2">
    <w:name w:val="WW8Num54z2"/>
    <w:uiPriority w:val="99"/>
    <w:rsid w:val="00B27154"/>
    <w:rPr>
      <w:rFonts w:ascii="Wingdings" w:hAnsi="Wingdings"/>
    </w:rPr>
  </w:style>
  <w:style w:type="character" w:customStyle="1" w:styleId="WW8Num55z1">
    <w:name w:val="WW8Num55z1"/>
    <w:uiPriority w:val="99"/>
    <w:rsid w:val="00B27154"/>
    <w:rPr>
      <w:rFonts w:ascii="Courier New" w:hAnsi="Courier New"/>
    </w:rPr>
  </w:style>
  <w:style w:type="character" w:customStyle="1" w:styleId="WW8Num56z2">
    <w:name w:val="WW8Num56z2"/>
    <w:uiPriority w:val="99"/>
    <w:rsid w:val="00B27154"/>
    <w:rPr>
      <w:rFonts w:ascii="Wingdings" w:hAnsi="Wingdings"/>
    </w:rPr>
  </w:style>
  <w:style w:type="character" w:customStyle="1" w:styleId="WW8Num56z3">
    <w:name w:val="WW8Num56z3"/>
    <w:uiPriority w:val="99"/>
    <w:rsid w:val="00B27154"/>
    <w:rPr>
      <w:rFonts w:ascii="Symbol" w:hAnsi="Symbol"/>
    </w:rPr>
  </w:style>
  <w:style w:type="character" w:customStyle="1" w:styleId="WW8Num56z4">
    <w:name w:val="WW8Num56z4"/>
    <w:uiPriority w:val="99"/>
    <w:rsid w:val="00B27154"/>
    <w:rPr>
      <w:rFonts w:ascii="Courier New" w:hAnsi="Courier New"/>
    </w:rPr>
  </w:style>
  <w:style w:type="character" w:customStyle="1" w:styleId="WW8Num57z1">
    <w:name w:val="WW8Num57z1"/>
    <w:rsid w:val="00B27154"/>
    <w:rPr>
      <w:rFonts w:ascii="Courier New" w:hAnsi="Courier New"/>
    </w:rPr>
  </w:style>
  <w:style w:type="character" w:customStyle="1" w:styleId="WW8Num57z2">
    <w:name w:val="WW8Num57z2"/>
    <w:rsid w:val="00B27154"/>
    <w:rPr>
      <w:rFonts w:ascii="Wingdings" w:hAnsi="Wingdings"/>
    </w:rPr>
  </w:style>
  <w:style w:type="character" w:customStyle="1" w:styleId="WW8Num58z2">
    <w:name w:val="WW8Num58z2"/>
    <w:rsid w:val="00B27154"/>
    <w:rPr>
      <w:rFonts w:ascii="Wingdings" w:hAnsi="Wingdings"/>
    </w:rPr>
  </w:style>
  <w:style w:type="character" w:customStyle="1" w:styleId="WW8Num58z3">
    <w:name w:val="WW8Num58z3"/>
    <w:rsid w:val="00B27154"/>
    <w:rPr>
      <w:rFonts w:ascii="Symbol" w:hAnsi="Symbol"/>
    </w:rPr>
  </w:style>
  <w:style w:type="character" w:customStyle="1" w:styleId="WW8Num59z1">
    <w:name w:val="WW8Num59z1"/>
    <w:rsid w:val="00B27154"/>
    <w:rPr>
      <w:rFonts w:ascii="Courier New" w:hAnsi="Courier New"/>
    </w:rPr>
  </w:style>
  <w:style w:type="character" w:customStyle="1" w:styleId="WW8Num59z2">
    <w:name w:val="WW8Num59z2"/>
    <w:rsid w:val="00B27154"/>
    <w:rPr>
      <w:rFonts w:ascii="Wingdings" w:hAnsi="Wingdings"/>
    </w:rPr>
  </w:style>
  <w:style w:type="character" w:customStyle="1" w:styleId="WW8Num60z2">
    <w:name w:val="WW8Num60z2"/>
    <w:rsid w:val="00B27154"/>
    <w:rPr>
      <w:rFonts w:ascii="Wingdings" w:hAnsi="Wingdings"/>
    </w:rPr>
  </w:style>
  <w:style w:type="character" w:customStyle="1" w:styleId="WW8Num60z3">
    <w:name w:val="WW8Num60z3"/>
    <w:rsid w:val="00B27154"/>
    <w:rPr>
      <w:rFonts w:ascii="Symbol" w:hAnsi="Symbol"/>
    </w:rPr>
  </w:style>
  <w:style w:type="character" w:customStyle="1" w:styleId="WW8Num61z1">
    <w:name w:val="WW8Num61z1"/>
    <w:rsid w:val="00B27154"/>
    <w:rPr>
      <w:rFonts w:ascii="Courier New" w:hAnsi="Courier New"/>
    </w:rPr>
  </w:style>
  <w:style w:type="character" w:customStyle="1" w:styleId="WW8Num61z2">
    <w:name w:val="WW8Num61z2"/>
    <w:uiPriority w:val="99"/>
    <w:rsid w:val="00B27154"/>
    <w:rPr>
      <w:rFonts w:ascii="Wingdings" w:hAnsi="Wingdings"/>
    </w:rPr>
  </w:style>
  <w:style w:type="character" w:customStyle="1" w:styleId="WW8Num62z1">
    <w:name w:val="WW8Num62z1"/>
    <w:rsid w:val="00B27154"/>
    <w:rPr>
      <w:rFonts w:ascii="Courier New" w:hAnsi="Courier New"/>
    </w:rPr>
  </w:style>
  <w:style w:type="character" w:customStyle="1" w:styleId="WW8Num62z2">
    <w:name w:val="WW8Num62z2"/>
    <w:rsid w:val="00B27154"/>
    <w:rPr>
      <w:rFonts w:ascii="Wingdings" w:hAnsi="Wingdings"/>
    </w:rPr>
  </w:style>
  <w:style w:type="character" w:customStyle="1" w:styleId="WW8Num63z2">
    <w:name w:val="WW8Num63z2"/>
    <w:uiPriority w:val="99"/>
    <w:rsid w:val="00B27154"/>
    <w:rPr>
      <w:rFonts w:ascii="Arial" w:hAnsi="Arial"/>
      <w:b/>
      <w:sz w:val="24"/>
    </w:rPr>
  </w:style>
  <w:style w:type="character" w:customStyle="1" w:styleId="WW8Num64z1">
    <w:name w:val="WW8Num64z1"/>
    <w:uiPriority w:val="99"/>
    <w:rsid w:val="00B27154"/>
    <w:rPr>
      <w:rFonts w:ascii="Courier New" w:hAnsi="Courier New"/>
    </w:rPr>
  </w:style>
  <w:style w:type="character" w:customStyle="1" w:styleId="WW8Num64z2">
    <w:name w:val="WW8Num64z2"/>
    <w:uiPriority w:val="99"/>
    <w:rsid w:val="00B27154"/>
    <w:rPr>
      <w:rFonts w:ascii="Wingdings" w:hAnsi="Wingdings"/>
    </w:rPr>
  </w:style>
  <w:style w:type="character" w:customStyle="1" w:styleId="WW8Num65z1">
    <w:name w:val="WW8Num65z1"/>
    <w:rsid w:val="00B27154"/>
    <w:rPr>
      <w:rFonts w:ascii="Courier New" w:hAnsi="Courier New"/>
    </w:rPr>
  </w:style>
  <w:style w:type="character" w:customStyle="1" w:styleId="WW8Num65z2">
    <w:name w:val="WW8Num65z2"/>
    <w:rsid w:val="00B27154"/>
    <w:rPr>
      <w:rFonts w:ascii="Wingdings" w:hAnsi="Wingdings"/>
    </w:rPr>
  </w:style>
  <w:style w:type="character" w:customStyle="1" w:styleId="WW8Num66z1">
    <w:name w:val="WW8Num66z1"/>
    <w:rsid w:val="00B27154"/>
    <w:rPr>
      <w:rFonts w:ascii="Courier New" w:hAnsi="Courier New"/>
    </w:rPr>
  </w:style>
  <w:style w:type="character" w:customStyle="1" w:styleId="WW8Num66z2">
    <w:name w:val="WW8Num66z2"/>
    <w:rsid w:val="00B27154"/>
    <w:rPr>
      <w:rFonts w:ascii="Wingdings" w:hAnsi="Wingdings"/>
    </w:rPr>
  </w:style>
  <w:style w:type="character" w:customStyle="1" w:styleId="WW8Num67z2">
    <w:name w:val="WW8Num67z2"/>
    <w:rsid w:val="00B27154"/>
    <w:rPr>
      <w:rFonts w:ascii="Wingdings" w:hAnsi="Wingdings"/>
    </w:rPr>
  </w:style>
  <w:style w:type="character" w:customStyle="1" w:styleId="WW8Num67z4">
    <w:name w:val="WW8Num67z4"/>
    <w:rsid w:val="00B27154"/>
    <w:rPr>
      <w:rFonts w:ascii="Courier New" w:hAnsi="Courier New"/>
    </w:rPr>
  </w:style>
  <w:style w:type="character" w:customStyle="1" w:styleId="WW8Num68z1">
    <w:name w:val="WW8Num68z1"/>
    <w:rsid w:val="00B27154"/>
  </w:style>
  <w:style w:type="character" w:customStyle="1" w:styleId="WW8Num69z1">
    <w:name w:val="WW8Num69z1"/>
    <w:rsid w:val="00B27154"/>
    <w:rPr>
      <w:rFonts w:ascii="Courier New" w:hAnsi="Courier New"/>
    </w:rPr>
  </w:style>
  <w:style w:type="character" w:customStyle="1" w:styleId="WW8Num69z2">
    <w:name w:val="WW8Num69z2"/>
    <w:rsid w:val="00B27154"/>
    <w:rPr>
      <w:rFonts w:ascii="Wingdings" w:hAnsi="Wingdings"/>
    </w:rPr>
  </w:style>
  <w:style w:type="character" w:customStyle="1" w:styleId="WW8Num70z1">
    <w:name w:val="WW8Num70z1"/>
    <w:rsid w:val="00B27154"/>
    <w:rPr>
      <w:rFonts w:ascii="Courier New" w:hAnsi="Courier New"/>
    </w:rPr>
  </w:style>
  <w:style w:type="character" w:customStyle="1" w:styleId="WW8Num70z2">
    <w:name w:val="WW8Num70z2"/>
    <w:rsid w:val="00B27154"/>
    <w:rPr>
      <w:rFonts w:ascii="Wingdings" w:hAnsi="Wingdings"/>
    </w:rPr>
  </w:style>
  <w:style w:type="character" w:customStyle="1" w:styleId="Nagwek2Znak1">
    <w:name w:val="Nagłówek 2 Znak1"/>
    <w:uiPriority w:val="99"/>
    <w:rsid w:val="00B27154"/>
    <w:rPr>
      <w:rFonts w:ascii="Times New Roman" w:hAnsi="Times New Roman"/>
      <w:b/>
      <w:kern w:val="3"/>
      <w:sz w:val="24"/>
    </w:rPr>
  </w:style>
  <w:style w:type="character" w:customStyle="1" w:styleId="Nagwek1Znak1">
    <w:name w:val="Nagłówek 1 Znak1"/>
    <w:uiPriority w:val="99"/>
    <w:rsid w:val="00B27154"/>
    <w:rPr>
      <w:rFonts w:ascii="Times New Roman" w:hAnsi="Times New Roman"/>
      <w:b/>
      <w:caps/>
      <w:kern w:val="3"/>
      <w:sz w:val="24"/>
    </w:rPr>
  </w:style>
  <w:style w:type="character" w:customStyle="1" w:styleId="EndnoteSymbol">
    <w:name w:val="Endnote Symbol"/>
    <w:uiPriority w:val="99"/>
    <w:rsid w:val="00B27154"/>
    <w:rPr>
      <w:position w:val="0"/>
      <w:vertAlign w:val="superscript"/>
    </w:rPr>
  </w:style>
  <w:style w:type="character" w:customStyle="1" w:styleId="FootnoteTextChar1">
    <w:name w:val="Footnote Text Char1"/>
    <w:uiPriority w:val="99"/>
    <w:rsid w:val="00B27154"/>
    <w:rPr>
      <w:rFonts w:ascii="Times New Roman" w:hAnsi="Times New Roman"/>
      <w:sz w:val="20"/>
    </w:rPr>
  </w:style>
  <w:style w:type="character" w:customStyle="1" w:styleId="TekstprzypisudolnegoZnak1">
    <w:name w:val="Tekst przypisu dolnego Znak1"/>
    <w:uiPriority w:val="99"/>
    <w:rsid w:val="00B27154"/>
    <w:rPr>
      <w:sz w:val="20"/>
    </w:rPr>
  </w:style>
  <w:style w:type="character" w:customStyle="1" w:styleId="tekstostZnak">
    <w:name w:val="tekst ost Znak"/>
    <w:uiPriority w:val="99"/>
    <w:rsid w:val="00B27154"/>
    <w:rPr>
      <w:rFonts w:ascii="Arial" w:hAnsi="Arial"/>
      <w:sz w:val="24"/>
    </w:rPr>
  </w:style>
  <w:style w:type="character" w:customStyle="1" w:styleId="CommentTextChar1">
    <w:name w:val="Comment Text Char1"/>
    <w:uiPriority w:val="99"/>
    <w:rsid w:val="00B27154"/>
    <w:rPr>
      <w:rFonts w:ascii="Times New Roman" w:hAnsi="Times New Roman"/>
      <w:sz w:val="20"/>
    </w:rPr>
  </w:style>
  <w:style w:type="character" w:customStyle="1" w:styleId="TekstkomentarzaZnak1">
    <w:name w:val="Tekst komentarza Znak1"/>
    <w:uiPriority w:val="99"/>
    <w:rsid w:val="00B27154"/>
    <w:rPr>
      <w:sz w:val="20"/>
    </w:rPr>
  </w:style>
  <w:style w:type="character" w:customStyle="1" w:styleId="Internetlink">
    <w:name w:val="Internet link"/>
    <w:uiPriority w:val="99"/>
    <w:rsid w:val="00B27154"/>
    <w:rPr>
      <w:rFonts w:cs="Times New Roman"/>
      <w:color w:val="0066CC"/>
      <w:u w:val="single"/>
    </w:rPr>
  </w:style>
  <w:style w:type="character" w:customStyle="1" w:styleId="TeksttreciExact">
    <w:name w:val="Tekst treści Exact"/>
    <w:uiPriority w:val="99"/>
    <w:rsid w:val="00B27154"/>
    <w:rPr>
      <w:rFonts w:ascii="Segoe UI" w:hAnsi="Segoe UI"/>
      <w:spacing w:val="5"/>
      <w:sz w:val="19"/>
      <w:u w:val="none"/>
    </w:rPr>
  </w:style>
  <w:style w:type="character" w:customStyle="1" w:styleId="Nagwek12">
    <w:name w:val="Nagłówek #1_"/>
    <w:uiPriority w:val="99"/>
    <w:rsid w:val="00B27154"/>
    <w:rPr>
      <w:rFonts w:ascii="Verdana" w:hAnsi="Verdana"/>
      <w:b/>
      <w:sz w:val="32"/>
    </w:rPr>
  </w:style>
  <w:style w:type="character" w:customStyle="1" w:styleId="Teksttreci3">
    <w:name w:val="Tekst treści (3)_"/>
    <w:uiPriority w:val="99"/>
    <w:rsid w:val="00B27154"/>
    <w:rPr>
      <w:rFonts w:ascii="Verdana" w:hAnsi="Verdana"/>
      <w:sz w:val="28"/>
      <w:u w:val="none"/>
    </w:rPr>
  </w:style>
  <w:style w:type="character" w:customStyle="1" w:styleId="Teksttreci">
    <w:name w:val="Tekst treści_"/>
    <w:uiPriority w:val="99"/>
    <w:rsid w:val="00B27154"/>
    <w:rPr>
      <w:rFonts w:ascii="Segoe UI" w:hAnsi="Segoe UI"/>
      <w:sz w:val="21"/>
      <w:u w:val="none"/>
    </w:rPr>
  </w:style>
  <w:style w:type="character" w:customStyle="1" w:styleId="Nagweklubstopka">
    <w:name w:val="Nagłówek lub stopka_"/>
    <w:uiPriority w:val="99"/>
    <w:rsid w:val="00B27154"/>
    <w:rPr>
      <w:rFonts w:ascii="Segoe UI" w:hAnsi="Segoe UI"/>
      <w:sz w:val="13"/>
      <w:u w:val="none"/>
    </w:rPr>
  </w:style>
  <w:style w:type="character" w:customStyle="1" w:styleId="NagweklubstopkaAngsanaUPC">
    <w:name w:val="Nagłówek lub stopka + AngsanaUPC"/>
    <w:uiPriority w:val="99"/>
    <w:rsid w:val="00B27154"/>
    <w:rPr>
      <w:rFonts w:ascii="AngsanaUPC" w:hAnsi="AngsanaUPC"/>
      <w:i/>
      <w:color w:val="000000"/>
      <w:spacing w:val="0"/>
      <w:w w:val="100"/>
      <w:position w:val="0"/>
      <w:sz w:val="31"/>
      <w:u w:val="none"/>
      <w:vertAlign w:val="baseline"/>
    </w:rPr>
  </w:style>
  <w:style w:type="character" w:customStyle="1" w:styleId="TeksttreciVerdana">
    <w:name w:val="Tekst treści + Verdana"/>
    <w:uiPriority w:val="99"/>
    <w:rsid w:val="00B27154"/>
    <w:rPr>
      <w:rFonts w:ascii="Verdana" w:hAnsi="Verdana"/>
      <w:color w:val="000000"/>
      <w:spacing w:val="0"/>
      <w:w w:val="100"/>
      <w:position w:val="0"/>
      <w:sz w:val="22"/>
      <w:u w:val="none"/>
      <w:vertAlign w:val="baseline"/>
      <w:lang w:val="pl-PL"/>
    </w:rPr>
  </w:style>
  <w:style w:type="character" w:customStyle="1" w:styleId="Teksttreci5">
    <w:name w:val="Tekst treści (5)_"/>
    <w:uiPriority w:val="99"/>
    <w:rsid w:val="00B27154"/>
    <w:rPr>
      <w:rFonts w:ascii="Segoe UI" w:hAnsi="Segoe UI"/>
      <w:b/>
      <w:sz w:val="21"/>
      <w:u w:val="none"/>
    </w:rPr>
  </w:style>
  <w:style w:type="character" w:customStyle="1" w:styleId="Nagwek23">
    <w:name w:val="Nagłówek #2_"/>
    <w:uiPriority w:val="99"/>
    <w:rsid w:val="00B27154"/>
    <w:rPr>
      <w:rFonts w:ascii="Segoe UI" w:hAnsi="Segoe UI"/>
      <w:b/>
      <w:sz w:val="21"/>
    </w:rPr>
  </w:style>
  <w:style w:type="character" w:customStyle="1" w:styleId="Nagweklubstopka0">
    <w:name w:val="Nagłówek lub stopka"/>
    <w:rsid w:val="00B27154"/>
    <w:rPr>
      <w:rFonts w:ascii="Segoe UI" w:hAnsi="Segoe UI"/>
      <w:color w:val="000000"/>
      <w:spacing w:val="0"/>
      <w:w w:val="100"/>
      <w:position w:val="0"/>
      <w:sz w:val="13"/>
      <w:u w:val="single"/>
      <w:vertAlign w:val="baseline"/>
      <w:lang w:val="pl-PL"/>
    </w:rPr>
  </w:style>
  <w:style w:type="character" w:customStyle="1" w:styleId="Teksttreci60">
    <w:name w:val="Tekst treści (6)_"/>
    <w:uiPriority w:val="99"/>
    <w:rsid w:val="00B27154"/>
    <w:rPr>
      <w:rFonts w:ascii="Arial" w:hAnsi="Arial"/>
      <w:b/>
      <w:sz w:val="19"/>
    </w:rPr>
  </w:style>
  <w:style w:type="character" w:customStyle="1" w:styleId="TeksttreciPogrubienie">
    <w:name w:val="Tekst treści + Pogrubienie"/>
    <w:uiPriority w:val="99"/>
    <w:rsid w:val="00B27154"/>
    <w:rPr>
      <w:rFonts w:ascii="Segoe UI" w:hAnsi="Segoe UI"/>
      <w:b/>
      <w:color w:val="000000"/>
      <w:spacing w:val="0"/>
      <w:w w:val="100"/>
      <w:position w:val="0"/>
      <w:sz w:val="21"/>
      <w:u w:val="none"/>
      <w:vertAlign w:val="baseline"/>
      <w:lang w:val="pl-PL"/>
    </w:rPr>
  </w:style>
  <w:style w:type="character" w:customStyle="1" w:styleId="Podpistabeli">
    <w:name w:val="Podpis tabeli_"/>
    <w:uiPriority w:val="99"/>
    <w:rsid w:val="00B27154"/>
    <w:rPr>
      <w:rFonts w:ascii="Segoe UI" w:hAnsi="Segoe UI"/>
      <w:b/>
      <w:sz w:val="21"/>
      <w:u w:val="none"/>
    </w:rPr>
  </w:style>
  <w:style w:type="character" w:customStyle="1" w:styleId="Podpistabeli0">
    <w:name w:val="Podpis tabeli"/>
    <w:uiPriority w:val="99"/>
    <w:rsid w:val="00B27154"/>
    <w:rPr>
      <w:rFonts w:ascii="Segoe UI" w:hAnsi="Segoe UI"/>
      <w:b/>
      <w:color w:val="000000"/>
      <w:spacing w:val="0"/>
      <w:w w:val="100"/>
      <w:position w:val="0"/>
      <w:sz w:val="21"/>
      <w:u w:val="single"/>
      <w:vertAlign w:val="baseline"/>
      <w:lang w:val="pl-PL"/>
    </w:rPr>
  </w:style>
  <w:style w:type="character" w:customStyle="1" w:styleId="Teksttreci0">
    <w:name w:val="Tekst treści"/>
    <w:uiPriority w:val="99"/>
    <w:rsid w:val="00B27154"/>
    <w:rPr>
      <w:rFonts w:ascii="Segoe UI" w:hAnsi="Segoe UI"/>
      <w:color w:val="000000"/>
      <w:spacing w:val="0"/>
      <w:w w:val="100"/>
      <w:position w:val="0"/>
      <w:sz w:val="21"/>
      <w:u w:val="none"/>
      <w:vertAlign w:val="baseline"/>
      <w:lang w:val="pl-PL"/>
    </w:rPr>
  </w:style>
  <w:style w:type="character" w:customStyle="1" w:styleId="Podpistabeli3Pogrubienie">
    <w:name w:val="Podpis tabeli (3) + Pogrubienie"/>
    <w:uiPriority w:val="99"/>
    <w:rsid w:val="00B27154"/>
    <w:rPr>
      <w:rFonts w:ascii="Segoe UI" w:hAnsi="Segoe UI"/>
      <w:b/>
      <w:color w:val="000000"/>
      <w:spacing w:val="0"/>
      <w:w w:val="100"/>
      <w:position w:val="0"/>
      <w:sz w:val="21"/>
      <w:vertAlign w:val="baseline"/>
      <w:lang w:val="pl-PL"/>
    </w:rPr>
  </w:style>
  <w:style w:type="character" w:customStyle="1" w:styleId="TeksttreciMaelitery">
    <w:name w:val="Tekst treści + Małe litery"/>
    <w:uiPriority w:val="99"/>
    <w:rsid w:val="00B27154"/>
    <w:rPr>
      <w:rFonts w:ascii="Segoe UI" w:hAnsi="Segoe UI"/>
      <w:smallCaps/>
      <w:color w:val="000000"/>
      <w:spacing w:val="0"/>
      <w:w w:val="100"/>
      <w:position w:val="0"/>
      <w:sz w:val="21"/>
      <w:u w:val="none"/>
      <w:vertAlign w:val="baseline"/>
      <w:lang w:val="pl-PL"/>
    </w:rPr>
  </w:style>
  <w:style w:type="character" w:customStyle="1" w:styleId="TeksttreciCorbel">
    <w:name w:val="Tekst treści + Corbel"/>
    <w:uiPriority w:val="99"/>
    <w:rsid w:val="00B27154"/>
    <w:rPr>
      <w:rFonts w:ascii="Corbel" w:hAnsi="Corbel"/>
      <w:color w:val="000000"/>
      <w:spacing w:val="0"/>
      <w:w w:val="100"/>
      <w:position w:val="0"/>
      <w:sz w:val="18"/>
      <w:u w:val="none"/>
      <w:vertAlign w:val="baseline"/>
      <w:lang w:val="pl-PL"/>
    </w:rPr>
  </w:style>
  <w:style w:type="character" w:customStyle="1" w:styleId="TeksttreciVerdana2">
    <w:name w:val="Tekst treści + Verdana2"/>
    <w:uiPriority w:val="99"/>
    <w:rsid w:val="00B27154"/>
    <w:rPr>
      <w:rFonts w:ascii="Verdana" w:hAnsi="Verdana"/>
      <w:smallCaps/>
      <w:color w:val="000000"/>
      <w:spacing w:val="0"/>
      <w:w w:val="100"/>
      <w:position w:val="0"/>
      <w:sz w:val="12"/>
      <w:u w:val="none"/>
      <w:vertAlign w:val="baseline"/>
      <w:lang w:val="pl-PL"/>
    </w:rPr>
  </w:style>
  <w:style w:type="character" w:customStyle="1" w:styleId="Podpistabeli2SegoeUI">
    <w:name w:val="Podpis tabeli (2) + Segoe UI"/>
    <w:uiPriority w:val="99"/>
    <w:rsid w:val="00B27154"/>
    <w:rPr>
      <w:rFonts w:ascii="Segoe UI" w:hAnsi="Segoe UI"/>
      <w:i/>
      <w:color w:val="000000"/>
      <w:spacing w:val="0"/>
      <w:w w:val="100"/>
      <w:position w:val="0"/>
      <w:sz w:val="21"/>
      <w:vertAlign w:val="baseline"/>
      <w:lang w:val="pl-PL"/>
    </w:rPr>
  </w:style>
  <w:style w:type="character" w:customStyle="1" w:styleId="TeksttreciCorbel1">
    <w:name w:val="Tekst treści + Corbel1"/>
    <w:uiPriority w:val="99"/>
    <w:rsid w:val="00B27154"/>
    <w:rPr>
      <w:rFonts w:ascii="Corbel" w:hAnsi="Corbel"/>
      <w:color w:val="000000"/>
      <w:spacing w:val="0"/>
      <w:w w:val="100"/>
      <w:position w:val="0"/>
      <w:sz w:val="15"/>
      <w:u w:val="none"/>
      <w:vertAlign w:val="baseline"/>
      <w:lang w:val="pl-PL"/>
    </w:rPr>
  </w:style>
  <w:style w:type="character" w:customStyle="1" w:styleId="Teksttreci5Bezpogrubienia">
    <w:name w:val="Tekst treści (5) + Bez pogrubienia"/>
    <w:uiPriority w:val="99"/>
    <w:rsid w:val="00B27154"/>
    <w:rPr>
      <w:rFonts w:ascii="Segoe UI" w:hAnsi="Segoe UI"/>
      <w:b/>
      <w:color w:val="000000"/>
      <w:spacing w:val="0"/>
      <w:w w:val="100"/>
      <w:position w:val="0"/>
      <w:sz w:val="21"/>
      <w:u w:val="none"/>
      <w:vertAlign w:val="baseline"/>
      <w:lang w:val="pl-PL"/>
    </w:rPr>
  </w:style>
  <w:style w:type="character" w:customStyle="1" w:styleId="Teksttreci4pt">
    <w:name w:val="Tekst treści + 4 pt"/>
    <w:uiPriority w:val="99"/>
    <w:rsid w:val="00B27154"/>
    <w:rPr>
      <w:rFonts w:ascii="Segoe UI" w:hAnsi="Segoe UI"/>
      <w:color w:val="000000"/>
      <w:spacing w:val="0"/>
      <w:w w:val="100"/>
      <w:position w:val="0"/>
      <w:sz w:val="8"/>
      <w:u w:val="none"/>
      <w:vertAlign w:val="baseline"/>
      <w:lang w:val="pl-PL"/>
    </w:rPr>
  </w:style>
  <w:style w:type="character" w:customStyle="1" w:styleId="TeksttreciAngsanaUPC">
    <w:name w:val="Tekst treści + AngsanaUPC"/>
    <w:uiPriority w:val="99"/>
    <w:rsid w:val="00B27154"/>
    <w:rPr>
      <w:rFonts w:ascii="AngsanaUPC" w:hAnsi="AngsanaUPC"/>
      <w:color w:val="000000"/>
      <w:spacing w:val="0"/>
      <w:w w:val="100"/>
      <w:position w:val="0"/>
      <w:sz w:val="12"/>
      <w:u w:val="none"/>
      <w:vertAlign w:val="baseline"/>
      <w:lang w:val="pl-PL"/>
    </w:rPr>
  </w:style>
  <w:style w:type="character" w:customStyle="1" w:styleId="Nagwek2Bezpogrubienia">
    <w:name w:val="Nagłówek #2 + Bez pogrubienia"/>
    <w:uiPriority w:val="99"/>
    <w:rsid w:val="00B27154"/>
    <w:rPr>
      <w:rFonts w:ascii="Segoe UI" w:hAnsi="Segoe UI"/>
      <w:b/>
      <w:color w:val="000000"/>
      <w:spacing w:val="0"/>
      <w:w w:val="100"/>
      <w:position w:val="0"/>
      <w:sz w:val="21"/>
      <w:vertAlign w:val="baseline"/>
    </w:rPr>
  </w:style>
  <w:style w:type="character" w:customStyle="1" w:styleId="Teksttreci50">
    <w:name w:val="Tekst treści (5)"/>
    <w:uiPriority w:val="99"/>
    <w:rsid w:val="00B27154"/>
    <w:rPr>
      <w:rFonts w:ascii="Segoe UI" w:hAnsi="Segoe UI"/>
      <w:b/>
      <w:color w:val="000000"/>
      <w:spacing w:val="0"/>
      <w:w w:val="100"/>
      <w:position w:val="0"/>
      <w:sz w:val="21"/>
      <w:u w:val="single"/>
      <w:vertAlign w:val="baseline"/>
      <w:lang w:val="pl-PL"/>
    </w:rPr>
  </w:style>
  <w:style w:type="character" w:customStyle="1" w:styleId="Teksttreci70">
    <w:name w:val="Tekst treści (7)_"/>
    <w:uiPriority w:val="99"/>
    <w:rsid w:val="00B27154"/>
    <w:rPr>
      <w:rFonts w:ascii="Verdana" w:hAnsi="Verdana"/>
      <w:i/>
      <w:sz w:val="19"/>
    </w:rPr>
  </w:style>
  <w:style w:type="character" w:customStyle="1" w:styleId="Teksttreci10pt">
    <w:name w:val="Tekst treści + 10 pt"/>
    <w:uiPriority w:val="99"/>
    <w:rsid w:val="00B27154"/>
    <w:rPr>
      <w:rFonts w:ascii="Segoe UI" w:hAnsi="Segoe UI"/>
      <w:color w:val="000000"/>
      <w:spacing w:val="0"/>
      <w:w w:val="100"/>
      <w:position w:val="0"/>
      <w:sz w:val="20"/>
      <w:u w:val="none"/>
      <w:vertAlign w:val="baseline"/>
    </w:rPr>
  </w:style>
  <w:style w:type="character" w:customStyle="1" w:styleId="Teksttreci80">
    <w:name w:val="Tekst treści (8)_"/>
    <w:uiPriority w:val="99"/>
    <w:rsid w:val="00B27154"/>
    <w:rPr>
      <w:rFonts w:ascii="Verdana" w:hAnsi="Verdana"/>
      <w:sz w:val="15"/>
    </w:rPr>
  </w:style>
  <w:style w:type="character" w:customStyle="1" w:styleId="Teksttreci8SegoeUI">
    <w:name w:val="Tekst treści (8) + Segoe UI"/>
    <w:uiPriority w:val="99"/>
    <w:rsid w:val="00B27154"/>
    <w:rPr>
      <w:rFonts w:ascii="Segoe UI" w:hAnsi="Segoe UI"/>
      <w:color w:val="000000"/>
      <w:spacing w:val="0"/>
      <w:w w:val="100"/>
      <w:position w:val="0"/>
      <w:sz w:val="21"/>
      <w:vertAlign w:val="baseline"/>
      <w:lang w:val="pl-PL"/>
    </w:rPr>
  </w:style>
  <w:style w:type="character" w:customStyle="1" w:styleId="TeksttreciVerdana1">
    <w:name w:val="Tekst treści + Verdana1"/>
    <w:uiPriority w:val="99"/>
    <w:rsid w:val="00B27154"/>
    <w:rPr>
      <w:rFonts w:ascii="Verdana" w:hAnsi="Verdana"/>
      <w:i/>
      <w:color w:val="000000"/>
      <w:spacing w:val="0"/>
      <w:w w:val="100"/>
      <w:position w:val="0"/>
      <w:sz w:val="19"/>
      <w:u w:val="none"/>
      <w:vertAlign w:val="baseline"/>
      <w:lang w:val="pl-PL"/>
    </w:rPr>
  </w:style>
  <w:style w:type="character" w:customStyle="1" w:styleId="Teksttreci90">
    <w:name w:val="Tekst treści (9)_"/>
    <w:uiPriority w:val="99"/>
    <w:rsid w:val="00B27154"/>
    <w:rPr>
      <w:rFonts w:ascii="Verdana" w:hAnsi="Verdana"/>
    </w:rPr>
  </w:style>
  <w:style w:type="character" w:customStyle="1" w:styleId="Spistreci2Znak">
    <w:name w:val="Spis treści 2 Znak"/>
    <w:uiPriority w:val="99"/>
    <w:rsid w:val="00B27154"/>
    <w:rPr>
      <w:rFonts w:ascii="Segoe UI" w:hAnsi="Segoe UI"/>
      <w:sz w:val="21"/>
    </w:rPr>
  </w:style>
  <w:style w:type="character" w:customStyle="1" w:styleId="Spistreci21">
    <w:name w:val="Spis treści (2)_"/>
    <w:uiPriority w:val="99"/>
    <w:rsid w:val="00B27154"/>
    <w:rPr>
      <w:rFonts w:ascii="Segoe UI" w:hAnsi="Segoe UI"/>
      <w:b/>
      <w:sz w:val="21"/>
    </w:rPr>
  </w:style>
  <w:style w:type="character" w:customStyle="1" w:styleId="Nagwek41">
    <w:name w:val="Nagłówek #4_"/>
    <w:uiPriority w:val="99"/>
    <w:rsid w:val="00B27154"/>
    <w:rPr>
      <w:rFonts w:ascii="Segoe UI" w:hAnsi="Segoe UI"/>
      <w:b/>
      <w:sz w:val="21"/>
    </w:rPr>
  </w:style>
  <w:style w:type="character" w:customStyle="1" w:styleId="Teksttreci71">
    <w:name w:val="Tekst treści + 7"/>
    <w:uiPriority w:val="99"/>
    <w:rsid w:val="00B27154"/>
    <w:rPr>
      <w:rFonts w:ascii="Segoe UI" w:hAnsi="Segoe UI"/>
      <w:color w:val="000000"/>
      <w:spacing w:val="0"/>
      <w:w w:val="100"/>
      <w:position w:val="0"/>
      <w:sz w:val="15"/>
      <w:u w:val="none"/>
      <w:vertAlign w:val="baseline"/>
      <w:lang w:val="pl-PL"/>
    </w:rPr>
  </w:style>
  <w:style w:type="character" w:customStyle="1" w:styleId="Podpisobrazu">
    <w:name w:val="Podpis obrazu_"/>
    <w:uiPriority w:val="99"/>
    <w:rsid w:val="00B27154"/>
    <w:rPr>
      <w:rFonts w:ascii="Segoe UI" w:hAnsi="Segoe UI"/>
      <w:sz w:val="15"/>
      <w:u w:val="none"/>
    </w:rPr>
  </w:style>
  <w:style w:type="character" w:customStyle="1" w:styleId="Podpisobrazu0">
    <w:name w:val="Podpis obrazu"/>
    <w:uiPriority w:val="99"/>
    <w:rsid w:val="00B27154"/>
    <w:rPr>
      <w:rFonts w:ascii="Segoe UI" w:hAnsi="Segoe UI"/>
      <w:color w:val="000000"/>
      <w:spacing w:val="0"/>
      <w:w w:val="100"/>
      <w:position w:val="0"/>
      <w:sz w:val="15"/>
      <w:u w:val="none"/>
      <w:vertAlign w:val="baseline"/>
      <w:lang w:val="pl-PL"/>
    </w:rPr>
  </w:style>
  <w:style w:type="character" w:customStyle="1" w:styleId="PodpistabeliExact">
    <w:name w:val="Podpis tabeli Exact"/>
    <w:uiPriority w:val="99"/>
    <w:rsid w:val="00B27154"/>
    <w:rPr>
      <w:rFonts w:ascii="Segoe UI" w:hAnsi="Segoe UI"/>
      <w:b/>
      <w:spacing w:val="6"/>
      <w:sz w:val="19"/>
      <w:u w:val="none"/>
    </w:rPr>
  </w:style>
  <w:style w:type="character" w:customStyle="1" w:styleId="PodpistabeliOdstpy0ptExact">
    <w:name w:val="Podpis tabeli + Odstępy 0 pt Exact"/>
    <w:uiPriority w:val="99"/>
    <w:rsid w:val="00B27154"/>
    <w:rPr>
      <w:rFonts w:ascii="Segoe UI" w:hAnsi="Segoe UI"/>
      <w:b/>
      <w:color w:val="000000"/>
      <w:spacing w:val="7"/>
      <w:w w:val="100"/>
      <w:position w:val="0"/>
      <w:sz w:val="19"/>
      <w:u w:val="none"/>
      <w:vertAlign w:val="baseline"/>
      <w:lang w:val="pl-PL"/>
    </w:rPr>
  </w:style>
  <w:style w:type="character" w:customStyle="1" w:styleId="Podpistabeli3Exact">
    <w:name w:val="Podpis tabeli (3) Exact"/>
    <w:uiPriority w:val="99"/>
    <w:rsid w:val="00B27154"/>
    <w:rPr>
      <w:rFonts w:ascii="Segoe UI" w:hAnsi="Segoe UI"/>
      <w:spacing w:val="5"/>
      <w:sz w:val="19"/>
      <w:u w:val="none"/>
    </w:rPr>
  </w:style>
  <w:style w:type="character" w:customStyle="1" w:styleId="Nagwek221">
    <w:name w:val="Nagłówek #2 (2)_"/>
    <w:uiPriority w:val="99"/>
    <w:rsid w:val="00B27154"/>
    <w:rPr>
      <w:rFonts w:ascii="Verdana" w:hAnsi="Verdana"/>
      <w:b/>
      <w:sz w:val="28"/>
    </w:rPr>
  </w:style>
  <w:style w:type="character" w:customStyle="1" w:styleId="Nagwek51">
    <w:name w:val="Nagłówek #5_"/>
    <w:uiPriority w:val="99"/>
    <w:rsid w:val="00B27154"/>
    <w:rPr>
      <w:rFonts w:ascii="Times New Roman" w:hAnsi="Times New Roman"/>
      <w:b/>
      <w:sz w:val="21"/>
    </w:rPr>
  </w:style>
  <w:style w:type="character" w:customStyle="1" w:styleId="NagweklubstopkaTimesNewRoman">
    <w:name w:val="Nagłówek lub stopka + Times New Roman"/>
    <w:uiPriority w:val="99"/>
    <w:rsid w:val="00B27154"/>
    <w:rPr>
      <w:rFonts w:ascii="Times New Roman" w:hAnsi="Times New Roman"/>
      <w:i/>
      <w:color w:val="000000"/>
      <w:spacing w:val="0"/>
      <w:w w:val="100"/>
      <w:position w:val="0"/>
      <w:sz w:val="18"/>
      <w:u w:val="single"/>
      <w:vertAlign w:val="baseline"/>
      <w:lang w:val="pl-PL"/>
    </w:rPr>
  </w:style>
  <w:style w:type="character" w:customStyle="1" w:styleId="Teksttreci10">
    <w:name w:val="Tekst treści (10)_"/>
    <w:uiPriority w:val="99"/>
    <w:rsid w:val="00B27154"/>
    <w:rPr>
      <w:rFonts w:ascii="Times New Roman" w:hAnsi="Times New Roman"/>
      <w:sz w:val="21"/>
      <w:u w:val="none"/>
    </w:rPr>
  </w:style>
  <w:style w:type="character" w:customStyle="1" w:styleId="Teksttreci110">
    <w:name w:val="Tekst treści (11)_"/>
    <w:uiPriority w:val="99"/>
    <w:rsid w:val="00B27154"/>
    <w:rPr>
      <w:rFonts w:ascii="Times New Roman" w:hAnsi="Times New Roman"/>
      <w:b/>
      <w:sz w:val="21"/>
    </w:rPr>
  </w:style>
  <w:style w:type="character" w:customStyle="1" w:styleId="Nagwek5Odstpy2pt">
    <w:name w:val="Nagłówek #5 + Odstępy 2 pt"/>
    <w:uiPriority w:val="99"/>
    <w:rsid w:val="00B27154"/>
    <w:rPr>
      <w:rFonts w:ascii="Times New Roman" w:hAnsi="Times New Roman"/>
      <w:b/>
      <w:color w:val="000000"/>
      <w:spacing w:val="40"/>
      <w:w w:val="100"/>
      <w:position w:val="0"/>
      <w:sz w:val="21"/>
      <w:vertAlign w:val="baseline"/>
      <w:lang w:val="pl-PL"/>
    </w:rPr>
  </w:style>
  <w:style w:type="character" w:customStyle="1" w:styleId="Teksttreci10Pogrubienie">
    <w:name w:val="Tekst treści (10) + Pogrubienie"/>
    <w:uiPriority w:val="99"/>
    <w:rsid w:val="00B27154"/>
    <w:rPr>
      <w:rFonts w:ascii="Times New Roman" w:hAnsi="Times New Roman"/>
      <w:b/>
      <w:color w:val="000000"/>
      <w:spacing w:val="0"/>
      <w:w w:val="100"/>
      <w:position w:val="0"/>
      <w:sz w:val="21"/>
      <w:u w:val="single"/>
      <w:vertAlign w:val="baseline"/>
      <w:lang w:val="pl-PL"/>
    </w:rPr>
  </w:style>
  <w:style w:type="character" w:customStyle="1" w:styleId="StrongEmphasis">
    <w:name w:val="Strong Emphasis"/>
    <w:uiPriority w:val="99"/>
    <w:rsid w:val="00B27154"/>
    <w:rPr>
      <w:rFonts w:cs="Times New Roman"/>
      <w:b/>
      <w:bCs/>
    </w:rPr>
  </w:style>
  <w:style w:type="character" w:customStyle="1" w:styleId="Podpistabeli40">
    <w:name w:val="Podpis tabeli (4)_"/>
    <w:uiPriority w:val="99"/>
    <w:rsid w:val="00B27154"/>
    <w:rPr>
      <w:rFonts w:ascii="Times New Roman" w:hAnsi="Times New Roman"/>
      <w:sz w:val="14"/>
    </w:rPr>
  </w:style>
  <w:style w:type="character" w:customStyle="1" w:styleId="Teksttreci10Maelitery">
    <w:name w:val="Tekst treści (10) + Małe litery"/>
    <w:uiPriority w:val="99"/>
    <w:rsid w:val="00B27154"/>
    <w:rPr>
      <w:rFonts w:ascii="Times New Roman" w:hAnsi="Times New Roman"/>
      <w:smallCaps/>
      <w:color w:val="000000"/>
      <w:spacing w:val="0"/>
      <w:w w:val="100"/>
      <w:position w:val="0"/>
      <w:sz w:val="21"/>
      <w:u w:val="none"/>
      <w:vertAlign w:val="baseline"/>
      <w:lang w:val="pl-PL"/>
    </w:rPr>
  </w:style>
  <w:style w:type="character" w:customStyle="1" w:styleId="Podpistabeli5">
    <w:name w:val="Podpis tabeli (5)_"/>
    <w:uiPriority w:val="99"/>
    <w:rsid w:val="00B27154"/>
    <w:rPr>
      <w:rFonts w:ascii="Times New Roman" w:hAnsi="Times New Roman"/>
      <w:b/>
      <w:sz w:val="21"/>
      <w:u w:val="none"/>
    </w:rPr>
  </w:style>
  <w:style w:type="character" w:customStyle="1" w:styleId="TeksttreciTimesNewRoman">
    <w:name w:val="Tekst treści + Times New Roman"/>
    <w:uiPriority w:val="99"/>
    <w:rsid w:val="00B27154"/>
    <w:rPr>
      <w:rFonts w:ascii="Times New Roman" w:hAnsi="Times New Roman"/>
      <w:color w:val="000000"/>
      <w:spacing w:val="0"/>
      <w:w w:val="100"/>
      <w:position w:val="0"/>
      <w:sz w:val="20"/>
      <w:u w:val="none"/>
      <w:vertAlign w:val="baseline"/>
      <w:lang w:val="pl-PL"/>
    </w:rPr>
  </w:style>
  <w:style w:type="character" w:customStyle="1" w:styleId="TeksttreciTimesNewRoman1">
    <w:name w:val="Tekst treści + Times New Roman1"/>
    <w:uiPriority w:val="99"/>
    <w:rsid w:val="00B27154"/>
    <w:rPr>
      <w:rFonts w:ascii="Times New Roman" w:hAnsi="Times New Roman"/>
      <w:color w:val="000000"/>
      <w:spacing w:val="0"/>
      <w:w w:val="100"/>
      <w:position w:val="0"/>
      <w:sz w:val="8"/>
      <w:u w:val="none"/>
      <w:vertAlign w:val="baseline"/>
      <w:lang w:val="pl-PL"/>
    </w:rPr>
  </w:style>
  <w:style w:type="character" w:customStyle="1" w:styleId="Teksttreci10Gulim">
    <w:name w:val="Tekst treści (10) + Gulim"/>
    <w:uiPriority w:val="99"/>
    <w:rsid w:val="00B27154"/>
    <w:rPr>
      <w:rFonts w:ascii="Gulim" w:eastAsia="Gulim" w:hAnsi="Gulim"/>
      <w:i/>
      <w:color w:val="000000"/>
      <w:spacing w:val="0"/>
      <w:w w:val="100"/>
      <w:position w:val="0"/>
      <w:sz w:val="12"/>
      <w:u w:val="none"/>
      <w:vertAlign w:val="baseline"/>
    </w:rPr>
  </w:style>
  <w:style w:type="character" w:customStyle="1" w:styleId="Teksttreci11Exact">
    <w:name w:val="Tekst treści (11) Exact"/>
    <w:uiPriority w:val="99"/>
    <w:rsid w:val="00B27154"/>
    <w:rPr>
      <w:rFonts w:ascii="Times New Roman" w:hAnsi="Times New Roman"/>
      <w:b/>
      <w:spacing w:val="4"/>
      <w:sz w:val="19"/>
      <w:u w:val="none"/>
    </w:rPr>
  </w:style>
  <w:style w:type="character" w:customStyle="1" w:styleId="Teksttreci10Exact">
    <w:name w:val="Tekst treści (10) Exact"/>
    <w:uiPriority w:val="99"/>
    <w:rsid w:val="00B27154"/>
    <w:rPr>
      <w:rFonts w:ascii="Times New Roman" w:hAnsi="Times New Roman"/>
      <w:spacing w:val="4"/>
      <w:sz w:val="19"/>
      <w:u w:val="none"/>
    </w:rPr>
  </w:style>
  <w:style w:type="character" w:customStyle="1" w:styleId="Teksttreci120">
    <w:name w:val="Tekst treści (12)_"/>
    <w:uiPriority w:val="99"/>
    <w:rsid w:val="00B27154"/>
    <w:rPr>
      <w:rFonts w:ascii="Times New Roman" w:hAnsi="Times New Roman"/>
      <w:sz w:val="23"/>
    </w:rPr>
  </w:style>
  <w:style w:type="character" w:customStyle="1" w:styleId="Teksttreci13">
    <w:name w:val="Tekst treści (13)_"/>
    <w:uiPriority w:val="99"/>
    <w:rsid w:val="00B27154"/>
    <w:rPr>
      <w:rFonts w:ascii="Times New Roman" w:hAnsi="Times New Roman"/>
      <w:sz w:val="16"/>
      <w:u w:val="none"/>
    </w:rPr>
  </w:style>
  <w:style w:type="character" w:customStyle="1" w:styleId="Teksttreci130">
    <w:name w:val="Tekst treści (13)"/>
    <w:uiPriority w:val="99"/>
    <w:rsid w:val="00B27154"/>
    <w:rPr>
      <w:rFonts w:ascii="Times New Roman" w:hAnsi="Times New Roman"/>
      <w:color w:val="000000"/>
      <w:spacing w:val="0"/>
      <w:w w:val="100"/>
      <w:position w:val="0"/>
      <w:sz w:val="16"/>
      <w:u w:val="none"/>
      <w:vertAlign w:val="baseline"/>
      <w:lang w:val="pl-PL"/>
    </w:rPr>
  </w:style>
  <w:style w:type="character" w:customStyle="1" w:styleId="Teksttreci30">
    <w:name w:val="Tekst treści (3)"/>
    <w:uiPriority w:val="99"/>
    <w:rsid w:val="00B27154"/>
    <w:rPr>
      <w:rFonts w:ascii="Verdana" w:hAnsi="Verdana"/>
      <w:color w:val="000000"/>
      <w:spacing w:val="0"/>
      <w:w w:val="100"/>
      <w:position w:val="0"/>
      <w:sz w:val="28"/>
      <w:u w:val="none"/>
      <w:vertAlign w:val="baseline"/>
      <w:lang w:val="pl-PL"/>
    </w:rPr>
  </w:style>
  <w:style w:type="character" w:customStyle="1" w:styleId="Teksttreci100">
    <w:name w:val="Tekst treści (10)"/>
    <w:uiPriority w:val="99"/>
    <w:rsid w:val="00B27154"/>
    <w:rPr>
      <w:rFonts w:ascii="Times New Roman" w:hAnsi="Times New Roman"/>
      <w:color w:val="000000"/>
      <w:spacing w:val="0"/>
      <w:w w:val="100"/>
      <w:position w:val="0"/>
      <w:sz w:val="21"/>
      <w:u w:val="single"/>
      <w:vertAlign w:val="baseline"/>
      <w:lang w:val="pl-PL"/>
    </w:rPr>
  </w:style>
  <w:style w:type="character" w:customStyle="1" w:styleId="Teksttreci10SegoeUI">
    <w:name w:val="Tekst treści (10) + Segoe UI"/>
    <w:uiPriority w:val="99"/>
    <w:rsid w:val="00B27154"/>
    <w:rPr>
      <w:rFonts w:ascii="Segoe UI" w:hAnsi="Segoe UI"/>
      <w:color w:val="000000"/>
      <w:spacing w:val="0"/>
      <w:w w:val="100"/>
      <w:position w:val="0"/>
      <w:sz w:val="13"/>
      <w:u w:val="none"/>
      <w:vertAlign w:val="baseline"/>
      <w:lang w:val="pl-PL"/>
    </w:rPr>
  </w:style>
  <w:style w:type="character" w:customStyle="1" w:styleId="Teksttreci107pt">
    <w:name w:val="Tekst treści (10) + 7 pt"/>
    <w:uiPriority w:val="99"/>
    <w:rsid w:val="00B27154"/>
    <w:rPr>
      <w:rFonts w:ascii="Times New Roman" w:hAnsi="Times New Roman"/>
      <w:color w:val="000000"/>
      <w:spacing w:val="0"/>
      <w:w w:val="100"/>
      <w:position w:val="0"/>
      <w:sz w:val="14"/>
      <w:u w:val="none"/>
      <w:vertAlign w:val="baseline"/>
      <w:lang w:val="pl-PL"/>
    </w:rPr>
  </w:style>
  <w:style w:type="character" w:customStyle="1" w:styleId="Teksttreci10Corbel">
    <w:name w:val="Tekst treści (10) + Corbel"/>
    <w:uiPriority w:val="99"/>
    <w:rsid w:val="00B27154"/>
    <w:rPr>
      <w:rFonts w:ascii="Corbel" w:hAnsi="Corbel"/>
      <w:color w:val="000000"/>
      <w:spacing w:val="0"/>
      <w:w w:val="100"/>
      <w:position w:val="0"/>
      <w:sz w:val="14"/>
      <w:u w:val="none"/>
      <w:vertAlign w:val="baseline"/>
    </w:rPr>
  </w:style>
  <w:style w:type="character" w:customStyle="1" w:styleId="Podpistabeli50">
    <w:name w:val="Podpis tabeli (5)"/>
    <w:uiPriority w:val="99"/>
    <w:rsid w:val="00B27154"/>
    <w:rPr>
      <w:rFonts w:ascii="Times New Roman" w:hAnsi="Times New Roman"/>
      <w:b/>
      <w:color w:val="000000"/>
      <w:spacing w:val="0"/>
      <w:w w:val="100"/>
      <w:position w:val="0"/>
      <w:sz w:val="21"/>
      <w:u w:val="single"/>
      <w:vertAlign w:val="baseline"/>
      <w:lang w:val="pl-PL"/>
    </w:rPr>
  </w:style>
  <w:style w:type="character" w:customStyle="1" w:styleId="Podpistabeli60">
    <w:name w:val="Podpis tabeli (6)_"/>
    <w:uiPriority w:val="99"/>
    <w:rsid w:val="00B27154"/>
    <w:rPr>
      <w:rFonts w:ascii="Times New Roman" w:hAnsi="Times New Roman"/>
      <w:sz w:val="21"/>
    </w:rPr>
  </w:style>
  <w:style w:type="character" w:customStyle="1" w:styleId="Podpistabeli6Pogrubienie">
    <w:name w:val="Podpis tabeli (6) + Pogrubienie"/>
    <w:uiPriority w:val="99"/>
    <w:rsid w:val="00B27154"/>
    <w:rPr>
      <w:rFonts w:ascii="Times New Roman" w:hAnsi="Times New Roman"/>
      <w:b/>
      <w:color w:val="000000"/>
      <w:spacing w:val="0"/>
      <w:w w:val="100"/>
      <w:position w:val="0"/>
      <w:sz w:val="21"/>
      <w:vertAlign w:val="baseline"/>
      <w:lang w:val="pl-PL"/>
    </w:rPr>
  </w:style>
  <w:style w:type="character" w:customStyle="1" w:styleId="Podpistabeli4SegoeUI">
    <w:name w:val="Podpis tabeli (4) + Segoe UI"/>
    <w:uiPriority w:val="99"/>
    <w:rsid w:val="00B27154"/>
    <w:rPr>
      <w:rFonts w:ascii="Segoe UI" w:hAnsi="Segoe UI"/>
      <w:color w:val="000000"/>
      <w:spacing w:val="0"/>
      <w:w w:val="100"/>
      <w:position w:val="0"/>
      <w:sz w:val="13"/>
      <w:vertAlign w:val="baseline"/>
      <w:lang w:val="pl-PL"/>
    </w:rPr>
  </w:style>
  <w:style w:type="character" w:customStyle="1" w:styleId="Podpistabeli4Gulim">
    <w:name w:val="Podpis tabeli (4) + Gulim"/>
    <w:uiPriority w:val="99"/>
    <w:rsid w:val="00B27154"/>
    <w:rPr>
      <w:rFonts w:ascii="Gulim" w:eastAsia="Gulim" w:hAnsi="Gulim"/>
      <w:i/>
      <w:color w:val="000000"/>
      <w:spacing w:val="0"/>
      <w:w w:val="100"/>
      <w:position w:val="0"/>
      <w:sz w:val="10"/>
      <w:vertAlign w:val="baseline"/>
      <w:lang w:val="pl-PL"/>
    </w:rPr>
  </w:style>
  <w:style w:type="character" w:customStyle="1" w:styleId="Teksttreci106">
    <w:name w:val="Tekst treści (10) + 6"/>
    <w:uiPriority w:val="99"/>
    <w:rsid w:val="00B27154"/>
    <w:rPr>
      <w:rFonts w:ascii="Times New Roman" w:hAnsi="Times New Roman"/>
      <w:smallCaps/>
      <w:color w:val="000000"/>
      <w:spacing w:val="0"/>
      <w:w w:val="100"/>
      <w:position w:val="0"/>
      <w:sz w:val="13"/>
      <w:u w:val="none"/>
      <w:vertAlign w:val="baseline"/>
    </w:rPr>
  </w:style>
  <w:style w:type="character" w:customStyle="1" w:styleId="TeksttreciGungsuh">
    <w:name w:val="Tekst treści + Gungsuh"/>
    <w:uiPriority w:val="99"/>
    <w:rsid w:val="00B27154"/>
    <w:rPr>
      <w:rFonts w:ascii="Gungsuh" w:eastAsia="Gungsuh" w:hAnsi="Gungsuh"/>
      <w:color w:val="000000"/>
      <w:spacing w:val="0"/>
      <w:w w:val="100"/>
      <w:position w:val="0"/>
      <w:sz w:val="13"/>
      <w:u w:val="none"/>
      <w:vertAlign w:val="baseline"/>
      <w:lang w:val="pl-PL"/>
    </w:rPr>
  </w:style>
  <w:style w:type="character" w:customStyle="1" w:styleId="Nagwek5Bezpogrubienia">
    <w:name w:val="Nagłówek #5 + Bez pogrubienia"/>
    <w:uiPriority w:val="99"/>
    <w:rsid w:val="00B27154"/>
    <w:rPr>
      <w:rFonts w:ascii="Times New Roman" w:hAnsi="Times New Roman"/>
      <w:b/>
      <w:color w:val="000000"/>
      <w:spacing w:val="0"/>
      <w:w w:val="100"/>
      <w:position w:val="0"/>
      <w:sz w:val="21"/>
      <w:vertAlign w:val="baseline"/>
    </w:rPr>
  </w:style>
  <w:style w:type="character" w:customStyle="1" w:styleId="Nagwek3Znak1">
    <w:name w:val="Nagłówek 3 Znak1"/>
    <w:uiPriority w:val="99"/>
    <w:rsid w:val="00B27154"/>
    <w:rPr>
      <w:b/>
      <w:sz w:val="26"/>
    </w:rPr>
  </w:style>
  <w:style w:type="character" w:customStyle="1" w:styleId="ZnakZnak0">
    <w:name w:val="Znak Znak"/>
    <w:rsid w:val="00B27154"/>
    <w:rPr>
      <w:rFonts w:ascii="Arial" w:hAnsi="Arial"/>
      <w:sz w:val="24"/>
      <w:lang w:val="pl-PL" w:eastAsia="ar-SA" w:bidi="ar-SA"/>
    </w:rPr>
  </w:style>
  <w:style w:type="character" w:customStyle="1" w:styleId="11PogrubienieZnakZnak">
    <w:name w:val="1.1. Pogrubienie Znak Znak"/>
    <w:uiPriority w:val="99"/>
    <w:rsid w:val="00B27154"/>
    <w:rPr>
      <w:b/>
      <w:sz w:val="24"/>
      <w:lang w:val="pl-PL" w:eastAsia="ar-SA" w:bidi="ar-SA"/>
    </w:rPr>
  </w:style>
  <w:style w:type="character" w:customStyle="1" w:styleId="normalny3Znak">
    <w:name w:val="normalny 3 Znak"/>
    <w:rsid w:val="00B27154"/>
    <w:rPr>
      <w:sz w:val="24"/>
      <w:lang w:val="pl-PL" w:eastAsia="ar-SA" w:bidi="ar-SA"/>
    </w:rPr>
  </w:style>
  <w:style w:type="character" w:customStyle="1" w:styleId="Normal12Znak">
    <w:name w:val="Normal 12 Znak"/>
    <w:uiPriority w:val="99"/>
    <w:rsid w:val="00B27154"/>
    <w:rPr>
      <w:sz w:val="24"/>
      <w:lang w:val="pl-PL" w:eastAsia="ar-SA" w:bidi="ar-SA"/>
    </w:rPr>
  </w:style>
  <w:style w:type="character" w:customStyle="1" w:styleId="Normal1Znak">
    <w:name w:val="Normal 1 Znak"/>
    <w:uiPriority w:val="99"/>
    <w:rsid w:val="00B27154"/>
    <w:rPr>
      <w:sz w:val="24"/>
      <w:lang w:val="pl-PL" w:eastAsia="ar-SA" w:bidi="ar-SA"/>
    </w:rPr>
  </w:style>
  <w:style w:type="character" w:customStyle="1" w:styleId="ZnakZnak2">
    <w:name w:val="Znak Znak2"/>
    <w:rsid w:val="00B27154"/>
    <w:rPr>
      <w:b/>
      <w:kern w:val="3"/>
      <w:sz w:val="24"/>
      <w:lang w:val="pl-PL" w:eastAsia="ar-SA" w:bidi="ar-SA"/>
    </w:rPr>
  </w:style>
  <w:style w:type="character" w:customStyle="1" w:styleId="ZnakZnak1">
    <w:name w:val="Znak Znak1"/>
    <w:rsid w:val="00B27154"/>
    <w:rPr>
      <w:b/>
      <w:sz w:val="26"/>
      <w:lang w:val="pl-PL" w:eastAsia="ar-SA" w:bidi="ar-SA"/>
    </w:rPr>
  </w:style>
  <w:style w:type="character" w:customStyle="1" w:styleId="normalny3ZnakZnak1">
    <w:name w:val="normalny 3 Znak Znak1"/>
    <w:uiPriority w:val="99"/>
    <w:rsid w:val="00B27154"/>
    <w:rPr>
      <w:sz w:val="24"/>
      <w:lang w:val="pl-PL" w:eastAsia="ar-SA" w:bidi="ar-SA"/>
    </w:rPr>
  </w:style>
  <w:style w:type="character" w:customStyle="1" w:styleId="TabelaZnak">
    <w:name w:val="Tabela Znak"/>
    <w:uiPriority w:val="99"/>
    <w:rsid w:val="00B27154"/>
    <w:rPr>
      <w:sz w:val="24"/>
      <w:lang w:val="pl-PL" w:eastAsia="ar-SA" w:bidi="ar-SA"/>
    </w:rPr>
  </w:style>
  <w:style w:type="character" w:customStyle="1" w:styleId="Styl1Znak">
    <w:name w:val="Styl1 Znak"/>
    <w:rsid w:val="00B27154"/>
    <w:rPr>
      <w:rFonts w:ascii="Arial" w:hAnsi="Arial"/>
      <w:sz w:val="24"/>
      <w:lang w:val="pl-PL" w:eastAsia="ar-SA" w:bidi="ar-SA"/>
    </w:rPr>
  </w:style>
  <w:style w:type="character" w:customStyle="1" w:styleId="normalny0Znak">
    <w:name w:val="normalny 0 Znak"/>
    <w:uiPriority w:val="99"/>
    <w:rsid w:val="00B27154"/>
    <w:rPr>
      <w:sz w:val="24"/>
      <w:lang w:val="pl-PL" w:eastAsia="ar-SA" w:bidi="ar-SA"/>
    </w:rPr>
  </w:style>
  <w:style w:type="character" w:customStyle="1" w:styleId="StylPierwszywiersz05cmZnak">
    <w:name w:val="Styl Pierwszy wiersz:  05 cm Znak"/>
    <w:uiPriority w:val="99"/>
    <w:rsid w:val="00B27154"/>
    <w:rPr>
      <w:sz w:val="24"/>
      <w:lang w:val="pl-PL" w:eastAsia="ar-SA" w:bidi="ar-SA"/>
    </w:rPr>
  </w:style>
  <w:style w:type="character" w:customStyle="1" w:styleId="StylPierwszywiersz1cmZnak">
    <w:name w:val="Styl Pierwszy wiersz:  1 cm Znak"/>
    <w:uiPriority w:val="99"/>
    <w:rsid w:val="00B27154"/>
    <w:rPr>
      <w:lang w:val="pl-PL" w:eastAsia="ar-SA" w:bidi="ar-SA"/>
    </w:rPr>
  </w:style>
  <w:style w:type="character" w:customStyle="1" w:styleId="11Normal1Znak">
    <w:name w:val="1.1. Normal 1 Znak"/>
    <w:uiPriority w:val="99"/>
    <w:rsid w:val="00B27154"/>
    <w:rPr>
      <w:sz w:val="24"/>
      <w:lang w:val="pl-PL" w:eastAsia="ar-SA" w:bidi="ar-SA"/>
    </w:rPr>
  </w:style>
  <w:style w:type="character" w:customStyle="1" w:styleId="Styl11Normal1PogrubienieZnak">
    <w:name w:val="Styl 1.1. Normal 1 + Pogrubienie Znak"/>
    <w:uiPriority w:val="99"/>
    <w:rsid w:val="00B27154"/>
    <w:rPr>
      <w:b/>
      <w:sz w:val="24"/>
      <w:lang w:val="pl-PL" w:eastAsia="ar-SA" w:bidi="ar-SA"/>
    </w:rPr>
  </w:style>
  <w:style w:type="character" w:customStyle="1" w:styleId="StylWyjustowanyZnak">
    <w:name w:val="Styl Wyjustowany Znak"/>
    <w:uiPriority w:val="99"/>
    <w:rsid w:val="00B27154"/>
    <w:rPr>
      <w:lang w:val="pl-PL" w:eastAsia="ar-SA" w:bidi="ar-SA"/>
    </w:rPr>
  </w:style>
  <w:style w:type="character" w:customStyle="1" w:styleId="TekstZnak">
    <w:name w:val="Tekst Znak"/>
    <w:uiPriority w:val="99"/>
    <w:rsid w:val="00B27154"/>
    <w:rPr>
      <w:sz w:val="24"/>
      <w:lang w:val="pl-PL" w:eastAsia="ar-SA" w:bidi="ar-SA"/>
    </w:rPr>
  </w:style>
  <w:style w:type="character" w:customStyle="1" w:styleId="ZwrotpoegnalnyZnak">
    <w:name w:val="Zwrot pożegnalny Znak"/>
    <w:uiPriority w:val="99"/>
    <w:rsid w:val="00B27154"/>
    <w:rPr>
      <w:rFonts w:ascii="Times New Roman" w:hAnsi="Times New Roman"/>
      <w:sz w:val="24"/>
    </w:rPr>
  </w:style>
  <w:style w:type="character" w:customStyle="1" w:styleId="norm12Znak">
    <w:name w:val="norm 12 Znak"/>
    <w:uiPriority w:val="99"/>
    <w:rsid w:val="00B27154"/>
    <w:rPr>
      <w:rFonts w:cs="Arial"/>
      <w:bCs/>
      <w:iCs/>
      <w:lang w:val="pl-PL" w:eastAsia="ar-SA" w:bidi="ar-SA"/>
    </w:rPr>
  </w:style>
  <w:style w:type="character" w:customStyle="1" w:styleId="NORM0Znak">
    <w:name w:val="NORM 0 Znak"/>
    <w:uiPriority w:val="99"/>
    <w:rsid w:val="00B27154"/>
    <w:rPr>
      <w:sz w:val="24"/>
      <w:lang w:val="pl-PL" w:eastAsia="ar-SA" w:bidi="ar-SA"/>
    </w:rPr>
  </w:style>
  <w:style w:type="character" w:customStyle="1" w:styleId="StylNagwek2PogrubienieZnak">
    <w:name w:val="Styl Nagłówek 2 + Pogrubienie Znak"/>
    <w:uiPriority w:val="99"/>
    <w:rsid w:val="00B27154"/>
    <w:rPr>
      <w:rFonts w:ascii="Cambria" w:hAnsi="Cambria"/>
      <w:b/>
      <w:color w:val="4F81BD"/>
      <w:kern w:val="3"/>
      <w:sz w:val="24"/>
      <w:lang w:val="pl-PL" w:eastAsia="ar-SA" w:bidi="ar-SA"/>
    </w:rPr>
  </w:style>
  <w:style w:type="character" w:customStyle="1" w:styleId="DataZnak">
    <w:name w:val="Data Znak"/>
    <w:uiPriority w:val="99"/>
    <w:rsid w:val="00B27154"/>
    <w:rPr>
      <w:rFonts w:ascii="Times New Roman" w:hAnsi="Times New Roman"/>
      <w:sz w:val="24"/>
    </w:rPr>
  </w:style>
  <w:style w:type="character" w:customStyle="1" w:styleId="normalZnak">
    <w:name w:val="normal Znak"/>
    <w:uiPriority w:val="99"/>
    <w:rsid w:val="00B27154"/>
    <w:rPr>
      <w:sz w:val="24"/>
    </w:rPr>
  </w:style>
  <w:style w:type="character" w:customStyle="1" w:styleId="StylPogrubienie">
    <w:name w:val="Styl Pogrubienie"/>
    <w:uiPriority w:val="99"/>
    <w:rsid w:val="00B27154"/>
    <w:rPr>
      <w:b/>
    </w:rPr>
  </w:style>
  <w:style w:type="character" w:customStyle="1" w:styleId="DocumentMapChar">
    <w:name w:val="Document Map Char"/>
    <w:uiPriority w:val="99"/>
    <w:rsid w:val="00B27154"/>
    <w:rPr>
      <w:rFonts w:ascii="Tahoma" w:hAnsi="Tahoma"/>
      <w:sz w:val="20"/>
    </w:rPr>
  </w:style>
  <w:style w:type="character" w:customStyle="1" w:styleId="MapadokumentuZnak1">
    <w:name w:val="Mapa dokumentu Znak1"/>
    <w:uiPriority w:val="99"/>
    <w:rsid w:val="00B27154"/>
    <w:rPr>
      <w:rFonts w:ascii="Tahoma" w:hAnsi="Tahoma"/>
      <w:sz w:val="16"/>
    </w:rPr>
  </w:style>
  <w:style w:type="character" w:customStyle="1" w:styleId="StylNormalny1210ptNiePogrubienieZnak">
    <w:name w:val="Styl Normalny 12 + 10 pt Nie Pogrubienie Znak"/>
    <w:uiPriority w:val="99"/>
    <w:rsid w:val="00B27154"/>
    <w:rPr>
      <w:b/>
      <w:sz w:val="24"/>
    </w:rPr>
  </w:style>
  <w:style w:type="character" w:customStyle="1" w:styleId="FootnoteSymbol">
    <w:name w:val="Footnote Symbol"/>
    <w:uiPriority w:val="99"/>
    <w:rsid w:val="00B27154"/>
    <w:rPr>
      <w:position w:val="0"/>
      <w:vertAlign w:val="superscript"/>
    </w:rPr>
  </w:style>
  <w:style w:type="character" w:customStyle="1" w:styleId="Wyrnieniedelikatne1">
    <w:name w:val="Wyróżnienie delikatne1"/>
    <w:uiPriority w:val="99"/>
    <w:rsid w:val="00B27154"/>
    <w:rPr>
      <w:i/>
      <w:color w:val="808080"/>
    </w:rPr>
  </w:style>
  <w:style w:type="character" w:customStyle="1" w:styleId="ZnakZnak30">
    <w:name w:val="Znak Znak3"/>
    <w:rsid w:val="00B27154"/>
    <w:rPr>
      <w:b/>
      <w:sz w:val="26"/>
      <w:lang w:val="pl-PL"/>
    </w:rPr>
  </w:style>
  <w:style w:type="character" w:customStyle="1" w:styleId="Nagwek2ZnakZnak">
    <w:name w:val="Nagłówek 2 Znak Znak"/>
    <w:uiPriority w:val="99"/>
    <w:rsid w:val="00B27154"/>
    <w:rPr>
      <w:b/>
      <w:kern w:val="3"/>
      <w:sz w:val="24"/>
      <w:lang w:val="pl-PL"/>
    </w:rPr>
  </w:style>
  <w:style w:type="character" w:customStyle="1" w:styleId="Nagwek1ZnakZnak">
    <w:name w:val="Nagłówek 1 Znak Znak"/>
    <w:uiPriority w:val="99"/>
    <w:rsid w:val="00B27154"/>
    <w:rPr>
      <w:b/>
      <w:caps/>
      <w:kern w:val="3"/>
      <w:lang w:val="pl-PL"/>
    </w:rPr>
  </w:style>
  <w:style w:type="character" w:customStyle="1" w:styleId="Odwoaniedokomentarza1">
    <w:name w:val="Odwołanie do komentarza1"/>
    <w:rsid w:val="00B27154"/>
    <w:rPr>
      <w:sz w:val="16"/>
    </w:rPr>
  </w:style>
  <w:style w:type="character" w:customStyle="1" w:styleId="StylNagwek1Po0ptZnak">
    <w:name w:val="Styl Nagłówek 1 + Po:  0 pt Znak"/>
    <w:uiPriority w:val="99"/>
    <w:rsid w:val="00B27154"/>
    <w:rPr>
      <w:rFonts w:ascii="Arial" w:hAnsi="Arial"/>
      <w:b/>
      <w:caps/>
      <w:kern w:val="3"/>
      <w:sz w:val="20"/>
    </w:rPr>
  </w:style>
  <w:style w:type="character" w:customStyle="1" w:styleId="Normalny12Znak">
    <w:name w:val="Normalny 12 Znak"/>
    <w:uiPriority w:val="99"/>
    <w:rsid w:val="00B27154"/>
    <w:rPr>
      <w:rFonts w:ascii="Arial" w:hAnsi="Arial"/>
      <w:b/>
      <w:sz w:val="24"/>
    </w:rPr>
  </w:style>
  <w:style w:type="character" w:customStyle="1" w:styleId="Title1ZnakZnakZnakZnak">
    <w:name w:val="Title 1 Znak Znak Znak Znak"/>
    <w:uiPriority w:val="99"/>
    <w:rsid w:val="00B27154"/>
    <w:rPr>
      <w:b/>
      <w:caps/>
      <w:kern w:val="3"/>
      <w:sz w:val="24"/>
    </w:rPr>
  </w:style>
  <w:style w:type="character" w:customStyle="1" w:styleId="ZnakZnak22">
    <w:name w:val="Znak Znak22"/>
    <w:uiPriority w:val="99"/>
    <w:rsid w:val="00B27154"/>
    <w:rPr>
      <w:b/>
      <w:sz w:val="26"/>
    </w:rPr>
  </w:style>
  <w:style w:type="character" w:customStyle="1" w:styleId="ZnakZnak14">
    <w:name w:val="Znak Znak14"/>
    <w:rsid w:val="00B27154"/>
    <w:rPr>
      <w:sz w:val="24"/>
    </w:rPr>
  </w:style>
  <w:style w:type="character" w:customStyle="1" w:styleId="TekstpodstawowyzwciciemZnak">
    <w:name w:val="Tekst podstawowy z wcięciem Znak"/>
    <w:uiPriority w:val="99"/>
    <w:rsid w:val="00B27154"/>
    <w:rPr>
      <w:rFonts w:ascii="Arial" w:hAnsi="Arial"/>
      <w:sz w:val="24"/>
    </w:rPr>
  </w:style>
  <w:style w:type="character" w:customStyle="1" w:styleId="CommentTextChar2">
    <w:name w:val="Comment Text Char2"/>
    <w:uiPriority w:val="99"/>
    <w:rsid w:val="00B27154"/>
  </w:style>
  <w:style w:type="character" w:customStyle="1" w:styleId="Tekstzastpczy1">
    <w:name w:val="Tekst zastępczy1"/>
    <w:uiPriority w:val="99"/>
    <w:rsid w:val="00B27154"/>
    <w:rPr>
      <w:color w:val="808080"/>
    </w:rPr>
  </w:style>
  <w:style w:type="character" w:customStyle="1" w:styleId="Nagweklubstopka11pt">
    <w:name w:val="Nagłówek lub stopka + 11 pt"/>
    <w:uiPriority w:val="99"/>
    <w:rsid w:val="00B27154"/>
    <w:rPr>
      <w:rFonts w:ascii="Times New Roman" w:hAnsi="Times New Roman"/>
      <w:i/>
      <w:color w:val="000000"/>
      <w:spacing w:val="10"/>
      <w:w w:val="100"/>
      <w:position w:val="0"/>
      <w:sz w:val="22"/>
      <w:u w:val="none"/>
      <w:vertAlign w:val="baseline"/>
      <w:lang w:val="pl-PL"/>
    </w:rPr>
  </w:style>
  <w:style w:type="character" w:styleId="Numerwiersza">
    <w:name w:val="line number"/>
    <w:uiPriority w:val="99"/>
    <w:rsid w:val="00B27154"/>
    <w:rPr>
      <w:rFonts w:cs="Times New Roman"/>
    </w:rPr>
  </w:style>
  <w:style w:type="character" w:customStyle="1" w:styleId="BulletSymbols">
    <w:name w:val="Bullet Symbols"/>
    <w:uiPriority w:val="99"/>
    <w:rsid w:val="00B27154"/>
    <w:rPr>
      <w:rFonts w:ascii="OpenSymbol" w:eastAsia="Times New Roman" w:hAnsi="OpenSymbol"/>
    </w:rPr>
  </w:style>
  <w:style w:type="character" w:customStyle="1" w:styleId="TekstpodstawowyZnak1">
    <w:name w:val="Tekst podstawowy Znak1"/>
    <w:uiPriority w:val="99"/>
    <w:rsid w:val="00B27154"/>
    <w:rPr>
      <w:rFonts w:ascii="Calibri" w:hAnsi="Calibri" w:cs="Calibri"/>
      <w:lang w:eastAsia="ar-SA" w:bidi="ar-SA"/>
    </w:rPr>
  </w:style>
  <w:style w:type="character" w:customStyle="1" w:styleId="TekstdymkaZnak1">
    <w:name w:val="Tekst dymka Znak1"/>
    <w:uiPriority w:val="99"/>
    <w:rsid w:val="00B27154"/>
    <w:rPr>
      <w:rFonts w:cs="Calibri"/>
      <w:sz w:val="2"/>
      <w:lang w:eastAsia="ar-SA" w:bidi="ar-SA"/>
    </w:rPr>
  </w:style>
  <w:style w:type="character" w:customStyle="1" w:styleId="TekstprzypisukocowegoZnak1">
    <w:name w:val="Tekst przypisu końcowego Znak1"/>
    <w:uiPriority w:val="99"/>
    <w:rsid w:val="00B27154"/>
    <w:rPr>
      <w:rFonts w:ascii="Calibri" w:hAnsi="Calibri" w:cs="Calibri"/>
      <w:sz w:val="20"/>
      <w:szCs w:val="20"/>
      <w:lang w:eastAsia="ar-SA" w:bidi="ar-SA"/>
    </w:rPr>
  </w:style>
  <w:style w:type="character" w:customStyle="1" w:styleId="TekstprzypisudolnegoZnak2">
    <w:name w:val="Tekst przypisu dolnego Znak2"/>
    <w:uiPriority w:val="99"/>
    <w:rsid w:val="00B27154"/>
    <w:rPr>
      <w:rFonts w:ascii="Calibri" w:hAnsi="Calibri" w:cs="Calibri"/>
      <w:sz w:val="20"/>
      <w:szCs w:val="20"/>
      <w:lang w:eastAsia="ar-SA" w:bidi="ar-SA"/>
    </w:rPr>
  </w:style>
  <w:style w:type="character" w:customStyle="1" w:styleId="TekstpodstawowywcityZnak1">
    <w:name w:val="Tekst podstawowy wcięty Znak1"/>
    <w:uiPriority w:val="99"/>
    <w:rsid w:val="00B27154"/>
    <w:rPr>
      <w:rFonts w:ascii="Calibri" w:hAnsi="Calibri" w:cs="Calibri"/>
      <w:lang w:eastAsia="ar-SA" w:bidi="ar-SA"/>
    </w:rPr>
  </w:style>
  <w:style w:type="character" w:customStyle="1" w:styleId="TekstkomentarzaZnak2">
    <w:name w:val="Tekst komentarza Znak2"/>
    <w:uiPriority w:val="99"/>
    <w:rsid w:val="00B27154"/>
    <w:rPr>
      <w:rFonts w:ascii="Calibri" w:hAnsi="Calibri" w:cs="Calibri"/>
      <w:sz w:val="20"/>
      <w:szCs w:val="20"/>
      <w:lang w:eastAsia="ar-SA" w:bidi="ar-SA"/>
    </w:rPr>
  </w:style>
  <w:style w:type="character" w:customStyle="1" w:styleId="TematkomentarzaZnak1">
    <w:name w:val="Temat komentarza Znak1"/>
    <w:uiPriority w:val="99"/>
    <w:rsid w:val="00B27154"/>
    <w:rPr>
      <w:rFonts w:ascii="Calibri" w:hAnsi="Calibri" w:cs="Calibri"/>
      <w:b/>
      <w:bCs/>
      <w:sz w:val="20"/>
      <w:szCs w:val="20"/>
      <w:lang w:eastAsia="ar-SA" w:bidi="ar-SA"/>
    </w:rPr>
  </w:style>
  <w:style w:type="character" w:customStyle="1" w:styleId="ListLabel1">
    <w:name w:val="ListLabel 1"/>
    <w:uiPriority w:val="99"/>
    <w:rsid w:val="00B27154"/>
  </w:style>
  <w:style w:type="character" w:customStyle="1" w:styleId="ListLabel2">
    <w:name w:val="ListLabel 2"/>
    <w:uiPriority w:val="99"/>
    <w:rsid w:val="00B27154"/>
    <w:rPr>
      <w:b/>
    </w:rPr>
  </w:style>
  <w:style w:type="character" w:customStyle="1" w:styleId="ListLabel3">
    <w:name w:val="ListLabel 3"/>
    <w:uiPriority w:val="99"/>
    <w:rsid w:val="00B27154"/>
    <w:rPr>
      <w:sz w:val="18"/>
    </w:rPr>
  </w:style>
  <w:style w:type="character" w:customStyle="1" w:styleId="ListLabel4">
    <w:name w:val="ListLabel 4"/>
    <w:uiPriority w:val="99"/>
    <w:rsid w:val="00B27154"/>
    <w:rPr>
      <w:sz w:val="24"/>
    </w:rPr>
  </w:style>
  <w:style w:type="character" w:customStyle="1" w:styleId="ListLabel5">
    <w:name w:val="ListLabel 5"/>
    <w:uiPriority w:val="99"/>
    <w:rsid w:val="00B27154"/>
    <w:rPr>
      <w:sz w:val="20"/>
    </w:rPr>
  </w:style>
  <w:style w:type="character" w:customStyle="1" w:styleId="ListLabel6">
    <w:name w:val="ListLabel 6"/>
    <w:uiPriority w:val="99"/>
    <w:rsid w:val="00B27154"/>
    <w:rPr>
      <w:color w:val="00000A"/>
      <w:sz w:val="24"/>
    </w:rPr>
  </w:style>
  <w:style w:type="character" w:customStyle="1" w:styleId="ListLabel7">
    <w:name w:val="ListLabel 7"/>
    <w:uiPriority w:val="99"/>
    <w:rsid w:val="00B27154"/>
    <w:rPr>
      <w:color w:val="00000A"/>
      <w:sz w:val="20"/>
    </w:rPr>
  </w:style>
  <w:style w:type="character" w:customStyle="1" w:styleId="ListLabel8">
    <w:name w:val="ListLabel 8"/>
    <w:uiPriority w:val="99"/>
    <w:rsid w:val="00B27154"/>
    <w:rPr>
      <w:color w:val="00000A"/>
    </w:rPr>
  </w:style>
  <w:style w:type="character" w:customStyle="1" w:styleId="ListLabel9">
    <w:name w:val="ListLabel 9"/>
    <w:uiPriority w:val="99"/>
    <w:rsid w:val="00B27154"/>
    <w:rPr>
      <w:rFonts w:eastAsia="Times New Roman"/>
    </w:rPr>
  </w:style>
  <w:style w:type="character" w:customStyle="1" w:styleId="NumberingSymbols">
    <w:name w:val="Numbering Symbols"/>
    <w:uiPriority w:val="99"/>
    <w:rsid w:val="00B27154"/>
  </w:style>
  <w:style w:type="numbering" w:customStyle="1" w:styleId="WWNum7">
    <w:name w:val="WWNum7"/>
    <w:rsid w:val="00B27154"/>
    <w:pPr>
      <w:numPr>
        <w:numId w:val="24"/>
      </w:numPr>
    </w:pPr>
  </w:style>
  <w:style w:type="numbering" w:customStyle="1" w:styleId="WWNum59">
    <w:name w:val="WWNum59"/>
    <w:rsid w:val="00B27154"/>
    <w:pPr>
      <w:numPr>
        <w:numId w:val="76"/>
      </w:numPr>
    </w:pPr>
  </w:style>
  <w:style w:type="numbering" w:customStyle="1" w:styleId="WWNum15">
    <w:name w:val="WWNum15"/>
    <w:rsid w:val="00B27154"/>
    <w:pPr>
      <w:numPr>
        <w:numId w:val="32"/>
      </w:numPr>
    </w:pPr>
  </w:style>
  <w:style w:type="numbering" w:customStyle="1" w:styleId="WWNum4">
    <w:name w:val="WWNum4"/>
    <w:rsid w:val="00B27154"/>
    <w:pPr>
      <w:numPr>
        <w:numId w:val="21"/>
      </w:numPr>
    </w:pPr>
  </w:style>
  <w:style w:type="numbering" w:customStyle="1" w:styleId="WWNum40">
    <w:name w:val="WWNum40"/>
    <w:rsid w:val="00B27154"/>
    <w:pPr>
      <w:numPr>
        <w:numId w:val="57"/>
      </w:numPr>
    </w:pPr>
  </w:style>
  <w:style w:type="numbering" w:customStyle="1" w:styleId="WWNum2">
    <w:name w:val="WWNum2"/>
    <w:rsid w:val="00B27154"/>
    <w:pPr>
      <w:numPr>
        <w:numId w:val="19"/>
      </w:numPr>
    </w:pPr>
  </w:style>
  <w:style w:type="numbering" w:customStyle="1" w:styleId="WWNum51">
    <w:name w:val="WWNum51"/>
    <w:rsid w:val="00B27154"/>
    <w:pPr>
      <w:numPr>
        <w:numId w:val="68"/>
      </w:numPr>
    </w:pPr>
  </w:style>
  <w:style w:type="numbering" w:customStyle="1" w:styleId="WWNum36">
    <w:name w:val="WWNum36"/>
    <w:rsid w:val="00B27154"/>
    <w:pPr>
      <w:numPr>
        <w:numId w:val="53"/>
      </w:numPr>
    </w:pPr>
  </w:style>
  <w:style w:type="numbering" w:customStyle="1" w:styleId="WWNum64">
    <w:name w:val="WWNum64"/>
    <w:rsid w:val="00B27154"/>
    <w:pPr>
      <w:numPr>
        <w:numId w:val="81"/>
      </w:numPr>
    </w:pPr>
  </w:style>
  <w:style w:type="numbering" w:customStyle="1" w:styleId="WWNum49">
    <w:name w:val="WWNum49"/>
    <w:rsid w:val="00B27154"/>
    <w:pPr>
      <w:numPr>
        <w:numId w:val="66"/>
      </w:numPr>
    </w:pPr>
  </w:style>
  <w:style w:type="numbering" w:customStyle="1" w:styleId="WWNum22">
    <w:name w:val="WWNum22"/>
    <w:rsid w:val="00B27154"/>
    <w:pPr>
      <w:numPr>
        <w:numId w:val="39"/>
      </w:numPr>
    </w:pPr>
  </w:style>
  <w:style w:type="numbering" w:customStyle="1" w:styleId="WWNum67">
    <w:name w:val="WWNum67"/>
    <w:rsid w:val="00B27154"/>
    <w:pPr>
      <w:numPr>
        <w:numId w:val="84"/>
      </w:numPr>
    </w:pPr>
  </w:style>
  <w:style w:type="numbering" w:customStyle="1" w:styleId="WWNum53">
    <w:name w:val="WWNum53"/>
    <w:rsid w:val="00B27154"/>
    <w:pPr>
      <w:numPr>
        <w:numId w:val="70"/>
      </w:numPr>
    </w:pPr>
  </w:style>
  <w:style w:type="numbering" w:customStyle="1" w:styleId="WWNum35">
    <w:name w:val="WWNum35"/>
    <w:rsid w:val="00B27154"/>
    <w:pPr>
      <w:numPr>
        <w:numId w:val="52"/>
      </w:numPr>
    </w:pPr>
  </w:style>
  <w:style w:type="numbering" w:customStyle="1" w:styleId="WWNum13">
    <w:name w:val="WWNum13"/>
    <w:rsid w:val="00B27154"/>
    <w:pPr>
      <w:numPr>
        <w:numId w:val="30"/>
      </w:numPr>
    </w:pPr>
  </w:style>
  <w:style w:type="numbering" w:customStyle="1" w:styleId="WWNum48">
    <w:name w:val="WWNum48"/>
    <w:rsid w:val="00B27154"/>
    <w:pPr>
      <w:numPr>
        <w:numId w:val="65"/>
      </w:numPr>
    </w:pPr>
  </w:style>
  <w:style w:type="numbering" w:customStyle="1" w:styleId="WWNum10">
    <w:name w:val="WWNum10"/>
    <w:rsid w:val="00B27154"/>
    <w:pPr>
      <w:numPr>
        <w:numId w:val="27"/>
      </w:numPr>
    </w:pPr>
  </w:style>
  <w:style w:type="numbering" w:customStyle="1" w:styleId="WWNum37">
    <w:name w:val="WWNum37"/>
    <w:rsid w:val="00B27154"/>
    <w:pPr>
      <w:numPr>
        <w:numId w:val="54"/>
      </w:numPr>
    </w:pPr>
  </w:style>
  <w:style w:type="numbering" w:customStyle="1" w:styleId="WWNum60">
    <w:name w:val="WWNum60"/>
    <w:rsid w:val="00B27154"/>
    <w:pPr>
      <w:numPr>
        <w:numId w:val="77"/>
      </w:numPr>
    </w:pPr>
  </w:style>
  <w:style w:type="numbering" w:customStyle="1" w:styleId="WWNum70">
    <w:name w:val="WWNum70"/>
    <w:rsid w:val="00B27154"/>
    <w:pPr>
      <w:numPr>
        <w:numId w:val="87"/>
      </w:numPr>
    </w:pPr>
  </w:style>
  <w:style w:type="numbering" w:customStyle="1" w:styleId="WWNum24">
    <w:name w:val="WWNum24"/>
    <w:rsid w:val="00B27154"/>
    <w:pPr>
      <w:numPr>
        <w:numId w:val="41"/>
      </w:numPr>
    </w:pPr>
  </w:style>
  <w:style w:type="numbering" w:customStyle="1" w:styleId="WWNum34">
    <w:name w:val="WWNum34"/>
    <w:rsid w:val="00B27154"/>
    <w:pPr>
      <w:numPr>
        <w:numId w:val="51"/>
      </w:numPr>
    </w:pPr>
  </w:style>
  <w:style w:type="numbering" w:customStyle="1" w:styleId="WWNum23">
    <w:name w:val="WWNum23"/>
    <w:rsid w:val="00B27154"/>
    <w:pPr>
      <w:numPr>
        <w:numId w:val="40"/>
      </w:numPr>
    </w:pPr>
  </w:style>
  <w:style w:type="numbering" w:customStyle="1" w:styleId="WWNum31">
    <w:name w:val="WWNum31"/>
    <w:rsid w:val="00B27154"/>
    <w:pPr>
      <w:numPr>
        <w:numId w:val="48"/>
      </w:numPr>
    </w:pPr>
  </w:style>
  <w:style w:type="numbering" w:customStyle="1" w:styleId="WWNum65">
    <w:name w:val="WWNum65"/>
    <w:rsid w:val="00B27154"/>
    <w:pPr>
      <w:numPr>
        <w:numId w:val="82"/>
      </w:numPr>
    </w:pPr>
  </w:style>
  <w:style w:type="numbering" w:customStyle="1" w:styleId="WWNum57">
    <w:name w:val="WWNum57"/>
    <w:rsid w:val="00B27154"/>
    <w:pPr>
      <w:numPr>
        <w:numId w:val="74"/>
      </w:numPr>
    </w:pPr>
  </w:style>
  <w:style w:type="numbering" w:customStyle="1" w:styleId="WWNum56">
    <w:name w:val="WWNum56"/>
    <w:rsid w:val="00B27154"/>
    <w:pPr>
      <w:numPr>
        <w:numId w:val="73"/>
      </w:numPr>
    </w:pPr>
  </w:style>
  <w:style w:type="numbering" w:customStyle="1" w:styleId="WWNum3">
    <w:name w:val="WWNum3"/>
    <w:rsid w:val="00B27154"/>
    <w:pPr>
      <w:numPr>
        <w:numId w:val="20"/>
      </w:numPr>
    </w:pPr>
  </w:style>
  <w:style w:type="numbering" w:customStyle="1" w:styleId="WWNum42">
    <w:name w:val="WWNum42"/>
    <w:rsid w:val="00B27154"/>
    <w:pPr>
      <w:numPr>
        <w:numId w:val="59"/>
      </w:numPr>
    </w:pPr>
  </w:style>
  <w:style w:type="numbering" w:customStyle="1" w:styleId="WWNum28">
    <w:name w:val="WWNum28"/>
    <w:rsid w:val="00B27154"/>
    <w:pPr>
      <w:numPr>
        <w:numId w:val="45"/>
      </w:numPr>
    </w:pPr>
  </w:style>
  <w:style w:type="numbering" w:customStyle="1" w:styleId="WWNum41">
    <w:name w:val="WWNum41"/>
    <w:rsid w:val="00B27154"/>
    <w:pPr>
      <w:numPr>
        <w:numId w:val="58"/>
      </w:numPr>
    </w:pPr>
  </w:style>
  <w:style w:type="numbering" w:customStyle="1" w:styleId="WWNum68">
    <w:name w:val="WWNum68"/>
    <w:rsid w:val="00B27154"/>
    <w:pPr>
      <w:numPr>
        <w:numId w:val="85"/>
      </w:numPr>
    </w:pPr>
  </w:style>
  <w:style w:type="numbering" w:customStyle="1" w:styleId="WWNum61">
    <w:name w:val="WWNum61"/>
    <w:rsid w:val="00B27154"/>
    <w:pPr>
      <w:numPr>
        <w:numId w:val="78"/>
      </w:numPr>
    </w:pPr>
  </w:style>
  <w:style w:type="numbering" w:customStyle="1" w:styleId="WWNum12">
    <w:name w:val="WWNum12"/>
    <w:rsid w:val="00B27154"/>
    <w:pPr>
      <w:numPr>
        <w:numId w:val="29"/>
      </w:numPr>
    </w:pPr>
  </w:style>
  <w:style w:type="numbering" w:customStyle="1" w:styleId="WWNum58">
    <w:name w:val="WWNum58"/>
    <w:rsid w:val="00B27154"/>
    <w:pPr>
      <w:numPr>
        <w:numId w:val="75"/>
      </w:numPr>
    </w:pPr>
  </w:style>
  <w:style w:type="numbering" w:customStyle="1" w:styleId="WWNum25">
    <w:name w:val="WWNum25"/>
    <w:rsid w:val="00B27154"/>
    <w:pPr>
      <w:numPr>
        <w:numId w:val="42"/>
      </w:numPr>
    </w:pPr>
  </w:style>
  <w:style w:type="numbering" w:customStyle="1" w:styleId="WWNum5">
    <w:name w:val="WWNum5"/>
    <w:rsid w:val="00B27154"/>
    <w:pPr>
      <w:numPr>
        <w:numId w:val="22"/>
      </w:numPr>
    </w:pPr>
  </w:style>
  <w:style w:type="numbering" w:customStyle="1" w:styleId="WWNum55">
    <w:name w:val="WWNum55"/>
    <w:rsid w:val="00B27154"/>
    <w:pPr>
      <w:numPr>
        <w:numId w:val="72"/>
      </w:numPr>
    </w:pPr>
  </w:style>
  <w:style w:type="numbering" w:customStyle="1" w:styleId="WWNum27">
    <w:name w:val="WWNum27"/>
    <w:rsid w:val="00B27154"/>
    <w:pPr>
      <w:numPr>
        <w:numId w:val="44"/>
      </w:numPr>
    </w:pPr>
  </w:style>
  <w:style w:type="numbering" w:customStyle="1" w:styleId="WWNum39">
    <w:name w:val="WWNum39"/>
    <w:rsid w:val="00B27154"/>
    <w:pPr>
      <w:numPr>
        <w:numId w:val="56"/>
      </w:numPr>
    </w:pPr>
  </w:style>
  <w:style w:type="numbering" w:customStyle="1" w:styleId="WWNum26">
    <w:name w:val="WWNum26"/>
    <w:rsid w:val="00B27154"/>
    <w:pPr>
      <w:numPr>
        <w:numId w:val="43"/>
      </w:numPr>
    </w:pPr>
  </w:style>
  <w:style w:type="numbering" w:customStyle="1" w:styleId="WWNum21">
    <w:name w:val="WWNum21"/>
    <w:rsid w:val="00B27154"/>
    <w:pPr>
      <w:numPr>
        <w:numId w:val="38"/>
      </w:numPr>
    </w:pPr>
  </w:style>
  <w:style w:type="numbering" w:customStyle="1" w:styleId="WWNum52">
    <w:name w:val="WWNum52"/>
    <w:rsid w:val="00B27154"/>
    <w:pPr>
      <w:numPr>
        <w:numId w:val="69"/>
      </w:numPr>
    </w:pPr>
  </w:style>
  <w:style w:type="numbering" w:customStyle="1" w:styleId="WWNum38">
    <w:name w:val="WWNum38"/>
    <w:rsid w:val="00B27154"/>
    <w:pPr>
      <w:numPr>
        <w:numId w:val="55"/>
      </w:numPr>
    </w:pPr>
  </w:style>
  <w:style w:type="numbering" w:customStyle="1" w:styleId="WWNum11">
    <w:name w:val="WWNum11"/>
    <w:rsid w:val="00B27154"/>
    <w:pPr>
      <w:numPr>
        <w:numId w:val="28"/>
      </w:numPr>
    </w:pPr>
  </w:style>
  <w:style w:type="numbering" w:customStyle="1" w:styleId="WWNum8">
    <w:name w:val="WWNum8"/>
    <w:rsid w:val="00B27154"/>
    <w:pPr>
      <w:numPr>
        <w:numId w:val="25"/>
      </w:numPr>
    </w:pPr>
  </w:style>
  <w:style w:type="numbering" w:customStyle="1" w:styleId="WWNum66">
    <w:name w:val="WWNum66"/>
    <w:rsid w:val="00B27154"/>
    <w:pPr>
      <w:numPr>
        <w:numId w:val="83"/>
      </w:numPr>
    </w:pPr>
  </w:style>
  <w:style w:type="numbering" w:customStyle="1" w:styleId="WWNum46">
    <w:name w:val="WWNum46"/>
    <w:rsid w:val="00B27154"/>
    <w:pPr>
      <w:numPr>
        <w:numId w:val="63"/>
      </w:numPr>
    </w:pPr>
  </w:style>
  <w:style w:type="numbering" w:customStyle="1" w:styleId="WWNum17">
    <w:name w:val="WWNum17"/>
    <w:rsid w:val="00B27154"/>
    <w:pPr>
      <w:numPr>
        <w:numId w:val="34"/>
      </w:numPr>
    </w:pPr>
  </w:style>
  <w:style w:type="numbering" w:customStyle="1" w:styleId="WWNum69">
    <w:name w:val="WWNum69"/>
    <w:rsid w:val="00B27154"/>
    <w:pPr>
      <w:numPr>
        <w:numId w:val="86"/>
      </w:numPr>
    </w:pPr>
  </w:style>
  <w:style w:type="numbering" w:customStyle="1" w:styleId="WWNum30">
    <w:name w:val="WWNum30"/>
    <w:rsid w:val="00B27154"/>
    <w:pPr>
      <w:numPr>
        <w:numId w:val="47"/>
      </w:numPr>
    </w:pPr>
  </w:style>
  <w:style w:type="numbering" w:customStyle="1" w:styleId="WWNum63">
    <w:name w:val="WWNum63"/>
    <w:rsid w:val="00B27154"/>
    <w:pPr>
      <w:numPr>
        <w:numId w:val="80"/>
      </w:numPr>
    </w:pPr>
  </w:style>
  <w:style w:type="numbering" w:customStyle="1" w:styleId="WWNum47">
    <w:name w:val="WWNum47"/>
    <w:rsid w:val="00B27154"/>
    <w:pPr>
      <w:numPr>
        <w:numId w:val="64"/>
      </w:numPr>
    </w:pPr>
  </w:style>
  <w:style w:type="numbering" w:customStyle="1" w:styleId="WWNum45">
    <w:name w:val="WWNum45"/>
    <w:rsid w:val="00B27154"/>
    <w:pPr>
      <w:numPr>
        <w:numId w:val="62"/>
      </w:numPr>
    </w:pPr>
  </w:style>
  <w:style w:type="numbering" w:customStyle="1" w:styleId="WWNum16">
    <w:name w:val="WWNum16"/>
    <w:rsid w:val="00B27154"/>
    <w:pPr>
      <w:numPr>
        <w:numId w:val="33"/>
      </w:numPr>
    </w:pPr>
  </w:style>
  <w:style w:type="numbering" w:customStyle="1" w:styleId="WWNum44">
    <w:name w:val="WWNum44"/>
    <w:rsid w:val="00B27154"/>
    <w:pPr>
      <w:numPr>
        <w:numId w:val="61"/>
      </w:numPr>
    </w:pPr>
  </w:style>
  <w:style w:type="numbering" w:customStyle="1" w:styleId="WWNum43">
    <w:name w:val="WWNum43"/>
    <w:rsid w:val="00B27154"/>
    <w:pPr>
      <w:numPr>
        <w:numId w:val="60"/>
      </w:numPr>
    </w:pPr>
  </w:style>
  <w:style w:type="numbering" w:customStyle="1" w:styleId="WWNum14">
    <w:name w:val="WWNum14"/>
    <w:rsid w:val="00B27154"/>
    <w:pPr>
      <w:numPr>
        <w:numId w:val="31"/>
      </w:numPr>
    </w:pPr>
  </w:style>
  <w:style w:type="numbering" w:customStyle="1" w:styleId="WWNum29">
    <w:name w:val="WWNum29"/>
    <w:rsid w:val="00B27154"/>
    <w:pPr>
      <w:numPr>
        <w:numId w:val="46"/>
      </w:numPr>
    </w:pPr>
  </w:style>
  <w:style w:type="numbering" w:customStyle="1" w:styleId="WWNum19">
    <w:name w:val="WWNum19"/>
    <w:rsid w:val="00B27154"/>
    <w:pPr>
      <w:numPr>
        <w:numId w:val="36"/>
      </w:numPr>
    </w:pPr>
  </w:style>
  <w:style w:type="numbering" w:customStyle="1" w:styleId="WWNum6">
    <w:name w:val="WWNum6"/>
    <w:rsid w:val="00B27154"/>
    <w:pPr>
      <w:numPr>
        <w:numId w:val="23"/>
      </w:numPr>
    </w:pPr>
  </w:style>
  <w:style w:type="numbering" w:customStyle="1" w:styleId="WWNum1">
    <w:name w:val="WWNum1"/>
    <w:rsid w:val="00B27154"/>
    <w:pPr>
      <w:numPr>
        <w:numId w:val="18"/>
      </w:numPr>
    </w:pPr>
  </w:style>
  <w:style w:type="numbering" w:customStyle="1" w:styleId="WWNum62">
    <w:name w:val="WWNum62"/>
    <w:rsid w:val="00B27154"/>
    <w:pPr>
      <w:numPr>
        <w:numId w:val="79"/>
      </w:numPr>
    </w:pPr>
  </w:style>
  <w:style w:type="numbering" w:customStyle="1" w:styleId="WWNum9">
    <w:name w:val="WWNum9"/>
    <w:rsid w:val="00B27154"/>
    <w:pPr>
      <w:numPr>
        <w:numId w:val="26"/>
      </w:numPr>
    </w:pPr>
  </w:style>
  <w:style w:type="numbering" w:customStyle="1" w:styleId="WWNum33">
    <w:name w:val="WWNum33"/>
    <w:rsid w:val="00B27154"/>
    <w:pPr>
      <w:numPr>
        <w:numId w:val="50"/>
      </w:numPr>
    </w:pPr>
  </w:style>
  <w:style w:type="numbering" w:customStyle="1" w:styleId="WWNum20">
    <w:name w:val="WWNum20"/>
    <w:rsid w:val="00B27154"/>
    <w:pPr>
      <w:numPr>
        <w:numId w:val="37"/>
      </w:numPr>
    </w:pPr>
  </w:style>
  <w:style w:type="numbering" w:customStyle="1" w:styleId="WWNum54">
    <w:name w:val="WWNum54"/>
    <w:rsid w:val="00B27154"/>
    <w:pPr>
      <w:numPr>
        <w:numId w:val="71"/>
      </w:numPr>
    </w:pPr>
  </w:style>
  <w:style w:type="numbering" w:customStyle="1" w:styleId="WWNum18">
    <w:name w:val="WWNum18"/>
    <w:rsid w:val="00B27154"/>
    <w:pPr>
      <w:numPr>
        <w:numId w:val="35"/>
      </w:numPr>
    </w:pPr>
  </w:style>
  <w:style w:type="numbering" w:customStyle="1" w:styleId="WWNum50">
    <w:name w:val="WWNum50"/>
    <w:rsid w:val="00B27154"/>
    <w:pPr>
      <w:numPr>
        <w:numId w:val="67"/>
      </w:numPr>
    </w:pPr>
  </w:style>
  <w:style w:type="numbering" w:customStyle="1" w:styleId="WWNum32">
    <w:name w:val="WWNum32"/>
    <w:rsid w:val="00B27154"/>
    <w:pPr>
      <w:numPr>
        <w:numId w:val="49"/>
      </w:numPr>
    </w:pPr>
  </w:style>
  <w:style w:type="paragraph" w:customStyle="1" w:styleId="bezAkapitu">
    <w:name w:val="bez Akapitu"/>
    <w:basedOn w:val="Normalny"/>
    <w:autoRedefine/>
    <w:uiPriority w:val="99"/>
    <w:rsid w:val="00B27154"/>
    <w:pPr>
      <w:tabs>
        <w:tab w:val="left" w:pos="709"/>
      </w:tabs>
      <w:spacing w:after="120" w:line="276" w:lineRule="auto"/>
      <w:ind w:left="426"/>
    </w:pPr>
    <w:rPr>
      <w:rFonts w:ascii="Verdana" w:hAnsi="Verdana"/>
      <w:lang w:val="en-GB"/>
    </w:rPr>
  </w:style>
  <w:style w:type="character" w:customStyle="1" w:styleId="ZwykytekstZnak1">
    <w:name w:val="Zwykły tekst Znak1"/>
    <w:uiPriority w:val="99"/>
    <w:semiHidden/>
    <w:rsid w:val="00B27154"/>
    <w:rPr>
      <w:rFonts w:ascii="Consolas" w:hAnsi="Consolas"/>
      <w:kern w:val="3"/>
      <w:sz w:val="21"/>
      <w:szCs w:val="21"/>
    </w:rPr>
  </w:style>
  <w:style w:type="character" w:customStyle="1" w:styleId="TekstpodstawowyZnak2">
    <w:name w:val="Tekst podstawowy Znak2"/>
    <w:uiPriority w:val="99"/>
    <w:semiHidden/>
    <w:rsid w:val="00B27154"/>
    <w:rPr>
      <w:kern w:val="3"/>
    </w:rPr>
  </w:style>
  <w:style w:type="character" w:customStyle="1" w:styleId="Tekstpodstawowywcity3Znak1">
    <w:name w:val="Tekst podstawowy wcięty 3 Znak1"/>
    <w:uiPriority w:val="99"/>
    <w:semiHidden/>
    <w:rsid w:val="00B27154"/>
    <w:rPr>
      <w:kern w:val="3"/>
      <w:sz w:val="16"/>
      <w:szCs w:val="16"/>
    </w:rPr>
  </w:style>
  <w:style w:type="paragraph" w:styleId="Tekstblokowy">
    <w:name w:val="Block Text"/>
    <w:basedOn w:val="Normalny"/>
    <w:rsid w:val="00B27154"/>
    <w:pPr>
      <w:ind w:left="567" w:right="84"/>
    </w:pPr>
    <w:rPr>
      <w:sz w:val="24"/>
    </w:rPr>
  </w:style>
  <w:style w:type="character" w:customStyle="1" w:styleId="st1">
    <w:name w:val="st1"/>
    <w:rsid w:val="00B27154"/>
  </w:style>
  <w:style w:type="paragraph" w:customStyle="1" w:styleId="myslnik">
    <w:name w:val="myslnik"/>
    <w:rsid w:val="00B27154"/>
    <w:pPr>
      <w:tabs>
        <w:tab w:val="left" w:pos="0"/>
      </w:tabs>
      <w:ind w:left="283" w:hanging="283"/>
    </w:pPr>
    <w:rPr>
      <w:rFonts w:ascii="Times New Roman" w:eastAsia="Times New Roman" w:hAnsi="Times New Roman"/>
    </w:rPr>
  </w:style>
  <w:style w:type="paragraph" w:customStyle="1" w:styleId="Tabela">
    <w:name w:val="Tabela"/>
    <w:rsid w:val="00B27154"/>
    <w:pPr>
      <w:keepLines/>
    </w:pPr>
    <w:rPr>
      <w:rFonts w:ascii="Times New Roman" w:eastAsia="Times New Roman" w:hAnsi="Times New Roman"/>
    </w:rPr>
  </w:style>
  <w:style w:type="character" w:styleId="Tekstzastpczy">
    <w:name w:val="Placeholder Text"/>
    <w:uiPriority w:val="99"/>
    <w:semiHidden/>
    <w:rsid w:val="00B27154"/>
    <w:rPr>
      <w:color w:val="808080"/>
    </w:rPr>
  </w:style>
  <w:style w:type="paragraph" w:customStyle="1" w:styleId="InfoHidden">
    <w:name w:val="Info_Hidden"/>
    <w:basedOn w:val="Normalny"/>
    <w:next w:val="Tekstpodstawowy"/>
    <w:rsid w:val="00B27154"/>
    <w:pPr>
      <w:overflowPunct w:val="0"/>
      <w:autoSpaceDE w:val="0"/>
      <w:autoSpaceDN w:val="0"/>
      <w:adjustRightInd w:val="0"/>
      <w:textAlignment w:val="baseline"/>
    </w:pPr>
    <w:rPr>
      <w:rFonts w:ascii="Calibri" w:hAnsi="Calibri" w:cs="Calibri"/>
      <w:i/>
      <w:vanish/>
      <w:color w:val="0000FF"/>
    </w:rPr>
  </w:style>
  <w:style w:type="table" w:styleId="Zwykatabela2">
    <w:name w:val="Plain Table 2"/>
    <w:basedOn w:val="Standardowy"/>
    <w:uiPriority w:val="42"/>
    <w:rsid w:val="00B27154"/>
    <w:rPr>
      <w:rFonts w:ascii="Georgia" w:hAnsi="Georgia"/>
      <w:lang w:val="en-GB"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AkapitzlistZnak">
    <w:name w:val="Akapit z listą Znak"/>
    <w:aliases w:val="Akapit z numeracją Znak,normalny tekst Znak,BulletC Znak,Wyliczanie Znak,Obiekt Znak,Akapit z listą31 Znak,Bullets Znak,Kolorowa lista — akcent 11 Znak,times Znak"/>
    <w:link w:val="Akapitzlist"/>
    <w:uiPriority w:val="34"/>
    <w:locked/>
    <w:rsid w:val="00B27154"/>
    <w:rPr>
      <w:rFonts w:ascii="Times New Roman" w:eastAsia="Times New Roman" w:hAnsi="Times New Roman"/>
      <w:sz w:val="24"/>
      <w:szCs w:val="24"/>
    </w:rPr>
  </w:style>
  <w:style w:type="character" w:customStyle="1" w:styleId="FontStyle39">
    <w:name w:val="Font Style39"/>
    <w:rsid w:val="009C3F7E"/>
    <w:rPr>
      <w:rFonts w:ascii="Times New Roman" w:hAnsi="Times New Roman" w:cs="Times New Roman"/>
      <w:b/>
      <w:bCs/>
      <w:sz w:val="18"/>
      <w:szCs w:val="18"/>
    </w:rPr>
  </w:style>
  <w:style w:type="paragraph" w:customStyle="1" w:styleId="Style18">
    <w:name w:val="Style18"/>
    <w:basedOn w:val="Normalny"/>
    <w:rsid w:val="009C3F7E"/>
    <w:pPr>
      <w:widowControl w:val="0"/>
      <w:autoSpaceDE w:val="0"/>
      <w:autoSpaceDN w:val="0"/>
      <w:adjustRightInd w:val="0"/>
      <w:spacing w:line="226" w:lineRule="exact"/>
      <w:jc w:val="center"/>
    </w:pPr>
    <w:rPr>
      <w:sz w:val="24"/>
      <w:szCs w:val="24"/>
    </w:rPr>
  </w:style>
  <w:style w:type="character" w:customStyle="1" w:styleId="FontStyle159">
    <w:name w:val="Font Style159"/>
    <w:rsid w:val="009C3F7E"/>
    <w:rPr>
      <w:rFonts w:ascii="Arial" w:hAnsi="Arial" w:cs="Arial"/>
      <w:sz w:val="20"/>
      <w:szCs w:val="20"/>
    </w:rPr>
  </w:style>
  <w:style w:type="paragraph" w:customStyle="1" w:styleId="Styl4">
    <w:name w:val="Styl4"/>
    <w:basedOn w:val="WD4"/>
    <w:rsid w:val="005730B3"/>
    <w:pPr>
      <w:numPr>
        <w:ilvl w:val="0"/>
        <w:numId w:val="0"/>
      </w:numPr>
      <w:ind w:left="567" w:hanging="567"/>
    </w:pPr>
  </w:style>
  <w:style w:type="character" w:customStyle="1" w:styleId="Tekstpodstawowy2Znak1">
    <w:name w:val="Tekst podstawowy 2 Znak1"/>
    <w:rsid w:val="00AF2FEA"/>
    <w:rPr>
      <w:rFonts w:ascii="Times New Roman" w:eastAsia="Times New Roman" w:hAnsi="Times New Roman" w:cs="Times New Roman"/>
      <w:spacing w:val="-3"/>
      <w:sz w:val="20"/>
      <w:szCs w:val="20"/>
      <w:lang w:eastAsia="pl-PL"/>
    </w:rPr>
  </w:style>
  <w:style w:type="character" w:customStyle="1" w:styleId="Tekstpodstawowywcity2Znak1">
    <w:name w:val="Tekst podstawowy wcięty 2 Znak1"/>
    <w:uiPriority w:val="99"/>
    <w:rsid w:val="00AF2FEA"/>
    <w:rPr>
      <w:rFonts w:ascii="Times New Roman" w:eastAsia="Times New Roman" w:hAnsi="Times New Roman" w:cs="Times New Roman"/>
      <w:kern w:val="3"/>
      <w:lang w:eastAsia="pl-PL"/>
    </w:rPr>
  </w:style>
  <w:style w:type="character" w:customStyle="1" w:styleId="Bodytext">
    <w:name w:val="Body text_"/>
    <w:link w:val="Tekstpodstawowy30"/>
    <w:rsid w:val="00AF2FEA"/>
    <w:rPr>
      <w:rFonts w:ascii="Times New Roman" w:eastAsia="Times New Roman" w:hAnsi="Times New Roman"/>
      <w:sz w:val="19"/>
      <w:szCs w:val="19"/>
      <w:shd w:val="clear" w:color="auto" w:fill="FFFFFF"/>
    </w:rPr>
  </w:style>
  <w:style w:type="paragraph" w:customStyle="1" w:styleId="Tekstpodstawowy30">
    <w:name w:val="Tekst podstawowy3"/>
    <w:basedOn w:val="Normalny"/>
    <w:link w:val="Bodytext"/>
    <w:rsid w:val="00AF2FEA"/>
    <w:pPr>
      <w:shd w:val="clear" w:color="auto" w:fill="FFFFFF"/>
      <w:spacing w:after="180" w:line="226" w:lineRule="exact"/>
      <w:ind w:hanging="420"/>
    </w:pPr>
    <w:rPr>
      <w:sz w:val="19"/>
      <w:szCs w:val="19"/>
    </w:rPr>
  </w:style>
  <w:style w:type="paragraph" w:customStyle="1" w:styleId="Style23">
    <w:name w:val="Style23"/>
    <w:basedOn w:val="Normalny"/>
    <w:uiPriority w:val="99"/>
    <w:rsid w:val="00AF2FEA"/>
    <w:pPr>
      <w:widowControl w:val="0"/>
      <w:autoSpaceDE w:val="0"/>
      <w:autoSpaceDN w:val="0"/>
      <w:adjustRightInd w:val="0"/>
      <w:spacing w:line="281" w:lineRule="exact"/>
    </w:pPr>
    <w:rPr>
      <w:rFonts w:ascii="Verdana" w:hAnsi="Verdana"/>
      <w:sz w:val="24"/>
      <w:szCs w:val="24"/>
    </w:rPr>
  </w:style>
  <w:style w:type="character" w:customStyle="1" w:styleId="FontStyle43">
    <w:name w:val="Font Style43"/>
    <w:uiPriority w:val="99"/>
    <w:rsid w:val="00AF2FEA"/>
    <w:rPr>
      <w:rFonts w:ascii="Verdana" w:hAnsi="Verdana" w:cs="Verdana"/>
      <w:sz w:val="16"/>
      <w:szCs w:val="16"/>
    </w:rPr>
  </w:style>
  <w:style w:type="character" w:customStyle="1" w:styleId="Nagwek44">
    <w:name w:val="Nagłówek #4 (4)_"/>
    <w:link w:val="Nagwek440"/>
    <w:rsid w:val="00AF2FEA"/>
    <w:rPr>
      <w:rFonts w:ascii="Bookman Old Style" w:eastAsia="Bookman Old Style" w:hAnsi="Bookman Old Style" w:cs="Bookman Old Style"/>
      <w:b/>
      <w:bCs/>
      <w:sz w:val="27"/>
      <w:szCs w:val="27"/>
      <w:shd w:val="clear" w:color="auto" w:fill="FFFFFF"/>
    </w:rPr>
  </w:style>
  <w:style w:type="paragraph" w:customStyle="1" w:styleId="Nagwek440">
    <w:name w:val="Nagłówek #4 (4)"/>
    <w:basedOn w:val="Normalny"/>
    <w:link w:val="Nagwek44"/>
    <w:rsid w:val="00AF2FEA"/>
    <w:pPr>
      <w:widowControl w:val="0"/>
      <w:shd w:val="clear" w:color="auto" w:fill="FFFFFF"/>
      <w:spacing w:after="2280" w:line="0" w:lineRule="atLeast"/>
      <w:jc w:val="center"/>
      <w:outlineLvl w:val="3"/>
    </w:pPr>
    <w:rPr>
      <w:rFonts w:ascii="Bookman Old Style" w:eastAsia="Bookman Old Style" w:hAnsi="Bookman Old Style" w:cs="Bookman Old Style"/>
      <w:b/>
      <w:bCs/>
      <w:sz w:val="27"/>
      <w:szCs w:val="27"/>
    </w:rPr>
  </w:style>
  <w:style w:type="character" w:customStyle="1" w:styleId="Document8">
    <w:name w:val="Document 8"/>
    <w:rsid w:val="00967384"/>
  </w:style>
  <w:style w:type="character" w:customStyle="1" w:styleId="Document4">
    <w:name w:val="Document 4"/>
    <w:rsid w:val="00967384"/>
    <w:rPr>
      <w:b/>
      <w:i/>
      <w:sz w:val="24"/>
    </w:rPr>
  </w:style>
  <w:style w:type="character" w:customStyle="1" w:styleId="Document6">
    <w:name w:val="Document 6"/>
    <w:rsid w:val="00967384"/>
  </w:style>
  <w:style w:type="character" w:customStyle="1" w:styleId="Document5">
    <w:name w:val="Document 5"/>
    <w:rsid w:val="00967384"/>
  </w:style>
  <w:style w:type="character" w:customStyle="1" w:styleId="Document2">
    <w:name w:val="Document 2"/>
    <w:rsid w:val="00967384"/>
    <w:rPr>
      <w:rFonts w:ascii="Courier" w:hAnsi="Courier"/>
      <w:noProof w:val="0"/>
      <w:sz w:val="24"/>
      <w:lang w:val="en-US"/>
    </w:rPr>
  </w:style>
  <w:style w:type="character" w:customStyle="1" w:styleId="Document7">
    <w:name w:val="Document 7"/>
    <w:rsid w:val="00967384"/>
  </w:style>
  <w:style w:type="character" w:customStyle="1" w:styleId="Bibliogrphy">
    <w:name w:val="Bibliogrphy"/>
    <w:rsid w:val="00967384"/>
  </w:style>
  <w:style w:type="paragraph" w:customStyle="1" w:styleId="RightPar1">
    <w:name w:val="Right Par 1"/>
    <w:rsid w:val="00967384"/>
    <w:pPr>
      <w:tabs>
        <w:tab w:val="left" w:pos="-720"/>
        <w:tab w:val="left" w:pos="0"/>
        <w:tab w:val="decimal" w:pos="720"/>
      </w:tabs>
      <w:suppressAutoHyphens/>
      <w:ind w:left="720" w:hanging="432"/>
    </w:pPr>
    <w:rPr>
      <w:rFonts w:ascii="Courier" w:eastAsia="Times New Roman" w:hAnsi="Courier"/>
      <w:sz w:val="24"/>
      <w:lang w:val="en-US"/>
    </w:rPr>
  </w:style>
  <w:style w:type="paragraph" w:customStyle="1" w:styleId="RightPar2">
    <w:name w:val="Right Par 2"/>
    <w:rsid w:val="00967384"/>
    <w:pPr>
      <w:tabs>
        <w:tab w:val="left" w:pos="-720"/>
        <w:tab w:val="left" w:pos="0"/>
        <w:tab w:val="left" w:pos="720"/>
        <w:tab w:val="decimal" w:pos="1440"/>
      </w:tabs>
      <w:suppressAutoHyphens/>
      <w:ind w:left="1440" w:hanging="432"/>
    </w:pPr>
    <w:rPr>
      <w:rFonts w:ascii="Courier" w:eastAsia="Times New Roman" w:hAnsi="Courier"/>
      <w:sz w:val="24"/>
      <w:lang w:val="en-US"/>
    </w:rPr>
  </w:style>
  <w:style w:type="character" w:customStyle="1" w:styleId="Document3">
    <w:name w:val="Document 3"/>
    <w:rsid w:val="00967384"/>
    <w:rPr>
      <w:rFonts w:ascii="Courier" w:hAnsi="Courier"/>
      <w:noProof w:val="0"/>
      <w:sz w:val="24"/>
      <w:lang w:val="en-US"/>
    </w:rPr>
  </w:style>
  <w:style w:type="paragraph" w:customStyle="1" w:styleId="RightPar4">
    <w:name w:val="Right Par 4"/>
    <w:rsid w:val="00967384"/>
    <w:pPr>
      <w:tabs>
        <w:tab w:val="left" w:pos="-720"/>
        <w:tab w:val="left" w:pos="0"/>
        <w:tab w:val="left" w:pos="720"/>
        <w:tab w:val="left" w:pos="1440"/>
        <w:tab w:val="left" w:pos="2160"/>
        <w:tab w:val="decimal" w:pos="2880"/>
      </w:tabs>
      <w:suppressAutoHyphens/>
      <w:ind w:left="2880" w:hanging="432"/>
    </w:pPr>
    <w:rPr>
      <w:rFonts w:ascii="Courier" w:eastAsia="Times New Roman" w:hAnsi="Courier"/>
      <w:sz w:val="24"/>
      <w:lang w:val="en-US"/>
    </w:rPr>
  </w:style>
  <w:style w:type="paragraph" w:customStyle="1" w:styleId="RightPar5">
    <w:name w:val="Right Par 5"/>
    <w:rsid w:val="00967384"/>
    <w:pPr>
      <w:tabs>
        <w:tab w:val="left" w:pos="-720"/>
        <w:tab w:val="left" w:pos="0"/>
        <w:tab w:val="left" w:pos="720"/>
        <w:tab w:val="left" w:pos="1440"/>
        <w:tab w:val="left" w:pos="2160"/>
        <w:tab w:val="left" w:pos="2880"/>
        <w:tab w:val="decimal" w:pos="3600"/>
      </w:tabs>
      <w:suppressAutoHyphens/>
      <w:ind w:left="3600" w:hanging="576"/>
    </w:pPr>
    <w:rPr>
      <w:rFonts w:ascii="Courier" w:eastAsia="Times New Roman" w:hAnsi="Courier"/>
      <w:sz w:val="24"/>
      <w:lang w:val="en-US"/>
    </w:rPr>
  </w:style>
  <w:style w:type="paragraph" w:customStyle="1" w:styleId="RightPar6">
    <w:name w:val="Right Par 6"/>
    <w:rsid w:val="00967384"/>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w:eastAsia="Times New Roman" w:hAnsi="Courier"/>
      <w:sz w:val="24"/>
      <w:lang w:val="en-US"/>
    </w:rPr>
  </w:style>
  <w:style w:type="paragraph" w:customStyle="1" w:styleId="RightPar7">
    <w:name w:val="Right Par 7"/>
    <w:rsid w:val="00967384"/>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w:eastAsia="Times New Roman" w:hAnsi="Courier"/>
      <w:sz w:val="24"/>
      <w:lang w:val="en-US"/>
    </w:rPr>
  </w:style>
  <w:style w:type="paragraph" w:customStyle="1" w:styleId="RightPar8">
    <w:name w:val="Right Par 8"/>
    <w:rsid w:val="00967384"/>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w:eastAsia="Times New Roman" w:hAnsi="Courier"/>
      <w:sz w:val="24"/>
      <w:lang w:val="en-US"/>
    </w:rPr>
  </w:style>
  <w:style w:type="paragraph" w:customStyle="1" w:styleId="Document1">
    <w:name w:val="Document 1"/>
    <w:rsid w:val="00967384"/>
    <w:pPr>
      <w:keepNext/>
      <w:keepLines/>
      <w:tabs>
        <w:tab w:val="left" w:pos="-720"/>
      </w:tabs>
      <w:suppressAutoHyphens/>
    </w:pPr>
    <w:rPr>
      <w:rFonts w:ascii="Courier" w:eastAsia="Times New Roman" w:hAnsi="Courier"/>
      <w:sz w:val="24"/>
      <w:lang w:val="en-US"/>
    </w:rPr>
  </w:style>
  <w:style w:type="character" w:customStyle="1" w:styleId="DocInit">
    <w:name w:val="Doc Init"/>
    <w:rsid w:val="00967384"/>
  </w:style>
  <w:style w:type="character" w:customStyle="1" w:styleId="TechInit">
    <w:name w:val="Tech Init"/>
    <w:rsid w:val="00967384"/>
    <w:rPr>
      <w:rFonts w:ascii="Courier" w:hAnsi="Courier"/>
      <w:noProof w:val="0"/>
      <w:sz w:val="24"/>
      <w:lang w:val="en-US"/>
    </w:rPr>
  </w:style>
  <w:style w:type="paragraph" w:customStyle="1" w:styleId="Technical5">
    <w:name w:val="Technical 5"/>
    <w:rsid w:val="00967384"/>
    <w:pPr>
      <w:tabs>
        <w:tab w:val="left" w:pos="-720"/>
      </w:tabs>
      <w:suppressAutoHyphens/>
      <w:ind w:firstLine="720"/>
    </w:pPr>
    <w:rPr>
      <w:rFonts w:ascii="Courier" w:eastAsia="Times New Roman" w:hAnsi="Courier"/>
      <w:b/>
      <w:sz w:val="24"/>
      <w:lang w:val="en-US"/>
    </w:rPr>
  </w:style>
  <w:style w:type="paragraph" w:customStyle="1" w:styleId="Technical6">
    <w:name w:val="Technical 6"/>
    <w:rsid w:val="00967384"/>
    <w:pPr>
      <w:tabs>
        <w:tab w:val="left" w:pos="-720"/>
      </w:tabs>
      <w:suppressAutoHyphens/>
      <w:ind w:firstLine="720"/>
    </w:pPr>
    <w:rPr>
      <w:rFonts w:ascii="Courier" w:eastAsia="Times New Roman" w:hAnsi="Courier"/>
      <w:b/>
      <w:sz w:val="24"/>
      <w:lang w:val="en-US"/>
    </w:rPr>
  </w:style>
  <w:style w:type="character" w:customStyle="1" w:styleId="Technical2">
    <w:name w:val="Technical 2"/>
    <w:rsid w:val="00967384"/>
    <w:rPr>
      <w:rFonts w:ascii="Courier" w:hAnsi="Courier"/>
      <w:noProof w:val="0"/>
      <w:sz w:val="24"/>
      <w:lang w:val="en-US"/>
    </w:rPr>
  </w:style>
  <w:style w:type="character" w:customStyle="1" w:styleId="Technical3">
    <w:name w:val="Technical 3"/>
    <w:rsid w:val="00967384"/>
    <w:rPr>
      <w:rFonts w:ascii="Courier" w:hAnsi="Courier"/>
      <w:noProof w:val="0"/>
      <w:sz w:val="24"/>
      <w:lang w:val="en-US"/>
    </w:rPr>
  </w:style>
  <w:style w:type="character" w:customStyle="1" w:styleId="Technical1">
    <w:name w:val="Technical 1"/>
    <w:rsid w:val="00967384"/>
    <w:rPr>
      <w:rFonts w:ascii="Courier" w:hAnsi="Courier"/>
      <w:noProof w:val="0"/>
      <w:sz w:val="24"/>
      <w:lang w:val="en-US"/>
    </w:rPr>
  </w:style>
  <w:style w:type="paragraph" w:customStyle="1" w:styleId="Technical7">
    <w:name w:val="Technical 7"/>
    <w:rsid w:val="00967384"/>
    <w:pPr>
      <w:tabs>
        <w:tab w:val="left" w:pos="-720"/>
      </w:tabs>
      <w:suppressAutoHyphens/>
      <w:ind w:firstLine="720"/>
    </w:pPr>
    <w:rPr>
      <w:rFonts w:ascii="Courier" w:eastAsia="Times New Roman" w:hAnsi="Courier"/>
      <w:b/>
      <w:sz w:val="24"/>
      <w:lang w:val="en-US"/>
    </w:rPr>
  </w:style>
  <w:style w:type="paragraph" w:customStyle="1" w:styleId="Technical8">
    <w:name w:val="Technical 8"/>
    <w:rsid w:val="00967384"/>
    <w:pPr>
      <w:tabs>
        <w:tab w:val="left" w:pos="-720"/>
      </w:tabs>
      <w:suppressAutoHyphens/>
      <w:ind w:firstLine="720"/>
    </w:pPr>
    <w:rPr>
      <w:rFonts w:ascii="Courier" w:eastAsia="Times New Roman" w:hAnsi="Courier"/>
      <w:b/>
      <w:sz w:val="24"/>
      <w:lang w:val="en-US"/>
    </w:rPr>
  </w:style>
  <w:style w:type="paragraph" w:customStyle="1" w:styleId="Pleading">
    <w:name w:val="Pleading"/>
    <w:rsid w:val="00967384"/>
    <w:pPr>
      <w:tabs>
        <w:tab w:val="left" w:pos="-720"/>
      </w:tabs>
      <w:suppressAutoHyphens/>
      <w:spacing w:line="240" w:lineRule="exact"/>
    </w:pPr>
    <w:rPr>
      <w:rFonts w:ascii="Courier" w:eastAsia="Times New Roman" w:hAnsi="Courier"/>
      <w:sz w:val="24"/>
      <w:lang w:val="en-US"/>
    </w:rPr>
  </w:style>
  <w:style w:type="paragraph" w:styleId="Indeks2">
    <w:name w:val="index 2"/>
    <w:basedOn w:val="Normalny"/>
    <w:next w:val="Normalny"/>
    <w:semiHidden/>
    <w:rsid w:val="00967384"/>
    <w:pPr>
      <w:tabs>
        <w:tab w:val="left" w:leader="dot" w:pos="9000"/>
        <w:tab w:val="right" w:pos="9360"/>
      </w:tabs>
      <w:suppressAutoHyphens/>
      <w:ind w:left="1440" w:right="720" w:hanging="720"/>
    </w:pPr>
    <w:rPr>
      <w:rFonts w:ascii="Courier" w:hAnsi="Courier"/>
      <w:sz w:val="24"/>
      <w:lang w:val="en-US"/>
    </w:rPr>
  </w:style>
  <w:style w:type="paragraph" w:customStyle="1" w:styleId="NA">
    <w:name w:val="N/A"/>
    <w:basedOn w:val="Normalny"/>
    <w:rsid w:val="00967384"/>
    <w:pPr>
      <w:tabs>
        <w:tab w:val="left" w:pos="9000"/>
        <w:tab w:val="right" w:pos="9360"/>
      </w:tabs>
      <w:suppressAutoHyphens/>
    </w:pPr>
    <w:rPr>
      <w:rFonts w:ascii="Courier" w:hAnsi="Courier"/>
      <w:sz w:val="24"/>
      <w:lang w:val="en-US"/>
    </w:rPr>
  </w:style>
  <w:style w:type="character" w:customStyle="1" w:styleId="EquationCaption">
    <w:name w:val="_Equation Caption"/>
    <w:rsid w:val="00967384"/>
  </w:style>
  <w:style w:type="character" w:customStyle="1" w:styleId="header1">
    <w:name w:val="header1"/>
    <w:rsid w:val="00967384"/>
    <w:rPr>
      <w:rFonts w:ascii="Times New" w:hAnsi="Times New"/>
      <w:b/>
      <w:sz w:val="36"/>
    </w:rPr>
  </w:style>
  <w:style w:type="character" w:customStyle="1" w:styleId="rvts6">
    <w:name w:val="rvts6"/>
    <w:rsid w:val="00967384"/>
    <w:rPr>
      <w:rFonts w:ascii="Arial" w:hAnsi="Arial" w:cs="Arial" w:hint="default"/>
    </w:rPr>
  </w:style>
  <w:style w:type="paragraph" w:customStyle="1" w:styleId="Specyfikacja">
    <w:name w:val="Specyfikacja"/>
    <w:basedOn w:val="Normalny"/>
    <w:rsid w:val="00967384"/>
    <w:pPr>
      <w:spacing w:before="60" w:after="240"/>
      <w:ind w:left="1418" w:hanging="1418"/>
    </w:pPr>
    <w:rPr>
      <w:smallCaps/>
      <w:sz w:val="28"/>
    </w:rPr>
  </w:style>
  <w:style w:type="character" w:customStyle="1" w:styleId="header2">
    <w:name w:val="header2"/>
    <w:rsid w:val="00967384"/>
    <w:rPr>
      <w:rFonts w:ascii="Times New Roman" w:hAnsi="Times New Roman"/>
      <w:b/>
      <w:sz w:val="36"/>
    </w:rPr>
  </w:style>
  <w:style w:type="paragraph" w:customStyle="1" w:styleId="Tytuspec">
    <w:name w:val="Tytuł_spec"/>
    <w:basedOn w:val="Nagwek1"/>
    <w:next w:val="Nagwek1"/>
    <w:rsid w:val="00967384"/>
    <w:pPr>
      <w:keepNext w:val="0"/>
      <w:spacing w:before="0" w:after="0"/>
    </w:pPr>
    <w:rPr>
      <w:rFonts w:ascii="Arial" w:hAnsi="Arial"/>
      <w:spacing w:val="0"/>
      <w:kern w:val="0"/>
      <w:sz w:val="22"/>
    </w:rPr>
  </w:style>
  <w:style w:type="paragraph" w:styleId="Cytat">
    <w:name w:val="Quote"/>
    <w:basedOn w:val="Normalny"/>
    <w:next w:val="Normalny"/>
    <w:link w:val="CytatZnak"/>
    <w:uiPriority w:val="29"/>
    <w:rsid w:val="00967384"/>
    <w:pPr>
      <w:spacing w:before="160" w:after="160" w:line="259" w:lineRule="auto"/>
      <w:ind w:left="720" w:right="720"/>
    </w:pPr>
    <w:rPr>
      <w:rFonts w:ascii="Calibri" w:hAnsi="Calibri"/>
      <w:i/>
      <w:iCs/>
      <w:color w:val="000000"/>
      <w:sz w:val="22"/>
      <w:szCs w:val="22"/>
    </w:rPr>
  </w:style>
  <w:style w:type="character" w:customStyle="1" w:styleId="CytatZnak">
    <w:name w:val="Cytat Znak"/>
    <w:link w:val="Cytat"/>
    <w:uiPriority w:val="29"/>
    <w:rsid w:val="00967384"/>
    <w:rPr>
      <w:rFonts w:eastAsia="Times New Roman"/>
      <w:i/>
      <w:iCs/>
      <w:color w:val="000000"/>
      <w:sz w:val="22"/>
      <w:szCs w:val="22"/>
    </w:rPr>
  </w:style>
  <w:style w:type="paragraph" w:styleId="Cytatintensywny">
    <w:name w:val="Intense Quote"/>
    <w:basedOn w:val="Normalny"/>
    <w:next w:val="Normalny"/>
    <w:link w:val="CytatintensywnyZnak"/>
    <w:uiPriority w:val="30"/>
    <w:rsid w:val="00967384"/>
    <w:pPr>
      <w:pBdr>
        <w:top w:val="single" w:sz="24" w:space="1" w:color="F2F2F2"/>
        <w:bottom w:val="single" w:sz="24" w:space="1" w:color="F2F2F2"/>
      </w:pBdr>
      <w:shd w:val="clear" w:color="auto" w:fill="F2F2F2"/>
      <w:spacing w:before="240" w:after="240" w:line="259" w:lineRule="auto"/>
      <w:ind w:left="936" w:right="936"/>
      <w:jc w:val="center"/>
    </w:pPr>
    <w:rPr>
      <w:rFonts w:ascii="Calibri" w:hAnsi="Calibri"/>
      <w:color w:val="000000"/>
      <w:sz w:val="22"/>
      <w:szCs w:val="22"/>
    </w:rPr>
  </w:style>
  <w:style w:type="character" w:customStyle="1" w:styleId="CytatintensywnyZnak">
    <w:name w:val="Cytat intensywny Znak"/>
    <w:link w:val="Cytatintensywny"/>
    <w:uiPriority w:val="30"/>
    <w:rsid w:val="00967384"/>
    <w:rPr>
      <w:rFonts w:eastAsia="Times New Roman"/>
      <w:color w:val="000000"/>
      <w:sz w:val="22"/>
      <w:szCs w:val="22"/>
      <w:shd w:val="clear" w:color="auto" w:fill="F2F2F2"/>
    </w:rPr>
  </w:style>
  <w:style w:type="character" w:styleId="Wyrnieniedelikatne">
    <w:name w:val="Subtle Emphasis"/>
    <w:uiPriority w:val="19"/>
    <w:rsid w:val="00967384"/>
    <w:rPr>
      <w:i/>
      <w:iCs/>
      <w:color w:val="404040"/>
    </w:rPr>
  </w:style>
  <w:style w:type="character" w:styleId="Wyrnienieintensywne">
    <w:name w:val="Intense Emphasis"/>
    <w:uiPriority w:val="21"/>
    <w:rsid w:val="00967384"/>
    <w:rPr>
      <w:b/>
      <w:bCs/>
      <w:i/>
      <w:iCs/>
      <w:caps/>
    </w:rPr>
  </w:style>
  <w:style w:type="character" w:styleId="Odwoaniedelikatne">
    <w:name w:val="Subtle Reference"/>
    <w:uiPriority w:val="31"/>
    <w:rsid w:val="00967384"/>
    <w:rPr>
      <w:smallCaps/>
      <w:color w:val="404040"/>
      <w:u w:val="single" w:color="7F7F7F"/>
    </w:rPr>
  </w:style>
  <w:style w:type="character" w:styleId="Odwoanieintensywne">
    <w:name w:val="Intense Reference"/>
    <w:uiPriority w:val="32"/>
    <w:rsid w:val="00967384"/>
    <w:rPr>
      <w:b/>
      <w:bCs/>
      <w:smallCaps/>
      <w:u w:val="single"/>
    </w:rPr>
  </w:style>
  <w:style w:type="character" w:styleId="Tytuksiki">
    <w:name w:val="Book Title"/>
    <w:uiPriority w:val="33"/>
    <w:rsid w:val="00967384"/>
    <w:rPr>
      <w:b w:val="0"/>
      <w:bCs w:val="0"/>
      <w:smallCaps/>
      <w:spacing w:val="5"/>
    </w:rPr>
  </w:style>
  <w:style w:type="table" w:customStyle="1" w:styleId="Tabela-Siatka3">
    <w:name w:val="Tabela - Siatka3"/>
    <w:basedOn w:val="Standardowy"/>
    <w:next w:val="Tabela-Siatka"/>
    <w:uiPriority w:val="59"/>
    <w:rsid w:val="008D1898"/>
    <w:pPr>
      <w:tabs>
        <w:tab w:val="left" w:pos="397"/>
        <w:tab w:val="left" w:pos="567"/>
        <w:tab w:val="left" w:pos="737"/>
      </w:tabs>
      <w:spacing w:before="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8D1898"/>
    <w:pPr>
      <w:tabs>
        <w:tab w:val="left" w:pos="397"/>
        <w:tab w:val="left" w:pos="567"/>
        <w:tab w:val="left" w:pos="737"/>
      </w:tabs>
      <w:spacing w:before="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8D1898"/>
    <w:pPr>
      <w:tabs>
        <w:tab w:val="left" w:pos="397"/>
        <w:tab w:val="left" w:pos="567"/>
        <w:tab w:val="left" w:pos="737"/>
      </w:tabs>
      <w:spacing w:before="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1zszablonu">
    <w:name w:val="TABELA 1 z szablonu"/>
    <w:basedOn w:val="Tabela-Siatka"/>
    <w:uiPriority w:val="99"/>
    <w:rsid w:val="00B128A5"/>
    <w:rPr>
      <w:rFonts w:ascii="Times" w:hAnsi="Times"/>
      <w:sz w:val="24"/>
      <w:szCs w:val="24"/>
    </w:rPr>
    <w:tblPr>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
    <w:trPr>
      <w:jc w:val="center"/>
    </w:trPr>
  </w:style>
  <w:style w:type="paragraph" w:customStyle="1" w:styleId="TEKSTwTABELIWYRODKOWANYtekstwyrodkowanywpoziomie">
    <w:name w:val="TEKST_w_TABELI_WYŚRODKOWANY – tekst wyśrodkowany w poziomie"/>
    <w:basedOn w:val="Normalny"/>
    <w:uiPriority w:val="23"/>
    <w:rsid w:val="00477F2D"/>
    <w:pPr>
      <w:suppressAutoHyphens/>
      <w:autoSpaceDE w:val="0"/>
      <w:autoSpaceDN w:val="0"/>
      <w:adjustRightInd w:val="0"/>
      <w:spacing w:line="360" w:lineRule="auto"/>
      <w:jc w:val="center"/>
    </w:pPr>
    <w:rPr>
      <w:rFonts w:ascii="Times" w:hAnsi="Times" w:cs="Arial"/>
      <w:bCs/>
      <w:kern w:val="24"/>
      <w:sz w:val="24"/>
    </w:rPr>
  </w:style>
  <w:style w:type="paragraph" w:customStyle="1" w:styleId="ZDANIENASTNOWYWIERSZnpzddrugienowywierszwust">
    <w:name w:val="ZDANIE_NAST_NOWY_WIERSZ – np. zd. drugie (nowy wiersz) w ust."/>
    <w:basedOn w:val="Normalny"/>
    <w:next w:val="Normalny"/>
    <w:uiPriority w:val="17"/>
    <w:rsid w:val="00477F2D"/>
    <w:pPr>
      <w:spacing w:line="360" w:lineRule="auto"/>
    </w:pPr>
    <w:rPr>
      <w:rFonts w:ascii="Times" w:hAnsi="Times" w:cs="Arial"/>
      <w:bCs/>
      <w:sz w:val="24"/>
    </w:rPr>
  </w:style>
  <w:style w:type="character" w:customStyle="1" w:styleId="StandardowytekstZnak">
    <w:name w:val="Standardowy.tekst Znak"/>
    <w:link w:val="Standardowytekst"/>
    <w:locked/>
    <w:rsid w:val="00A70ACD"/>
    <w:rPr>
      <w:rFonts w:ascii="Times New Roman" w:eastAsia="Times New Roman" w:hAnsi="Times New Roman"/>
    </w:rPr>
  </w:style>
  <w:style w:type="paragraph" w:customStyle="1" w:styleId="Listapunktowana1">
    <w:name w:val="Lista punktowana1"/>
    <w:basedOn w:val="Normalny"/>
    <w:rsid w:val="003E2ACE"/>
    <w:pPr>
      <w:suppressAutoHyphens/>
      <w:ind w:firstLine="709"/>
    </w:pPr>
    <w:rPr>
      <w:lang w:eastAsia="zh-CN"/>
    </w:rPr>
  </w:style>
  <w:style w:type="character" w:customStyle="1" w:styleId="WW8Num3z1">
    <w:name w:val="WW8Num3z1"/>
    <w:rsid w:val="003E2ACE"/>
  </w:style>
  <w:style w:type="character" w:customStyle="1" w:styleId="WW8Num3z2">
    <w:name w:val="WW8Num3z2"/>
    <w:rsid w:val="003E2ACE"/>
  </w:style>
  <w:style w:type="character" w:customStyle="1" w:styleId="WW8Num3z3">
    <w:name w:val="WW8Num3z3"/>
    <w:rsid w:val="003E2ACE"/>
  </w:style>
  <w:style w:type="character" w:customStyle="1" w:styleId="WW8Num3z4">
    <w:name w:val="WW8Num3z4"/>
    <w:rsid w:val="003E2ACE"/>
  </w:style>
  <w:style w:type="character" w:customStyle="1" w:styleId="WW8Num3z5">
    <w:name w:val="WW8Num3z5"/>
    <w:rsid w:val="003E2ACE"/>
  </w:style>
  <w:style w:type="character" w:customStyle="1" w:styleId="WW8Num3z6">
    <w:name w:val="WW8Num3z6"/>
    <w:rsid w:val="003E2ACE"/>
  </w:style>
  <w:style w:type="character" w:customStyle="1" w:styleId="WW8Num3z7">
    <w:name w:val="WW8Num3z7"/>
    <w:rsid w:val="003E2ACE"/>
  </w:style>
  <w:style w:type="character" w:customStyle="1" w:styleId="WW8Num3z8">
    <w:name w:val="WW8Num3z8"/>
    <w:rsid w:val="003E2ACE"/>
  </w:style>
  <w:style w:type="character" w:customStyle="1" w:styleId="WW8Num10z3">
    <w:name w:val="WW8Num10z3"/>
    <w:rsid w:val="003E2ACE"/>
  </w:style>
  <w:style w:type="character" w:customStyle="1" w:styleId="WW8Num10z4">
    <w:name w:val="WW8Num10z4"/>
    <w:rsid w:val="003E2ACE"/>
  </w:style>
  <w:style w:type="character" w:customStyle="1" w:styleId="WW8Num10z5">
    <w:name w:val="WW8Num10z5"/>
    <w:rsid w:val="003E2ACE"/>
  </w:style>
  <w:style w:type="character" w:customStyle="1" w:styleId="WW8Num10z6">
    <w:name w:val="WW8Num10z6"/>
    <w:rsid w:val="003E2ACE"/>
  </w:style>
  <w:style w:type="character" w:customStyle="1" w:styleId="WW8Num10z7">
    <w:name w:val="WW8Num10z7"/>
    <w:rsid w:val="003E2ACE"/>
  </w:style>
  <w:style w:type="character" w:customStyle="1" w:styleId="WW8Num10z8">
    <w:name w:val="WW8Num10z8"/>
    <w:rsid w:val="003E2ACE"/>
  </w:style>
  <w:style w:type="character" w:customStyle="1" w:styleId="WW8Num11z1">
    <w:name w:val="WW8Num11z1"/>
    <w:rsid w:val="003E2ACE"/>
  </w:style>
  <w:style w:type="character" w:customStyle="1" w:styleId="WW8Num11z2">
    <w:name w:val="WW8Num11z2"/>
    <w:rsid w:val="003E2ACE"/>
  </w:style>
  <w:style w:type="character" w:customStyle="1" w:styleId="WW8Num11z5">
    <w:name w:val="WW8Num11z5"/>
    <w:rsid w:val="003E2ACE"/>
  </w:style>
  <w:style w:type="character" w:customStyle="1" w:styleId="WW8Num11z6">
    <w:name w:val="WW8Num11z6"/>
    <w:rsid w:val="003E2ACE"/>
  </w:style>
  <w:style w:type="character" w:customStyle="1" w:styleId="WW8Num11z7">
    <w:name w:val="WW8Num11z7"/>
    <w:rsid w:val="003E2ACE"/>
  </w:style>
  <w:style w:type="character" w:customStyle="1" w:styleId="WW8Num11z8">
    <w:name w:val="WW8Num11z8"/>
    <w:rsid w:val="003E2ACE"/>
  </w:style>
  <w:style w:type="character" w:customStyle="1" w:styleId="WW8Num12z3">
    <w:name w:val="WW8Num12z3"/>
    <w:rsid w:val="003E2ACE"/>
  </w:style>
  <w:style w:type="character" w:customStyle="1" w:styleId="WW8Num12z4">
    <w:name w:val="WW8Num12z4"/>
    <w:rsid w:val="003E2ACE"/>
  </w:style>
  <w:style w:type="character" w:customStyle="1" w:styleId="WW8Num12z5">
    <w:name w:val="WW8Num12z5"/>
    <w:rsid w:val="003E2ACE"/>
  </w:style>
  <w:style w:type="character" w:customStyle="1" w:styleId="WW8Num12z6">
    <w:name w:val="WW8Num12z6"/>
    <w:rsid w:val="003E2ACE"/>
  </w:style>
  <w:style w:type="character" w:customStyle="1" w:styleId="WW8Num12z7">
    <w:name w:val="WW8Num12z7"/>
    <w:rsid w:val="003E2ACE"/>
  </w:style>
  <w:style w:type="character" w:customStyle="1" w:styleId="WW8Num12z8">
    <w:name w:val="WW8Num12z8"/>
    <w:rsid w:val="003E2ACE"/>
  </w:style>
  <w:style w:type="character" w:customStyle="1" w:styleId="WW8Num24z3">
    <w:name w:val="WW8Num24z3"/>
    <w:rsid w:val="003E2ACE"/>
  </w:style>
  <w:style w:type="character" w:customStyle="1" w:styleId="WW8Num24z4">
    <w:name w:val="WW8Num24z4"/>
    <w:rsid w:val="003E2ACE"/>
  </w:style>
  <w:style w:type="character" w:customStyle="1" w:styleId="WW8Num24z5">
    <w:name w:val="WW8Num24z5"/>
    <w:rsid w:val="003E2ACE"/>
  </w:style>
  <w:style w:type="character" w:customStyle="1" w:styleId="WW8Num24z6">
    <w:name w:val="WW8Num24z6"/>
    <w:rsid w:val="003E2ACE"/>
  </w:style>
  <w:style w:type="character" w:customStyle="1" w:styleId="WW8Num24z7">
    <w:name w:val="WW8Num24z7"/>
    <w:rsid w:val="003E2ACE"/>
  </w:style>
  <w:style w:type="character" w:customStyle="1" w:styleId="WW8Num24z8">
    <w:name w:val="WW8Num24z8"/>
    <w:rsid w:val="003E2ACE"/>
  </w:style>
  <w:style w:type="character" w:customStyle="1" w:styleId="WW8Num31z4">
    <w:name w:val="WW8Num31z4"/>
    <w:rsid w:val="003E2ACE"/>
  </w:style>
  <w:style w:type="character" w:customStyle="1" w:styleId="WW8Num31z5">
    <w:name w:val="WW8Num31z5"/>
    <w:rsid w:val="003E2ACE"/>
  </w:style>
  <w:style w:type="character" w:customStyle="1" w:styleId="WW8Num31z6">
    <w:name w:val="WW8Num31z6"/>
    <w:rsid w:val="003E2ACE"/>
  </w:style>
  <w:style w:type="character" w:customStyle="1" w:styleId="WW8Num31z7">
    <w:name w:val="WW8Num31z7"/>
    <w:rsid w:val="003E2ACE"/>
  </w:style>
  <w:style w:type="character" w:customStyle="1" w:styleId="WW8Num31z8">
    <w:name w:val="WW8Num31z8"/>
    <w:rsid w:val="003E2ACE"/>
  </w:style>
  <w:style w:type="character" w:customStyle="1" w:styleId="WW8Num37z3">
    <w:name w:val="WW8Num37z3"/>
    <w:rsid w:val="003E2ACE"/>
  </w:style>
  <w:style w:type="character" w:customStyle="1" w:styleId="WW8Num37z4">
    <w:name w:val="WW8Num37z4"/>
    <w:rsid w:val="003E2ACE"/>
  </w:style>
  <w:style w:type="character" w:customStyle="1" w:styleId="WW8Num37z5">
    <w:name w:val="WW8Num37z5"/>
    <w:rsid w:val="003E2ACE"/>
  </w:style>
  <w:style w:type="character" w:customStyle="1" w:styleId="WW8Num37z6">
    <w:name w:val="WW8Num37z6"/>
    <w:rsid w:val="003E2ACE"/>
  </w:style>
  <w:style w:type="character" w:customStyle="1" w:styleId="WW8Num37z7">
    <w:name w:val="WW8Num37z7"/>
    <w:rsid w:val="003E2ACE"/>
  </w:style>
  <w:style w:type="character" w:customStyle="1" w:styleId="WW8Num37z8">
    <w:name w:val="WW8Num37z8"/>
    <w:rsid w:val="003E2ACE"/>
  </w:style>
  <w:style w:type="character" w:customStyle="1" w:styleId="WW8Num42z4">
    <w:name w:val="WW8Num42z4"/>
    <w:rsid w:val="003E2ACE"/>
    <w:rPr>
      <w:rFonts w:ascii="Courier New" w:hAnsi="Courier New" w:cs="Courier New" w:hint="default"/>
    </w:rPr>
  </w:style>
  <w:style w:type="character" w:customStyle="1" w:styleId="WW8Num53z4">
    <w:name w:val="WW8Num53z4"/>
    <w:rsid w:val="003E2ACE"/>
    <w:rPr>
      <w:rFonts w:ascii="Courier New" w:hAnsi="Courier New" w:cs="Courier New" w:hint="default"/>
    </w:rPr>
  </w:style>
  <w:style w:type="character" w:customStyle="1" w:styleId="WW8Num78z3">
    <w:name w:val="WW8Num78z3"/>
    <w:rsid w:val="003E2ACE"/>
  </w:style>
  <w:style w:type="character" w:customStyle="1" w:styleId="WW8Num78z4">
    <w:name w:val="WW8Num78z4"/>
    <w:rsid w:val="003E2ACE"/>
  </w:style>
  <w:style w:type="character" w:customStyle="1" w:styleId="WW8Num78z5">
    <w:name w:val="WW8Num78z5"/>
    <w:rsid w:val="003E2ACE"/>
  </w:style>
  <w:style w:type="character" w:customStyle="1" w:styleId="WW8Num78z6">
    <w:name w:val="WW8Num78z6"/>
    <w:rsid w:val="003E2ACE"/>
  </w:style>
  <w:style w:type="character" w:customStyle="1" w:styleId="WW8Num78z7">
    <w:name w:val="WW8Num78z7"/>
    <w:rsid w:val="003E2ACE"/>
  </w:style>
  <w:style w:type="character" w:customStyle="1" w:styleId="WW8Num78z8">
    <w:name w:val="WW8Num78z8"/>
    <w:rsid w:val="003E2ACE"/>
  </w:style>
  <w:style w:type="character" w:customStyle="1" w:styleId="WW8Num79z3">
    <w:name w:val="WW8Num79z3"/>
    <w:rsid w:val="003E2ACE"/>
  </w:style>
  <w:style w:type="character" w:customStyle="1" w:styleId="WW8Num79z4">
    <w:name w:val="WW8Num79z4"/>
    <w:rsid w:val="003E2ACE"/>
  </w:style>
  <w:style w:type="character" w:customStyle="1" w:styleId="WW8Num79z5">
    <w:name w:val="WW8Num79z5"/>
    <w:rsid w:val="003E2ACE"/>
  </w:style>
  <w:style w:type="character" w:customStyle="1" w:styleId="WW8Num79z6">
    <w:name w:val="WW8Num79z6"/>
    <w:rsid w:val="003E2ACE"/>
  </w:style>
  <w:style w:type="character" w:customStyle="1" w:styleId="WW8Num79z7">
    <w:name w:val="WW8Num79z7"/>
    <w:rsid w:val="003E2ACE"/>
  </w:style>
  <w:style w:type="character" w:customStyle="1" w:styleId="WW8Num79z8">
    <w:name w:val="WW8Num79z8"/>
    <w:rsid w:val="003E2ACE"/>
  </w:style>
  <w:style w:type="character" w:customStyle="1" w:styleId="WW8Num80z3">
    <w:name w:val="WW8Num80z3"/>
    <w:rsid w:val="003E2ACE"/>
  </w:style>
  <w:style w:type="character" w:customStyle="1" w:styleId="WW8Num80z4">
    <w:name w:val="WW8Num80z4"/>
    <w:rsid w:val="003E2ACE"/>
  </w:style>
  <w:style w:type="character" w:customStyle="1" w:styleId="WW8Num80z5">
    <w:name w:val="WW8Num80z5"/>
    <w:rsid w:val="003E2ACE"/>
  </w:style>
  <w:style w:type="character" w:customStyle="1" w:styleId="WW8Num80z6">
    <w:name w:val="WW8Num80z6"/>
    <w:rsid w:val="003E2ACE"/>
  </w:style>
  <w:style w:type="character" w:customStyle="1" w:styleId="WW8Num80z7">
    <w:name w:val="WW8Num80z7"/>
    <w:rsid w:val="003E2ACE"/>
  </w:style>
  <w:style w:type="character" w:customStyle="1" w:styleId="WW8Num80z8">
    <w:name w:val="WW8Num80z8"/>
    <w:rsid w:val="003E2ACE"/>
  </w:style>
  <w:style w:type="character" w:customStyle="1" w:styleId="WW8Num81z3">
    <w:name w:val="WW8Num81z3"/>
    <w:rsid w:val="003E2ACE"/>
    <w:rPr>
      <w:rFonts w:ascii="Symbol" w:hAnsi="Symbol" w:cs="Symbol" w:hint="default"/>
    </w:rPr>
  </w:style>
  <w:style w:type="character" w:customStyle="1" w:styleId="WW8Num83z3">
    <w:name w:val="WW8Num83z3"/>
    <w:rsid w:val="003E2ACE"/>
  </w:style>
  <w:style w:type="character" w:customStyle="1" w:styleId="WW8Num83z4">
    <w:name w:val="WW8Num83z4"/>
    <w:rsid w:val="003E2ACE"/>
  </w:style>
  <w:style w:type="character" w:customStyle="1" w:styleId="WW8Num83z5">
    <w:name w:val="WW8Num83z5"/>
    <w:rsid w:val="003E2ACE"/>
  </w:style>
  <w:style w:type="character" w:customStyle="1" w:styleId="WW8Num83z6">
    <w:name w:val="WW8Num83z6"/>
    <w:rsid w:val="003E2ACE"/>
  </w:style>
  <w:style w:type="character" w:customStyle="1" w:styleId="WW8Num83z7">
    <w:name w:val="WW8Num83z7"/>
    <w:rsid w:val="003E2ACE"/>
  </w:style>
  <w:style w:type="character" w:customStyle="1" w:styleId="WW8Num83z8">
    <w:name w:val="WW8Num83z8"/>
    <w:rsid w:val="003E2ACE"/>
  </w:style>
  <w:style w:type="character" w:customStyle="1" w:styleId="WW8Num85z3">
    <w:name w:val="WW8Num85z3"/>
    <w:rsid w:val="003E2ACE"/>
    <w:rPr>
      <w:rFonts w:ascii="Symbol" w:hAnsi="Symbol" w:cs="Symbol" w:hint="default"/>
    </w:rPr>
  </w:style>
  <w:style w:type="character" w:customStyle="1" w:styleId="WW8Num89z3">
    <w:name w:val="WW8Num89z3"/>
    <w:rsid w:val="003E2ACE"/>
    <w:rPr>
      <w:rFonts w:ascii="Symbol" w:hAnsi="Symbol" w:cs="Symbol" w:hint="default"/>
    </w:rPr>
  </w:style>
  <w:style w:type="character" w:customStyle="1" w:styleId="WW8Num91z3">
    <w:name w:val="WW8Num91z3"/>
    <w:rsid w:val="003E2ACE"/>
    <w:rPr>
      <w:rFonts w:ascii="Symbol" w:hAnsi="Symbol" w:cs="Symbol" w:hint="default"/>
    </w:rPr>
  </w:style>
  <w:style w:type="character" w:customStyle="1" w:styleId="WW8Num94z2">
    <w:name w:val="WW8Num94z2"/>
    <w:rsid w:val="003E2ACE"/>
    <w:rPr>
      <w:rFonts w:ascii="Wingdings" w:hAnsi="Wingdings" w:cs="Wingdings" w:hint="default"/>
    </w:rPr>
  </w:style>
  <w:style w:type="character" w:customStyle="1" w:styleId="WW8Num94z3">
    <w:name w:val="WW8Num94z3"/>
    <w:rsid w:val="003E2ACE"/>
    <w:rPr>
      <w:rFonts w:ascii="Symbol" w:hAnsi="Symbol" w:cs="Symbol" w:hint="default"/>
    </w:rPr>
  </w:style>
  <w:style w:type="character" w:customStyle="1" w:styleId="WW8Num95z1">
    <w:name w:val="WW8Num95z1"/>
    <w:rsid w:val="003E2ACE"/>
  </w:style>
  <w:style w:type="character" w:customStyle="1" w:styleId="WW8Num95z2">
    <w:name w:val="WW8Num95z2"/>
    <w:rsid w:val="003E2ACE"/>
  </w:style>
  <w:style w:type="character" w:customStyle="1" w:styleId="WW8Num95z3">
    <w:name w:val="WW8Num95z3"/>
    <w:rsid w:val="003E2ACE"/>
  </w:style>
  <w:style w:type="character" w:customStyle="1" w:styleId="WW8Num95z4">
    <w:name w:val="WW8Num95z4"/>
    <w:rsid w:val="003E2ACE"/>
  </w:style>
  <w:style w:type="character" w:customStyle="1" w:styleId="WW8Num95z5">
    <w:name w:val="WW8Num95z5"/>
    <w:rsid w:val="003E2ACE"/>
  </w:style>
  <w:style w:type="character" w:customStyle="1" w:styleId="WW8Num95z6">
    <w:name w:val="WW8Num95z6"/>
    <w:rsid w:val="003E2ACE"/>
  </w:style>
  <w:style w:type="character" w:customStyle="1" w:styleId="WW8Num95z7">
    <w:name w:val="WW8Num95z7"/>
    <w:rsid w:val="003E2ACE"/>
  </w:style>
  <w:style w:type="character" w:customStyle="1" w:styleId="WW8Num95z8">
    <w:name w:val="WW8Num95z8"/>
    <w:rsid w:val="003E2ACE"/>
  </w:style>
  <w:style w:type="character" w:customStyle="1" w:styleId="WW8Num97z1">
    <w:name w:val="WW8Num97z1"/>
    <w:rsid w:val="003E2ACE"/>
    <w:rPr>
      <w:rFonts w:ascii="Courier New" w:hAnsi="Courier New" w:cs="Courier New" w:hint="default"/>
    </w:rPr>
  </w:style>
  <w:style w:type="character" w:customStyle="1" w:styleId="WW8Num97z2">
    <w:name w:val="WW8Num97z2"/>
    <w:rsid w:val="003E2ACE"/>
    <w:rPr>
      <w:rFonts w:ascii="Wingdings" w:hAnsi="Wingdings" w:cs="Wingdings" w:hint="default"/>
    </w:rPr>
  </w:style>
  <w:style w:type="character" w:customStyle="1" w:styleId="WW8Num97z3">
    <w:name w:val="WW8Num97z3"/>
    <w:rsid w:val="003E2ACE"/>
    <w:rPr>
      <w:rFonts w:ascii="Symbol" w:hAnsi="Symbol" w:cs="Symbol" w:hint="default"/>
    </w:rPr>
  </w:style>
  <w:style w:type="character" w:customStyle="1" w:styleId="WW8Num98z1">
    <w:name w:val="WW8Num98z1"/>
    <w:rsid w:val="003E2ACE"/>
    <w:rPr>
      <w:rFonts w:ascii="Courier New" w:hAnsi="Courier New" w:cs="Courier New" w:hint="default"/>
    </w:rPr>
  </w:style>
  <w:style w:type="character" w:customStyle="1" w:styleId="WW8Num98z2">
    <w:name w:val="WW8Num98z2"/>
    <w:rsid w:val="003E2ACE"/>
    <w:rPr>
      <w:rFonts w:ascii="Wingdings" w:hAnsi="Wingdings" w:cs="Wingdings" w:hint="default"/>
    </w:rPr>
  </w:style>
  <w:style w:type="character" w:customStyle="1" w:styleId="WW8Num99z1">
    <w:name w:val="WW8Num99z1"/>
    <w:rsid w:val="003E2ACE"/>
    <w:rPr>
      <w:rFonts w:ascii="Courier New" w:hAnsi="Courier New" w:cs="Courier New" w:hint="default"/>
    </w:rPr>
  </w:style>
  <w:style w:type="character" w:customStyle="1" w:styleId="WW8Num99z2">
    <w:name w:val="WW8Num99z2"/>
    <w:rsid w:val="003E2ACE"/>
    <w:rPr>
      <w:rFonts w:ascii="Wingdings" w:hAnsi="Wingdings" w:cs="Wingdings" w:hint="default"/>
    </w:rPr>
  </w:style>
  <w:style w:type="character" w:customStyle="1" w:styleId="WW8Num100z0">
    <w:name w:val="WW8Num100z0"/>
    <w:rsid w:val="003E2ACE"/>
    <w:rPr>
      <w:rFonts w:ascii="Arial" w:hAnsi="Arial" w:cs="Arial" w:hint="default"/>
      <w:b/>
      <w:i w:val="0"/>
      <w:sz w:val="20"/>
      <w:szCs w:val="18"/>
      <w:u w:val="none"/>
    </w:rPr>
  </w:style>
  <w:style w:type="character" w:customStyle="1" w:styleId="WW8Num101z0">
    <w:name w:val="WW8Num101z0"/>
    <w:rsid w:val="003E2ACE"/>
    <w:rPr>
      <w:rFonts w:ascii="Courier New" w:hAnsi="Courier New" w:cs="Courier New" w:hint="default"/>
    </w:rPr>
  </w:style>
  <w:style w:type="character" w:customStyle="1" w:styleId="WW8Num101z2">
    <w:name w:val="WW8Num101z2"/>
    <w:rsid w:val="003E2ACE"/>
    <w:rPr>
      <w:rFonts w:ascii="Wingdings" w:hAnsi="Wingdings" w:cs="Wingdings" w:hint="default"/>
    </w:rPr>
  </w:style>
  <w:style w:type="character" w:customStyle="1" w:styleId="WW8Num101z3">
    <w:name w:val="WW8Num101z3"/>
    <w:rsid w:val="003E2ACE"/>
    <w:rPr>
      <w:rFonts w:ascii="Symbol" w:hAnsi="Symbol" w:cs="Symbol" w:hint="default"/>
    </w:rPr>
  </w:style>
  <w:style w:type="character" w:customStyle="1" w:styleId="WW8Num102z0">
    <w:name w:val="WW8Num102z0"/>
    <w:rsid w:val="003E2ACE"/>
    <w:rPr>
      <w:rFonts w:ascii="Symbol" w:hAnsi="Symbol" w:cs="Symbol" w:hint="default"/>
    </w:rPr>
  </w:style>
  <w:style w:type="character" w:customStyle="1" w:styleId="WW8Num102z1">
    <w:name w:val="WW8Num102z1"/>
    <w:rsid w:val="003E2ACE"/>
    <w:rPr>
      <w:rFonts w:ascii="Courier New" w:hAnsi="Courier New" w:cs="Courier New" w:hint="default"/>
    </w:rPr>
  </w:style>
  <w:style w:type="character" w:customStyle="1" w:styleId="WW8Num102z2">
    <w:name w:val="WW8Num102z2"/>
    <w:rsid w:val="003E2ACE"/>
    <w:rPr>
      <w:rFonts w:ascii="Wingdings" w:hAnsi="Wingdings" w:cs="Wingdings" w:hint="default"/>
    </w:rPr>
  </w:style>
  <w:style w:type="character" w:customStyle="1" w:styleId="WW8Num103z0">
    <w:name w:val="WW8Num103z0"/>
    <w:rsid w:val="003E2ACE"/>
    <w:rPr>
      <w:rFonts w:ascii="Symbol" w:hAnsi="Symbol" w:cs="Symbol" w:hint="default"/>
    </w:rPr>
  </w:style>
  <w:style w:type="character" w:customStyle="1" w:styleId="WW8Num103z1">
    <w:name w:val="WW8Num103z1"/>
    <w:rsid w:val="003E2ACE"/>
    <w:rPr>
      <w:rFonts w:ascii="Courier New" w:hAnsi="Courier New" w:cs="Courier New" w:hint="default"/>
    </w:rPr>
  </w:style>
  <w:style w:type="character" w:customStyle="1" w:styleId="WW8Num103z2">
    <w:name w:val="WW8Num103z2"/>
    <w:rsid w:val="003E2ACE"/>
    <w:rPr>
      <w:rFonts w:ascii="Wingdings" w:hAnsi="Wingdings" w:cs="Wingdings" w:hint="default"/>
    </w:rPr>
  </w:style>
  <w:style w:type="character" w:customStyle="1" w:styleId="WW8Num104z0">
    <w:name w:val="WW8Num104z0"/>
    <w:rsid w:val="003E2ACE"/>
    <w:rPr>
      <w:rFonts w:hint="default"/>
    </w:rPr>
  </w:style>
  <w:style w:type="character" w:customStyle="1" w:styleId="WW8Num105z0">
    <w:name w:val="WW8Num105z0"/>
    <w:rsid w:val="003E2ACE"/>
    <w:rPr>
      <w:rFonts w:ascii="Courier New" w:hAnsi="Courier New" w:cs="Courier New" w:hint="default"/>
    </w:rPr>
  </w:style>
  <w:style w:type="character" w:customStyle="1" w:styleId="WW8Num105z2">
    <w:name w:val="WW8Num105z2"/>
    <w:rsid w:val="003E2ACE"/>
    <w:rPr>
      <w:rFonts w:ascii="Wingdings" w:hAnsi="Wingdings" w:cs="Wingdings" w:hint="default"/>
    </w:rPr>
  </w:style>
  <w:style w:type="character" w:customStyle="1" w:styleId="WW8Num105z3">
    <w:name w:val="WW8Num105z3"/>
    <w:rsid w:val="003E2ACE"/>
    <w:rPr>
      <w:rFonts w:ascii="Symbol" w:hAnsi="Symbol" w:cs="Symbol" w:hint="default"/>
    </w:rPr>
  </w:style>
  <w:style w:type="character" w:customStyle="1" w:styleId="WW8Num106z0">
    <w:name w:val="WW8Num106z0"/>
    <w:rsid w:val="003E2ACE"/>
  </w:style>
  <w:style w:type="character" w:customStyle="1" w:styleId="WW8Num106z1">
    <w:name w:val="WW8Num106z1"/>
    <w:rsid w:val="003E2ACE"/>
  </w:style>
  <w:style w:type="character" w:customStyle="1" w:styleId="WW8Num106z2">
    <w:name w:val="WW8Num106z2"/>
    <w:rsid w:val="003E2ACE"/>
    <w:rPr>
      <w:b/>
      <w:i w:val="0"/>
    </w:rPr>
  </w:style>
  <w:style w:type="character" w:customStyle="1" w:styleId="WW8Num106z3">
    <w:name w:val="WW8Num106z3"/>
    <w:rsid w:val="003E2ACE"/>
  </w:style>
  <w:style w:type="character" w:customStyle="1" w:styleId="WW8Num106z4">
    <w:name w:val="WW8Num106z4"/>
    <w:rsid w:val="003E2ACE"/>
  </w:style>
  <w:style w:type="character" w:customStyle="1" w:styleId="WW8Num106z5">
    <w:name w:val="WW8Num106z5"/>
    <w:rsid w:val="003E2ACE"/>
  </w:style>
  <w:style w:type="character" w:customStyle="1" w:styleId="WW8Num106z6">
    <w:name w:val="WW8Num106z6"/>
    <w:rsid w:val="003E2ACE"/>
  </w:style>
  <w:style w:type="character" w:customStyle="1" w:styleId="WW8Num106z7">
    <w:name w:val="WW8Num106z7"/>
    <w:rsid w:val="003E2ACE"/>
  </w:style>
  <w:style w:type="character" w:customStyle="1" w:styleId="WW8Num106z8">
    <w:name w:val="WW8Num106z8"/>
    <w:rsid w:val="003E2ACE"/>
  </w:style>
  <w:style w:type="character" w:customStyle="1" w:styleId="WW8Num107z0">
    <w:name w:val="WW8Num107z0"/>
    <w:rsid w:val="003E2ACE"/>
    <w:rPr>
      <w:rFonts w:ascii="Symbol" w:hAnsi="Symbol" w:cs="Symbol" w:hint="default"/>
      <w:sz w:val="20"/>
    </w:rPr>
  </w:style>
  <w:style w:type="character" w:customStyle="1" w:styleId="WW8Num108z0">
    <w:name w:val="WW8Num108z0"/>
    <w:rsid w:val="003E2ACE"/>
  </w:style>
  <w:style w:type="character" w:customStyle="1" w:styleId="WW8Num108z1">
    <w:name w:val="WW8Num108z1"/>
    <w:rsid w:val="003E2ACE"/>
    <w:rPr>
      <w:rFonts w:hint="default"/>
    </w:rPr>
  </w:style>
  <w:style w:type="character" w:customStyle="1" w:styleId="WW8Num109z0">
    <w:name w:val="WW8Num109z0"/>
    <w:rsid w:val="003E2ACE"/>
    <w:rPr>
      <w:rFonts w:hint="default"/>
    </w:rPr>
  </w:style>
  <w:style w:type="character" w:customStyle="1" w:styleId="WW8Num110z0">
    <w:name w:val="WW8Num110z0"/>
    <w:rsid w:val="003E2ACE"/>
    <w:rPr>
      <w:rFonts w:ascii="Symbol" w:hAnsi="Symbol" w:cs="Symbol" w:hint="default"/>
    </w:rPr>
  </w:style>
  <w:style w:type="character" w:customStyle="1" w:styleId="WW8Num110z1">
    <w:name w:val="WW8Num110z1"/>
    <w:rsid w:val="003E2ACE"/>
    <w:rPr>
      <w:rFonts w:ascii="Courier New" w:hAnsi="Courier New" w:cs="Courier New" w:hint="default"/>
    </w:rPr>
  </w:style>
  <w:style w:type="character" w:customStyle="1" w:styleId="WW8Num110z2">
    <w:name w:val="WW8Num110z2"/>
    <w:rsid w:val="003E2ACE"/>
    <w:rPr>
      <w:rFonts w:ascii="Wingdings" w:hAnsi="Wingdings" w:cs="Wingdings" w:hint="default"/>
    </w:rPr>
  </w:style>
  <w:style w:type="character" w:customStyle="1" w:styleId="WW8Num111z0">
    <w:name w:val="WW8Num111z0"/>
    <w:rsid w:val="003E2ACE"/>
    <w:rPr>
      <w:rFonts w:hint="default"/>
    </w:rPr>
  </w:style>
  <w:style w:type="character" w:customStyle="1" w:styleId="WW8Num111z1">
    <w:name w:val="WW8Num111z1"/>
    <w:rsid w:val="003E2ACE"/>
  </w:style>
  <w:style w:type="character" w:customStyle="1" w:styleId="WW8Num111z2">
    <w:name w:val="WW8Num111z2"/>
    <w:rsid w:val="003E2ACE"/>
  </w:style>
  <w:style w:type="character" w:customStyle="1" w:styleId="WW8Num111z3">
    <w:name w:val="WW8Num111z3"/>
    <w:rsid w:val="003E2ACE"/>
  </w:style>
  <w:style w:type="character" w:customStyle="1" w:styleId="WW8Num111z4">
    <w:name w:val="WW8Num111z4"/>
    <w:rsid w:val="003E2ACE"/>
  </w:style>
  <w:style w:type="character" w:customStyle="1" w:styleId="WW8Num111z5">
    <w:name w:val="WW8Num111z5"/>
    <w:rsid w:val="003E2ACE"/>
  </w:style>
  <w:style w:type="character" w:customStyle="1" w:styleId="WW8Num111z6">
    <w:name w:val="WW8Num111z6"/>
    <w:rsid w:val="003E2ACE"/>
  </w:style>
  <w:style w:type="character" w:customStyle="1" w:styleId="WW8Num111z7">
    <w:name w:val="WW8Num111z7"/>
    <w:rsid w:val="003E2ACE"/>
  </w:style>
  <w:style w:type="character" w:customStyle="1" w:styleId="WW8Num111z8">
    <w:name w:val="WW8Num111z8"/>
    <w:rsid w:val="003E2ACE"/>
  </w:style>
  <w:style w:type="character" w:customStyle="1" w:styleId="WW8Num112z0">
    <w:name w:val="WW8Num112z0"/>
    <w:rsid w:val="003E2ACE"/>
  </w:style>
  <w:style w:type="character" w:customStyle="1" w:styleId="WW8Num113z0">
    <w:name w:val="WW8Num113z0"/>
    <w:rsid w:val="003E2ACE"/>
    <w:rPr>
      <w:rFonts w:ascii="Symbol" w:hAnsi="Symbol" w:cs="Symbol" w:hint="default"/>
    </w:rPr>
  </w:style>
  <w:style w:type="character" w:customStyle="1" w:styleId="WW8Num113z1">
    <w:name w:val="WW8Num113z1"/>
    <w:rsid w:val="003E2ACE"/>
    <w:rPr>
      <w:rFonts w:ascii="Courier New" w:hAnsi="Courier New" w:cs="Courier New" w:hint="default"/>
    </w:rPr>
  </w:style>
  <w:style w:type="character" w:customStyle="1" w:styleId="WW8Num113z2">
    <w:name w:val="WW8Num113z2"/>
    <w:rsid w:val="003E2ACE"/>
    <w:rPr>
      <w:rFonts w:ascii="Wingdings" w:hAnsi="Wingdings" w:cs="Wingdings" w:hint="default"/>
    </w:rPr>
  </w:style>
  <w:style w:type="character" w:customStyle="1" w:styleId="WW8Num114z0">
    <w:name w:val="WW8Num114z0"/>
    <w:rsid w:val="003E2ACE"/>
    <w:rPr>
      <w:rFonts w:ascii="Arial" w:hAnsi="Arial" w:cs="Arial" w:hint="default"/>
      <w:b w:val="0"/>
      <w:i w:val="0"/>
      <w:sz w:val="20"/>
      <w:szCs w:val="20"/>
    </w:rPr>
  </w:style>
  <w:style w:type="character" w:customStyle="1" w:styleId="WW8Num114z1">
    <w:name w:val="WW8Num114z1"/>
    <w:rsid w:val="003E2ACE"/>
  </w:style>
  <w:style w:type="character" w:customStyle="1" w:styleId="WW8Num114z2">
    <w:name w:val="WW8Num114z2"/>
    <w:rsid w:val="003E2ACE"/>
  </w:style>
  <w:style w:type="character" w:customStyle="1" w:styleId="WW8Num114z3">
    <w:name w:val="WW8Num114z3"/>
    <w:rsid w:val="003E2ACE"/>
  </w:style>
  <w:style w:type="character" w:customStyle="1" w:styleId="WW8Num114z4">
    <w:name w:val="WW8Num114z4"/>
    <w:rsid w:val="003E2ACE"/>
  </w:style>
  <w:style w:type="character" w:customStyle="1" w:styleId="WW8Num114z5">
    <w:name w:val="WW8Num114z5"/>
    <w:rsid w:val="003E2ACE"/>
  </w:style>
  <w:style w:type="character" w:customStyle="1" w:styleId="WW8Num114z6">
    <w:name w:val="WW8Num114z6"/>
    <w:rsid w:val="003E2ACE"/>
  </w:style>
  <w:style w:type="character" w:customStyle="1" w:styleId="WW8Num114z7">
    <w:name w:val="WW8Num114z7"/>
    <w:rsid w:val="003E2ACE"/>
  </w:style>
  <w:style w:type="character" w:customStyle="1" w:styleId="WW8Num114z8">
    <w:name w:val="WW8Num114z8"/>
    <w:rsid w:val="003E2ACE"/>
  </w:style>
  <w:style w:type="character" w:customStyle="1" w:styleId="WW8Num115z0">
    <w:name w:val="WW8Num115z0"/>
    <w:rsid w:val="003E2ACE"/>
  </w:style>
  <w:style w:type="character" w:customStyle="1" w:styleId="WW8Num116z0">
    <w:name w:val="WW8Num116z0"/>
    <w:rsid w:val="003E2ACE"/>
    <w:rPr>
      <w:rFonts w:ascii="Times New Roman" w:hAnsi="Times New Roman" w:cs="Times New Roman" w:hint="default"/>
    </w:rPr>
  </w:style>
  <w:style w:type="character" w:customStyle="1" w:styleId="WW8Num116z1">
    <w:name w:val="WW8Num116z1"/>
    <w:rsid w:val="003E2ACE"/>
    <w:rPr>
      <w:rFonts w:ascii="Courier New" w:hAnsi="Courier New" w:cs="Courier New" w:hint="default"/>
    </w:rPr>
  </w:style>
  <w:style w:type="character" w:customStyle="1" w:styleId="WW8Num116z2">
    <w:name w:val="WW8Num116z2"/>
    <w:rsid w:val="003E2ACE"/>
    <w:rPr>
      <w:rFonts w:ascii="Wingdings" w:hAnsi="Wingdings" w:cs="Wingdings" w:hint="default"/>
    </w:rPr>
  </w:style>
  <w:style w:type="character" w:customStyle="1" w:styleId="WW8Num116z3">
    <w:name w:val="WW8Num116z3"/>
    <w:rsid w:val="003E2ACE"/>
    <w:rPr>
      <w:rFonts w:ascii="Symbol" w:hAnsi="Symbol" w:cs="Symbol" w:hint="default"/>
    </w:rPr>
  </w:style>
  <w:style w:type="character" w:customStyle="1" w:styleId="WW8Num117z0">
    <w:name w:val="WW8Num117z0"/>
    <w:rsid w:val="003E2ACE"/>
    <w:rPr>
      <w:rFonts w:ascii="Symbol" w:hAnsi="Symbol" w:cs="Symbol" w:hint="default"/>
    </w:rPr>
  </w:style>
  <w:style w:type="character" w:customStyle="1" w:styleId="WW8Num117z1">
    <w:name w:val="WW8Num117z1"/>
    <w:rsid w:val="003E2ACE"/>
    <w:rPr>
      <w:rFonts w:ascii="Courier New" w:hAnsi="Courier New" w:cs="Courier New" w:hint="default"/>
    </w:rPr>
  </w:style>
  <w:style w:type="character" w:customStyle="1" w:styleId="WW8Num117z2">
    <w:name w:val="WW8Num117z2"/>
    <w:rsid w:val="003E2ACE"/>
    <w:rPr>
      <w:rFonts w:ascii="Wingdings" w:hAnsi="Wingdings" w:cs="Wingdings" w:hint="default"/>
    </w:rPr>
  </w:style>
  <w:style w:type="character" w:customStyle="1" w:styleId="WW8Num118z0">
    <w:name w:val="WW8Num118z0"/>
    <w:rsid w:val="003E2ACE"/>
    <w:rPr>
      <w:rFonts w:ascii="Symbol" w:hAnsi="Symbol" w:cs="Symbol" w:hint="default"/>
      <w:sz w:val="20"/>
    </w:rPr>
  </w:style>
  <w:style w:type="character" w:customStyle="1" w:styleId="WW8Num119z0">
    <w:name w:val="WW8Num119z0"/>
    <w:rsid w:val="003E2ACE"/>
    <w:rPr>
      <w:rFonts w:ascii="Courier New" w:hAnsi="Courier New" w:cs="Courier New" w:hint="default"/>
    </w:rPr>
  </w:style>
  <w:style w:type="character" w:customStyle="1" w:styleId="WW8Num119z2">
    <w:name w:val="WW8Num119z2"/>
    <w:rsid w:val="003E2ACE"/>
    <w:rPr>
      <w:rFonts w:ascii="Wingdings" w:hAnsi="Wingdings" w:cs="Wingdings" w:hint="default"/>
    </w:rPr>
  </w:style>
  <w:style w:type="character" w:customStyle="1" w:styleId="WW8Num119z3">
    <w:name w:val="WW8Num119z3"/>
    <w:rsid w:val="003E2ACE"/>
    <w:rPr>
      <w:rFonts w:ascii="Symbol" w:hAnsi="Symbol" w:cs="Symbol" w:hint="default"/>
    </w:rPr>
  </w:style>
  <w:style w:type="character" w:customStyle="1" w:styleId="WW8Num120z0">
    <w:name w:val="WW8Num120z0"/>
    <w:rsid w:val="003E2ACE"/>
    <w:rPr>
      <w:rFonts w:hint="default"/>
    </w:rPr>
  </w:style>
  <w:style w:type="character" w:customStyle="1" w:styleId="WW8Num121z0">
    <w:name w:val="WW8Num121z0"/>
    <w:rsid w:val="003E2ACE"/>
    <w:rPr>
      <w:rFonts w:ascii="Symbol" w:hAnsi="Symbol" w:cs="Symbol" w:hint="default"/>
    </w:rPr>
  </w:style>
  <w:style w:type="character" w:customStyle="1" w:styleId="WW8Num121z1">
    <w:name w:val="WW8Num121z1"/>
    <w:rsid w:val="003E2ACE"/>
  </w:style>
  <w:style w:type="character" w:customStyle="1" w:styleId="WW8Num121z2">
    <w:name w:val="WW8Num121z2"/>
    <w:rsid w:val="003E2ACE"/>
  </w:style>
  <w:style w:type="character" w:customStyle="1" w:styleId="WW8Num121z3">
    <w:name w:val="WW8Num121z3"/>
    <w:rsid w:val="003E2ACE"/>
  </w:style>
  <w:style w:type="character" w:customStyle="1" w:styleId="WW8Num121z4">
    <w:name w:val="WW8Num121z4"/>
    <w:rsid w:val="003E2ACE"/>
  </w:style>
  <w:style w:type="character" w:customStyle="1" w:styleId="WW8Num121z5">
    <w:name w:val="WW8Num121z5"/>
    <w:rsid w:val="003E2ACE"/>
  </w:style>
  <w:style w:type="character" w:customStyle="1" w:styleId="WW8Num121z6">
    <w:name w:val="WW8Num121z6"/>
    <w:rsid w:val="003E2ACE"/>
  </w:style>
  <w:style w:type="character" w:customStyle="1" w:styleId="WW8Num121z7">
    <w:name w:val="WW8Num121z7"/>
    <w:rsid w:val="003E2ACE"/>
  </w:style>
  <w:style w:type="character" w:customStyle="1" w:styleId="WW8Num121z8">
    <w:name w:val="WW8Num121z8"/>
    <w:rsid w:val="003E2ACE"/>
  </w:style>
  <w:style w:type="character" w:customStyle="1" w:styleId="WW8Num122z0">
    <w:name w:val="WW8Num122z0"/>
    <w:rsid w:val="003E2ACE"/>
    <w:rPr>
      <w:rFonts w:ascii="Symbol" w:hAnsi="Symbol" w:cs="Symbol" w:hint="default"/>
    </w:rPr>
  </w:style>
  <w:style w:type="character" w:customStyle="1" w:styleId="WW8Num122z1">
    <w:name w:val="WW8Num122z1"/>
    <w:rsid w:val="003E2ACE"/>
    <w:rPr>
      <w:rFonts w:ascii="Courier New" w:hAnsi="Courier New" w:cs="Courier New" w:hint="default"/>
    </w:rPr>
  </w:style>
  <w:style w:type="character" w:customStyle="1" w:styleId="WW8Num122z2">
    <w:name w:val="WW8Num122z2"/>
    <w:rsid w:val="003E2ACE"/>
    <w:rPr>
      <w:rFonts w:ascii="Wingdings" w:hAnsi="Wingdings" w:cs="Wingdings" w:hint="default"/>
    </w:rPr>
  </w:style>
  <w:style w:type="character" w:customStyle="1" w:styleId="WW8Num123z0">
    <w:name w:val="WW8Num123z0"/>
    <w:rsid w:val="003E2ACE"/>
    <w:rPr>
      <w:rFonts w:ascii="Times New Roman" w:hAnsi="Times New Roman" w:cs="Times New Roman" w:hint="default"/>
      <w:sz w:val="16"/>
    </w:rPr>
  </w:style>
  <w:style w:type="character" w:customStyle="1" w:styleId="WW8Num123z1">
    <w:name w:val="WW8Num123z1"/>
    <w:rsid w:val="003E2ACE"/>
    <w:rPr>
      <w:rFonts w:ascii="Courier New" w:hAnsi="Courier New" w:cs="Courier New" w:hint="default"/>
    </w:rPr>
  </w:style>
  <w:style w:type="character" w:customStyle="1" w:styleId="WW8Num123z2">
    <w:name w:val="WW8Num123z2"/>
    <w:rsid w:val="003E2ACE"/>
    <w:rPr>
      <w:rFonts w:ascii="Wingdings" w:hAnsi="Wingdings" w:cs="Wingdings" w:hint="default"/>
    </w:rPr>
  </w:style>
  <w:style w:type="character" w:customStyle="1" w:styleId="WW8Num123z3">
    <w:name w:val="WW8Num123z3"/>
    <w:rsid w:val="003E2ACE"/>
    <w:rPr>
      <w:rFonts w:ascii="Symbol" w:hAnsi="Symbol" w:cs="Symbol" w:hint="default"/>
    </w:rPr>
  </w:style>
  <w:style w:type="character" w:customStyle="1" w:styleId="WW8Num124z0">
    <w:name w:val="WW8Num124z0"/>
    <w:rsid w:val="003E2ACE"/>
    <w:rPr>
      <w:rFonts w:ascii="Symbol" w:hAnsi="Symbol" w:cs="Symbol" w:hint="default"/>
    </w:rPr>
  </w:style>
  <w:style w:type="character" w:customStyle="1" w:styleId="WW8Num124z1">
    <w:name w:val="WW8Num124z1"/>
    <w:rsid w:val="003E2ACE"/>
    <w:rPr>
      <w:rFonts w:ascii="Courier New" w:hAnsi="Courier New" w:cs="Courier New" w:hint="default"/>
    </w:rPr>
  </w:style>
  <w:style w:type="character" w:customStyle="1" w:styleId="WW8Num124z2">
    <w:name w:val="WW8Num124z2"/>
    <w:rsid w:val="003E2ACE"/>
    <w:rPr>
      <w:rFonts w:ascii="Wingdings" w:hAnsi="Wingdings" w:cs="Wingdings" w:hint="default"/>
    </w:rPr>
  </w:style>
  <w:style w:type="character" w:customStyle="1" w:styleId="WW8Num125z0">
    <w:name w:val="WW8Num125z0"/>
    <w:rsid w:val="003E2ACE"/>
    <w:rPr>
      <w:rFonts w:ascii="Times New Roman" w:hAnsi="Times New Roman" w:cs="Times New Roman" w:hint="default"/>
    </w:rPr>
  </w:style>
  <w:style w:type="character" w:customStyle="1" w:styleId="WW8Num125z1">
    <w:name w:val="WW8Num125z1"/>
    <w:rsid w:val="003E2ACE"/>
    <w:rPr>
      <w:rFonts w:ascii="Courier New" w:hAnsi="Courier New" w:cs="Courier New" w:hint="default"/>
    </w:rPr>
  </w:style>
  <w:style w:type="character" w:customStyle="1" w:styleId="WW8Num125z2">
    <w:name w:val="WW8Num125z2"/>
    <w:rsid w:val="003E2ACE"/>
    <w:rPr>
      <w:rFonts w:ascii="Wingdings" w:hAnsi="Wingdings" w:cs="Wingdings" w:hint="default"/>
    </w:rPr>
  </w:style>
  <w:style w:type="character" w:customStyle="1" w:styleId="WW8Num125z3">
    <w:name w:val="WW8Num125z3"/>
    <w:rsid w:val="003E2ACE"/>
    <w:rPr>
      <w:rFonts w:ascii="Symbol" w:hAnsi="Symbol" w:cs="Symbol" w:hint="default"/>
    </w:rPr>
  </w:style>
  <w:style w:type="character" w:customStyle="1" w:styleId="WW8Num126z0">
    <w:name w:val="WW8Num126z0"/>
    <w:rsid w:val="003E2ACE"/>
    <w:rPr>
      <w:rFonts w:ascii="Courier New" w:hAnsi="Courier New" w:cs="Courier New" w:hint="default"/>
    </w:rPr>
  </w:style>
  <w:style w:type="character" w:customStyle="1" w:styleId="WW8Num126z2">
    <w:name w:val="WW8Num126z2"/>
    <w:rsid w:val="003E2ACE"/>
    <w:rPr>
      <w:rFonts w:ascii="Wingdings" w:hAnsi="Wingdings" w:cs="Wingdings" w:hint="default"/>
    </w:rPr>
  </w:style>
  <w:style w:type="character" w:customStyle="1" w:styleId="WW8Num126z3">
    <w:name w:val="WW8Num126z3"/>
    <w:rsid w:val="003E2ACE"/>
    <w:rPr>
      <w:rFonts w:ascii="Symbol" w:hAnsi="Symbol" w:cs="Symbol" w:hint="default"/>
    </w:rPr>
  </w:style>
  <w:style w:type="character" w:customStyle="1" w:styleId="WW8Num127z0">
    <w:name w:val="WW8Num127z0"/>
    <w:rsid w:val="003E2ACE"/>
    <w:rPr>
      <w:rFonts w:ascii="Courier New" w:hAnsi="Courier New" w:cs="Courier New" w:hint="default"/>
    </w:rPr>
  </w:style>
  <w:style w:type="character" w:customStyle="1" w:styleId="WW8Num127z1">
    <w:name w:val="WW8Num127z1"/>
    <w:rsid w:val="003E2ACE"/>
    <w:rPr>
      <w:rFonts w:ascii="Symbol" w:eastAsia="Times New Roman" w:hAnsi="Symbol" w:cs="Times New Roman" w:hint="default"/>
    </w:rPr>
  </w:style>
  <w:style w:type="character" w:customStyle="1" w:styleId="WW8Num127z2">
    <w:name w:val="WW8Num127z2"/>
    <w:rsid w:val="003E2ACE"/>
    <w:rPr>
      <w:rFonts w:ascii="Wingdings" w:hAnsi="Wingdings" w:cs="Wingdings" w:hint="default"/>
    </w:rPr>
  </w:style>
  <w:style w:type="character" w:customStyle="1" w:styleId="WW8Num127z3">
    <w:name w:val="WW8Num127z3"/>
    <w:rsid w:val="003E2ACE"/>
    <w:rPr>
      <w:rFonts w:ascii="Symbol" w:hAnsi="Symbol" w:cs="Symbol" w:hint="default"/>
    </w:rPr>
  </w:style>
  <w:style w:type="character" w:customStyle="1" w:styleId="WW8Num128z0">
    <w:name w:val="WW8Num128z0"/>
    <w:rsid w:val="003E2ACE"/>
  </w:style>
  <w:style w:type="character" w:customStyle="1" w:styleId="WW8Num129z0">
    <w:name w:val="WW8Num129z0"/>
    <w:rsid w:val="003E2ACE"/>
    <w:rPr>
      <w:rFonts w:ascii="Times New Roman" w:hAnsi="Times New Roman" w:cs="Times New Roman" w:hint="default"/>
    </w:rPr>
  </w:style>
  <w:style w:type="character" w:customStyle="1" w:styleId="WW8Num129z1">
    <w:name w:val="WW8Num129z1"/>
    <w:rsid w:val="003E2ACE"/>
  </w:style>
  <w:style w:type="character" w:customStyle="1" w:styleId="WW8Num129z2">
    <w:name w:val="WW8Num129z2"/>
    <w:rsid w:val="003E2ACE"/>
  </w:style>
  <w:style w:type="character" w:customStyle="1" w:styleId="WW8Num129z3">
    <w:name w:val="WW8Num129z3"/>
    <w:rsid w:val="003E2ACE"/>
  </w:style>
  <w:style w:type="character" w:customStyle="1" w:styleId="WW8Num129z4">
    <w:name w:val="WW8Num129z4"/>
    <w:rsid w:val="003E2ACE"/>
  </w:style>
  <w:style w:type="character" w:customStyle="1" w:styleId="WW8Num129z5">
    <w:name w:val="WW8Num129z5"/>
    <w:rsid w:val="003E2ACE"/>
  </w:style>
  <w:style w:type="character" w:customStyle="1" w:styleId="WW8Num129z6">
    <w:name w:val="WW8Num129z6"/>
    <w:rsid w:val="003E2ACE"/>
  </w:style>
  <w:style w:type="character" w:customStyle="1" w:styleId="WW8Num129z7">
    <w:name w:val="WW8Num129z7"/>
    <w:rsid w:val="003E2ACE"/>
  </w:style>
  <w:style w:type="character" w:customStyle="1" w:styleId="WW8Num129z8">
    <w:name w:val="WW8Num129z8"/>
    <w:rsid w:val="003E2ACE"/>
  </w:style>
  <w:style w:type="character" w:customStyle="1" w:styleId="WW8Num130z0">
    <w:name w:val="WW8Num130z0"/>
    <w:rsid w:val="003E2ACE"/>
    <w:rPr>
      <w:rFonts w:ascii="Symbol" w:hAnsi="Symbol" w:cs="Symbol" w:hint="default"/>
    </w:rPr>
  </w:style>
  <w:style w:type="character" w:customStyle="1" w:styleId="WW8Num130z1">
    <w:name w:val="WW8Num130z1"/>
    <w:rsid w:val="003E2ACE"/>
    <w:rPr>
      <w:rFonts w:ascii="Courier New" w:hAnsi="Courier New" w:cs="Courier New" w:hint="default"/>
    </w:rPr>
  </w:style>
  <w:style w:type="character" w:customStyle="1" w:styleId="WW8Num130z2">
    <w:name w:val="WW8Num130z2"/>
    <w:rsid w:val="003E2ACE"/>
    <w:rPr>
      <w:rFonts w:ascii="Wingdings" w:hAnsi="Wingdings" w:cs="Wingdings" w:hint="default"/>
    </w:rPr>
  </w:style>
  <w:style w:type="character" w:customStyle="1" w:styleId="WW8Num131z0">
    <w:name w:val="WW8Num131z0"/>
    <w:rsid w:val="003E2ACE"/>
  </w:style>
  <w:style w:type="character" w:customStyle="1" w:styleId="WW8Num131z1">
    <w:name w:val="WW8Num131z1"/>
    <w:rsid w:val="003E2ACE"/>
    <w:rPr>
      <w:rFonts w:ascii="Symbol" w:hAnsi="Symbol" w:cs="Symbol" w:hint="default"/>
    </w:rPr>
  </w:style>
  <w:style w:type="character" w:customStyle="1" w:styleId="WW8Num132z0">
    <w:name w:val="WW8Num132z0"/>
    <w:rsid w:val="003E2ACE"/>
    <w:rPr>
      <w:rFonts w:ascii="Times New Roman" w:hAnsi="Times New Roman" w:cs="Times New Roman" w:hint="default"/>
    </w:rPr>
  </w:style>
  <w:style w:type="character" w:customStyle="1" w:styleId="WW8Num132z1">
    <w:name w:val="WW8Num132z1"/>
    <w:rsid w:val="003E2ACE"/>
    <w:rPr>
      <w:rFonts w:ascii="Courier New" w:hAnsi="Courier New" w:cs="Courier New" w:hint="default"/>
    </w:rPr>
  </w:style>
  <w:style w:type="character" w:customStyle="1" w:styleId="WW8Num132z2">
    <w:name w:val="WW8Num132z2"/>
    <w:rsid w:val="003E2ACE"/>
    <w:rPr>
      <w:rFonts w:ascii="Wingdings" w:hAnsi="Wingdings" w:cs="Wingdings" w:hint="default"/>
    </w:rPr>
  </w:style>
  <w:style w:type="character" w:customStyle="1" w:styleId="WW8Num132z3">
    <w:name w:val="WW8Num132z3"/>
    <w:rsid w:val="003E2ACE"/>
    <w:rPr>
      <w:rFonts w:ascii="Symbol" w:hAnsi="Symbol" w:cs="Symbol" w:hint="default"/>
    </w:rPr>
  </w:style>
  <w:style w:type="character" w:customStyle="1" w:styleId="WW8Num133z0">
    <w:name w:val="WW8Num133z0"/>
    <w:rsid w:val="003E2ACE"/>
    <w:rPr>
      <w:rFonts w:ascii="Times New Roman" w:hAnsi="Times New Roman" w:cs="Times New Roman" w:hint="default"/>
      <w:sz w:val="16"/>
    </w:rPr>
  </w:style>
  <w:style w:type="character" w:customStyle="1" w:styleId="WW8Num133z1">
    <w:name w:val="WW8Num133z1"/>
    <w:rsid w:val="003E2ACE"/>
    <w:rPr>
      <w:rFonts w:ascii="Courier New" w:hAnsi="Courier New" w:cs="Courier New" w:hint="default"/>
    </w:rPr>
  </w:style>
  <w:style w:type="character" w:customStyle="1" w:styleId="WW8Num133z2">
    <w:name w:val="WW8Num133z2"/>
    <w:rsid w:val="003E2ACE"/>
    <w:rPr>
      <w:rFonts w:ascii="Wingdings" w:hAnsi="Wingdings" w:cs="Wingdings" w:hint="default"/>
    </w:rPr>
  </w:style>
  <w:style w:type="character" w:customStyle="1" w:styleId="WW8Num133z3">
    <w:name w:val="WW8Num133z3"/>
    <w:rsid w:val="003E2ACE"/>
    <w:rPr>
      <w:rFonts w:ascii="Symbol" w:hAnsi="Symbol" w:cs="Symbol" w:hint="default"/>
    </w:rPr>
  </w:style>
  <w:style w:type="character" w:customStyle="1" w:styleId="WW8Num134z0">
    <w:name w:val="WW8Num134z0"/>
    <w:rsid w:val="003E2ACE"/>
    <w:rPr>
      <w:rFonts w:hint="default"/>
    </w:rPr>
  </w:style>
  <w:style w:type="character" w:customStyle="1" w:styleId="WW8Num134z1">
    <w:name w:val="WW8Num134z1"/>
    <w:rsid w:val="003E2ACE"/>
    <w:rPr>
      <w:rFonts w:ascii="Courier New" w:hAnsi="Courier New" w:cs="Courier New" w:hint="default"/>
    </w:rPr>
  </w:style>
  <w:style w:type="character" w:customStyle="1" w:styleId="WW8Num134z2">
    <w:name w:val="WW8Num134z2"/>
    <w:rsid w:val="003E2ACE"/>
    <w:rPr>
      <w:rFonts w:ascii="Wingdings" w:hAnsi="Wingdings" w:cs="Wingdings" w:hint="default"/>
    </w:rPr>
  </w:style>
  <w:style w:type="character" w:customStyle="1" w:styleId="WW8Num134z3">
    <w:name w:val="WW8Num134z3"/>
    <w:rsid w:val="003E2ACE"/>
    <w:rPr>
      <w:rFonts w:ascii="Symbol" w:hAnsi="Symbol" w:cs="Symbol" w:hint="default"/>
    </w:rPr>
  </w:style>
  <w:style w:type="character" w:customStyle="1" w:styleId="WW8Num135z0">
    <w:name w:val="WW8Num135z0"/>
    <w:rsid w:val="003E2ACE"/>
    <w:rPr>
      <w:rFonts w:hint="default"/>
    </w:rPr>
  </w:style>
  <w:style w:type="character" w:customStyle="1" w:styleId="WW8Num136z0">
    <w:name w:val="WW8Num136z0"/>
    <w:rsid w:val="003E2ACE"/>
  </w:style>
  <w:style w:type="character" w:customStyle="1" w:styleId="WW8Num137z0">
    <w:name w:val="WW8Num137z0"/>
    <w:rsid w:val="003E2ACE"/>
    <w:rPr>
      <w:rFonts w:ascii="Symbol" w:hAnsi="Symbol" w:cs="Symbol" w:hint="default"/>
      <w:sz w:val="20"/>
    </w:rPr>
  </w:style>
  <w:style w:type="character" w:customStyle="1" w:styleId="WW8Num138z0">
    <w:name w:val="WW8Num138z0"/>
    <w:rsid w:val="003E2ACE"/>
    <w:rPr>
      <w:rFonts w:hint="default"/>
    </w:rPr>
  </w:style>
  <w:style w:type="character" w:customStyle="1" w:styleId="WW8Num138z1">
    <w:name w:val="WW8Num138z1"/>
    <w:rsid w:val="003E2ACE"/>
  </w:style>
  <w:style w:type="character" w:customStyle="1" w:styleId="WW8Num138z2">
    <w:name w:val="WW8Num138z2"/>
    <w:rsid w:val="003E2ACE"/>
  </w:style>
  <w:style w:type="character" w:customStyle="1" w:styleId="WW8Num138z3">
    <w:name w:val="WW8Num138z3"/>
    <w:rsid w:val="003E2ACE"/>
  </w:style>
  <w:style w:type="character" w:customStyle="1" w:styleId="WW8Num138z4">
    <w:name w:val="WW8Num138z4"/>
    <w:rsid w:val="003E2ACE"/>
  </w:style>
  <w:style w:type="character" w:customStyle="1" w:styleId="WW8Num138z5">
    <w:name w:val="WW8Num138z5"/>
    <w:rsid w:val="003E2ACE"/>
  </w:style>
  <w:style w:type="character" w:customStyle="1" w:styleId="WW8Num138z6">
    <w:name w:val="WW8Num138z6"/>
    <w:rsid w:val="003E2ACE"/>
  </w:style>
  <w:style w:type="character" w:customStyle="1" w:styleId="WW8Num138z7">
    <w:name w:val="WW8Num138z7"/>
    <w:rsid w:val="003E2ACE"/>
  </w:style>
  <w:style w:type="character" w:customStyle="1" w:styleId="WW8Num138z8">
    <w:name w:val="WW8Num138z8"/>
    <w:rsid w:val="003E2ACE"/>
  </w:style>
  <w:style w:type="character" w:customStyle="1" w:styleId="WW8Num139z0">
    <w:name w:val="WW8Num139z0"/>
    <w:rsid w:val="003E2ACE"/>
    <w:rPr>
      <w:rFonts w:ascii="Times New Roman" w:hAnsi="Times New Roman" w:cs="Times New Roman" w:hint="default"/>
    </w:rPr>
  </w:style>
  <w:style w:type="character" w:customStyle="1" w:styleId="WW8Num139z1">
    <w:name w:val="WW8Num139z1"/>
    <w:rsid w:val="003E2ACE"/>
    <w:rPr>
      <w:rFonts w:ascii="Courier New" w:hAnsi="Courier New" w:cs="Courier New" w:hint="default"/>
    </w:rPr>
  </w:style>
  <w:style w:type="character" w:customStyle="1" w:styleId="WW8Num139z2">
    <w:name w:val="WW8Num139z2"/>
    <w:rsid w:val="003E2ACE"/>
    <w:rPr>
      <w:rFonts w:ascii="Wingdings" w:hAnsi="Wingdings" w:cs="Wingdings" w:hint="default"/>
    </w:rPr>
  </w:style>
  <w:style w:type="character" w:customStyle="1" w:styleId="WW8Num139z3">
    <w:name w:val="WW8Num139z3"/>
    <w:rsid w:val="003E2ACE"/>
    <w:rPr>
      <w:rFonts w:ascii="Symbol" w:hAnsi="Symbol" w:cs="Symbol" w:hint="default"/>
    </w:rPr>
  </w:style>
  <w:style w:type="character" w:customStyle="1" w:styleId="WW8Num140z0">
    <w:name w:val="WW8Num140z0"/>
    <w:rsid w:val="003E2ACE"/>
    <w:rPr>
      <w:rFonts w:ascii="Symbol" w:hAnsi="Symbol" w:cs="Symbol" w:hint="default"/>
    </w:rPr>
  </w:style>
  <w:style w:type="character" w:customStyle="1" w:styleId="WW8Num140z1">
    <w:name w:val="WW8Num140z1"/>
    <w:rsid w:val="003E2ACE"/>
    <w:rPr>
      <w:rFonts w:ascii="Courier New" w:hAnsi="Courier New" w:cs="Courier New" w:hint="default"/>
    </w:rPr>
  </w:style>
  <w:style w:type="character" w:customStyle="1" w:styleId="WW8Num140z2">
    <w:name w:val="WW8Num140z2"/>
    <w:rsid w:val="003E2ACE"/>
    <w:rPr>
      <w:rFonts w:ascii="Wingdings" w:hAnsi="Wingdings" w:cs="Wingdings" w:hint="default"/>
    </w:rPr>
  </w:style>
  <w:style w:type="character" w:customStyle="1" w:styleId="WW8Num141z0">
    <w:name w:val="WW8Num141z0"/>
    <w:rsid w:val="003E2ACE"/>
    <w:rPr>
      <w:rFonts w:ascii="Symbol" w:hAnsi="Symbol" w:cs="Symbol" w:hint="default"/>
    </w:rPr>
  </w:style>
  <w:style w:type="character" w:customStyle="1" w:styleId="WW8Num141z1">
    <w:name w:val="WW8Num141z1"/>
    <w:rsid w:val="003E2ACE"/>
    <w:rPr>
      <w:rFonts w:ascii="Courier New" w:hAnsi="Courier New" w:cs="Courier New" w:hint="default"/>
    </w:rPr>
  </w:style>
  <w:style w:type="character" w:customStyle="1" w:styleId="WW8Num141z2">
    <w:name w:val="WW8Num141z2"/>
    <w:rsid w:val="003E2ACE"/>
    <w:rPr>
      <w:rFonts w:ascii="Wingdings" w:hAnsi="Wingdings" w:cs="Wingdings" w:hint="default"/>
    </w:rPr>
  </w:style>
  <w:style w:type="character" w:customStyle="1" w:styleId="WW8Num142z0">
    <w:name w:val="WW8Num142z0"/>
    <w:rsid w:val="003E2ACE"/>
    <w:rPr>
      <w:rFonts w:ascii="Symbol" w:hAnsi="Symbol" w:cs="Symbol" w:hint="default"/>
    </w:rPr>
  </w:style>
  <w:style w:type="character" w:customStyle="1" w:styleId="WW8Num142z1">
    <w:name w:val="WW8Num142z1"/>
    <w:rsid w:val="003E2ACE"/>
    <w:rPr>
      <w:rFonts w:ascii="Courier New" w:hAnsi="Courier New" w:cs="Courier New" w:hint="default"/>
    </w:rPr>
  </w:style>
  <w:style w:type="character" w:customStyle="1" w:styleId="WW8Num142z2">
    <w:name w:val="WW8Num142z2"/>
    <w:rsid w:val="003E2ACE"/>
    <w:rPr>
      <w:rFonts w:ascii="Wingdings" w:hAnsi="Wingdings" w:cs="Wingdings" w:hint="default"/>
    </w:rPr>
  </w:style>
  <w:style w:type="character" w:customStyle="1" w:styleId="WW8Num143z0">
    <w:name w:val="WW8Num143z0"/>
    <w:rsid w:val="003E2ACE"/>
    <w:rPr>
      <w:rFonts w:hint="default"/>
      <w:color w:val="auto"/>
    </w:rPr>
  </w:style>
  <w:style w:type="character" w:customStyle="1" w:styleId="WW8Num143z1">
    <w:name w:val="WW8Num143z1"/>
    <w:rsid w:val="003E2ACE"/>
  </w:style>
  <w:style w:type="character" w:customStyle="1" w:styleId="WW8Num143z2">
    <w:name w:val="WW8Num143z2"/>
    <w:rsid w:val="003E2ACE"/>
  </w:style>
  <w:style w:type="character" w:customStyle="1" w:styleId="WW8Num143z3">
    <w:name w:val="WW8Num143z3"/>
    <w:rsid w:val="003E2ACE"/>
  </w:style>
  <w:style w:type="character" w:customStyle="1" w:styleId="WW8Num143z4">
    <w:name w:val="WW8Num143z4"/>
    <w:rsid w:val="003E2ACE"/>
  </w:style>
  <w:style w:type="character" w:customStyle="1" w:styleId="WW8Num143z5">
    <w:name w:val="WW8Num143z5"/>
    <w:rsid w:val="003E2ACE"/>
  </w:style>
  <w:style w:type="character" w:customStyle="1" w:styleId="WW8Num143z6">
    <w:name w:val="WW8Num143z6"/>
    <w:rsid w:val="003E2ACE"/>
  </w:style>
  <w:style w:type="character" w:customStyle="1" w:styleId="WW8Num143z7">
    <w:name w:val="WW8Num143z7"/>
    <w:rsid w:val="003E2ACE"/>
  </w:style>
  <w:style w:type="character" w:customStyle="1" w:styleId="WW8Num143z8">
    <w:name w:val="WW8Num143z8"/>
    <w:rsid w:val="003E2ACE"/>
  </w:style>
  <w:style w:type="character" w:customStyle="1" w:styleId="WW8Num144z0">
    <w:name w:val="WW8Num144z0"/>
    <w:rsid w:val="003E2ACE"/>
    <w:rPr>
      <w:rFonts w:ascii="Symbol" w:hAnsi="Symbol" w:cs="Symbol" w:hint="default"/>
    </w:rPr>
  </w:style>
  <w:style w:type="character" w:customStyle="1" w:styleId="WW8Num144z1">
    <w:name w:val="WW8Num144z1"/>
    <w:rsid w:val="003E2ACE"/>
    <w:rPr>
      <w:rFonts w:ascii="Courier New" w:hAnsi="Courier New" w:cs="Courier New" w:hint="default"/>
    </w:rPr>
  </w:style>
  <w:style w:type="character" w:customStyle="1" w:styleId="WW8Num144z2">
    <w:name w:val="WW8Num144z2"/>
    <w:rsid w:val="003E2ACE"/>
    <w:rPr>
      <w:rFonts w:ascii="Wingdings" w:hAnsi="Wingdings" w:cs="Wingdings" w:hint="default"/>
    </w:rPr>
  </w:style>
  <w:style w:type="character" w:customStyle="1" w:styleId="WW8Num145z0">
    <w:name w:val="WW8Num145z0"/>
    <w:rsid w:val="003E2ACE"/>
  </w:style>
  <w:style w:type="character" w:customStyle="1" w:styleId="WW8Num146z0">
    <w:name w:val="WW8Num146z0"/>
    <w:rsid w:val="003E2ACE"/>
    <w:rPr>
      <w:rFonts w:ascii="Symbol" w:hAnsi="Symbol" w:cs="Symbol" w:hint="default"/>
    </w:rPr>
  </w:style>
  <w:style w:type="character" w:customStyle="1" w:styleId="WW8Num146z1">
    <w:name w:val="WW8Num146z1"/>
    <w:rsid w:val="003E2ACE"/>
    <w:rPr>
      <w:rFonts w:ascii="Courier New" w:hAnsi="Courier New" w:cs="Courier New" w:hint="default"/>
    </w:rPr>
  </w:style>
  <w:style w:type="character" w:customStyle="1" w:styleId="WW8Num146z2">
    <w:name w:val="WW8Num146z2"/>
    <w:rsid w:val="003E2ACE"/>
    <w:rPr>
      <w:rFonts w:ascii="Wingdings" w:hAnsi="Wingdings" w:cs="Wingdings" w:hint="default"/>
    </w:rPr>
  </w:style>
  <w:style w:type="character" w:customStyle="1" w:styleId="WW8Num147z1">
    <w:name w:val="WW8Num147z1"/>
    <w:rsid w:val="003E2ACE"/>
    <w:rPr>
      <w:rFonts w:ascii="Courier New" w:hAnsi="Courier New" w:cs="Courier New" w:hint="default"/>
    </w:rPr>
  </w:style>
  <w:style w:type="character" w:customStyle="1" w:styleId="WW8Num147z2">
    <w:name w:val="WW8Num147z2"/>
    <w:rsid w:val="003E2ACE"/>
    <w:rPr>
      <w:rFonts w:ascii="Wingdings" w:hAnsi="Wingdings" w:cs="Wingdings" w:hint="default"/>
    </w:rPr>
  </w:style>
  <w:style w:type="character" w:customStyle="1" w:styleId="WW8Num148z1">
    <w:name w:val="WW8Num148z1"/>
    <w:rsid w:val="003E2ACE"/>
    <w:rPr>
      <w:rFonts w:ascii="Courier New" w:hAnsi="Courier New" w:cs="Courier New" w:hint="default"/>
    </w:rPr>
  </w:style>
  <w:style w:type="character" w:customStyle="1" w:styleId="WW8Num148z2">
    <w:name w:val="WW8Num148z2"/>
    <w:rsid w:val="003E2ACE"/>
    <w:rPr>
      <w:rFonts w:ascii="Wingdings" w:hAnsi="Wingdings" w:cs="Wingdings" w:hint="default"/>
    </w:rPr>
  </w:style>
  <w:style w:type="character" w:customStyle="1" w:styleId="WW8Num148z3">
    <w:name w:val="WW8Num148z3"/>
    <w:rsid w:val="003E2ACE"/>
    <w:rPr>
      <w:rFonts w:ascii="Symbol" w:hAnsi="Symbol" w:cs="Symbol" w:hint="default"/>
    </w:rPr>
  </w:style>
  <w:style w:type="character" w:customStyle="1" w:styleId="WW8Num149z1">
    <w:name w:val="WW8Num149z1"/>
    <w:rsid w:val="003E2ACE"/>
    <w:rPr>
      <w:rFonts w:ascii="Courier New" w:hAnsi="Courier New" w:cs="Courier New" w:hint="default"/>
    </w:rPr>
  </w:style>
  <w:style w:type="character" w:customStyle="1" w:styleId="WW8Num149z2">
    <w:name w:val="WW8Num149z2"/>
    <w:rsid w:val="003E2ACE"/>
    <w:rPr>
      <w:rFonts w:ascii="Wingdings" w:hAnsi="Wingdings" w:cs="Wingdings" w:hint="default"/>
    </w:rPr>
  </w:style>
  <w:style w:type="character" w:customStyle="1" w:styleId="WW8Num149z3">
    <w:name w:val="WW8Num149z3"/>
    <w:rsid w:val="003E2ACE"/>
    <w:rPr>
      <w:rFonts w:ascii="Symbol" w:hAnsi="Symbol" w:cs="Symbol" w:hint="default"/>
    </w:rPr>
  </w:style>
  <w:style w:type="character" w:customStyle="1" w:styleId="WW8Num151z1">
    <w:name w:val="WW8Num151z1"/>
    <w:rsid w:val="003E2ACE"/>
  </w:style>
  <w:style w:type="character" w:customStyle="1" w:styleId="WW8Num151z2">
    <w:name w:val="WW8Num151z2"/>
    <w:rsid w:val="003E2ACE"/>
  </w:style>
  <w:style w:type="character" w:customStyle="1" w:styleId="WW8Num151z3">
    <w:name w:val="WW8Num151z3"/>
    <w:rsid w:val="003E2ACE"/>
  </w:style>
  <w:style w:type="character" w:customStyle="1" w:styleId="WW8Num151z4">
    <w:name w:val="WW8Num151z4"/>
    <w:rsid w:val="003E2ACE"/>
  </w:style>
  <w:style w:type="character" w:customStyle="1" w:styleId="WW8Num151z5">
    <w:name w:val="WW8Num151z5"/>
    <w:rsid w:val="003E2ACE"/>
  </w:style>
  <w:style w:type="character" w:customStyle="1" w:styleId="WW8Num151z6">
    <w:name w:val="WW8Num151z6"/>
    <w:rsid w:val="003E2ACE"/>
  </w:style>
  <w:style w:type="character" w:customStyle="1" w:styleId="WW8Num151z7">
    <w:name w:val="WW8Num151z7"/>
    <w:rsid w:val="003E2ACE"/>
  </w:style>
  <w:style w:type="character" w:customStyle="1" w:styleId="WW8Num151z8">
    <w:name w:val="WW8Num151z8"/>
    <w:rsid w:val="003E2ACE"/>
  </w:style>
  <w:style w:type="character" w:customStyle="1" w:styleId="WW8Num152z0">
    <w:name w:val="WW8Num152z0"/>
    <w:rsid w:val="003E2ACE"/>
    <w:rPr>
      <w:rFonts w:ascii="Arial" w:hAnsi="Arial" w:cs="Arial" w:hint="default"/>
      <w:b w:val="0"/>
      <w:i w:val="0"/>
      <w:sz w:val="20"/>
      <w:szCs w:val="20"/>
      <w:lang w:val="en-US" w:eastAsia="en-US"/>
    </w:rPr>
  </w:style>
  <w:style w:type="character" w:customStyle="1" w:styleId="WW8Num152z1">
    <w:name w:val="WW8Num152z1"/>
    <w:rsid w:val="003E2ACE"/>
  </w:style>
  <w:style w:type="character" w:customStyle="1" w:styleId="WW8Num152z2">
    <w:name w:val="WW8Num152z2"/>
    <w:rsid w:val="003E2ACE"/>
  </w:style>
  <w:style w:type="character" w:customStyle="1" w:styleId="WW8Num152z3">
    <w:name w:val="WW8Num152z3"/>
    <w:rsid w:val="003E2ACE"/>
  </w:style>
  <w:style w:type="character" w:customStyle="1" w:styleId="WW8Num152z4">
    <w:name w:val="WW8Num152z4"/>
    <w:rsid w:val="003E2ACE"/>
  </w:style>
  <w:style w:type="character" w:customStyle="1" w:styleId="WW8Num152z5">
    <w:name w:val="WW8Num152z5"/>
    <w:rsid w:val="003E2ACE"/>
  </w:style>
  <w:style w:type="character" w:customStyle="1" w:styleId="WW8Num152z6">
    <w:name w:val="WW8Num152z6"/>
    <w:rsid w:val="003E2ACE"/>
  </w:style>
  <w:style w:type="character" w:customStyle="1" w:styleId="WW8Num152z7">
    <w:name w:val="WW8Num152z7"/>
    <w:rsid w:val="003E2ACE"/>
  </w:style>
  <w:style w:type="character" w:customStyle="1" w:styleId="WW8Num152z8">
    <w:name w:val="WW8Num152z8"/>
    <w:rsid w:val="003E2ACE"/>
  </w:style>
  <w:style w:type="character" w:customStyle="1" w:styleId="WW8Num155z1">
    <w:name w:val="WW8Num155z1"/>
    <w:rsid w:val="003E2ACE"/>
    <w:rPr>
      <w:rFonts w:ascii="Courier New" w:hAnsi="Courier New" w:cs="Courier New" w:hint="default"/>
    </w:rPr>
  </w:style>
  <w:style w:type="character" w:customStyle="1" w:styleId="WW8Num155z2">
    <w:name w:val="WW8Num155z2"/>
    <w:rsid w:val="003E2ACE"/>
  </w:style>
  <w:style w:type="character" w:customStyle="1" w:styleId="WW8Num155z3">
    <w:name w:val="WW8Num155z3"/>
    <w:rsid w:val="003E2ACE"/>
  </w:style>
  <w:style w:type="character" w:customStyle="1" w:styleId="WW8Num155z4">
    <w:name w:val="WW8Num155z4"/>
    <w:rsid w:val="003E2ACE"/>
  </w:style>
  <w:style w:type="character" w:customStyle="1" w:styleId="WW8Num155z5">
    <w:name w:val="WW8Num155z5"/>
    <w:rsid w:val="003E2ACE"/>
  </w:style>
  <w:style w:type="character" w:customStyle="1" w:styleId="WW8Num155z6">
    <w:name w:val="WW8Num155z6"/>
    <w:rsid w:val="003E2ACE"/>
  </w:style>
  <w:style w:type="character" w:customStyle="1" w:styleId="WW8Num155z7">
    <w:name w:val="WW8Num155z7"/>
    <w:rsid w:val="003E2ACE"/>
  </w:style>
  <w:style w:type="character" w:customStyle="1" w:styleId="WW8Num155z8">
    <w:name w:val="WW8Num155z8"/>
    <w:rsid w:val="003E2ACE"/>
  </w:style>
  <w:style w:type="character" w:customStyle="1" w:styleId="WW8Num156z2">
    <w:name w:val="WW8Num156z2"/>
    <w:rsid w:val="003E2ACE"/>
    <w:rPr>
      <w:rFonts w:ascii="Symbol" w:eastAsia="Times New Roman" w:hAnsi="Symbol" w:cs="Times New Roman" w:hint="default"/>
    </w:rPr>
  </w:style>
  <w:style w:type="character" w:customStyle="1" w:styleId="WW8Num156z3">
    <w:name w:val="WW8Num156z3"/>
    <w:rsid w:val="003E2ACE"/>
    <w:rPr>
      <w:rFonts w:ascii="Symbol" w:hAnsi="Symbol" w:cs="Symbol" w:hint="default"/>
    </w:rPr>
  </w:style>
  <w:style w:type="character" w:customStyle="1" w:styleId="WW8Num156z5">
    <w:name w:val="WW8Num156z5"/>
    <w:rsid w:val="003E2ACE"/>
    <w:rPr>
      <w:rFonts w:ascii="Wingdings" w:hAnsi="Wingdings" w:cs="Wingdings" w:hint="default"/>
    </w:rPr>
  </w:style>
  <w:style w:type="character" w:customStyle="1" w:styleId="WW8Num157z1">
    <w:name w:val="WW8Num157z1"/>
    <w:rsid w:val="003E2ACE"/>
    <w:rPr>
      <w:rFonts w:ascii="Courier New" w:hAnsi="Courier New" w:cs="Courier New" w:hint="default"/>
    </w:rPr>
  </w:style>
  <w:style w:type="character" w:customStyle="1" w:styleId="WW8Num157z2">
    <w:name w:val="WW8Num157z2"/>
    <w:rsid w:val="003E2ACE"/>
    <w:rPr>
      <w:rFonts w:ascii="Wingdings" w:hAnsi="Wingdings" w:cs="Wingdings" w:hint="default"/>
    </w:rPr>
  </w:style>
  <w:style w:type="character" w:customStyle="1" w:styleId="WW8Num158z2">
    <w:name w:val="WW8Num158z2"/>
    <w:rsid w:val="003E2ACE"/>
    <w:rPr>
      <w:rFonts w:ascii="Wingdings" w:hAnsi="Wingdings" w:cs="Wingdings" w:hint="default"/>
    </w:rPr>
  </w:style>
  <w:style w:type="character" w:customStyle="1" w:styleId="WW8Num158z3">
    <w:name w:val="WW8Num158z3"/>
    <w:rsid w:val="003E2ACE"/>
    <w:rPr>
      <w:rFonts w:ascii="Symbol" w:hAnsi="Symbol" w:cs="Symbol" w:hint="default"/>
    </w:rPr>
  </w:style>
  <w:style w:type="character" w:customStyle="1" w:styleId="WW8Num159z1">
    <w:name w:val="WW8Num159z1"/>
    <w:rsid w:val="003E2ACE"/>
    <w:rPr>
      <w:rFonts w:hint="default"/>
    </w:rPr>
  </w:style>
  <w:style w:type="character" w:customStyle="1" w:styleId="WW8Num159z2">
    <w:name w:val="WW8Num159z2"/>
    <w:rsid w:val="003E2ACE"/>
    <w:rPr>
      <w:rFonts w:ascii="Wingdings" w:hAnsi="Wingdings" w:cs="Wingdings" w:hint="default"/>
    </w:rPr>
  </w:style>
  <w:style w:type="character" w:customStyle="1" w:styleId="WW8Num159z4">
    <w:name w:val="WW8Num159z4"/>
    <w:rsid w:val="003E2ACE"/>
    <w:rPr>
      <w:rFonts w:ascii="Courier New" w:hAnsi="Courier New" w:cs="Courier New" w:hint="default"/>
    </w:rPr>
  </w:style>
  <w:style w:type="character" w:customStyle="1" w:styleId="WW8Num160z1">
    <w:name w:val="WW8Num160z1"/>
    <w:rsid w:val="003E2ACE"/>
  </w:style>
  <w:style w:type="character" w:customStyle="1" w:styleId="WW8Num160z2">
    <w:name w:val="WW8Num160z2"/>
    <w:rsid w:val="003E2ACE"/>
  </w:style>
  <w:style w:type="character" w:customStyle="1" w:styleId="WW8Num160z3">
    <w:name w:val="WW8Num160z3"/>
    <w:rsid w:val="003E2ACE"/>
  </w:style>
  <w:style w:type="character" w:customStyle="1" w:styleId="WW8Num160z4">
    <w:name w:val="WW8Num160z4"/>
    <w:rsid w:val="003E2ACE"/>
  </w:style>
  <w:style w:type="character" w:customStyle="1" w:styleId="WW8Num160z5">
    <w:name w:val="WW8Num160z5"/>
    <w:rsid w:val="003E2ACE"/>
  </w:style>
  <w:style w:type="character" w:customStyle="1" w:styleId="WW8Num160z6">
    <w:name w:val="WW8Num160z6"/>
    <w:rsid w:val="003E2ACE"/>
  </w:style>
  <w:style w:type="character" w:customStyle="1" w:styleId="WW8Num160z7">
    <w:name w:val="WW8Num160z7"/>
    <w:rsid w:val="003E2ACE"/>
  </w:style>
  <w:style w:type="character" w:customStyle="1" w:styleId="WW8Num160z8">
    <w:name w:val="WW8Num160z8"/>
    <w:rsid w:val="003E2ACE"/>
  </w:style>
  <w:style w:type="character" w:customStyle="1" w:styleId="WW8Num162z1">
    <w:name w:val="WW8Num162z1"/>
    <w:rsid w:val="003E2ACE"/>
  </w:style>
  <w:style w:type="character" w:customStyle="1" w:styleId="WW8Num162z2">
    <w:name w:val="WW8Num162z2"/>
    <w:rsid w:val="003E2ACE"/>
  </w:style>
  <w:style w:type="character" w:customStyle="1" w:styleId="WW8Num162z3">
    <w:name w:val="WW8Num162z3"/>
    <w:rsid w:val="003E2ACE"/>
  </w:style>
  <w:style w:type="character" w:customStyle="1" w:styleId="WW8Num162z4">
    <w:name w:val="WW8Num162z4"/>
    <w:rsid w:val="003E2ACE"/>
  </w:style>
  <w:style w:type="character" w:customStyle="1" w:styleId="WW8Num162z5">
    <w:name w:val="WW8Num162z5"/>
    <w:rsid w:val="003E2ACE"/>
  </w:style>
  <w:style w:type="character" w:customStyle="1" w:styleId="WW8Num162z6">
    <w:name w:val="WW8Num162z6"/>
    <w:rsid w:val="003E2ACE"/>
  </w:style>
  <w:style w:type="character" w:customStyle="1" w:styleId="WW8Num162z7">
    <w:name w:val="WW8Num162z7"/>
    <w:rsid w:val="003E2ACE"/>
  </w:style>
  <w:style w:type="character" w:customStyle="1" w:styleId="WW8Num162z8">
    <w:name w:val="WW8Num162z8"/>
    <w:rsid w:val="003E2ACE"/>
  </w:style>
  <w:style w:type="character" w:customStyle="1" w:styleId="WW8Num164z0">
    <w:name w:val="WW8Num164z0"/>
    <w:rsid w:val="003E2ACE"/>
    <w:rPr>
      <w:rFonts w:ascii="Courier New" w:hAnsi="Courier New" w:cs="Courier New" w:hint="default"/>
    </w:rPr>
  </w:style>
  <w:style w:type="character" w:customStyle="1" w:styleId="WW8Num164z2">
    <w:name w:val="WW8Num164z2"/>
    <w:rsid w:val="003E2ACE"/>
    <w:rPr>
      <w:rFonts w:ascii="Wingdings" w:hAnsi="Wingdings" w:cs="Wingdings" w:hint="default"/>
    </w:rPr>
  </w:style>
  <w:style w:type="character" w:customStyle="1" w:styleId="WW8Num164z3">
    <w:name w:val="WW8Num164z3"/>
    <w:rsid w:val="003E2ACE"/>
    <w:rPr>
      <w:rFonts w:ascii="Symbol" w:hAnsi="Symbol" w:cs="Symbol" w:hint="default"/>
    </w:rPr>
  </w:style>
  <w:style w:type="character" w:customStyle="1" w:styleId="WW8Num165z1">
    <w:name w:val="WW8Num165z1"/>
    <w:rsid w:val="003E2ACE"/>
    <w:rPr>
      <w:rFonts w:ascii="Courier New" w:hAnsi="Courier New" w:cs="Courier New" w:hint="default"/>
    </w:rPr>
  </w:style>
  <w:style w:type="character" w:customStyle="1" w:styleId="WW8Num165z2">
    <w:name w:val="WW8Num165z2"/>
    <w:rsid w:val="003E2ACE"/>
    <w:rPr>
      <w:rFonts w:ascii="Wingdings" w:hAnsi="Wingdings" w:cs="Wingdings" w:hint="default"/>
    </w:rPr>
  </w:style>
  <w:style w:type="character" w:customStyle="1" w:styleId="WW8Num167z0">
    <w:name w:val="WW8Num167z0"/>
    <w:rsid w:val="003E2ACE"/>
    <w:rPr>
      <w:rFonts w:ascii="Symbol" w:hAnsi="Symbol" w:cs="Symbol" w:hint="default"/>
    </w:rPr>
  </w:style>
  <w:style w:type="character" w:customStyle="1" w:styleId="WW8Num167z1">
    <w:name w:val="WW8Num167z1"/>
    <w:rsid w:val="003E2ACE"/>
    <w:rPr>
      <w:rFonts w:ascii="Courier New" w:hAnsi="Courier New" w:cs="Courier New" w:hint="default"/>
    </w:rPr>
  </w:style>
  <w:style w:type="character" w:customStyle="1" w:styleId="WW8Num167z2">
    <w:name w:val="WW8Num167z2"/>
    <w:rsid w:val="003E2ACE"/>
    <w:rPr>
      <w:rFonts w:ascii="Wingdings" w:hAnsi="Wingdings" w:cs="Wingdings" w:hint="default"/>
    </w:rPr>
  </w:style>
  <w:style w:type="character" w:customStyle="1" w:styleId="WW8NumSt51z0">
    <w:name w:val="WW8NumSt51z0"/>
    <w:rsid w:val="003E2ACE"/>
    <w:rPr>
      <w:rFonts w:ascii="Symbol" w:hAnsi="Symbol" w:cs="Symbol" w:hint="default"/>
    </w:rPr>
  </w:style>
  <w:style w:type="character" w:customStyle="1" w:styleId="WW8NumSt58z0">
    <w:name w:val="WW8NumSt58z0"/>
    <w:rsid w:val="003E2ACE"/>
    <w:rPr>
      <w:rFonts w:ascii="Symbol" w:hAnsi="Symbol" w:cs="Symbol" w:hint="default"/>
      <w:sz w:val="24"/>
    </w:rPr>
  </w:style>
  <w:style w:type="character" w:customStyle="1" w:styleId="WW8NumSt73z0">
    <w:name w:val="WW8NumSt73z0"/>
    <w:rsid w:val="003E2ACE"/>
    <w:rPr>
      <w:rFonts w:ascii="Times New Roman" w:hAnsi="Times New Roman" w:cs="Times New Roman" w:hint="default"/>
    </w:rPr>
  </w:style>
  <w:style w:type="character" w:customStyle="1" w:styleId="WW8NumSt74z0">
    <w:name w:val="WW8NumSt74z0"/>
    <w:rsid w:val="003E2ACE"/>
    <w:rPr>
      <w:rFonts w:ascii="Times New Roman" w:hAnsi="Times New Roman" w:cs="Times New Roman" w:hint="default"/>
    </w:rPr>
  </w:style>
  <w:style w:type="character" w:customStyle="1" w:styleId="WW8NumSt75z0">
    <w:name w:val="WW8NumSt75z0"/>
    <w:rsid w:val="003E2ACE"/>
    <w:rPr>
      <w:rFonts w:ascii="Times New Roman" w:hAnsi="Times New Roman" w:cs="Times New Roman" w:hint="default"/>
    </w:rPr>
  </w:style>
  <w:style w:type="character" w:customStyle="1" w:styleId="WW8NumSt92z0">
    <w:name w:val="WW8NumSt92z0"/>
    <w:rsid w:val="003E2ACE"/>
    <w:rPr>
      <w:rFonts w:ascii="Symbol" w:hAnsi="Symbol" w:cs="Symbol" w:hint="default"/>
      <w:sz w:val="20"/>
    </w:rPr>
  </w:style>
  <w:style w:type="character" w:customStyle="1" w:styleId="WW8Num8z3">
    <w:name w:val="WW8Num8z3"/>
    <w:rsid w:val="003E2ACE"/>
  </w:style>
  <w:style w:type="character" w:customStyle="1" w:styleId="WW8Num8z4">
    <w:name w:val="WW8Num8z4"/>
    <w:rsid w:val="003E2ACE"/>
  </w:style>
  <w:style w:type="character" w:customStyle="1" w:styleId="WW8Num8z5">
    <w:name w:val="WW8Num8z5"/>
    <w:rsid w:val="003E2ACE"/>
  </w:style>
  <w:style w:type="character" w:customStyle="1" w:styleId="WW8Num8z6">
    <w:name w:val="WW8Num8z6"/>
    <w:rsid w:val="003E2ACE"/>
  </w:style>
  <w:style w:type="character" w:customStyle="1" w:styleId="WW8Num8z7">
    <w:name w:val="WW8Num8z7"/>
    <w:rsid w:val="003E2ACE"/>
  </w:style>
  <w:style w:type="character" w:customStyle="1" w:styleId="WW8Num8z8">
    <w:name w:val="WW8Num8z8"/>
    <w:rsid w:val="003E2ACE"/>
  </w:style>
  <w:style w:type="character" w:customStyle="1" w:styleId="WW8Num9z3">
    <w:name w:val="WW8Num9z3"/>
    <w:rsid w:val="003E2ACE"/>
  </w:style>
  <w:style w:type="character" w:customStyle="1" w:styleId="WW8Num9z5">
    <w:name w:val="WW8Num9z5"/>
    <w:rsid w:val="003E2ACE"/>
  </w:style>
  <w:style w:type="character" w:customStyle="1" w:styleId="WW8Num9z6">
    <w:name w:val="WW8Num9z6"/>
    <w:rsid w:val="003E2ACE"/>
  </w:style>
  <w:style w:type="character" w:customStyle="1" w:styleId="WW8Num9z7">
    <w:name w:val="WW8Num9z7"/>
    <w:rsid w:val="003E2ACE"/>
  </w:style>
  <w:style w:type="character" w:customStyle="1" w:styleId="WW8Num9z8">
    <w:name w:val="WW8Num9z8"/>
    <w:rsid w:val="003E2ACE"/>
  </w:style>
  <w:style w:type="character" w:customStyle="1" w:styleId="WW8Num13z3">
    <w:name w:val="WW8Num13z3"/>
    <w:rsid w:val="003E2ACE"/>
  </w:style>
  <w:style w:type="character" w:customStyle="1" w:styleId="WW8Num13z4">
    <w:name w:val="WW8Num13z4"/>
    <w:rsid w:val="003E2ACE"/>
  </w:style>
  <w:style w:type="character" w:customStyle="1" w:styleId="WW8Num13z5">
    <w:name w:val="WW8Num13z5"/>
    <w:rsid w:val="003E2ACE"/>
  </w:style>
  <w:style w:type="character" w:customStyle="1" w:styleId="WW8Num13z6">
    <w:name w:val="WW8Num13z6"/>
    <w:rsid w:val="003E2ACE"/>
  </w:style>
  <w:style w:type="character" w:customStyle="1" w:styleId="WW8Num13z7">
    <w:name w:val="WW8Num13z7"/>
    <w:rsid w:val="003E2ACE"/>
  </w:style>
  <w:style w:type="character" w:customStyle="1" w:styleId="WW8Num13z8">
    <w:name w:val="WW8Num13z8"/>
    <w:rsid w:val="003E2ACE"/>
  </w:style>
  <w:style w:type="character" w:customStyle="1" w:styleId="WW8Num16z3">
    <w:name w:val="WW8Num16z3"/>
    <w:rsid w:val="003E2ACE"/>
  </w:style>
  <w:style w:type="character" w:customStyle="1" w:styleId="WW8Num16z4">
    <w:name w:val="WW8Num16z4"/>
    <w:rsid w:val="003E2ACE"/>
  </w:style>
  <w:style w:type="character" w:customStyle="1" w:styleId="WW8Num16z5">
    <w:name w:val="WW8Num16z5"/>
    <w:rsid w:val="003E2ACE"/>
  </w:style>
  <w:style w:type="character" w:customStyle="1" w:styleId="WW8Num16z6">
    <w:name w:val="WW8Num16z6"/>
    <w:rsid w:val="003E2ACE"/>
  </w:style>
  <w:style w:type="character" w:customStyle="1" w:styleId="WW8Num16z7">
    <w:name w:val="WW8Num16z7"/>
    <w:rsid w:val="003E2ACE"/>
  </w:style>
  <w:style w:type="character" w:customStyle="1" w:styleId="WW8Num16z8">
    <w:name w:val="WW8Num16z8"/>
    <w:rsid w:val="003E2ACE"/>
  </w:style>
  <w:style w:type="character" w:customStyle="1" w:styleId="WW8Num18z3">
    <w:name w:val="WW8Num18z3"/>
    <w:rsid w:val="003E2ACE"/>
  </w:style>
  <w:style w:type="character" w:customStyle="1" w:styleId="WW8Num18z4">
    <w:name w:val="WW8Num18z4"/>
    <w:rsid w:val="003E2ACE"/>
  </w:style>
  <w:style w:type="character" w:customStyle="1" w:styleId="WW8Num18z5">
    <w:name w:val="WW8Num18z5"/>
    <w:rsid w:val="003E2ACE"/>
  </w:style>
  <w:style w:type="character" w:customStyle="1" w:styleId="WW8Num18z6">
    <w:name w:val="WW8Num18z6"/>
    <w:rsid w:val="003E2ACE"/>
  </w:style>
  <w:style w:type="character" w:customStyle="1" w:styleId="WW8Num18z7">
    <w:name w:val="WW8Num18z7"/>
    <w:rsid w:val="003E2ACE"/>
  </w:style>
  <w:style w:type="character" w:customStyle="1" w:styleId="WW8Num18z8">
    <w:name w:val="WW8Num18z8"/>
    <w:rsid w:val="003E2ACE"/>
  </w:style>
  <w:style w:type="character" w:customStyle="1" w:styleId="WW8Num20z1">
    <w:name w:val="WW8Num20z1"/>
    <w:rsid w:val="003E2ACE"/>
  </w:style>
  <w:style w:type="character" w:customStyle="1" w:styleId="WW8Num20z4">
    <w:name w:val="WW8Num20z4"/>
    <w:rsid w:val="003E2ACE"/>
  </w:style>
  <w:style w:type="character" w:customStyle="1" w:styleId="WW8Num20z5">
    <w:name w:val="WW8Num20z5"/>
    <w:rsid w:val="003E2ACE"/>
  </w:style>
  <w:style w:type="character" w:customStyle="1" w:styleId="WW8Num20z6">
    <w:name w:val="WW8Num20z6"/>
    <w:rsid w:val="003E2ACE"/>
  </w:style>
  <w:style w:type="character" w:customStyle="1" w:styleId="WW8Num20z7">
    <w:name w:val="WW8Num20z7"/>
    <w:rsid w:val="003E2ACE"/>
  </w:style>
  <w:style w:type="character" w:customStyle="1" w:styleId="WW8Num20z8">
    <w:name w:val="WW8Num20z8"/>
    <w:rsid w:val="003E2ACE"/>
  </w:style>
  <w:style w:type="character" w:customStyle="1" w:styleId="WW8Num21z3">
    <w:name w:val="WW8Num21z3"/>
    <w:rsid w:val="003E2ACE"/>
  </w:style>
  <w:style w:type="character" w:customStyle="1" w:styleId="WW8Num21z4">
    <w:name w:val="WW8Num21z4"/>
    <w:rsid w:val="003E2ACE"/>
  </w:style>
  <w:style w:type="character" w:customStyle="1" w:styleId="WW8Num21z5">
    <w:name w:val="WW8Num21z5"/>
    <w:rsid w:val="003E2ACE"/>
  </w:style>
  <w:style w:type="character" w:customStyle="1" w:styleId="WW8Num21z6">
    <w:name w:val="WW8Num21z6"/>
    <w:rsid w:val="003E2ACE"/>
  </w:style>
  <w:style w:type="character" w:customStyle="1" w:styleId="WW8Num21z7">
    <w:name w:val="WW8Num21z7"/>
    <w:rsid w:val="003E2ACE"/>
  </w:style>
  <w:style w:type="character" w:customStyle="1" w:styleId="WW8Num21z8">
    <w:name w:val="WW8Num21z8"/>
    <w:rsid w:val="003E2ACE"/>
  </w:style>
  <w:style w:type="character" w:customStyle="1" w:styleId="WW8Num22z2">
    <w:name w:val="WW8Num22z2"/>
    <w:rsid w:val="003E2ACE"/>
  </w:style>
  <w:style w:type="character" w:customStyle="1" w:styleId="WW8Num22z3">
    <w:name w:val="WW8Num22z3"/>
    <w:rsid w:val="003E2ACE"/>
  </w:style>
  <w:style w:type="character" w:customStyle="1" w:styleId="WW8Num22z4">
    <w:name w:val="WW8Num22z4"/>
    <w:rsid w:val="003E2ACE"/>
  </w:style>
  <w:style w:type="character" w:customStyle="1" w:styleId="WW8Num22z5">
    <w:name w:val="WW8Num22z5"/>
    <w:rsid w:val="003E2ACE"/>
  </w:style>
  <w:style w:type="character" w:customStyle="1" w:styleId="WW8Num22z6">
    <w:name w:val="WW8Num22z6"/>
    <w:rsid w:val="003E2ACE"/>
  </w:style>
  <w:style w:type="character" w:customStyle="1" w:styleId="WW8Num22z7">
    <w:name w:val="WW8Num22z7"/>
    <w:rsid w:val="003E2ACE"/>
  </w:style>
  <w:style w:type="character" w:customStyle="1" w:styleId="WW8Num22z8">
    <w:name w:val="WW8Num22z8"/>
    <w:rsid w:val="003E2ACE"/>
  </w:style>
  <w:style w:type="character" w:customStyle="1" w:styleId="WW8Num25z3">
    <w:name w:val="WW8Num25z3"/>
    <w:rsid w:val="003E2ACE"/>
    <w:rPr>
      <w:rFonts w:ascii="Symbol" w:hAnsi="Symbol" w:cs="Symbol" w:hint="default"/>
    </w:rPr>
  </w:style>
  <w:style w:type="character" w:customStyle="1" w:styleId="WW8Num26z3">
    <w:name w:val="WW8Num26z3"/>
    <w:rsid w:val="003E2ACE"/>
  </w:style>
  <w:style w:type="character" w:customStyle="1" w:styleId="WW8Num26z4">
    <w:name w:val="WW8Num26z4"/>
    <w:rsid w:val="003E2ACE"/>
  </w:style>
  <w:style w:type="character" w:customStyle="1" w:styleId="WW8Num26z5">
    <w:name w:val="WW8Num26z5"/>
    <w:rsid w:val="003E2ACE"/>
  </w:style>
  <w:style w:type="character" w:customStyle="1" w:styleId="WW8Num26z6">
    <w:name w:val="WW8Num26z6"/>
    <w:rsid w:val="003E2ACE"/>
  </w:style>
  <w:style w:type="character" w:customStyle="1" w:styleId="WW8Num26z7">
    <w:name w:val="WW8Num26z7"/>
    <w:rsid w:val="003E2ACE"/>
  </w:style>
  <w:style w:type="character" w:customStyle="1" w:styleId="WW8Num26z8">
    <w:name w:val="WW8Num26z8"/>
    <w:rsid w:val="003E2ACE"/>
  </w:style>
  <w:style w:type="character" w:customStyle="1" w:styleId="WW8Num27z3">
    <w:name w:val="WW8Num27z3"/>
    <w:rsid w:val="003E2ACE"/>
    <w:rPr>
      <w:rFonts w:ascii="Symbol" w:hAnsi="Symbol" w:cs="Symbol" w:hint="default"/>
    </w:rPr>
  </w:style>
  <w:style w:type="character" w:customStyle="1" w:styleId="WW8Num29z3">
    <w:name w:val="WW8Num29z3"/>
    <w:rsid w:val="003E2ACE"/>
    <w:rPr>
      <w:rFonts w:ascii="Symbol" w:hAnsi="Symbol" w:cs="Symbol" w:hint="default"/>
    </w:rPr>
  </w:style>
  <w:style w:type="character" w:customStyle="1" w:styleId="WW8Num30z3">
    <w:name w:val="WW8Num30z3"/>
    <w:rsid w:val="003E2ACE"/>
  </w:style>
  <w:style w:type="character" w:customStyle="1" w:styleId="WW8Num30z4">
    <w:name w:val="WW8Num30z4"/>
    <w:rsid w:val="003E2ACE"/>
  </w:style>
  <w:style w:type="character" w:customStyle="1" w:styleId="WW8Num30z5">
    <w:name w:val="WW8Num30z5"/>
    <w:rsid w:val="003E2ACE"/>
  </w:style>
  <w:style w:type="character" w:customStyle="1" w:styleId="WW8Num30z6">
    <w:name w:val="WW8Num30z6"/>
    <w:rsid w:val="003E2ACE"/>
  </w:style>
  <w:style w:type="character" w:customStyle="1" w:styleId="WW8Num30z7">
    <w:name w:val="WW8Num30z7"/>
    <w:rsid w:val="003E2ACE"/>
  </w:style>
  <w:style w:type="character" w:customStyle="1" w:styleId="WW8Num30z8">
    <w:name w:val="WW8Num30z8"/>
    <w:rsid w:val="003E2ACE"/>
  </w:style>
  <w:style w:type="character" w:customStyle="1" w:styleId="WW8Num33z3">
    <w:name w:val="WW8Num33z3"/>
    <w:rsid w:val="003E2ACE"/>
  </w:style>
  <w:style w:type="character" w:customStyle="1" w:styleId="WW8Num33z4">
    <w:name w:val="WW8Num33z4"/>
    <w:rsid w:val="003E2ACE"/>
  </w:style>
  <w:style w:type="character" w:customStyle="1" w:styleId="WW8Num33z5">
    <w:name w:val="WW8Num33z5"/>
    <w:rsid w:val="003E2ACE"/>
  </w:style>
  <w:style w:type="character" w:customStyle="1" w:styleId="WW8Num33z6">
    <w:name w:val="WW8Num33z6"/>
    <w:rsid w:val="003E2ACE"/>
  </w:style>
  <w:style w:type="character" w:customStyle="1" w:styleId="WW8Num33z7">
    <w:name w:val="WW8Num33z7"/>
    <w:rsid w:val="003E2ACE"/>
  </w:style>
  <w:style w:type="character" w:customStyle="1" w:styleId="WW8Num33z8">
    <w:name w:val="WW8Num33z8"/>
    <w:rsid w:val="003E2ACE"/>
  </w:style>
  <w:style w:type="character" w:customStyle="1" w:styleId="WW8Num34z3">
    <w:name w:val="WW8Num34z3"/>
    <w:rsid w:val="003E2ACE"/>
  </w:style>
  <w:style w:type="character" w:customStyle="1" w:styleId="WW8Num34z5">
    <w:name w:val="WW8Num34z5"/>
    <w:rsid w:val="003E2ACE"/>
  </w:style>
  <w:style w:type="character" w:customStyle="1" w:styleId="WW8Num34z6">
    <w:name w:val="WW8Num34z6"/>
    <w:rsid w:val="003E2ACE"/>
  </w:style>
  <w:style w:type="character" w:customStyle="1" w:styleId="WW8Num34z7">
    <w:name w:val="WW8Num34z7"/>
    <w:rsid w:val="003E2ACE"/>
  </w:style>
  <w:style w:type="character" w:customStyle="1" w:styleId="WW8Num34z8">
    <w:name w:val="WW8Num34z8"/>
    <w:rsid w:val="003E2ACE"/>
  </w:style>
  <w:style w:type="character" w:customStyle="1" w:styleId="WW8Num35z2">
    <w:name w:val="WW8Num35z2"/>
    <w:rsid w:val="003E2ACE"/>
  </w:style>
  <w:style w:type="character" w:customStyle="1" w:styleId="WW8Num35z3">
    <w:name w:val="WW8Num35z3"/>
    <w:rsid w:val="003E2ACE"/>
  </w:style>
  <w:style w:type="character" w:customStyle="1" w:styleId="WW8Num35z4">
    <w:name w:val="WW8Num35z4"/>
    <w:rsid w:val="003E2ACE"/>
  </w:style>
  <w:style w:type="character" w:customStyle="1" w:styleId="WW8Num35z5">
    <w:name w:val="WW8Num35z5"/>
    <w:rsid w:val="003E2ACE"/>
  </w:style>
  <w:style w:type="character" w:customStyle="1" w:styleId="WW8Num35z6">
    <w:name w:val="WW8Num35z6"/>
    <w:rsid w:val="003E2ACE"/>
  </w:style>
  <w:style w:type="character" w:customStyle="1" w:styleId="WW8Num35z7">
    <w:name w:val="WW8Num35z7"/>
    <w:rsid w:val="003E2ACE"/>
  </w:style>
  <w:style w:type="character" w:customStyle="1" w:styleId="WW8Num35z8">
    <w:name w:val="WW8Num35z8"/>
    <w:rsid w:val="003E2ACE"/>
  </w:style>
  <w:style w:type="character" w:customStyle="1" w:styleId="WW8Num39z2">
    <w:name w:val="WW8Num39z2"/>
    <w:rsid w:val="003E2ACE"/>
    <w:rPr>
      <w:rFonts w:ascii="Wingdings" w:hAnsi="Wingdings" w:cs="Wingdings" w:hint="default"/>
    </w:rPr>
  </w:style>
  <w:style w:type="character" w:customStyle="1" w:styleId="WW8Num43z1">
    <w:name w:val="WW8Num43z1"/>
    <w:rsid w:val="003E2ACE"/>
  </w:style>
  <w:style w:type="character" w:customStyle="1" w:styleId="WW8Num43z2">
    <w:name w:val="WW8Num43z2"/>
    <w:rsid w:val="003E2ACE"/>
  </w:style>
  <w:style w:type="character" w:customStyle="1" w:styleId="WW8Num43z3">
    <w:name w:val="WW8Num43z3"/>
    <w:rsid w:val="003E2ACE"/>
  </w:style>
  <w:style w:type="character" w:customStyle="1" w:styleId="WW8Num43z4">
    <w:name w:val="WW8Num43z4"/>
    <w:rsid w:val="003E2ACE"/>
  </w:style>
  <w:style w:type="character" w:customStyle="1" w:styleId="WW8Num43z5">
    <w:name w:val="WW8Num43z5"/>
    <w:rsid w:val="003E2ACE"/>
  </w:style>
  <w:style w:type="character" w:customStyle="1" w:styleId="WW8Num43z6">
    <w:name w:val="WW8Num43z6"/>
    <w:rsid w:val="003E2ACE"/>
  </w:style>
  <w:style w:type="character" w:customStyle="1" w:styleId="WW8Num43z7">
    <w:name w:val="WW8Num43z7"/>
    <w:rsid w:val="003E2ACE"/>
  </w:style>
  <w:style w:type="character" w:customStyle="1" w:styleId="WW8Num43z8">
    <w:name w:val="WW8Num43z8"/>
    <w:rsid w:val="003E2ACE"/>
  </w:style>
  <w:style w:type="character" w:customStyle="1" w:styleId="WW8Num44z3">
    <w:name w:val="WW8Num44z3"/>
    <w:rsid w:val="003E2ACE"/>
    <w:rPr>
      <w:rFonts w:ascii="Symbol" w:hAnsi="Symbol" w:cs="Symbol" w:hint="default"/>
    </w:rPr>
  </w:style>
  <w:style w:type="character" w:customStyle="1" w:styleId="WW8Num49z3">
    <w:name w:val="WW8Num49z3"/>
    <w:rsid w:val="003E2ACE"/>
    <w:rPr>
      <w:rFonts w:ascii="Symbol" w:hAnsi="Symbol" w:cs="Symbol" w:hint="default"/>
    </w:rPr>
  </w:style>
  <w:style w:type="character" w:customStyle="1" w:styleId="WW8Num52z3">
    <w:name w:val="WW8Num52z3"/>
    <w:rsid w:val="003E2ACE"/>
    <w:rPr>
      <w:rFonts w:ascii="Symbol" w:hAnsi="Symbol" w:cs="Symbol" w:hint="default"/>
    </w:rPr>
  </w:style>
  <w:style w:type="character" w:customStyle="1" w:styleId="WW8Num57z3">
    <w:name w:val="WW8Num57z3"/>
    <w:rsid w:val="003E2ACE"/>
  </w:style>
  <w:style w:type="character" w:customStyle="1" w:styleId="WW8Num57z4">
    <w:name w:val="WW8Num57z4"/>
    <w:rsid w:val="003E2ACE"/>
  </w:style>
  <w:style w:type="character" w:customStyle="1" w:styleId="WW8Num57z5">
    <w:name w:val="WW8Num57z5"/>
    <w:rsid w:val="003E2ACE"/>
  </w:style>
  <w:style w:type="character" w:customStyle="1" w:styleId="WW8Num57z6">
    <w:name w:val="WW8Num57z6"/>
    <w:rsid w:val="003E2ACE"/>
  </w:style>
  <w:style w:type="character" w:customStyle="1" w:styleId="WW8Num57z7">
    <w:name w:val="WW8Num57z7"/>
    <w:rsid w:val="003E2ACE"/>
  </w:style>
  <w:style w:type="character" w:customStyle="1" w:styleId="WW8Num57z8">
    <w:name w:val="WW8Num57z8"/>
    <w:rsid w:val="003E2ACE"/>
  </w:style>
  <w:style w:type="character" w:customStyle="1" w:styleId="WW8Num58z1">
    <w:name w:val="WW8Num58z1"/>
    <w:rsid w:val="003E2ACE"/>
  </w:style>
  <w:style w:type="character" w:customStyle="1" w:styleId="WW8Num58z4">
    <w:name w:val="WW8Num58z4"/>
    <w:rsid w:val="003E2ACE"/>
  </w:style>
  <w:style w:type="character" w:customStyle="1" w:styleId="WW8Num58z5">
    <w:name w:val="WW8Num58z5"/>
    <w:rsid w:val="003E2ACE"/>
  </w:style>
  <w:style w:type="character" w:customStyle="1" w:styleId="WW8Num58z6">
    <w:name w:val="WW8Num58z6"/>
    <w:rsid w:val="003E2ACE"/>
  </w:style>
  <w:style w:type="character" w:customStyle="1" w:styleId="WW8Num58z7">
    <w:name w:val="WW8Num58z7"/>
    <w:rsid w:val="003E2ACE"/>
  </w:style>
  <w:style w:type="character" w:customStyle="1" w:styleId="WW8Num58z8">
    <w:name w:val="WW8Num58z8"/>
    <w:rsid w:val="003E2ACE"/>
  </w:style>
  <w:style w:type="character" w:customStyle="1" w:styleId="WW8Num59z3">
    <w:name w:val="WW8Num59z3"/>
    <w:rsid w:val="003E2ACE"/>
    <w:rPr>
      <w:rFonts w:ascii="Symbol" w:hAnsi="Symbol" w:cs="Symbol" w:hint="default"/>
    </w:rPr>
  </w:style>
  <w:style w:type="character" w:customStyle="1" w:styleId="WW8Num61z3">
    <w:name w:val="WW8Num61z3"/>
    <w:rsid w:val="003E2ACE"/>
    <w:rPr>
      <w:rFonts w:ascii="Symbol" w:hAnsi="Symbol" w:cs="Symbol" w:hint="default"/>
    </w:rPr>
  </w:style>
  <w:style w:type="character" w:customStyle="1" w:styleId="WW8Num63z3">
    <w:name w:val="WW8Num63z3"/>
    <w:rsid w:val="003E2ACE"/>
    <w:rPr>
      <w:rFonts w:ascii="Symbol" w:hAnsi="Symbol" w:cs="Symbol" w:hint="default"/>
    </w:rPr>
  </w:style>
  <w:style w:type="character" w:customStyle="1" w:styleId="WW8Num65z3">
    <w:name w:val="WW8Num65z3"/>
    <w:rsid w:val="003E2ACE"/>
  </w:style>
  <w:style w:type="character" w:customStyle="1" w:styleId="WW8Num65z4">
    <w:name w:val="WW8Num65z4"/>
    <w:rsid w:val="003E2ACE"/>
  </w:style>
  <w:style w:type="character" w:customStyle="1" w:styleId="WW8Num65z5">
    <w:name w:val="WW8Num65z5"/>
    <w:rsid w:val="003E2ACE"/>
  </w:style>
  <w:style w:type="character" w:customStyle="1" w:styleId="WW8Num65z6">
    <w:name w:val="WW8Num65z6"/>
    <w:rsid w:val="003E2ACE"/>
  </w:style>
  <w:style w:type="character" w:customStyle="1" w:styleId="WW8Num65z7">
    <w:name w:val="WW8Num65z7"/>
    <w:rsid w:val="003E2ACE"/>
  </w:style>
  <w:style w:type="character" w:customStyle="1" w:styleId="WW8Num65z8">
    <w:name w:val="WW8Num65z8"/>
    <w:rsid w:val="003E2ACE"/>
  </w:style>
  <w:style w:type="character" w:customStyle="1" w:styleId="WW8Num67z1">
    <w:name w:val="WW8Num67z1"/>
    <w:rsid w:val="003E2ACE"/>
  </w:style>
  <w:style w:type="character" w:customStyle="1" w:styleId="WW8Num67z3">
    <w:name w:val="WW8Num67z3"/>
    <w:rsid w:val="003E2ACE"/>
  </w:style>
  <w:style w:type="character" w:customStyle="1" w:styleId="WW8Num67z5">
    <w:name w:val="WW8Num67z5"/>
    <w:rsid w:val="003E2ACE"/>
  </w:style>
  <w:style w:type="character" w:customStyle="1" w:styleId="WW8Num67z6">
    <w:name w:val="WW8Num67z6"/>
    <w:rsid w:val="003E2ACE"/>
  </w:style>
  <w:style w:type="character" w:customStyle="1" w:styleId="WW8Num67z7">
    <w:name w:val="WW8Num67z7"/>
    <w:rsid w:val="003E2ACE"/>
  </w:style>
  <w:style w:type="character" w:customStyle="1" w:styleId="WW8Num67z8">
    <w:name w:val="WW8Num67z8"/>
    <w:rsid w:val="003E2ACE"/>
  </w:style>
  <w:style w:type="character" w:customStyle="1" w:styleId="WW8Num68z2">
    <w:name w:val="WW8Num68z2"/>
    <w:rsid w:val="003E2ACE"/>
  </w:style>
  <w:style w:type="character" w:customStyle="1" w:styleId="WW8Num68z3">
    <w:name w:val="WW8Num68z3"/>
    <w:rsid w:val="003E2ACE"/>
  </w:style>
  <w:style w:type="character" w:customStyle="1" w:styleId="WW8Num68z4">
    <w:name w:val="WW8Num68z4"/>
    <w:rsid w:val="003E2ACE"/>
  </w:style>
  <w:style w:type="character" w:customStyle="1" w:styleId="WW8Num68z5">
    <w:name w:val="WW8Num68z5"/>
    <w:rsid w:val="003E2ACE"/>
  </w:style>
  <w:style w:type="character" w:customStyle="1" w:styleId="WW8Num68z6">
    <w:name w:val="WW8Num68z6"/>
    <w:rsid w:val="003E2ACE"/>
  </w:style>
  <w:style w:type="character" w:customStyle="1" w:styleId="WW8Num68z7">
    <w:name w:val="WW8Num68z7"/>
    <w:rsid w:val="003E2ACE"/>
  </w:style>
  <w:style w:type="character" w:customStyle="1" w:styleId="WW8Num68z8">
    <w:name w:val="WW8Num68z8"/>
    <w:rsid w:val="003E2ACE"/>
  </w:style>
  <w:style w:type="character" w:customStyle="1" w:styleId="WW8Num70z3">
    <w:name w:val="WW8Num70z3"/>
    <w:rsid w:val="003E2ACE"/>
  </w:style>
  <w:style w:type="character" w:customStyle="1" w:styleId="WW8Num70z4">
    <w:name w:val="WW8Num70z4"/>
    <w:rsid w:val="003E2ACE"/>
  </w:style>
  <w:style w:type="character" w:customStyle="1" w:styleId="WW8Num70z5">
    <w:name w:val="WW8Num70z5"/>
    <w:rsid w:val="003E2ACE"/>
  </w:style>
  <w:style w:type="character" w:customStyle="1" w:styleId="WW8Num70z6">
    <w:name w:val="WW8Num70z6"/>
    <w:rsid w:val="003E2ACE"/>
  </w:style>
  <w:style w:type="character" w:customStyle="1" w:styleId="WW8Num70z7">
    <w:name w:val="WW8Num70z7"/>
    <w:rsid w:val="003E2ACE"/>
  </w:style>
  <w:style w:type="character" w:customStyle="1" w:styleId="WW8Num70z8">
    <w:name w:val="WW8Num70z8"/>
    <w:rsid w:val="003E2ACE"/>
  </w:style>
  <w:style w:type="character" w:customStyle="1" w:styleId="WW8NumSt1z0">
    <w:name w:val="WW8NumSt1z0"/>
    <w:rsid w:val="003E2ACE"/>
    <w:rPr>
      <w:rFonts w:ascii="Symbol" w:hAnsi="Symbol" w:cs="Symbol" w:hint="default"/>
    </w:rPr>
  </w:style>
  <w:style w:type="character" w:customStyle="1" w:styleId="WW8NumSt10z0">
    <w:name w:val="WW8NumSt10z0"/>
    <w:rsid w:val="003E2ACE"/>
    <w:rPr>
      <w:rFonts w:ascii="Symbol" w:hAnsi="Symbol" w:cs="Symbol" w:hint="default"/>
    </w:rPr>
  </w:style>
  <w:style w:type="character" w:customStyle="1" w:styleId="WW8NumSt10z1">
    <w:name w:val="WW8NumSt10z1"/>
    <w:rsid w:val="003E2ACE"/>
    <w:rPr>
      <w:rFonts w:ascii="Courier New" w:hAnsi="Courier New" w:cs="Courier New" w:hint="default"/>
    </w:rPr>
  </w:style>
  <w:style w:type="character" w:customStyle="1" w:styleId="WW8NumSt10z2">
    <w:name w:val="WW8NumSt10z2"/>
    <w:rsid w:val="003E2ACE"/>
    <w:rPr>
      <w:rFonts w:ascii="Wingdings" w:hAnsi="Wingdings" w:cs="Wingdings" w:hint="default"/>
    </w:rPr>
  </w:style>
  <w:style w:type="character" w:customStyle="1" w:styleId="WW8NumSt60z0">
    <w:name w:val="WW8NumSt60z0"/>
    <w:rsid w:val="003E2ACE"/>
    <w:rPr>
      <w:rFonts w:ascii="Symbol" w:hAnsi="Symbol" w:cs="Symbol" w:hint="default"/>
      <w:sz w:val="24"/>
    </w:rPr>
  </w:style>
  <w:style w:type="character" w:customStyle="1" w:styleId="ZnakZnak31">
    <w:name w:val="Znak Znak31"/>
    <w:rsid w:val="003E2ACE"/>
    <w:rPr>
      <w:rFonts w:ascii="Arial" w:eastAsia="Times New Roman" w:hAnsi="Arial" w:cs="Times New Roman"/>
      <w:sz w:val="18"/>
      <w:szCs w:val="20"/>
    </w:rPr>
  </w:style>
  <w:style w:type="character" w:customStyle="1" w:styleId="ZnakZnak300">
    <w:name w:val="Znak Znak30"/>
    <w:rsid w:val="003E2ACE"/>
    <w:rPr>
      <w:rFonts w:ascii="Times New Roman" w:eastAsia="Times New Roman" w:hAnsi="Times New Roman" w:cs="Times New Roman"/>
      <w:sz w:val="20"/>
      <w:szCs w:val="20"/>
    </w:rPr>
  </w:style>
  <w:style w:type="character" w:customStyle="1" w:styleId="ZnakZnak29">
    <w:name w:val="Znak Znak29"/>
    <w:rsid w:val="003E2ACE"/>
    <w:rPr>
      <w:rFonts w:ascii="Times New Roman" w:eastAsia="Times New Roman" w:hAnsi="Times New Roman" w:cs="Times New Roman"/>
      <w:b/>
      <w:sz w:val="20"/>
      <w:szCs w:val="20"/>
      <w:lang w:val="en-US"/>
    </w:rPr>
  </w:style>
  <w:style w:type="character" w:customStyle="1" w:styleId="ZnakZnak28">
    <w:name w:val="Znak Znak28"/>
    <w:rsid w:val="003E2ACE"/>
    <w:rPr>
      <w:rFonts w:ascii="Arial" w:eastAsia="Times New Roman" w:hAnsi="Arial" w:cs="Times New Roman"/>
      <w:sz w:val="18"/>
      <w:szCs w:val="20"/>
    </w:rPr>
  </w:style>
  <w:style w:type="character" w:customStyle="1" w:styleId="Znakiprzypiswdolnych">
    <w:name w:val="Znaki przypisów dolnych"/>
    <w:rsid w:val="003E2ACE"/>
    <w:rPr>
      <w:vertAlign w:val="superscript"/>
    </w:rPr>
  </w:style>
  <w:style w:type="character" w:customStyle="1" w:styleId="Znakiprzypiswkocowych">
    <w:name w:val="Znaki przypisów końcowych"/>
    <w:rsid w:val="003E2ACE"/>
    <w:rPr>
      <w:vertAlign w:val="superscript"/>
    </w:rPr>
  </w:style>
  <w:style w:type="character" w:customStyle="1" w:styleId="Odwoaniedokomentarza2">
    <w:name w:val="Odwołanie do komentarza2"/>
    <w:rsid w:val="003E2ACE"/>
    <w:rPr>
      <w:sz w:val="16"/>
    </w:rPr>
  </w:style>
  <w:style w:type="character" w:customStyle="1" w:styleId="Odwoanieprzypisudolnego1">
    <w:name w:val="Odwołanie przypisu dolnego1"/>
    <w:rsid w:val="003E2ACE"/>
    <w:rPr>
      <w:vertAlign w:val="superscript"/>
    </w:rPr>
  </w:style>
  <w:style w:type="character" w:customStyle="1" w:styleId="Odwoanieprzypisukocowego1">
    <w:name w:val="Odwołanie przypisu końcowego1"/>
    <w:rsid w:val="003E2ACE"/>
    <w:rPr>
      <w:vertAlign w:val="superscript"/>
    </w:rPr>
  </w:style>
  <w:style w:type="character" w:customStyle="1" w:styleId="ZnakZnak46">
    <w:name w:val="Znak Znak46"/>
    <w:rsid w:val="003E2ACE"/>
    <w:rPr>
      <w:b/>
      <w:spacing w:val="-3"/>
      <w:sz w:val="28"/>
      <w:lang w:val="x-none"/>
    </w:rPr>
  </w:style>
  <w:style w:type="character" w:customStyle="1" w:styleId="ZnakZnak45">
    <w:name w:val="Znak Znak45"/>
    <w:rsid w:val="003E2ACE"/>
    <w:rPr>
      <w:b/>
      <w:lang w:val="x-none"/>
    </w:rPr>
  </w:style>
  <w:style w:type="character" w:customStyle="1" w:styleId="ZnakZnak34">
    <w:name w:val="Znak Znak34"/>
    <w:rsid w:val="003E2ACE"/>
    <w:rPr>
      <w:b/>
      <w:i/>
      <w:sz w:val="52"/>
      <w:lang w:val="x-none"/>
    </w:rPr>
  </w:style>
  <w:style w:type="character" w:customStyle="1" w:styleId="ZnakZnak35">
    <w:name w:val="Znak Znak35"/>
    <w:rsid w:val="003E2ACE"/>
    <w:rPr>
      <w:rFonts w:ascii="Tahoma" w:hAnsi="Tahoma" w:cs="Tahoma"/>
      <w:sz w:val="16"/>
      <w:szCs w:val="16"/>
    </w:rPr>
  </w:style>
  <w:style w:type="character" w:customStyle="1" w:styleId="ZnakZnak37">
    <w:name w:val="Znak Znak37"/>
    <w:rsid w:val="003E2ACE"/>
  </w:style>
  <w:style w:type="character" w:customStyle="1" w:styleId="ZnakZnak44">
    <w:name w:val="Znak Znak44"/>
    <w:rsid w:val="003E2ACE"/>
    <w:rPr>
      <w:b/>
      <w:color w:val="FFFF00"/>
      <w:lang w:val="x-none"/>
    </w:rPr>
  </w:style>
  <w:style w:type="character" w:customStyle="1" w:styleId="ZnakZnak43">
    <w:name w:val="Znak Znak43"/>
    <w:rsid w:val="003E2ACE"/>
    <w:rPr>
      <w:b/>
      <w:lang w:val="x-none"/>
    </w:rPr>
  </w:style>
  <w:style w:type="character" w:customStyle="1" w:styleId="ZnakZnak42">
    <w:name w:val="Znak Znak42"/>
    <w:rsid w:val="003E2ACE"/>
    <w:rPr>
      <w:b/>
      <w:color w:val="000000"/>
      <w:lang w:val="x-none"/>
    </w:rPr>
  </w:style>
  <w:style w:type="character" w:customStyle="1" w:styleId="ZnakZnak41">
    <w:name w:val="Znak Znak41"/>
    <w:rsid w:val="003E2ACE"/>
    <w:rPr>
      <w:u w:val="single"/>
      <w:lang w:val="x-none"/>
    </w:rPr>
  </w:style>
  <w:style w:type="character" w:customStyle="1" w:styleId="ZnakZnak40">
    <w:name w:val="Znak Znak40"/>
    <w:rsid w:val="003E2ACE"/>
    <w:rPr>
      <w:i/>
      <w:iCs/>
      <w:sz w:val="24"/>
      <w:szCs w:val="24"/>
      <w:lang w:val="x-none"/>
    </w:rPr>
  </w:style>
  <w:style w:type="character" w:customStyle="1" w:styleId="ZnakZnak39">
    <w:name w:val="Znak Znak39"/>
    <w:rsid w:val="003E2ACE"/>
    <w:rPr>
      <w:b/>
      <w:sz w:val="36"/>
      <w:lang w:val="x-none"/>
    </w:rPr>
  </w:style>
  <w:style w:type="character" w:customStyle="1" w:styleId="ZnakZnak36">
    <w:name w:val="Znak Znak36"/>
    <w:rsid w:val="003E2ACE"/>
    <w:rPr>
      <w:sz w:val="24"/>
    </w:rPr>
  </w:style>
  <w:style w:type="character" w:customStyle="1" w:styleId="ZnakZnak33">
    <w:name w:val="Znak Znak33"/>
    <w:rsid w:val="003E2ACE"/>
    <w:rPr>
      <w:rFonts w:ascii="Adobe Caslon Pro Bold" w:hAnsi="Adobe Caslon Pro Bold" w:cs="Adobe Caslon Pro Bold"/>
      <w:b/>
      <w:bCs/>
      <w:color w:val="000000"/>
      <w:sz w:val="38"/>
      <w:szCs w:val="38"/>
    </w:rPr>
  </w:style>
  <w:style w:type="character" w:customStyle="1" w:styleId="ZnakZnak32">
    <w:name w:val="Znak Znak32"/>
    <w:rsid w:val="003E2ACE"/>
    <w:rPr>
      <w:b/>
      <w:bCs/>
    </w:rPr>
  </w:style>
  <w:style w:type="character" w:customStyle="1" w:styleId="ZnakZnak38">
    <w:name w:val="Znak Znak38"/>
    <w:rsid w:val="003E2ACE"/>
  </w:style>
  <w:style w:type="paragraph" w:customStyle="1" w:styleId="Plandokumentu1">
    <w:name w:val="Plan dokumentu1"/>
    <w:basedOn w:val="Normalny"/>
    <w:rsid w:val="003E2ACE"/>
    <w:pPr>
      <w:shd w:val="clear" w:color="auto" w:fill="000080"/>
      <w:suppressAutoHyphens/>
    </w:pPr>
    <w:rPr>
      <w:rFonts w:ascii="Tahoma" w:hAnsi="Tahoma" w:cs="Tahoma"/>
      <w:lang w:eastAsia="zh-CN"/>
    </w:rPr>
  </w:style>
  <w:style w:type="paragraph" w:styleId="Spisilustracji">
    <w:name w:val="table of figures"/>
    <w:basedOn w:val="Normalny"/>
    <w:next w:val="Tekstpodstawowy"/>
    <w:rsid w:val="003E2ACE"/>
    <w:pPr>
      <w:keepLines/>
      <w:tabs>
        <w:tab w:val="left" w:pos="-720"/>
      </w:tabs>
      <w:suppressAutoHyphens/>
      <w:overflowPunct w:val="0"/>
      <w:autoSpaceDE w:val="0"/>
      <w:spacing w:before="260"/>
      <w:jc w:val="center"/>
    </w:pPr>
    <w:rPr>
      <w:b/>
      <w:sz w:val="24"/>
      <w:lang w:eastAsia="zh-CN"/>
    </w:rPr>
  </w:style>
  <w:style w:type="paragraph" w:customStyle="1" w:styleId="Listapunktowana41">
    <w:name w:val="Lista punktowana 41"/>
    <w:basedOn w:val="Normalny"/>
    <w:rsid w:val="003E2ACE"/>
    <w:pPr>
      <w:suppressAutoHyphens/>
      <w:ind w:left="340" w:hanging="340"/>
    </w:pPr>
    <w:rPr>
      <w:lang w:eastAsia="zh-CN"/>
    </w:rPr>
  </w:style>
  <w:style w:type="paragraph" w:customStyle="1" w:styleId="Listapunktowana51">
    <w:name w:val="Lista punktowana 51"/>
    <w:basedOn w:val="Normalny"/>
    <w:rsid w:val="003E2ACE"/>
    <w:pPr>
      <w:tabs>
        <w:tab w:val="left" w:pos="926"/>
      </w:tabs>
      <w:suppressAutoHyphens/>
      <w:ind w:left="926" w:hanging="360"/>
    </w:pPr>
    <w:rPr>
      <w:lang w:eastAsia="zh-CN"/>
    </w:rPr>
  </w:style>
  <w:style w:type="paragraph" w:customStyle="1" w:styleId="Listanumerowana1">
    <w:name w:val="Lista numerowana1"/>
    <w:basedOn w:val="Normalny"/>
    <w:rsid w:val="003E2ACE"/>
    <w:pPr>
      <w:numPr>
        <w:numId w:val="5"/>
      </w:numPr>
      <w:suppressAutoHyphens/>
    </w:pPr>
    <w:rPr>
      <w:lang w:eastAsia="zh-CN"/>
    </w:rPr>
  </w:style>
  <w:style w:type="paragraph" w:customStyle="1" w:styleId="WW-Domylnie">
    <w:name w:val="WW-Domyślnie"/>
    <w:rsid w:val="003E2ACE"/>
    <w:pPr>
      <w:tabs>
        <w:tab w:val="left" w:pos="720"/>
      </w:tabs>
      <w:suppressAutoHyphens/>
      <w:spacing w:after="200" w:line="276" w:lineRule="auto"/>
    </w:pPr>
    <w:rPr>
      <w:rFonts w:eastAsia="Lucida Sans Unicode" w:cs="Calibri"/>
      <w:color w:val="00000A"/>
      <w:sz w:val="22"/>
      <w:szCs w:val="22"/>
      <w:lang w:val="en-US" w:eastAsia="zh-CN"/>
    </w:rPr>
  </w:style>
  <w:style w:type="paragraph" w:customStyle="1" w:styleId="LO-Normal">
    <w:name w:val="LO-Normal"/>
    <w:basedOn w:val="Normalny"/>
    <w:rsid w:val="003E2ACE"/>
    <w:pPr>
      <w:suppressAutoHyphens/>
      <w:spacing w:before="240" w:line="276" w:lineRule="auto"/>
    </w:pPr>
    <w:rPr>
      <w:rFonts w:ascii="Calibri" w:hAnsi="Calibri" w:cs="Calibri"/>
      <w:sz w:val="22"/>
      <w:szCs w:val="22"/>
      <w:lang w:val="en-US" w:eastAsia="zh-CN" w:bidi="en-US"/>
    </w:rPr>
  </w:style>
  <w:style w:type="paragraph" w:customStyle="1" w:styleId="Spistreci10">
    <w:name w:val="Spis treści 10"/>
    <w:basedOn w:val="Indeks"/>
    <w:rsid w:val="003E2ACE"/>
    <w:pPr>
      <w:tabs>
        <w:tab w:val="right" w:leader="dot" w:pos="7091"/>
      </w:tabs>
      <w:ind w:left="2547"/>
    </w:pPr>
    <w:rPr>
      <w:lang w:eastAsia="zh-CN"/>
    </w:rPr>
  </w:style>
  <w:style w:type="paragraph" w:customStyle="1" w:styleId="Nagwektabeli">
    <w:name w:val="Nagłówek tabeli"/>
    <w:basedOn w:val="Zawartotabeli"/>
    <w:rsid w:val="003E2ACE"/>
    <w:rPr>
      <w:rFonts w:cs="PL Ottawa"/>
      <w:b/>
      <w:bCs/>
      <w:lang w:eastAsia="zh-CN"/>
    </w:rPr>
  </w:style>
  <w:style w:type="paragraph" w:customStyle="1" w:styleId="Tekstkomentarza2">
    <w:name w:val="Tekst komentarza2"/>
    <w:basedOn w:val="Normalny"/>
    <w:rsid w:val="003E2ACE"/>
    <w:rPr>
      <w:b/>
      <w:lang w:val="en-US"/>
    </w:rPr>
  </w:style>
  <w:style w:type="paragraph" w:customStyle="1" w:styleId="Listapunktowana20">
    <w:name w:val="Lista punktowana2"/>
    <w:basedOn w:val="Normalny"/>
    <w:rsid w:val="003E2ACE"/>
    <w:pPr>
      <w:ind w:firstLine="709"/>
    </w:pPr>
    <w:rPr>
      <w:lang w:eastAsia="zh-CN"/>
    </w:rPr>
  </w:style>
  <w:style w:type="paragraph" w:customStyle="1" w:styleId="Tekstpodstawowywcity32">
    <w:name w:val="Tekst podstawowy wcięty 32"/>
    <w:basedOn w:val="Normalny"/>
    <w:rsid w:val="003E2ACE"/>
    <w:pPr>
      <w:ind w:left="408"/>
    </w:pPr>
  </w:style>
  <w:style w:type="paragraph" w:customStyle="1" w:styleId="Zwykytekst2">
    <w:name w:val="Zwykły tekst2"/>
    <w:basedOn w:val="Normalny"/>
    <w:rsid w:val="003E2ACE"/>
    <w:rPr>
      <w:rFonts w:ascii="Courier New" w:hAnsi="Courier New" w:cs="Courier New"/>
    </w:rPr>
  </w:style>
  <w:style w:type="paragraph" w:customStyle="1" w:styleId="Listapunktowana32">
    <w:name w:val="Lista punktowana 32"/>
    <w:basedOn w:val="Normalny"/>
    <w:rsid w:val="003E2ACE"/>
    <w:pPr>
      <w:tabs>
        <w:tab w:val="left" w:pos="926"/>
      </w:tabs>
      <w:ind w:left="926" w:hanging="360"/>
    </w:pPr>
    <w:rPr>
      <w:lang w:eastAsia="zh-CN"/>
    </w:rPr>
  </w:style>
  <w:style w:type="paragraph" w:customStyle="1" w:styleId="Legenda2">
    <w:name w:val="Legenda2"/>
    <w:basedOn w:val="Normalny"/>
    <w:next w:val="Normalny"/>
    <w:rsid w:val="003E2ACE"/>
    <w:pPr>
      <w:autoSpaceDE w:val="0"/>
      <w:spacing w:before="170" w:after="57" w:line="240" w:lineRule="atLeast"/>
      <w:jc w:val="center"/>
      <w:textAlignment w:val="center"/>
    </w:pPr>
    <w:rPr>
      <w:rFonts w:ascii="Adobe Caslon Pro Bold" w:hAnsi="Adobe Caslon Pro Bold" w:cs="Adobe Caslon Pro Bold"/>
      <w:b/>
      <w:bCs/>
      <w:color w:val="000000"/>
    </w:rPr>
  </w:style>
  <w:style w:type="paragraph" w:customStyle="1" w:styleId="Listapunktowana22">
    <w:name w:val="Lista punktowana 22"/>
    <w:basedOn w:val="Normalny"/>
    <w:rsid w:val="003E2ACE"/>
    <w:pPr>
      <w:tabs>
        <w:tab w:val="left" w:pos="708"/>
      </w:tabs>
      <w:spacing w:before="120"/>
      <w:ind w:left="708" w:hanging="708"/>
    </w:pPr>
    <w:rPr>
      <w:rFonts w:ascii="Arial" w:hAnsi="Arial" w:cs="Arial"/>
      <w:sz w:val="24"/>
      <w:szCs w:val="24"/>
      <w:lang w:val="fr-FR" w:eastAsia="zh-CN"/>
    </w:rPr>
  </w:style>
  <w:style w:type="paragraph" w:customStyle="1" w:styleId="Wcicienormalne2">
    <w:name w:val="Wcięcie normalne2"/>
    <w:basedOn w:val="Normalny"/>
    <w:rsid w:val="003E2ACE"/>
    <w:pPr>
      <w:spacing w:before="120"/>
      <w:ind w:left="720"/>
    </w:pPr>
    <w:rPr>
      <w:lang w:eastAsia="zh-CN"/>
    </w:rPr>
  </w:style>
  <w:style w:type="paragraph" w:customStyle="1" w:styleId="Plandokumentu2">
    <w:name w:val="Plan dokumentu2"/>
    <w:basedOn w:val="Normalny"/>
    <w:rsid w:val="003E2ACE"/>
    <w:pPr>
      <w:shd w:val="clear" w:color="auto" w:fill="000080"/>
    </w:pPr>
    <w:rPr>
      <w:rFonts w:ascii="Tahoma" w:hAnsi="Tahoma" w:cs="Tahoma"/>
      <w:shd w:val="clear" w:color="auto" w:fill="000080"/>
    </w:rPr>
  </w:style>
  <w:style w:type="paragraph" w:customStyle="1" w:styleId="Listapunktowana42">
    <w:name w:val="Lista punktowana 42"/>
    <w:basedOn w:val="Normalny"/>
    <w:rsid w:val="003E2ACE"/>
    <w:pPr>
      <w:ind w:left="340" w:hanging="340"/>
    </w:pPr>
    <w:rPr>
      <w:lang w:eastAsia="zh-CN"/>
    </w:rPr>
  </w:style>
  <w:style w:type="paragraph" w:customStyle="1" w:styleId="Lista-kontynuacja20">
    <w:name w:val="Lista - kontynuacja2"/>
    <w:basedOn w:val="Normalny"/>
    <w:rsid w:val="003E2ACE"/>
    <w:pPr>
      <w:spacing w:after="120"/>
      <w:ind w:left="283"/>
    </w:pPr>
    <w:rPr>
      <w:lang w:eastAsia="zh-CN"/>
    </w:rPr>
  </w:style>
  <w:style w:type="paragraph" w:customStyle="1" w:styleId="Listapunktowana52">
    <w:name w:val="Lista punktowana 52"/>
    <w:basedOn w:val="Normalny"/>
    <w:rsid w:val="003E2ACE"/>
    <w:pPr>
      <w:tabs>
        <w:tab w:val="left" w:pos="926"/>
      </w:tabs>
      <w:ind w:left="926" w:hanging="360"/>
    </w:pPr>
    <w:rPr>
      <w:lang w:eastAsia="zh-CN"/>
    </w:rPr>
  </w:style>
  <w:style w:type="paragraph" w:customStyle="1" w:styleId="Listanumerowana20">
    <w:name w:val="Lista numerowana2"/>
    <w:basedOn w:val="Normalny"/>
    <w:rsid w:val="003E2ACE"/>
    <w:pPr>
      <w:tabs>
        <w:tab w:val="num" w:pos="926"/>
      </w:tabs>
      <w:ind w:left="926" w:hanging="360"/>
    </w:pPr>
    <w:rPr>
      <w:lang w:eastAsia="zh-CN"/>
    </w:rPr>
  </w:style>
  <w:style w:type="paragraph" w:customStyle="1" w:styleId="Standardowy10">
    <w:name w:val="Standardowy1"/>
    <w:rsid w:val="003E2ACE"/>
    <w:pPr>
      <w:suppressAutoHyphens/>
      <w:overflowPunct w:val="0"/>
      <w:autoSpaceDE w:val="0"/>
      <w:textAlignment w:val="baseline"/>
    </w:pPr>
    <w:rPr>
      <w:rFonts w:ascii="Times New Roman" w:eastAsia="Times New Roman" w:hAnsi="Times New Roman"/>
      <w:lang w:eastAsia="zh-CN"/>
    </w:rPr>
  </w:style>
  <w:style w:type="paragraph" w:customStyle="1" w:styleId="Lista-kontynuacja21">
    <w:name w:val="Lista - kontynuacja 21"/>
    <w:basedOn w:val="Normalny"/>
    <w:rsid w:val="003E2ACE"/>
    <w:pPr>
      <w:spacing w:after="120"/>
      <w:ind w:left="566"/>
    </w:pPr>
    <w:rPr>
      <w:lang w:eastAsia="zh-CN"/>
    </w:rPr>
  </w:style>
  <w:style w:type="paragraph" w:customStyle="1" w:styleId="Tekstprzypisukocowego10">
    <w:name w:val="Tekst przypisu końcowego1"/>
    <w:basedOn w:val="Normalny"/>
    <w:rsid w:val="003E2ACE"/>
    <w:pPr>
      <w:spacing w:before="120"/>
    </w:pPr>
    <w:rPr>
      <w:lang w:eastAsia="zh-CN"/>
    </w:rPr>
  </w:style>
  <w:style w:type="paragraph" w:styleId="Nagwekwykazurde">
    <w:name w:val="toa heading"/>
    <w:basedOn w:val="Nagwek1"/>
    <w:next w:val="Normalny"/>
    <w:rsid w:val="003E2ACE"/>
    <w:pPr>
      <w:keepLines/>
      <w:spacing w:before="480" w:after="0" w:line="276" w:lineRule="auto"/>
    </w:pPr>
    <w:rPr>
      <w:rFonts w:ascii="Cambria" w:hAnsi="Cambria" w:cs="Cambria"/>
      <w:bCs/>
      <w:color w:val="365F91"/>
      <w:spacing w:val="0"/>
      <w:kern w:val="1"/>
      <w:szCs w:val="28"/>
      <w:lang w:eastAsia="zh-CN"/>
    </w:rPr>
  </w:style>
  <w:style w:type="paragraph" w:customStyle="1" w:styleId="HeaderEven">
    <w:name w:val="Header Even"/>
    <w:basedOn w:val="Bezodstpw"/>
    <w:rsid w:val="003E2ACE"/>
    <w:pPr>
      <w:pBdr>
        <w:top w:val="none" w:sz="0" w:space="0" w:color="000000"/>
        <w:left w:val="none" w:sz="0" w:space="0" w:color="000000"/>
        <w:bottom w:val="single" w:sz="4" w:space="1" w:color="4F81BD"/>
        <w:right w:val="none" w:sz="0" w:space="0" w:color="000000"/>
      </w:pBdr>
    </w:pPr>
    <w:rPr>
      <w:rFonts w:eastAsia="Times New Roman" w:cs="Calibri"/>
      <w:b/>
      <w:bCs/>
      <w:color w:val="1F497D"/>
      <w:sz w:val="20"/>
      <w:szCs w:val="23"/>
      <w:lang w:eastAsia="ja-JP"/>
    </w:rPr>
  </w:style>
  <w:style w:type="paragraph" w:customStyle="1" w:styleId="FooterOdd">
    <w:name w:val="Footer Odd"/>
    <w:basedOn w:val="Normalny"/>
    <w:rsid w:val="003E2ACE"/>
    <w:pPr>
      <w:pBdr>
        <w:top w:val="single" w:sz="4" w:space="1" w:color="4F81BD"/>
        <w:left w:val="none" w:sz="0" w:space="0" w:color="000000"/>
        <w:bottom w:val="none" w:sz="0" w:space="0" w:color="000000"/>
        <w:right w:val="none" w:sz="0" w:space="0" w:color="000000"/>
      </w:pBdr>
      <w:spacing w:after="180" w:line="264" w:lineRule="auto"/>
      <w:jc w:val="right"/>
    </w:pPr>
    <w:rPr>
      <w:rFonts w:ascii="Calibri" w:hAnsi="Calibri" w:cs="Calibri"/>
      <w:color w:val="1F497D"/>
      <w:szCs w:val="23"/>
      <w:lang w:eastAsia="ja-JP"/>
    </w:rPr>
  </w:style>
  <w:style w:type="character" w:customStyle="1" w:styleId="trademark">
    <w:name w:val="trademark"/>
    <w:rsid w:val="003E2ACE"/>
  </w:style>
  <w:style w:type="paragraph" w:customStyle="1" w:styleId="ZnakZnakZnakZnakZnakZnakZnak">
    <w:name w:val="Znak Znak Znak Znak Znak Znak Znak"/>
    <w:basedOn w:val="Normalny"/>
    <w:uiPriority w:val="99"/>
    <w:rsid w:val="003E2ACE"/>
    <w:rPr>
      <w:sz w:val="24"/>
      <w:szCs w:val="24"/>
    </w:rPr>
  </w:style>
  <w:style w:type="table" w:customStyle="1" w:styleId="Tabela-Siatka6">
    <w:name w:val="Tabela - Siatka6"/>
    <w:basedOn w:val="TableNormal"/>
    <w:next w:val="Tabela-Siatka"/>
    <w:uiPriority w:val="59"/>
    <w:rsid w:val="00BA15B1"/>
    <w:pPr>
      <w:autoSpaceDE/>
      <w:autoSpaceDN/>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5">
    <w:name w:val="Styl5"/>
    <w:basedOn w:val="Normalny"/>
    <w:rsid w:val="009D208D"/>
  </w:style>
  <w:style w:type="paragraph" w:styleId="Listanumerowana2">
    <w:name w:val="List Number 2"/>
    <w:basedOn w:val="Normalny"/>
    <w:semiHidden/>
    <w:unhideWhenUsed/>
    <w:rsid w:val="009D208D"/>
    <w:pPr>
      <w:numPr>
        <w:numId w:val="243"/>
      </w:numPr>
      <w:jc w:val="left"/>
    </w:pPr>
  </w:style>
  <w:style w:type="paragraph" w:styleId="Listanumerowana3">
    <w:name w:val="List Number 3"/>
    <w:basedOn w:val="Normalny"/>
    <w:semiHidden/>
    <w:unhideWhenUsed/>
    <w:rsid w:val="009D208D"/>
    <w:pPr>
      <w:spacing w:before="60" w:after="60" w:line="312" w:lineRule="auto"/>
      <w:ind w:left="680" w:hanging="340"/>
    </w:pPr>
  </w:style>
  <w:style w:type="paragraph" w:customStyle="1" w:styleId="111">
    <w:name w:val="1.1."/>
    <w:basedOn w:val="Normalny"/>
    <w:next w:val="Normalny"/>
    <w:rsid w:val="009D208D"/>
    <w:pPr>
      <w:keepNext/>
      <w:widowControl w:val="0"/>
      <w:spacing w:before="240" w:after="120" w:line="300" w:lineRule="atLeast"/>
      <w:jc w:val="left"/>
    </w:pPr>
    <w:rPr>
      <w:sz w:val="24"/>
    </w:rPr>
  </w:style>
  <w:style w:type="paragraph" w:customStyle="1" w:styleId="100">
    <w:name w:val="10"/>
    <w:basedOn w:val="Tekstpodstawowy"/>
    <w:semiHidden/>
    <w:rsid w:val="009D208D"/>
    <w:pPr>
      <w:spacing w:after="0"/>
    </w:pPr>
  </w:style>
  <w:style w:type="paragraph" w:customStyle="1" w:styleId="podpkt11">
    <w:name w:val="pod_pkt1.1"/>
    <w:basedOn w:val="Normalny"/>
    <w:rsid w:val="009D208D"/>
    <w:pPr>
      <w:keepNext/>
      <w:spacing w:after="120"/>
      <w:ind w:left="425" w:hanging="425"/>
      <w:jc w:val="left"/>
    </w:pPr>
    <w:rPr>
      <w:sz w:val="24"/>
    </w:rPr>
  </w:style>
  <w:style w:type="character" w:customStyle="1" w:styleId="10ZnakZnakZnakZnakZnak">
    <w:name w:val="_10 Znak Znak Znak Znak Znak"/>
    <w:link w:val="10ZnakZnakZnakZnak"/>
    <w:semiHidden/>
    <w:locked/>
    <w:rsid w:val="009D208D"/>
  </w:style>
  <w:style w:type="paragraph" w:customStyle="1" w:styleId="10ZnakZnakZnakZnak">
    <w:name w:val="_10 Znak Znak Znak Znak"/>
    <w:basedOn w:val="Tekstpodstawowy"/>
    <w:link w:val="10ZnakZnakZnakZnakZnak"/>
    <w:autoRedefine/>
    <w:semiHidden/>
    <w:rsid w:val="009D208D"/>
    <w:pPr>
      <w:tabs>
        <w:tab w:val="left" w:pos="0"/>
      </w:tabs>
      <w:spacing w:after="0"/>
    </w:pPr>
    <w:rPr>
      <w:rFonts w:ascii="Calibri" w:eastAsia="Calibri" w:hAnsi="Calibri"/>
    </w:rPr>
  </w:style>
  <w:style w:type="paragraph" w:customStyle="1" w:styleId="STytu">
    <w:name w:val="STytuł"/>
    <w:basedOn w:val="Normalny"/>
    <w:semiHidden/>
    <w:rsid w:val="009D208D"/>
    <w:pPr>
      <w:tabs>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jc w:val="center"/>
    </w:pPr>
    <w:rPr>
      <w:b/>
      <w:sz w:val="36"/>
    </w:rPr>
  </w:style>
  <w:style w:type="character" w:customStyle="1" w:styleId="Styl12pt">
    <w:name w:val="Styl 12 pt"/>
    <w:rsid w:val="009D208D"/>
    <w:rPr>
      <w:rFonts w:ascii="Times New Roman" w:hAnsi="Times New Roman" w:cs="Times New Roman" w:hint="default"/>
      <w:sz w:val="20"/>
    </w:rPr>
  </w:style>
  <w:style w:type="character" w:customStyle="1" w:styleId="10Znak">
    <w:name w:val="_10 Znak"/>
    <w:rsid w:val="009D208D"/>
    <w:rPr>
      <w:color w:val="000000"/>
      <w:lang w:val="pl-PL" w:eastAsia="pl-PL"/>
    </w:rPr>
  </w:style>
  <w:style w:type="character" w:customStyle="1" w:styleId="ZnakZnak18">
    <w:name w:val="Znak Znak18"/>
    <w:locked/>
    <w:rsid w:val="009D208D"/>
    <w:rPr>
      <w:b/>
      <w:bCs w:val="0"/>
      <w:caps/>
      <w:kern w:val="28"/>
      <w:lang w:val="pl-PL" w:eastAsia="pl-PL" w:bidi="ar-SA"/>
    </w:rPr>
  </w:style>
  <w:style w:type="character" w:customStyle="1" w:styleId="ZnakZnak17">
    <w:name w:val="Znak Znak17"/>
    <w:locked/>
    <w:rsid w:val="009D208D"/>
    <w:rPr>
      <w:b/>
      <w:bCs w:val="0"/>
      <w:lang w:val="pl-PL" w:eastAsia="pl-PL" w:bidi="ar-SA"/>
    </w:rPr>
  </w:style>
  <w:style w:type="character" w:customStyle="1" w:styleId="ZnakZnak16">
    <w:name w:val="Znak Znak16"/>
    <w:locked/>
    <w:rsid w:val="009D208D"/>
    <w:rPr>
      <w:lang w:val="pl-PL" w:eastAsia="pl-PL" w:bidi="ar-SA"/>
    </w:rPr>
  </w:style>
  <w:style w:type="character" w:customStyle="1" w:styleId="ZnakZnak15">
    <w:name w:val="Znak Znak15"/>
    <w:locked/>
    <w:rsid w:val="009D208D"/>
    <w:rPr>
      <w:b/>
      <w:bCs/>
      <w:sz w:val="28"/>
      <w:szCs w:val="28"/>
      <w:lang w:val="pl-PL" w:eastAsia="pl-PL" w:bidi="ar-SA"/>
    </w:rPr>
  </w:style>
  <w:style w:type="character" w:customStyle="1" w:styleId="ZnakZnak13">
    <w:name w:val="Znak Znak13"/>
    <w:locked/>
    <w:rsid w:val="009D208D"/>
    <w:rPr>
      <w:b/>
      <w:bCs/>
      <w:sz w:val="22"/>
      <w:szCs w:val="22"/>
      <w:lang w:val="pl-PL" w:eastAsia="pl-PL" w:bidi="ar-SA"/>
    </w:rPr>
  </w:style>
  <w:style w:type="character" w:customStyle="1" w:styleId="ZnakZnak12">
    <w:name w:val="Znak Znak12"/>
    <w:locked/>
    <w:rsid w:val="009D208D"/>
    <w:rPr>
      <w:sz w:val="24"/>
      <w:szCs w:val="24"/>
      <w:lang w:val="pl-PL" w:eastAsia="pl-PL" w:bidi="ar-SA"/>
    </w:rPr>
  </w:style>
  <w:style w:type="character" w:customStyle="1" w:styleId="ZnakZnak11">
    <w:name w:val="Znak Znak11"/>
    <w:locked/>
    <w:rsid w:val="009D208D"/>
    <w:rPr>
      <w:i/>
      <w:iCs/>
      <w:sz w:val="24"/>
      <w:szCs w:val="24"/>
      <w:lang w:val="pl-PL" w:eastAsia="pl-PL" w:bidi="ar-SA"/>
    </w:rPr>
  </w:style>
  <w:style w:type="character" w:customStyle="1" w:styleId="ZnakZnak10">
    <w:name w:val="Znak Znak10"/>
    <w:locked/>
    <w:rsid w:val="009D208D"/>
    <w:rPr>
      <w:rFonts w:ascii="Arial" w:hAnsi="Arial" w:cs="Arial" w:hint="default"/>
      <w:sz w:val="22"/>
      <w:szCs w:val="22"/>
      <w:lang w:val="pl-PL" w:eastAsia="pl-PL" w:bidi="ar-SA"/>
    </w:rPr>
  </w:style>
  <w:style w:type="character" w:customStyle="1" w:styleId="ZnakZnak9">
    <w:name w:val="Znak Znak9"/>
    <w:locked/>
    <w:rsid w:val="009D208D"/>
    <w:rPr>
      <w:lang w:val="pl-PL" w:eastAsia="pl-PL" w:bidi="ar-SA"/>
    </w:rPr>
  </w:style>
  <w:style w:type="character" w:customStyle="1" w:styleId="ZnakZnak8">
    <w:name w:val="Znak Znak8"/>
    <w:locked/>
    <w:rsid w:val="009D208D"/>
    <w:rPr>
      <w:lang w:val="pl-PL" w:eastAsia="pl-PL" w:bidi="ar-SA"/>
    </w:rPr>
  </w:style>
  <w:style w:type="character" w:customStyle="1" w:styleId="ZnakZnak7">
    <w:name w:val="Znak Znak7"/>
    <w:locked/>
    <w:rsid w:val="009D208D"/>
    <w:rPr>
      <w:sz w:val="16"/>
      <w:lang w:val="pl-PL" w:eastAsia="pl-PL" w:bidi="ar-SA"/>
    </w:rPr>
  </w:style>
  <w:style w:type="character" w:customStyle="1" w:styleId="ZnakZnak5">
    <w:name w:val="Znak Znak5"/>
    <w:locked/>
    <w:rsid w:val="009D208D"/>
    <w:rPr>
      <w:lang w:val="pl-PL" w:eastAsia="pl-PL" w:bidi="ar-SA"/>
    </w:rPr>
  </w:style>
  <w:style w:type="character" w:customStyle="1" w:styleId="ZnakZnak6">
    <w:name w:val="Znak Znak6"/>
    <w:locked/>
    <w:rsid w:val="009D208D"/>
    <w:rPr>
      <w:sz w:val="16"/>
      <w:szCs w:val="16"/>
      <w:lang w:val="pl-PL" w:eastAsia="pl-PL" w:bidi="ar-SA"/>
    </w:rPr>
  </w:style>
  <w:style w:type="character" w:customStyle="1" w:styleId="ZnakZnak4">
    <w:name w:val="Znak Znak4"/>
    <w:locked/>
    <w:rsid w:val="009D208D"/>
    <w:rPr>
      <w:sz w:val="16"/>
      <w:szCs w:val="16"/>
      <w:lang w:val="pl-PL" w:eastAsia="pl-PL" w:bidi="ar-SA"/>
    </w:rPr>
  </w:style>
  <w:style w:type="table" w:customStyle="1" w:styleId="Tabela-Siatka11">
    <w:name w:val="Tabela - Siatka11"/>
    <w:basedOn w:val="Standardowy"/>
    <w:rsid w:val="009D208D"/>
    <w:pPr>
      <w:overflowPunct w:val="0"/>
      <w:autoSpaceDE w:val="0"/>
      <w:autoSpaceDN w:val="0"/>
      <w:adjustRightInd w:val="0"/>
      <w:jc w:val="both"/>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rsid w:val="009D208D"/>
    <w:pPr>
      <w:overflowPunct w:val="0"/>
      <w:autoSpaceDE w:val="0"/>
      <w:autoSpaceDN w:val="0"/>
      <w:adjustRightInd w:val="0"/>
      <w:jc w:val="both"/>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stp1">
    <w:name w:val="wstęp1"/>
    <w:basedOn w:val="Normalny"/>
    <w:rsid w:val="009D208D"/>
    <w:pPr>
      <w:keepNext/>
      <w:widowControl w:val="0"/>
      <w:spacing w:before="360" w:after="120" w:line="360" w:lineRule="auto"/>
      <w:jc w:val="left"/>
    </w:pPr>
    <w:rPr>
      <w:b/>
      <w:sz w:val="24"/>
    </w:rPr>
  </w:style>
  <w:style w:type="paragraph" w:customStyle="1" w:styleId="Nagwek-SST-parzysty">
    <w:name w:val="Nagłówek - SST - parzysty"/>
    <w:basedOn w:val="Nagwek-SST-nieparzysty"/>
    <w:rsid w:val="009D208D"/>
    <w:pPr>
      <w:tabs>
        <w:tab w:val="clear" w:pos="355"/>
        <w:tab w:val="left" w:pos="0"/>
      </w:tabs>
      <w:suppressAutoHyphens w:val="0"/>
      <w:overflowPunct/>
      <w:autoSpaceDE w:val="0"/>
      <w:ind w:right="0"/>
      <w:textAlignment w:val="auto"/>
    </w:pPr>
    <w:rPr>
      <w:bCs/>
      <w:iCs w:val="0"/>
      <w:noProof/>
      <w:kern w:val="0"/>
      <w:lang w:eastAsia="pl-PL"/>
    </w:rPr>
  </w:style>
  <w:style w:type="paragraph" w:customStyle="1" w:styleId="BlockText1">
    <w:name w:val="Block Text1"/>
    <w:basedOn w:val="Normalny"/>
    <w:rsid w:val="009D208D"/>
    <w:pPr>
      <w:spacing w:before="240" w:after="120" w:line="300" w:lineRule="atLeast"/>
      <w:ind w:left="1276" w:right="85" w:hanging="1276"/>
      <w:jc w:val="left"/>
    </w:pPr>
    <w:rPr>
      <w:b/>
      <w:sz w:val="24"/>
    </w:rPr>
  </w:style>
  <w:style w:type="paragraph" w:customStyle="1" w:styleId="HNumber">
    <w:name w:val="H Number"/>
    <w:basedOn w:val="Normalny"/>
    <w:rsid w:val="009D208D"/>
    <w:pPr>
      <w:spacing w:before="120"/>
      <w:ind w:left="851" w:hanging="851"/>
    </w:pPr>
    <w:rPr>
      <w:lang w:val="en-GB" w:eastAsia="en-US"/>
    </w:rPr>
  </w:style>
  <w:style w:type="character" w:customStyle="1" w:styleId="10ZnakZnakZnak">
    <w:name w:val="_10 Znak Znak Znak"/>
    <w:basedOn w:val="Domylnaczcionkaakapitu"/>
    <w:link w:val="10ZnakZnak"/>
    <w:locked/>
    <w:rsid w:val="009D208D"/>
  </w:style>
  <w:style w:type="paragraph" w:customStyle="1" w:styleId="10ZnakZnak">
    <w:name w:val="_10 Znak Znak"/>
    <w:basedOn w:val="Normalny"/>
    <w:link w:val="10ZnakZnakZnak"/>
    <w:rsid w:val="009D208D"/>
    <w:rPr>
      <w:rFonts w:ascii="Calibri" w:eastAsia="Calibri" w:hAnsi="Calibri"/>
    </w:rPr>
  </w:style>
  <w:style w:type="paragraph" w:customStyle="1" w:styleId="Tretekstu">
    <w:name w:val="Treść tekstu"/>
    <w:basedOn w:val="Normalny"/>
    <w:rsid w:val="00874F51"/>
    <w:pPr>
      <w:spacing w:after="140" w:line="288" w:lineRule="auto"/>
      <w:jc w:val="left"/>
    </w:pPr>
    <w:rPr>
      <w:rFonts w:ascii="Calibri" w:eastAsia="Calibri" w:hAnsi="Calibri"/>
      <w:sz w:val="22"/>
      <w:szCs w:val="22"/>
      <w:lang w:eastAsia="zh-CN"/>
    </w:rPr>
  </w:style>
  <w:style w:type="numbering" w:customStyle="1" w:styleId="Bezlisty6">
    <w:name w:val="Bez listy6"/>
    <w:next w:val="Bezlisty"/>
    <w:uiPriority w:val="99"/>
    <w:semiHidden/>
    <w:unhideWhenUsed/>
    <w:rsid w:val="008C0B65"/>
  </w:style>
  <w:style w:type="table" w:customStyle="1" w:styleId="Tabela-Siatka7">
    <w:name w:val="Tabela - Siatka7"/>
    <w:basedOn w:val="Standardowy"/>
    <w:next w:val="Tabela-Siatka"/>
    <w:uiPriority w:val="59"/>
    <w:rsid w:val="008C0B65"/>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TTEKST">
    <w:name w:val="BT_TEKST"/>
    <w:basedOn w:val="Normalny"/>
    <w:link w:val="BTTEKSTChar"/>
    <w:rsid w:val="008C0B65"/>
    <w:pPr>
      <w:spacing w:before="120" w:after="120"/>
    </w:pPr>
    <w:rPr>
      <w:rFonts w:ascii="Arial" w:eastAsia="Calibri" w:hAnsi="Arial"/>
      <w:sz w:val="19"/>
      <w:szCs w:val="22"/>
      <w:lang w:eastAsia="en-US"/>
    </w:rPr>
  </w:style>
  <w:style w:type="paragraph" w:customStyle="1" w:styleId="BTTitle1">
    <w:name w:val="BT_Title1"/>
    <w:basedOn w:val="Tytu"/>
    <w:link w:val="BTTitle1Char"/>
    <w:rsid w:val="008C0B65"/>
    <w:pPr>
      <w:numPr>
        <w:ilvl w:val="0"/>
        <w:numId w:val="551"/>
      </w:numPr>
      <w:spacing w:before="240" w:after="240"/>
      <w:jc w:val="both"/>
    </w:pPr>
    <w:rPr>
      <w:rFonts w:ascii="Arial" w:hAnsi="Arial"/>
      <w:i w:val="0"/>
      <w:caps/>
      <w:spacing w:val="-10"/>
      <w:kern w:val="28"/>
      <w:sz w:val="24"/>
      <w:szCs w:val="56"/>
      <w:lang w:eastAsia="en-US"/>
    </w:rPr>
  </w:style>
  <w:style w:type="character" w:customStyle="1" w:styleId="BTTEKSTChar">
    <w:name w:val="BT_TEKST Char"/>
    <w:link w:val="BTTEKST"/>
    <w:rsid w:val="008C0B65"/>
    <w:rPr>
      <w:rFonts w:ascii="Arial" w:hAnsi="Arial"/>
      <w:sz w:val="19"/>
      <w:szCs w:val="22"/>
      <w:lang w:eastAsia="en-US"/>
    </w:rPr>
  </w:style>
  <w:style w:type="character" w:customStyle="1" w:styleId="BTTitle1Char">
    <w:name w:val="BT_Title1 Char"/>
    <w:link w:val="BTTitle1"/>
    <w:rsid w:val="008C0B65"/>
    <w:rPr>
      <w:rFonts w:ascii="Arial" w:eastAsia="Times New Roman" w:hAnsi="Arial"/>
      <w:b/>
      <w:caps/>
      <w:spacing w:val="-10"/>
      <w:kern w:val="28"/>
      <w:sz w:val="24"/>
      <w:szCs w:val="56"/>
      <w:lang w:eastAsia="en-US"/>
    </w:rPr>
  </w:style>
  <w:style w:type="paragraph" w:customStyle="1" w:styleId="BTTitle2">
    <w:name w:val="BT_Title2"/>
    <w:basedOn w:val="BTTitle1"/>
    <w:rsid w:val="008C0B65"/>
    <w:pPr>
      <w:numPr>
        <w:ilvl w:val="1"/>
      </w:numPr>
      <w:ind w:left="283" w:hanging="283"/>
    </w:pPr>
    <w:rPr>
      <w:caps w:val="0"/>
    </w:rPr>
  </w:style>
  <w:style w:type="paragraph" w:customStyle="1" w:styleId="BTTitle3">
    <w:name w:val="BT_Title3"/>
    <w:basedOn w:val="BTTitle2"/>
    <w:rsid w:val="008C0B65"/>
    <w:pPr>
      <w:numPr>
        <w:ilvl w:val="2"/>
      </w:numPr>
      <w:spacing w:after="120"/>
      <w:ind w:left="283" w:hanging="283"/>
    </w:pPr>
    <w:rPr>
      <w:sz w:val="22"/>
    </w:rPr>
  </w:style>
  <w:style w:type="paragraph" w:customStyle="1" w:styleId="BTTitle4">
    <w:name w:val="BT_Title4"/>
    <w:basedOn w:val="BTTitle3"/>
    <w:rsid w:val="008C0B65"/>
    <w:pPr>
      <w:numPr>
        <w:ilvl w:val="3"/>
      </w:numPr>
      <w:ind w:left="283" w:hanging="283"/>
    </w:pPr>
    <w:rPr>
      <w:sz w:val="20"/>
    </w:rPr>
  </w:style>
  <w:style w:type="paragraph" w:customStyle="1" w:styleId="BTBullets">
    <w:name w:val="BT_Bullets"/>
    <w:basedOn w:val="BTTEKST"/>
    <w:rsid w:val="008C0B65"/>
    <w:pPr>
      <w:numPr>
        <w:ilvl w:val="5"/>
        <w:numId w:val="551"/>
      </w:numPr>
      <w:ind w:left="283" w:hanging="283"/>
      <w:contextualSpacing/>
    </w:pPr>
  </w:style>
  <w:style w:type="paragraph" w:customStyle="1" w:styleId="BTNagwek1">
    <w:name w:val="BT_Nagłówek1"/>
    <w:basedOn w:val="Normalny"/>
    <w:link w:val="BTNagwek1Char"/>
    <w:rsid w:val="008C0B65"/>
    <w:pPr>
      <w:spacing w:after="160" w:line="259" w:lineRule="auto"/>
      <w:contextualSpacing/>
    </w:pPr>
    <w:rPr>
      <w:rFonts w:ascii="Arial" w:eastAsia="Calibri" w:hAnsi="Arial" w:cs="Arial"/>
      <w:sz w:val="19"/>
      <w:szCs w:val="19"/>
      <w:lang w:eastAsia="en-US"/>
    </w:rPr>
  </w:style>
  <w:style w:type="character" w:customStyle="1" w:styleId="BTNagwek1Char">
    <w:name w:val="BT_Nagłówek1 Char"/>
    <w:link w:val="BTNagwek1"/>
    <w:rsid w:val="008C0B65"/>
    <w:rPr>
      <w:rFonts w:ascii="Arial" w:hAnsi="Arial" w:cs="Arial"/>
      <w:sz w:val="19"/>
      <w:szCs w:val="19"/>
      <w:lang w:eastAsia="en-US"/>
    </w:rPr>
  </w:style>
  <w:style w:type="paragraph" w:customStyle="1" w:styleId="Htext">
    <w:name w:val="Htext"/>
    <w:basedOn w:val="Normalny"/>
    <w:link w:val="HtextChar"/>
    <w:rsid w:val="008C0B65"/>
    <w:pPr>
      <w:widowControl w:val="0"/>
      <w:tabs>
        <w:tab w:val="left" w:leader="dot" w:pos="0"/>
        <w:tab w:val="left" w:pos="1440"/>
      </w:tabs>
      <w:overflowPunct w:val="0"/>
      <w:autoSpaceDE w:val="0"/>
      <w:autoSpaceDN w:val="0"/>
      <w:adjustRightInd w:val="0"/>
      <w:spacing w:before="40" w:after="20"/>
      <w:ind w:left="432"/>
      <w:jc w:val="left"/>
    </w:pPr>
    <w:rPr>
      <w:rFonts w:ascii="Arial" w:hAnsi="Arial" w:cs="Arial"/>
      <w:snapToGrid w:val="0"/>
      <w:sz w:val="22"/>
      <w:szCs w:val="22"/>
    </w:rPr>
  </w:style>
  <w:style w:type="character" w:customStyle="1" w:styleId="HtextChar">
    <w:name w:val="Htext Char"/>
    <w:link w:val="Htext"/>
    <w:rsid w:val="008C0B65"/>
    <w:rPr>
      <w:rFonts w:ascii="Arial" w:eastAsia="Times New Roman" w:hAnsi="Arial" w:cs="Arial"/>
      <w:snapToGrid w:val="0"/>
      <w:sz w:val="22"/>
      <w:szCs w:val="22"/>
    </w:rPr>
  </w:style>
  <w:style w:type="paragraph" w:customStyle="1" w:styleId="Styl7">
    <w:name w:val="Styl7"/>
    <w:basedOn w:val="Normalny"/>
    <w:rsid w:val="008C0B65"/>
    <w:pPr>
      <w:keepNext/>
      <w:keepLines/>
      <w:numPr>
        <w:numId w:val="552"/>
      </w:numPr>
      <w:tabs>
        <w:tab w:val="clear" w:pos="1353"/>
      </w:tabs>
      <w:spacing w:before="200" w:after="200" w:line="276" w:lineRule="auto"/>
      <w:ind w:left="720" w:hanging="360"/>
      <w:outlineLvl w:val="1"/>
    </w:pPr>
    <w:rPr>
      <w:rFonts w:ascii="Arial" w:hAnsi="Arial"/>
      <w:bCs/>
      <w:sz w:val="22"/>
      <w:szCs w:val="26"/>
      <w:u w:val="words"/>
      <w:lang w:eastAsia="en-US"/>
    </w:rPr>
  </w:style>
  <w:style w:type="paragraph" w:customStyle="1" w:styleId="Style99">
    <w:name w:val="Style99"/>
    <w:basedOn w:val="Normalny"/>
    <w:rsid w:val="008C0B65"/>
    <w:pPr>
      <w:widowControl w:val="0"/>
      <w:autoSpaceDE w:val="0"/>
      <w:autoSpaceDN w:val="0"/>
      <w:adjustRightInd w:val="0"/>
      <w:spacing w:line="254" w:lineRule="exact"/>
    </w:pPr>
    <w:rPr>
      <w:rFonts w:ascii="Arial" w:hAnsi="Arial"/>
      <w:sz w:val="24"/>
      <w:szCs w:val="24"/>
    </w:rPr>
  </w:style>
  <w:style w:type="paragraph" w:customStyle="1" w:styleId="tytulspecyfikacji">
    <w:name w:val="tytul specyfikacji"/>
    <w:rsid w:val="008C0B65"/>
    <w:pPr>
      <w:ind w:left="91"/>
      <w:jc w:val="center"/>
    </w:pPr>
    <w:rPr>
      <w:rFonts w:ascii="Times New Roman" w:eastAsia="Times New Roman" w:hAnsi="Times New Roman"/>
      <w:b/>
      <w:sz w:val="28"/>
      <w:szCs w:val="24"/>
      <w:lang w:val="en-US"/>
    </w:rPr>
  </w:style>
  <w:style w:type="paragraph" w:customStyle="1" w:styleId="AAAAA">
    <w:name w:val="AAAAA"/>
    <w:rsid w:val="008C0B65"/>
    <w:pPr>
      <w:jc w:val="both"/>
    </w:pPr>
    <w:rPr>
      <w:rFonts w:ascii="Times New Roman" w:eastAsia="Times New Roman" w:hAnsi="Times New Roman"/>
    </w:rPr>
  </w:style>
  <w:style w:type="character" w:customStyle="1" w:styleId="FontStyle295">
    <w:name w:val="Font Style295"/>
    <w:rsid w:val="008C0B65"/>
    <w:rPr>
      <w:rFonts w:ascii="Times New Roman" w:hAnsi="Times New Roman" w:cs="Times New Roman"/>
      <w:b/>
      <w:bCs/>
      <w:sz w:val="18"/>
      <w:szCs w:val="18"/>
    </w:rPr>
  </w:style>
  <w:style w:type="paragraph" w:customStyle="1" w:styleId="Style24">
    <w:name w:val="Style24"/>
    <w:basedOn w:val="Normalny"/>
    <w:rsid w:val="008C0B65"/>
    <w:pPr>
      <w:widowControl w:val="0"/>
      <w:autoSpaceDE w:val="0"/>
      <w:autoSpaceDN w:val="0"/>
      <w:adjustRightInd w:val="0"/>
      <w:jc w:val="left"/>
    </w:pPr>
    <w:rPr>
      <w:rFonts w:ascii="Arial Unicode MS" w:eastAsia="Arial Unicode MS" w:hAnsi="Arial"/>
      <w:sz w:val="24"/>
      <w:szCs w:val="24"/>
    </w:rPr>
  </w:style>
  <w:style w:type="paragraph" w:customStyle="1" w:styleId="Einzug1">
    <w:name w:val="Einzug 1"/>
    <w:basedOn w:val="Normalny"/>
    <w:rsid w:val="008C0B65"/>
    <w:pPr>
      <w:ind w:left="851" w:right="284"/>
    </w:pPr>
    <w:rPr>
      <w:rFonts w:ascii="Arial" w:hAnsi="Arial"/>
      <w:sz w:val="22"/>
      <w:szCs w:val="24"/>
      <w:lang w:val="de-DE"/>
    </w:rPr>
  </w:style>
  <w:style w:type="character" w:customStyle="1" w:styleId="TekstZnakZnak">
    <w:name w:val="Tekst Znak Znak"/>
    <w:rsid w:val="008C0B65"/>
    <w:rPr>
      <w:rFonts w:ascii="Arial" w:eastAsia="Times New Roman" w:hAnsi="Arial"/>
      <w:bCs/>
      <w:noProof/>
      <w:sz w:val="22"/>
      <w:szCs w:val="22"/>
      <w:lang w:eastAsia="en-US"/>
    </w:rPr>
  </w:style>
  <w:style w:type="paragraph" w:customStyle="1" w:styleId="Podpunkty">
    <w:name w:val="Podpunkty"/>
    <w:basedOn w:val="Normalny"/>
    <w:autoRedefine/>
    <w:rsid w:val="008C0B65"/>
    <w:pPr>
      <w:spacing w:after="120"/>
    </w:pPr>
    <w:rPr>
      <w:rFonts w:ascii="Arial" w:hAnsi="Arial"/>
      <w:b/>
      <w:bCs/>
      <w:noProof/>
      <w:sz w:val="22"/>
      <w:szCs w:val="22"/>
    </w:rPr>
  </w:style>
  <w:style w:type="paragraph" w:customStyle="1" w:styleId="wyliczenie">
    <w:name w:val="wyliczenie"/>
    <w:basedOn w:val="Normalny"/>
    <w:rsid w:val="008C0B65"/>
    <w:pPr>
      <w:tabs>
        <w:tab w:val="left" w:pos="567"/>
      </w:tabs>
      <w:jc w:val="left"/>
    </w:pPr>
    <w:rPr>
      <w:rFonts w:ascii="Arial" w:hAnsi="Arial"/>
    </w:rPr>
  </w:style>
  <w:style w:type="paragraph" w:customStyle="1" w:styleId="specyfikacje">
    <w:name w:val="specyfikacje"/>
    <w:basedOn w:val="Normalny"/>
    <w:rsid w:val="008C0B65"/>
    <w:pPr>
      <w:numPr>
        <w:numId w:val="585"/>
      </w:numPr>
      <w:tabs>
        <w:tab w:val="left" w:pos="851"/>
      </w:tabs>
      <w:spacing w:line="360" w:lineRule="auto"/>
    </w:pPr>
    <w:rPr>
      <w:rFonts w:ascii="Arial" w:hAnsi="Arial"/>
      <w:spacing w:val="-3"/>
      <w:sz w:val="22"/>
      <w:u w:val="single"/>
    </w:rPr>
  </w:style>
  <w:style w:type="table" w:customStyle="1" w:styleId="Tabela-Siatka12">
    <w:name w:val="Tabela - Siatka12"/>
    <w:basedOn w:val="Standardowy"/>
    <w:next w:val="Tabela-Siatka"/>
    <w:uiPriority w:val="59"/>
    <w:rsid w:val="008C0B65"/>
    <w:pPr>
      <w:tabs>
        <w:tab w:val="left" w:pos="397"/>
        <w:tab w:val="left" w:pos="567"/>
        <w:tab w:val="left" w:pos="737"/>
      </w:tabs>
      <w:spacing w:before="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rsid w:val="008C0B65"/>
    <w:pPr>
      <w:tabs>
        <w:tab w:val="left" w:pos="397"/>
        <w:tab w:val="left" w:pos="567"/>
        <w:tab w:val="left" w:pos="737"/>
      </w:tabs>
      <w:spacing w:before="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59"/>
    <w:rsid w:val="008C0B65"/>
    <w:pPr>
      <w:tabs>
        <w:tab w:val="left" w:pos="397"/>
        <w:tab w:val="left" w:pos="567"/>
        <w:tab w:val="left" w:pos="737"/>
      </w:tabs>
      <w:spacing w:before="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8C0B65"/>
    <w:pPr>
      <w:tabs>
        <w:tab w:val="left" w:pos="397"/>
        <w:tab w:val="left" w:pos="567"/>
        <w:tab w:val="left" w:pos="737"/>
      </w:tabs>
      <w:spacing w:before="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59"/>
    <w:rsid w:val="008C0B65"/>
    <w:pPr>
      <w:tabs>
        <w:tab w:val="left" w:pos="397"/>
        <w:tab w:val="left" w:pos="567"/>
        <w:tab w:val="left" w:pos="737"/>
      </w:tabs>
      <w:spacing w:before="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kpnormpunkt">
    <w:name w:val="Kokp norm punkt"/>
    <w:basedOn w:val="Akapitzlist"/>
    <w:link w:val="KokpnormpunktZnak"/>
    <w:qFormat/>
    <w:rsid w:val="008C0B65"/>
    <w:pPr>
      <w:numPr>
        <w:numId w:val="586"/>
      </w:numPr>
      <w:spacing w:line="360" w:lineRule="auto"/>
    </w:pPr>
    <w:rPr>
      <w:rFonts w:eastAsia="Calibri"/>
      <w:sz w:val="20"/>
      <w:szCs w:val="22"/>
      <w:lang w:eastAsia="en-US"/>
    </w:rPr>
  </w:style>
  <w:style w:type="character" w:customStyle="1" w:styleId="KokpnormpunktZnak">
    <w:name w:val="Kokp norm punkt Znak"/>
    <w:link w:val="Kokpnormpunkt"/>
    <w:rsid w:val="008C0B65"/>
    <w:rPr>
      <w:rFonts w:ascii="Times New Roman" w:hAnsi="Times New Roman"/>
      <w:szCs w:val="22"/>
      <w:lang w:eastAsia="en-US"/>
    </w:rPr>
  </w:style>
  <w:style w:type="character" w:customStyle="1" w:styleId="fontstyle01">
    <w:name w:val="fontstyle01"/>
    <w:rsid w:val="008C0B65"/>
    <w:rPr>
      <w:rFonts w:ascii="Tahoma" w:hAnsi="Tahoma" w:cs="Tahoma" w:hint="default"/>
      <w:b w:val="0"/>
      <w:bCs w:val="0"/>
      <w:i w:val="0"/>
      <w:iCs w:val="0"/>
      <w:color w:val="000000"/>
      <w:sz w:val="20"/>
      <w:szCs w:val="20"/>
    </w:rPr>
  </w:style>
  <w:style w:type="character" w:customStyle="1" w:styleId="fontstyle21">
    <w:name w:val="fontstyle21"/>
    <w:rsid w:val="008C0B65"/>
    <w:rPr>
      <w:rFonts w:ascii="Tahoma" w:hAnsi="Tahoma" w:cs="Tahoma" w:hint="default"/>
      <w:b w:val="0"/>
      <w:bCs w:val="0"/>
      <w:i w:val="0"/>
      <w:iCs w:val="0"/>
      <w:color w:val="000000"/>
      <w:sz w:val="20"/>
      <w:szCs w:val="20"/>
    </w:rPr>
  </w:style>
  <w:style w:type="paragraph" w:customStyle="1" w:styleId="-">
    <w:name w:val="-"/>
    <w:basedOn w:val="Akapitzlist"/>
    <w:qFormat/>
    <w:rsid w:val="00852948"/>
    <w:pPr>
      <w:numPr>
        <w:numId w:val="616"/>
      </w:numPr>
    </w:pPr>
    <w:rPr>
      <w:sz w:val="20"/>
      <w:szCs w:val="20"/>
    </w:rPr>
  </w:style>
  <w:style w:type="paragraph" w:customStyle="1" w:styleId="a0">
    <w:name w:val="a)"/>
    <w:basedOn w:val="Akapitzlist"/>
    <w:qFormat/>
    <w:rsid w:val="00852948"/>
    <w:pPr>
      <w:numPr>
        <w:numId w:val="610"/>
      </w:numPr>
      <w:tabs>
        <w:tab w:val="left" w:pos="0"/>
      </w:tabs>
    </w:pPr>
    <w:rPr>
      <w:sz w:val="20"/>
      <w:szCs w:val="20"/>
    </w:rPr>
  </w:style>
  <w:style w:type="paragraph" w:customStyle="1" w:styleId="1">
    <w:name w:val="1."/>
    <w:basedOn w:val="-"/>
    <w:qFormat/>
    <w:rsid w:val="00D2797B"/>
    <w:pPr>
      <w:numPr>
        <w:numId w:val="619"/>
      </w:numPr>
    </w:pPr>
  </w:style>
  <w:style w:type="paragraph" w:customStyle="1" w:styleId="A">
    <w:name w:val="A."/>
    <w:basedOn w:val="Akapitzlist"/>
    <w:qFormat/>
    <w:rsid w:val="001165CE"/>
    <w:pPr>
      <w:numPr>
        <w:numId w:val="622"/>
      </w:numPr>
    </w:pPr>
    <w:rPr>
      <w:b/>
      <w:sz w:val="20"/>
      <w:szCs w:val="20"/>
    </w:rPr>
  </w:style>
  <w:style w:type="paragraph" w:customStyle="1" w:styleId="Tekstpodstawowy24">
    <w:name w:val="Tekst podstawowy 24"/>
    <w:basedOn w:val="Normalny"/>
    <w:rsid w:val="00967A06"/>
    <w:pPr>
      <w:pBdr>
        <w:top w:val="single" w:sz="6" w:space="1" w:color="auto"/>
        <w:bottom w:val="single" w:sz="6" w:space="1" w:color="auto"/>
      </w:pBdr>
      <w:spacing w:line="180" w:lineRule="exact"/>
    </w:pPr>
    <w:rPr>
      <w:sz w:val="16"/>
    </w:rPr>
  </w:style>
  <w:style w:type="paragraph" w:customStyle="1" w:styleId="Bezodstpw2">
    <w:name w:val="Bez odstępów2"/>
    <w:basedOn w:val="Normalny"/>
    <w:rsid w:val="00967A06"/>
    <w:pPr>
      <w:autoSpaceDE w:val="0"/>
      <w:autoSpaceDN w:val="0"/>
      <w:adjustRightInd w:val="0"/>
      <w:spacing w:before="28" w:after="28" w:line="240" w:lineRule="atLeast"/>
      <w:ind w:left="624" w:hanging="227"/>
      <w:textAlignment w:val="center"/>
    </w:pPr>
    <w:rPr>
      <w:rFonts w:ascii="Adobe Caslon Pro" w:hAnsi="Adobe Caslon Pro" w:cs="Adobe Caslon Pro"/>
      <w:color w:val="000000"/>
      <w:sz w:val="22"/>
      <w:szCs w:val="22"/>
      <w:lang w:eastAsia="en-US"/>
    </w:rPr>
  </w:style>
  <w:style w:type="paragraph" w:customStyle="1" w:styleId="Tekstpodstawowywcity23">
    <w:name w:val="Tekst podstawowy wcięty 23"/>
    <w:basedOn w:val="Normalny"/>
    <w:rsid w:val="00967A06"/>
    <w:pPr>
      <w:overflowPunct w:val="0"/>
      <w:autoSpaceDE w:val="0"/>
      <w:autoSpaceDN w:val="0"/>
      <w:adjustRightInd w:val="0"/>
      <w:spacing w:line="360" w:lineRule="auto"/>
      <w:ind w:left="709"/>
      <w:textAlignment w:val="baseline"/>
    </w:pPr>
    <w:rPr>
      <w:rFonts w:ascii="Arial" w:hAnsi="Arial"/>
      <w:sz w:val="24"/>
    </w:rPr>
  </w:style>
  <w:style w:type="paragraph" w:customStyle="1" w:styleId="Tekstpodstawowywcity33">
    <w:name w:val="Tekst podstawowy wcięty 33"/>
    <w:basedOn w:val="Normalny"/>
    <w:rsid w:val="00967A06"/>
    <w:pPr>
      <w:overflowPunct w:val="0"/>
      <w:autoSpaceDE w:val="0"/>
      <w:autoSpaceDN w:val="0"/>
      <w:adjustRightInd w:val="0"/>
      <w:ind w:firstLine="709"/>
    </w:pPr>
  </w:style>
  <w:style w:type="character" w:customStyle="1" w:styleId="ZnakZnak3a">
    <w:name w:val="Znak Znak3"/>
    <w:rsid w:val="00967A06"/>
    <w:rPr>
      <w:rFonts w:ascii="Century Gothic" w:hAnsi="Century Gothic"/>
      <w:sz w:val="24"/>
    </w:rPr>
  </w:style>
  <w:style w:type="paragraph" w:customStyle="1" w:styleId="Akapitzlist3">
    <w:name w:val="Akapit z listą3"/>
    <w:basedOn w:val="Normalny"/>
    <w:rsid w:val="00967A06"/>
    <w:pPr>
      <w:ind w:left="720"/>
    </w:pPr>
    <w:rPr>
      <w:rFonts w:ascii="Arial" w:hAnsi="Arial"/>
      <w:sz w:val="24"/>
      <w:szCs w:val="22"/>
      <w:lang w:val="en-US" w:eastAsia="en-US"/>
    </w:rPr>
  </w:style>
  <w:style w:type="paragraph" w:customStyle="1" w:styleId="Tekstpodstawowy33">
    <w:name w:val="Tekst podstawowy 33"/>
    <w:basedOn w:val="Normalny"/>
    <w:rsid w:val="00967A06"/>
    <w:pPr>
      <w:widowControl w:val="0"/>
      <w:overflowPunct w:val="0"/>
      <w:autoSpaceDE w:val="0"/>
      <w:autoSpaceDN w:val="0"/>
      <w:adjustRightInd w:val="0"/>
    </w:pPr>
    <w:rPr>
      <w:sz w:val="24"/>
    </w:rPr>
  </w:style>
  <w:style w:type="paragraph" w:customStyle="1" w:styleId="Data2">
    <w:name w:val="Data2"/>
    <w:basedOn w:val="Normalny"/>
    <w:rsid w:val="00967A06"/>
    <w:rPr>
      <w:sz w:val="22"/>
    </w:rPr>
  </w:style>
  <w:style w:type="paragraph" w:customStyle="1" w:styleId="Normalny31">
    <w:name w:val="Normalny3"/>
    <w:basedOn w:val="Normalny"/>
    <w:rsid w:val="00967A06"/>
    <w:pPr>
      <w:widowControl w:val="0"/>
      <w:suppressAutoHyphens/>
      <w:overflowPunct w:val="0"/>
      <w:autoSpaceDE w:val="0"/>
      <w:spacing w:before="240" w:after="200" w:line="276" w:lineRule="auto"/>
    </w:pPr>
    <w:rPr>
      <w:rFonts w:ascii="Calibri" w:hAnsi="Calibri"/>
      <w:sz w:val="22"/>
      <w:lang w:val="en-US" w:eastAsia="ar-SA" w:bidi="en-US"/>
    </w:rPr>
  </w:style>
  <w:style w:type="paragraph" w:customStyle="1" w:styleId="Standardowy2">
    <w:name w:val="Standardowy2"/>
    <w:rsid w:val="00967A06"/>
    <w:pPr>
      <w:overflowPunct w:val="0"/>
      <w:autoSpaceDE w:val="0"/>
      <w:autoSpaceDN w:val="0"/>
      <w:adjustRightInd w:val="0"/>
      <w:textAlignment w:val="baseline"/>
    </w:pPr>
    <w:rPr>
      <w:rFonts w:ascii="Times New Roman" w:eastAsia="Times New Roman" w:hAnsi="Times New Roman"/>
    </w:rPr>
  </w:style>
  <w:style w:type="paragraph" w:customStyle="1" w:styleId="Tekstprzypisukocowego2">
    <w:name w:val="Tekst przypisu końcowego2"/>
    <w:basedOn w:val="Normalny"/>
    <w:rsid w:val="00967A06"/>
    <w:pPr>
      <w:spacing w:before="120"/>
    </w:pPr>
  </w:style>
  <w:style w:type="character" w:customStyle="1" w:styleId="ZnakZnak310">
    <w:name w:val="Znak Znak31"/>
    <w:rsid w:val="00967A06"/>
    <w:rPr>
      <w:rFonts w:ascii="Arial" w:eastAsia="Times New Roman" w:hAnsi="Arial" w:cs="Times New Roman"/>
      <w:sz w:val="18"/>
      <w:szCs w:val="20"/>
    </w:rPr>
  </w:style>
  <w:style w:type="character" w:customStyle="1" w:styleId="ZnakZnak301">
    <w:name w:val="Znak Znak30"/>
    <w:rsid w:val="00967A06"/>
    <w:rPr>
      <w:rFonts w:ascii="Times New Roman" w:eastAsia="Times New Roman" w:hAnsi="Times New Roman" w:cs="Times New Roman"/>
      <w:sz w:val="20"/>
      <w:szCs w:val="20"/>
    </w:rPr>
  </w:style>
  <w:style w:type="character" w:customStyle="1" w:styleId="ZnakZnak290">
    <w:name w:val="Znak Znak29"/>
    <w:rsid w:val="00967A06"/>
    <w:rPr>
      <w:rFonts w:ascii="Times New Roman" w:eastAsia="Times New Roman" w:hAnsi="Times New Roman" w:cs="Times New Roman"/>
      <w:b/>
      <w:sz w:val="20"/>
      <w:szCs w:val="20"/>
      <w:lang w:val="en-US"/>
    </w:rPr>
  </w:style>
  <w:style w:type="character" w:customStyle="1" w:styleId="ZnakZnak280">
    <w:name w:val="Znak Znak28"/>
    <w:rsid w:val="00967A06"/>
    <w:rPr>
      <w:rFonts w:ascii="Arial" w:eastAsia="Times New Roman" w:hAnsi="Arial" w:cs="Times New Roman"/>
      <w:sz w:val="18"/>
      <w:szCs w:val="20"/>
    </w:rPr>
  </w:style>
  <w:style w:type="character" w:customStyle="1" w:styleId="ZnakZnak460">
    <w:name w:val="Znak Znak46"/>
    <w:rsid w:val="00967A06"/>
    <w:rPr>
      <w:b/>
      <w:spacing w:val="-3"/>
      <w:sz w:val="28"/>
      <w:lang w:val="x-none"/>
    </w:rPr>
  </w:style>
  <w:style w:type="character" w:customStyle="1" w:styleId="ZnakZnak450">
    <w:name w:val="Znak Znak45"/>
    <w:rsid w:val="00967A06"/>
    <w:rPr>
      <w:b/>
      <w:lang w:val="x-none"/>
    </w:rPr>
  </w:style>
  <w:style w:type="character" w:customStyle="1" w:styleId="ZnakZnak340">
    <w:name w:val="Znak Znak34"/>
    <w:rsid w:val="00967A06"/>
    <w:rPr>
      <w:b/>
      <w:i/>
      <w:sz w:val="52"/>
      <w:lang w:val="x-none"/>
    </w:rPr>
  </w:style>
  <w:style w:type="character" w:customStyle="1" w:styleId="ZnakZnak350">
    <w:name w:val="Znak Znak35"/>
    <w:rsid w:val="00967A06"/>
    <w:rPr>
      <w:rFonts w:ascii="Tahoma" w:hAnsi="Tahoma" w:cs="Tahoma"/>
      <w:sz w:val="16"/>
      <w:szCs w:val="16"/>
    </w:rPr>
  </w:style>
  <w:style w:type="character" w:customStyle="1" w:styleId="ZnakZnak370">
    <w:name w:val="Znak Znak37"/>
    <w:rsid w:val="00967A06"/>
  </w:style>
  <w:style w:type="character" w:customStyle="1" w:styleId="ZnakZnak440">
    <w:name w:val="Znak Znak44"/>
    <w:rsid w:val="00967A06"/>
    <w:rPr>
      <w:b/>
      <w:color w:val="FFFF00"/>
      <w:lang w:val="x-none"/>
    </w:rPr>
  </w:style>
  <w:style w:type="character" w:customStyle="1" w:styleId="ZnakZnak430">
    <w:name w:val="Znak Znak43"/>
    <w:rsid w:val="00967A06"/>
    <w:rPr>
      <w:b/>
      <w:lang w:val="x-none"/>
    </w:rPr>
  </w:style>
  <w:style w:type="character" w:customStyle="1" w:styleId="ZnakZnak420">
    <w:name w:val="Znak Znak42"/>
    <w:rsid w:val="00967A06"/>
    <w:rPr>
      <w:b/>
      <w:color w:val="000000"/>
      <w:lang w:val="x-none"/>
    </w:rPr>
  </w:style>
  <w:style w:type="character" w:customStyle="1" w:styleId="ZnakZnak410">
    <w:name w:val="Znak Znak41"/>
    <w:rsid w:val="00967A06"/>
    <w:rPr>
      <w:u w:val="single"/>
      <w:lang w:val="x-none"/>
    </w:rPr>
  </w:style>
  <w:style w:type="character" w:customStyle="1" w:styleId="ZnakZnak400">
    <w:name w:val="Znak Znak40"/>
    <w:rsid w:val="00967A06"/>
    <w:rPr>
      <w:i/>
      <w:iCs/>
      <w:sz w:val="24"/>
      <w:szCs w:val="24"/>
      <w:lang w:val="x-none"/>
    </w:rPr>
  </w:style>
  <w:style w:type="character" w:customStyle="1" w:styleId="ZnakZnak390">
    <w:name w:val="Znak Znak39"/>
    <w:rsid w:val="00967A06"/>
    <w:rPr>
      <w:b/>
      <w:sz w:val="36"/>
      <w:lang w:val="x-none"/>
    </w:rPr>
  </w:style>
  <w:style w:type="character" w:customStyle="1" w:styleId="ZnakZnak360">
    <w:name w:val="Znak Znak36"/>
    <w:rsid w:val="00967A06"/>
    <w:rPr>
      <w:sz w:val="24"/>
    </w:rPr>
  </w:style>
  <w:style w:type="character" w:customStyle="1" w:styleId="ZnakZnak330">
    <w:name w:val="Znak Znak33"/>
    <w:rsid w:val="00967A06"/>
    <w:rPr>
      <w:rFonts w:ascii="Adobe Caslon Pro Bold" w:hAnsi="Adobe Caslon Pro Bold" w:cs="Adobe Caslon Pro Bold"/>
      <w:b/>
      <w:bCs/>
      <w:color w:val="000000"/>
      <w:sz w:val="38"/>
      <w:szCs w:val="38"/>
    </w:rPr>
  </w:style>
  <w:style w:type="character" w:customStyle="1" w:styleId="ZnakZnak320">
    <w:name w:val="Znak Znak32"/>
    <w:rsid w:val="00967A06"/>
    <w:rPr>
      <w:b/>
      <w:bCs/>
    </w:rPr>
  </w:style>
  <w:style w:type="character" w:customStyle="1" w:styleId="ZnakZnak380">
    <w:name w:val="Znak Znak38"/>
    <w:rsid w:val="00967A06"/>
  </w:style>
  <w:style w:type="paragraph" w:customStyle="1" w:styleId="Style3">
    <w:name w:val="Style 3"/>
    <w:uiPriority w:val="99"/>
    <w:rsid w:val="000C23A8"/>
    <w:pPr>
      <w:widowControl w:val="0"/>
      <w:autoSpaceDE w:val="0"/>
      <w:autoSpaceDN w:val="0"/>
      <w:ind w:left="720"/>
    </w:pPr>
    <w:rPr>
      <w:rFonts w:ascii="Times New Roman" w:eastAsia="Times New Roman" w:hAnsi="Times New Roman"/>
      <w:lang w:val="en-US"/>
    </w:rPr>
  </w:style>
  <w:style w:type="character" w:customStyle="1" w:styleId="Teksttreci4TimesNewRoman">
    <w:name w:val="Tekst treści (4) + Times New Roman"/>
    <w:aliases w:val="10 pt,Bez pogrubienia,Odstępy 0 pt"/>
    <w:uiPriority w:val="99"/>
    <w:rsid w:val="000C23A8"/>
    <w:rPr>
      <w:rFonts w:ascii="Times New Roman" w:hAnsi="Times New Roman"/>
      <w:smallCaps/>
      <w:spacing w:val="0"/>
      <w:sz w:val="20"/>
      <w:shd w:val="clear" w:color="auto" w:fill="FFFFFF"/>
    </w:rPr>
  </w:style>
  <w:style w:type="paragraph" w:customStyle="1" w:styleId="Style12">
    <w:name w:val="Style12"/>
    <w:basedOn w:val="Normalny"/>
    <w:uiPriority w:val="99"/>
    <w:rsid w:val="000C23A8"/>
    <w:pPr>
      <w:widowControl w:val="0"/>
      <w:autoSpaceDE w:val="0"/>
      <w:autoSpaceDN w:val="0"/>
      <w:adjustRightInd w:val="0"/>
      <w:spacing w:line="246" w:lineRule="exact"/>
    </w:pPr>
    <w:rPr>
      <w:sz w:val="24"/>
      <w:szCs w:val="24"/>
    </w:rPr>
  </w:style>
  <w:style w:type="character" w:customStyle="1" w:styleId="FontStyle30">
    <w:name w:val="Font Style30"/>
    <w:uiPriority w:val="99"/>
    <w:rsid w:val="000C23A8"/>
    <w:rPr>
      <w:rFonts w:ascii="Arial" w:hAnsi="Arial"/>
      <w:b/>
      <w:color w:val="000000"/>
      <w:sz w:val="20"/>
    </w:rPr>
  </w:style>
  <w:style w:type="character" w:customStyle="1" w:styleId="FontStyle81">
    <w:name w:val="Font Style81"/>
    <w:uiPriority w:val="99"/>
    <w:rsid w:val="000C23A8"/>
    <w:rPr>
      <w:rFonts w:ascii="MS Reference Sans Serif" w:hAnsi="MS Reference Sans Serif"/>
      <w:color w:val="000000"/>
      <w:sz w:val="14"/>
    </w:rPr>
  </w:style>
  <w:style w:type="paragraph" w:customStyle="1" w:styleId="G">
    <w:name w:val="G"/>
    <w:basedOn w:val="Normalny"/>
    <w:qFormat/>
    <w:rsid w:val="00AC515B"/>
    <w:pPr>
      <w:spacing w:before="120" w:after="12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30980">
      <w:bodyDiv w:val="1"/>
      <w:marLeft w:val="0"/>
      <w:marRight w:val="0"/>
      <w:marTop w:val="0"/>
      <w:marBottom w:val="0"/>
      <w:divBdr>
        <w:top w:val="none" w:sz="0" w:space="0" w:color="auto"/>
        <w:left w:val="none" w:sz="0" w:space="0" w:color="auto"/>
        <w:bottom w:val="none" w:sz="0" w:space="0" w:color="auto"/>
        <w:right w:val="none" w:sz="0" w:space="0" w:color="auto"/>
      </w:divBdr>
    </w:div>
    <w:div w:id="92827609">
      <w:bodyDiv w:val="1"/>
      <w:marLeft w:val="0"/>
      <w:marRight w:val="0"/>
      <w:marTop w:val="0"/>
      <w:marBottom w:val="0"/>
      <w:divBdr>
        <w:top w:val="none" w:sz="0" w:space="0" w:color="auto"/>
        <w:left w:val="none" w:sz="0" w:space="0" w:color="auto"/>
        <w:bottom w:val="none" w:sz="0" w:space="0" w:color="auto"/>
        <w:right w:val="none" w:sz="0" w:space="0" w:color="auto"/>
      </w:divBdr>
    </w:div>
    <w:div w:id="132260990">
      <w:bodyDiv w:val="1"/>
      <w:marLeft w:val="0"/>
      <w:marRight w:val="0"/>
      <w:marTop w:val="0"/>
      <w:marBottom w:val="0"/>
      <w:divBdr>
        <w:top w:val="none" w:sz="0" w:space="0" w:color="auto"/>
        <w:left w:val="none" w:sz="0" w:space="0" w:color="auto"/>
        <w:bottom w:val="none" w:sz="0" w:space="0" w:color="auto"/>
        <w:right w:val="none" w:sz="0" w:space="0" w:color="auto"/>
      </w:divBdr>
    </w:div>
    <w:div w:id="178009970">
      <w:bodyDiv w:val="1"/>
      <w:marLeft w:val="0"/>
      <w:marRight w:val="0"/>
      <w:marTop w:val="0"/>
      <w:marBottom w:val="0"/>
      <w:divBdr>
        <w:top w:val="none" w:sz="0" w:space="0" w:color="auto"/>
        <w:left w:val="none" w:sz="0" w:space="0" w:color="auto"/>
        <w:bottom w:val="none" w:sz="0" w:space="0" w:color="auto"/>
        <w:right w:val="none" w:sz="0" w:space="0" w:color="auto"/>
      </w:divBdr>
    </w:div>
    <w:div w:id="235210412">
      <w:bodyDiv w:val="1"/>
      <w:marLeft w:val="0"/>
      <w:marRight w:val="0"/>
      <w:marTop w:val="0"/>
      <w:marBottom w:val="0"/>
      <w:divBdr>
        <w:top w:val="none" w:sz="0" w:space="0" w:color="auto"/>
        <w:left w:val="none" w:sz="0" w:space="0" w:color="auto"/>
        <w:bottom w:val="none" w:sz="0" w:space="0" w:color="auto"/>
        <w:right w:val="none" w:sz="0" w:space="0" w:color="auto"/>
      </w:divBdr>
    </w:div>
    <w:div w:id="264770487">
      <w:bodyDiv w:val="1"/>
      <w:marLeft w:val="0"/>
      <w:marRight w:val="0"/>
      <w:marTop w:val="0"/>
      <w:marBottom w:val="0"/>
      <w:divBdr>
        <w:top w:val="none" w:sz="0" w:space="0" w:color="auto"/>
        <w:left w:val="none" w:sz="0" w:space="0" w:color="auto"/>
        <w:bottom w:val="none" w:sz="0" w:space="0" w:color="auto"/>
        <w:right w:val="none" w:sz="0" w:space="0" w:color="auto"/>
      </w:divBdr>
    </w:div>
    <w:div w:id="343677172">
      <w:bodyDiv w:val="1"/>
      <w:marLeft w:val="0"/>
      <w:marRight w:val="0"/>
      <w:marTop w:val="0"/>
      <w:marBottom w:val="0"/>
      <w:divBdr>
        <w:top w:val="none" w:sz="0" w:space="0" w:color="auto"/>
        <w:left w:val="none" w:sz="0" w:space="0" w:color="auto"/>
        <w:bottom w:val="none" w:sz="0" w:space="0" w:color="auto"/>
        <w:right w:val="none" w:sz="0" w:space="0" w:color="auto"/>
      </w:divBdr>
    </w:div>
    <w:div w:id="379675907">
      <w:bodyDiv w:val="1"/>
      <w:marLeft w:val="0"/>
      <w:marRight w:val="0"/>
      <w:marTop w:val="0"/>
      <w:marBottom w:val="0"/>
      <w:divBdr>
        <w:top w:val="none" w:sz="0" w:space="0" w:color="auto"/>
        <w:left w:val="none" w:sz="0" w:space="0" w:color="auto"/>
        <w:bottom w:val="none" w:sz="0" w:space="0" w:color="auto"/>
        <w:right w:val="none" w:sz="0" w:space="0" w:color="auto"/>
      </w:divBdr>
    </w:div>
    <w:div w:id="420950759">
      <w:bodyDiv w:val="1"/>
      <w:marLeft w:val="0"/>
      <w:marRight w:val="0"/>
      <w:marTop w:val="0"/>
      <w:marBottom w:val="0"/>
      <w:divBdr>
        <w:top w:val="none" w:sz="0" w:space="0" w:color="auto"/>
        <w:left w:val="none" w:sz="0" w:space="0" w:color="auto"/>
        <w:bottom w:val="none" w:sz="0" w:space="0" w:color="auto"/>
        <w:right w:val="none" w:sz="0" w:space="0" w:color="auto"/>
      </w:divBdr>
    </w:div>
    <w:div w:id="438138279">
      <w:bodyDiv w:val="1"/>
      <w:marLeft w:val="0"/>
      <w:marRight w:val="0"/>
      <w:marTop w:val="0"/>
      <w:marBottom w:val="0"/>
      <w:divBdr>
        <w:top w:val="none" w:sz="0" w:space="0" w:color="auto"/>
        <w:left w:val="none" w:sz="0" w:space="0" w:color="auto"/>
        <w:bottom w:val="none" w:sz="0" w:space="0" w:color="auto"/>
        <w:right w:val="none" w:sz="0" w:space="0" w:color="auto"/>
      </w:divBdr>
    </w:div>
    <w:div w:id="460415883">
      <w:bodyDiv w:val="1"/>
      <w:marLeft w:val="0"/>
      <w:marRight w:val="0"/>
      <w:marTop w:val="0"/>
      <w:marBottom w:val="0"/>
      <w:divBdr>
        <w:top w:val="none" w:sz="0" w:space="0" w:color="auto"/>
        <w:left w:val="none" w:sz="0" w:space="0" w:color="auto"/>
        <w:bottom w:val="none" w:sz="0" w:space="0" w:color="auto"/>
        <w:right w:val="none" w:sz="0" w:space="0" w:color="auto"/>
      </w:divBdr>
    </w:div>
    <w:div w:id="501359792">
      <w:bodyDiv w:val="1"/>
      <w:marLeft w:val="0"/>
      <w:marRight w:val="0"/>
      <w:marTop w:val="0"/>
      <w:marBottom w:val="0"/>
      <w:divBdr>
        <w:top w:val="none" w:sz="0" w:space="0" w:color="auto"/>
        <w:left w:val="none" w:sz="0" w:space="0" w:color="auto"/>
        <w:bottom w:val="none" w:sz="0" w:space="0" w:color="auto"/>
        <w:right w:val="none" w:sz="0" w:space="0" w:color="auto"/>
      </w:divBdr>
    </w:div>
    <w:div w:id="529730735">
      <w:bodyDiv w:val="1"/>
      <w:marLeft w:val="0"/>
      <w:marRight w:val="0"/>
      <w:marTop w:val="0"/>
      <w:marBottom w:val="0"/>
      <w:divBdr>
        <w:top w:val="none" w:sz="0" w:space="0" w:color="auto"/>
        <w:left w:val="none" w:sz="0" w:space="0" w:color="auto"/>
        <w:bottom w:val="none" w:sz="0" w:space="0" w:color="auto"/>
        <w:right w:val="none" w:sz="0" w:space="0" w:color="auto"/>
      </w:divBdr>
    </w:div>
    <w:div w:id="584995769">
      <w:bodyDiv w:val="1"/>
      <w:marLeft w:val="0"/>
      <w:marRight w:val="0"/>
      <w:marTop w:val="0"/>
      <w:marBottom w:val="0"/>
      <w:divBdr>
        <w:top w:val="none" w:sz="0" w:space="0" w:color="auto"/>
        <w:left w:val="none" w:sz="0" w:space="0" w:color="auto"/>
        <w:bottom w:val="none" w:sz="0" w:space="0" w:color="auto"/>
        <w:right w:val="none" w:sz="0" w:space="0" w:color="auto"/>
      </w:divBdr>
    </w:div>
    <w:div w:id="667750995">
      <w:bodyDiv w:val="1"/>
      <w:marLeft w:val="0"/>
      <w:marRight w:val="0"/>
      <w:marTop w:val="0"/>
      <w:marBottom w:val="0"/>
      <w:divBdr>
        <w:top w:val="none" w:sz="0" w:space="0" w:color="auto"/>
        <w:left w:val="none" w:sz="0" w:space="0" w:color="auto"/>
        <w:bottom w:val="none" w:sz="0" w:space="0" w:color="auto"/>
        <w:right w:val="none" w:sz="0" w:space="0" w:color="auto"/>
      </w:divBdr>
    </w:div>
    <w:div w:id="776828570">
      <w:bodyDiv w:val="1"/>
      <w:marLeft w:val="0"/>
      <w:marRight w:val="0"/>
      <w:marTop w:val="0"/>
      <w:marBottom w:val="0"/>
      <w:divBdr>
        <w:top w:val="none" w:sz="0" w:space="0" w:color="auto"/>
        <w:left w:val="none" w:sz="0" w:space="0" w:color="auto"/>
        <w:bottom w:val="none" w:sz="0" w:space="0" w:color="auto"/>
        <w:right w:val="none" w:sz="0" w:space="0" w:color="auto"/>
      </w:divBdr>
    </w:div>
    <w:div w:id="880046527">
      <w:bodyDiv w:val="1"/>
      <w:marLeft w:val="0"/>
      <w:marRight w:val="0"/>
      <w:marTop w:val="0"/>
      <w:marBottom w:val="0"/>
      <w:divBdr>
        <w:top w:val="none" w:sz="0" w:space="0" w:color="auto"/>
        <w:left w:val="none" w:sz="0" w:space="0" w:color="auto"/>
        <w:bottom w:val="none" w:sz="0" w:space="0" w:color="auto"/>
        <w:right w:val="none" w:sz="0" w:space="0" w:color="auto"/>
      </w:divBdr>
    </w:div>
    <w:div w:id="900753758">
      <w:bodyDiv w:val="1"/>
      <w:marLeft w:val="0"/>
      <w:marRight w:val="0"/>
      <w:marTop w:val="0"/>
      <w:marBottom w:val="0"/>
      <w:divBdr>
        <w:top w:val="none" w:sz="0" w:space="0" w:color="auto"/>
        <w:left w:val="none" w:sz="0" w:space="0" w:color="auto"/>
        <w:bottom w:val="none" w:sz="0" w:space="0" w:color="auto"/>
        <w:right w:val="none" w:sz="0" w:space="0" w:color="auto"/>
      </w:divBdr>
    </w:div>
    <w:div w:id="902562075">
      <w:bodyDiv w:val="1"/>
      <w:marLeft w:val="0"/>
      <w:marRight w:val="0"/>
      <w:marTop w:val="0"/>
      <w:marBottom w:val="0"/>
      <w:divBdr>
        <w:top w:val="none" w:sz="0" w:space="0" w:color="auto"/>
        <w:left w:val="none" w:sz="0" w:space="0" w:color="auto"/>
        <w:bottom w:val="none" w:sz="0" w:space="0" w:color="auto"/>
        <w:right w:val="none" w:sz="0" w:space="0" w:color="auto"/>
      </w:divBdr>
    </w:div>
    <w:div w:id="1004478967">
      <w:bodyDiv w:val="1"/>
      <w:marLeft w:val="0"/>
      <w:marRight w:val="0"/>
      <w:marTop w:val="0"/>
      <w:marBottom w:val="0"/>
      <w:divBdr>
        <w:top w:val="none" w:sz="0" w:space="0" w:color="auto"/>
        <w:left w:val="none" w:sz="0" w:space="0" w:color="auto"/>
        <w:bottom w:val="none" w:sz="0" w:space="0" w:color="auto"/>
        <w:right w:val="none" w:sz="0" w:space="0" w:color="auto"/>
      </w:divBdr>
    </w:div>
    <w:div w:id="1095132526">
      <w:bodyDiv w:val="1"/>
      <w:marLeft w:val="0"/>
      <w:marRight w:val="0"/>
      <w:marTop w:val="0"/>
      <w:marBottom w:val="0"/>
      <w:divBdr>
        <w:top w:val="none" w:sz="0" w:space="0" w:color="auto"/>
        <w:left w:val="none" w:sz="0" w:space="0" w:color="auto"/>
        <w:bottom w:val="none" w:sz="0" w:space="0" w:color="auto"/>
        <w:right w:val="none" w:sz="0" w:space="0" w:color="auto"/>
      </w:divBdr>
    </w:div>
    <w:div w:id="1156801169">
      <w:bodyDiv w:val="1"/>
      <w:marLeft w:val="0"/>
      <w:marRight w:val="0"/>
      <w:marTop w:val="0"/>
      <w:marBottom w:val="0"/>
      <w:divBdr>
        <w:top w:val="none" w:sz="0" w:space="0" w:color="auto"/>
        <w:left w:val="none" w:sz="0" w:space="0" w:color="auto"/>
        <w:bottom w:val="none" w:sz="0" w:space="0" w:color="auto"/>
        <w:right w:val="none" w:sz="0" w:space="0" w:color="auto"/>
      </w:divBdr>
    </w:div>
    <w:div w:id="1170372331">
      <w:bodyDiv w:val="1"/>
      <w:marLeft w:val="0"/>
      <w:marRight w:val="0"/>
      <w:marTop w:val="0"/>
      <w:marBottom w:val="0"/>
      <w:divBdr>
        <w:top w:val="none" w:sz="0" w:space="0" w:color="auto"/>
        <w:left w:val="none" w:sz="0" w:space="0" w:color="auto"/>
        <w:bottom w:val="none" w:sz="0" w:space="0" w:color="auto"/>
        <w:right w:val="none" w:sz="0" w:space="0" w:color="auto"/>
      </w:divBdr>
    </w:div>
    <w:div w:id="1180898955">
      <w:bodyDiv w:val="1"/>
      <w:marLeft w:val="0"/>
      <w:marRight w:val="0"/>
      <w:marTop w:val="0"/>
      <w:marBottom w:val="0"/>
      <w:divBdr>
        <w:top w:val="none" w:sz="0" w:space="0" w:color="auto"/>
        <w:left w:val="none" w:sz="0" w:space="0" w:color="auto"/>
        <w:bottom w:val="none" w:sz="0" w:space="0" w:color="auto"/>
        <w:right w:val="none" w:sz="0" w:space="0" w:color="auto"/>
      </w:divBdr>
    </w:div>
    <w:div w:id="1213080132">
      <w:bodyDiv w:val="1"/>
      <w:marLeft w:val="0"/>
      <w:marRight w:val="0"/>
      <w:marTop w:val="0"/>
      <w:marBottom w:val="0"/>
      <w:divBdr>
        <w:top w:val="none" w:sz="0" w:space="0" w:color="auto"/>
        <w:left w:val="none" w:sz="0" w:space="0" w:color="auto"/>
        <w:bottom w:val="none" w:sz="0" w:space="0" w:color="auto"/>
        <w:right w:val="none" w:sz="0" w:space="0" w:color="auto"/>
      </w:divBdr>
    </w:div>
    <w:div w:id="1224944676">
      <w:bodyDiv w:val="1"/>
      <w:marLeft w:val="0"/>
      <w:marRight w:val="0"/>
      <w:marTop w:val="0"/>
      <w:marBottom w:val="0"/>
      <w:divBdr>
        <w:top w:val="none" w:sz="0" w:space="0" w:color="auto"/>
        <w:left w:val="none" w:sz="0" w:space="0" w:color="auto"/>
        <w:bottom w:val="none" w:sz="0" w:space="0" w:color="auto"/>
        <w:right w:val="none" w:sz="0" w:space="0" w:color="auto"/>
      </w:divBdr>
    </w:div>
    <w:div w:id="1315139779">
      <w:bodyDiv w:val="1"/>
      <w:marLeft w:val="0"/>
      <w:marRight w:val="0"/>
      <w:marTop w:val="0"/>
      <w:marBottom w:val="0"/>
      <w:divBdr>
        <w:top w:val="none" w:sz="0" w:space="0" w:color="auto"/>
        <w:left w:val="none" w:sz="0" w:space="0" w:color="auto"/>
        <w:bottom w:val="none" w:sz="0" w:space="0" w:color="auto"/>
        <w:right w:val="none" w:sz="0" w:space="0" w:color="auto"/>
      </w:divBdr>
    </w:div>
    <w:div w:id="1496915323">
      <w:bodyDiv w:val="1"/>
      <w:marLeft w:val="0"/>
      <w:marRight w:val="0"/>
      <w:marTop w:val="0"/>
      <w:marBottom w:val="0"/>
      <w:divBdr>
        <w:top w:val="none" w:sz="0" w:space="0" w:color="auto"/>
        <w:left w:val="none" w:sz="0" w:space="0" w:color="auto"/>
        <w:bottom w:val="none" w:sz="0" w:space="0" w:color="auto"/>
        <w:right w:val="none" w:sz="0" w:space="0" w:color="auto"/>
      </w:divBdr>
    </w:div>
    <w:div w:id="1511680888">
      <w:bodyDiv w:val="1"/>
      <w:marLeft w:val="0"/>
      <w:marRight w:val="0"/>
      <w:marTop w:val="0"/>
      <w:marBottom w:val="0"/>
      <w:divBdr>
        <w:top w:val="none" w:sz="0" w:space="0" w:color="auto"/>
        <w:left w:val="none" w:sz="0" w:space="0" w:color="auto"/>
        <w:bottom w:val="none" w:sz="0" w:space="0" w:color="auto"/>
        <w:right w:val="none" w:sz="0" w:space="0" w:color="auto"/>
      </w:divBdr>
    </w:div>
    <w:div w:id="1565213296">
      <w:bodyDiv w:val="1"/>
      <w:marLeft w:val="0"/>
      <w:marRight w:val="0"/>
      <w:marTop w:val="0"/>
      <w:marBottom w:val="0"/>
      <w:divBdr>
        <w:top w:val="none" w:sz="0" w:space="0" w:color="auto"/>
        <w:left w:val="none" w:sz="0" w:space="0" w:color="auto"/>
        <w:bottom w:val="none" w:sz="0" w:space="0" w:color="auto"/>
        <w:right w:val="none" w:sz="0" w:space="0" w:color="auto"/>
      </w:divBdr>
    </w:div>
    <w:div w:id="1591234762">
      <w:bodyDiv w:val="1"/>
      <w:marLeft w:val="0"/>
      <w:marRight w:val="0"/>
      <w:marTop w:val="0"/>
      <w:marBottom w:val="0"/>
      <w:divBdr>
        <w:top w:val="none" w:sz="0" w:space="0" w:color="auto"/>
        <w:left w:val="none" w:sz="0" w:space="0" w:color="auto"/>
        <w:bottom w:val="none" w:sz="0" w:space="0" w:color="auto"/>
        <w:right w:val="none" w:sz="0" w:space="0" w:color="auto"/>
      </w:divBdr>
    </w:div>
    <w:div w:id="1605454298">
      <w:bodyDiv w:val="1"/>
      <w:marLeft w:val="0"/>
      <w:marRight w:val="0"/>
      <w:marTop w:val="0"/>
      <w:marBottom w:val="0"/>
      <w:divBdr>
        <w:top w:val="none" w:sz="0" w:space="0" w:color="auto"/>
        <w:left w:val="none" w:sz="0" w:space="0" w:color="auto"/>
        <w:bottom w:val="none" w:sz="0" w:space="0" w:color="auto"/>
        <w:right w:val="none" w:sz="0" w:space="0" w:color="auto"/>
      </w:divBdr>
    </w:div>
    <w:div w:id="1615861698">
      <w:bodyDiv w:val="1"/>
      <w:marLeft w:val="0"/>
      <w:marRight w:val="0"/>
      <w:marTop w:val="0"/>
      <w:marBottom w:val="0"/>
      <w:divBdr>
        <w:top w:val="none" w:sz="0" w:space="0" w:color="auto"/>
        <w:left w:val="none" w:sz="0" w:space="0" w:color="auto"/>
        <w:bottom w:val="none" w:sz="0" w:space="0" w:color="auto"/>
        <w:right w:val="none" w:sz="0" w:space="0" w:color="auto"/>
      </w:divBdr>
    </w:div>
    <w:div w:id="1616522454">
      <w:bodyDiv w:val="1"/>
      <w:marLeft w:val="0"/>
      <w:marRight w:val="0"/>
      <w:marTop w:val="0"/>
      <w:marBottom w:val="0"/>
      <w:divBdr>
        <w:top w:val="none" w:sz="0" w:space="0" w:color="auto"/>
        <w:left w:val="none" w:sz="0" w:space="0" w:color="auto"/>
        <w:bottom w:val="none" w:sz="0" w:space="0" w:color="auto"/>
        <w:right w:val="none" w:sz="0" w:space="0" w:color="auto"/>
      </w:divBdr>
    </w:div>
    <w:div w:id="1808930374">
      <w:bodyDiv w:val="1"/>
      <w:marLeft w:val="0"/>
      <w:marRight w:val="0"/>
      <w:marTop w:val="0"/>
      <w:marBottom w:val="0"/>
      <w:divBdr>
        <w:top w:val="none" w:sz="0" w:space="0" w:color="auto"/>
        <w:left w:val="none" w:sz="0" w:space="0" w:color="auto"/>
        <w:bottom w:val="none" w:sz="0" w:space="0" w:color="auto"/>
        <w:right w:val="none" w:sz="0" w:space="0" w:color="auto"/>
      </w:divBdr>
    </w:div>
    <w:div w:id="1849975602">
      <w:bodyDiv w:val="1"/>
      <w:marLeft w:val="0"/>
      <w:marRight w:val="0"/>
      <w:marTop w:val="0"/>
      <w:marBottom w:val="0"/>
      <w:divBdr>
        <w:top w:val="none" w:sz="0" w:space="0" w:color="auto"/>
        <w:left w:val="none" w:sz="0" w:space="0" w:color="auto"/>
        <w:bottom w:val="none" w:sz="0" w:space="0" w:color="auto"/>
        <w:right w:val="none" w:sz="0" w:space="0" w:color="auto"/>
      </w:divBdr>
    </w:div>
    <w:div w:id="1932422853">
      <w:bodyDiv w:val="1"/>
      <w:marLeft w:val="0"/>
      <w:marRight w:val="0"/>
      <w:marTop w:val="0"/>
      <w:marBottom w:val="0"/>
      <w:divBdr>
        <w:top w:val="none" w:sz="0" w:space="0" w:color="auto"/>
        <w:left w:val="none" w:sz="0" w:space="0" w:color="auto"/>
        <w:bottom w:val="none" w:sz="0" w:space="0" w:color="auto"/>
        <w:right w:val="none" w:sz="0" w:space="0" w:color="auto"/>
      </w:divBdr>
    </w:div>
    <w:div w:id="1935357065">
      <w:bodyDiv w:val="1"/>
      <w:marLeft w:val="0"/>
      <w:marRight w:val="0"/>
      <w:marTop w:val="0"/>
      <w:marBottom w:val="0"/>
      <w:divBdr>
        <w:top w:val="none" w:sz="0" w:space="0" w:color="auto"/>
        <w:left w:val="none" w:sz="0" w:space="0" w:color="auto"/>
        <w:bottom w:val="none" w:sz="0" w:space="0" w:color="auto"/>
        <w:right w:val="none" w:sz="0" w:space="0" w:color="auto"/>
      </w:divBdr>
    </w:div>
    <w:div w:id="1943220952">
      <w:bodyDiv w:val="1"/>
      <w:marLeft w:val="0"/>
      <w:marRight w:val="0"/>
      <w:marTop w:val="0"/>
      <w:marBottom w:val="0"/>
      <w:divBdr>
        <w:top w:val="none" w:sz="0" w:space="0" w:color="auto"/>
        <w:left w:val="none" w:sz="0" w:space="0" w:color="auto"/>
        <w:bottom w:val="none" w:sz="0" w:space="0" w:color="auto"/>
        <w:right w:val="none" w:sz="0" w:space="0" w:color="auto"/>
      </w:divBdr>
    </w:div>
    <w:div w:id="1979069544">
      <w:bodyDiv w:val="1"/>
      <w:marLeft w:val="0"/>
      <w:marRight w:val="0"/>
      <w:marTop w:val="0"/>
      <w:marBottom w:val="0"/>
      <w:divBdr>
        <w:top w:val="none" w:sz="0" w:space="0" w:color="auto"/>
        <w:left w:val="none" w:sz="0" w:space="0" w:color="auto"/>
        <w:bottom w:val="none" w:sz="0" w:space="0" w:color="auto"/>
        <w:right w:val="none" w:sz="0" w:space="0" w:color="auto"/>
      </w:divBdr>
    </w:div>
    <w:div w:id="2053260048">
      <w:bodyDiv w:val="1"/>
      <w:marLeft w:val="0"/>
      <w:marRight w:val="0"/>
      <w:marTop w:val="0"/>
      <w:marBottom w:val="0"/>
      <w:divBdr>
        <w:top w:val="none" w:sz="0" w:space="0" w:color="auto"/>
        <w:left w:val="none" w:sz="0" w:space="0" w:color="auto"/>
        <w:bottom w:val="none" w:sz="0" w:space="0" w:color="auto"/>
        <w:right w:val="none" w:sz="0" w:space="0" w:color="auto"/>
      </w:divBdr>
    </w:div>
    <w:div w:id="2106656063">
      <w:bodyDiv w:val="1"/>
      <w:marLeft w:val="0"/>
      <w:marRight w:val="0"/>
      <w:marTop w:val="0"/>
      <w:marBottom w:val="0"/>
      <w:divBdr>
        <w:top w:val="none" w:sz="0" w:space="0" w:color="auto"/>
        <w:left w:val="none" w:sz="0" w:space="0" w:color="auto"/>
        <w:bottom w:val="none" w:sz="0" w:space="0" w:color="auto"/>
        <w:right w:val="none" w:sz="0" w:space="0" w:color="auto"/>
      </w:divBdr>
    </w:div>
    <w:div w:id="2144493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8D753-E760-4B7E-9A3A-367EB7FBC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4869</Words>
  <Characters>29216</Characters>
  <Application>Microsoft Office Word</Application>
  <DocSecurity>0</DocSecurity>
  <Lines>243</Lines>
  <Paragraphs>68</Paragraphs>
  <ScaleCrop>false</ScaleCrop>
  <HeadingPairs>
    <vt:vector size="2" baseType="variant">
      <vt:variant>
        <vt:lpstr>Tytuł</vt:lpstr>
      </vt:variant>
      <vt:variant>
        <vt:i4>1</vt:i4>
      </vt:variant>
    </vt:vector>
  </HeadingPairs>
  <TitlesOfParts>
    <vt:vector size="1" baseType="lpstr">
      <vt:lpstr>SPIS TREŚCI:</vt:lpstr>
    </vt:vector>
  </TitlesOfParts>
  <Company/>
  <LinksUpToDate>false</LinksUpToDate>
  <CharactersWithSpaces>34017</CharactersWithSpaces>
  <SharedDoc>false</SharedDoc>
  <HLinks>
    <vt:vector size="18" baseType="variant">
      <vt:variant>
        <vt:i4>7667769</vt:i4>
      </vt:variant>
      <vt:variant>
        <vt:i4>198</vt:i4>
      </vt:variant>
      <vt:variant>
        <vt:i4>0</vt:i4>
      </vt:variant>
      <vt:variant>
        <vt:i4>5</vt:i4>
      </vt:variant>
      <vt:variant>
        <vt:lpwstr>http://kup.piib.org.pl/wp-content/uploads/2018/09/eurokod-7-pn-en-1997-1-projektowanie-geotechniczne-czesc-1-zasady-ogolne.pdf</vt:lpwstr>
      </vt:variant>
      <vt:variant>
        <vt:lpwstr/>
      </vt:variant>
      <vt:variant>
        <vt:i4>2359415</vt:i4>
      </vt:variant>
      <vt:variant>
        <vt:i4>3233846</vt:i4>
      </vt:variant>
      <vt:variant>
        <vt:i4>1076</vt:i4>
      </vt:variant>
      <vt:variant>
        <vt:i4>1</vt:i4>
      </vt:variant>
      <vt:variant>
        <vt:lpwstr>../../Domowy/Dane%20aplikacji/02%20UZYTKI/zz%2001/OST%20mostowe%204_10/spechtm/m130100_pliki/image004.jpg</vt:lpwstr>
      </vt:variant>
      <vt:variant>
        <vt:lpwstr/>
      </vt:variant>
      <vt:variant>
        <vt:i4>2359413</vt:i4>
      </vt:variant>
      <vt:variant>
        <vt:i4>3234258</vt:i4>
      </vt:variant>
      <vt:variant>
        <vt:i4>1077</vt:i4>
      </vt:variant>
      <vt:variant>
        <vt:i4>1</vt:i4>
      </vt:variant>
      <vt:variant>
        <vt:lpwstr>../../Domowy/Dane%20aplikacji/02%20UZYTKI/zz%2001/OST%20mostowe%204_10/spechtm/m130100_pliki/image006.jpg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SPIS TREŚCI:</dc:title>
  <dc:subject/>
  <dc:creator>q</dc:creator>
  <cp:keywords/>
  <cp:lastModifiedBy>Renata Kozak</cp:lastModifiedBy>
  <cp:revision>8</cp:revision>
  <cp:lastPrinted>2025-08-11T07:34:00Z</cp:lastPrinted>
  <dcterms:created xsi:type="dcterms:W3CDTF">2022-02-17T10:40:00Z</dcterms:created>
  <dcterms:modified xsi:type="dcterms:W3CDTF">2025-08-11T07:36:00Z</dcterms:modified>
</cp:coreProperties>
</file>